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E26" w:rsidRDefault="00423E26" w:rsidP="0061114A">
      <w:pPr>
        <w:pStyle w:val="NoSpacing"/>
        <w:jc w:val="center"/>
        <w:rPr>
          <w:rFonts w:ascii="Bradley Hand ITC" w:hAnsi="Bradley Hand ITC"/>
          <w:b/>
          <w:sz w:val="44"/>
          <w:szCs w:val="44"/>
        </w:rPr>
      </w:pPr>
    </w:p>
    <w:p w:rsidR="00423E26" w:rsidRDefault="00423E26" w:rsidP="0061114A">
      <w:pPr>
        <w:pStyle w:val="NoSpacing"/>
        <w:jc w:val="center"/>
        <w:rPr>
          <w:rFonts w:ascii="Bradley Hand ITC" w:hAnsi="Bradley Hand ITC"/>
          <w:b/>
          <w:sz w:val="44"/>
          <w:szCs w:val="44"/>
        </w:rPr>
      </w:pPr>
    </w:p>
    <w:p w:rsidR="00423E26" w:rsidRDefault="00423E26" w:rsidP="0061114A">
      <w:pPr>
        <w:pStyle w:val="NoSpacing"/>
        <w:jc w:val="center"/>
        <w:rPr>
          <w:rFonts w:ascii="Bradley Hand ITC" w:hAnsi="Bradley Hand ITC"/>
          <w:b/>
          <w:sz w:val="44"/>
          <w:szCs w:val="44"/>
        </w:rPr>
      </w:pPr>
    </w:p>
    <w:p w:rsidR="00423E26" w:rsidRDefault="00423E26" w:rsidP="0061114A">
      <w:pPr>
        <w:pStyle w:val="NoSpacing"/>
        <w:jc w:val="center"/>
        <w:rPr>
          <w:rFonts w:ascii="Bradley Hand ITC" w:hAnsi="Bradley Hand ITC"/>
          <w:b/>
          <w:sz w:val="44"/>
          <w:szCs w:val="44"/>
        </w:rPr>
      </w:pPr>
      <w:r>
        <w:rPr>
          <w:rFonts w:ascii="Bradley Hand ITC" w:hAnsi="Bradley Hand ITC"/>
          <w:b/>
          <w:sz w:val="44"/>
          <w:szCs w:val="44"/>
        </w:rPr>
        <w:t>RAPPORTO DI RICERCA EMPIRICA</w:t>
      </w:r>
    </w:p>
    <w:p w:rsidR="00423E26" w:rsidRDefault="00423E26" w:rsidP="0061114A">
      <w:pPr>
        <w:pStyle w:val="NoSpacing"/>
        <w:jc w:val="center"/>
        <w:rPr>
          <w:rFonts w:ascii="Bradley Hand ITC" w:hAnsi="Bradley Hand ITC"/>
          <w:b/>
          <w:sz w:val="44"/>
          <w:szCs w:val="44"/>
        </w:rPr>
      </w:pPr>
    </w:p>
    <w:p w:rsidR="00423E26" w:rsidRDefault="00423E26" w:rsidP="0061114A">
      <w:pPr>
        <w:pStyle w:val="NoSpacing"/>
        <w:jc w:val="center"/>
        <w:rPr>
          <w:rFonts w:ascii="Bradley Hand ITC" w:hAnsi="Bradley Hand ITC"/>
          <w:b/>
          <w:sz w:val="44"/>
          <w:szCs w:val="44"/>
        </w:rPr>
      </w:pPr>
      <w:r>
        <w:rPr>
          <w:rFonts w:ascii="Bradley Hand ITC" w:hAnsi="Bradley Hand ITC"/>
          <w:b/>
          <w:sz w:val="44"/>
          <w:szCs w:val="44"/>
        </w:rPr>
        <w:t xml:space="preserve">“I BAMBINI E </w:t>
      </w:r>
      <w:smartTag w:uri="urn:schemas-microsoft-com:office:smarttags" w:element="PersonName">
        <w:smartTagPr>
          <w:attr w:name="ProductID" w:val="LA TELEVISIONE"/>
        </w:smartTagPr>
        <w:r>
          <w:rPr>
            <w:rFonts w:ascii="Bradley Hand ITC" w:hAnsi="Bradley Hand ITC"/>
            <w:b/>
            <w:sz w:val="44"/>
            <w:szCs w:val="44"/>
          </w:rPr>
          <w:t>LA TELEVISIONE</w:t>
        </w:r>
      </w:smartTag>
      <w:r>
        <w:rPr>
          <w:rFonts w:ascii="Bradley Hand ITC" w:hAnsi="Bradley Hand ITC"/>
          <w:b/>
          <w:sz w:val="44"/>
          <w:szCs w:val="44"/>
        </w:rPr>
        <w:t>”</w:t>
      </w:r>
    </w:p>
    <w:p w:rsidR="00423E26" w:rsidRDefault="00423E26" w:rsidP="0061114A">
      <w:pPr>
        <w:pStyle w:val="NoSpacing"/>
        <w:jc w:val="center"/>
        <w:rPr>
          <w:rFonts w:ascii="Bradley Hand ITC" w:hAnsi="Bradley Hand ITC"/>
          <w:b/>
          <w:sz w:val="32"/>
          <w:szCs w:val="32"/>
        </w:rPr>
      </w:pPr>
    </w:p>
    <w:p w:rsidR="00423E26" w:rsidRDefault="00423E26" w:rsidP="0061114A">
      <w:pPr>
        <w:pStyle w:val="NoSpacing"/>
        <w:jc w:val="center"/>
        <w:rPr>
          <w:rFonts w:ascii="Bradley Hand ITC" w:hAnsi="Bradley Hand ITC"/>
          <w:sz w:val="32"/>
          <w:szCs w:val="32"/>
        </w:rPr>
      </w:pPr>
    </w:p>
    <w:p w:rsidR="00423E26" w:rsidRDefault="00423E26" w:rsidP="0061114A">
      <w:pPr>
        <w:pStyle w:val="NoSpacing"/>
        <w:jc w:val="center"/>
        <w:rPr>
          <w:rFonts w:ascii="Bradley Hand ITC" w:hAnsi="Bradley Hand ITC"/>
          <w:sz w:val="32"/>
          <w:szCs w:val="32"/>
        </w:rPr>
      </w:pPr>
    </w:p>
    <w:p w:rsidR="00423E26" w:rsidRDefault="00423E26" w:rsidP="0061114A">
      <w:pPr>
        <w:pStyle w:val="NoSpacing"/>
        <w:jc w:val="center"/>
        <w:rPr>
          <w:rFonts w:ascii="Bradley Hand ITC" w:hAnsi="Bradley Hand ITC"/>
          <w:sz w:val="32"/>
          <w:szCs w:val="32"/>
        </w:rPr>
      </w:pPr>
    </w:p>
    <w:p w:rsidR="00423E26" w:rsidRDefault="00423E26" w:rsidP="0061114A">
      <w:pPr>
        <w:pStyle w:val="NoSpacing"/>
        <w:jc w:val="center"/>
        <w:rPr>
          <w:rFonts w:ascii="Bradley Hand ITC" w:hAnsi="Bradley Hand ITC"/>
          <w:sz w:val="32"/>
          <w:szCs w:val="32"/>
        </w:rPr>
      </w:pPr>
    </w:p>
    <w:p w:rsidR="00423E26" w:rsidRDefault="00423E26" w:rsidP="0061114A">
      <w:pPr>
        <w:pStyle w:val="NoSpacing"/>
        <w:jc w:val="center"/>
        <w:rPr>
          <w:rFonts w:ascii="Bradley Hand ITC" w:hAnsi="Bradley Hand ITC"/>
          <w:sz w:val="32"/>
          <w:szCs w:val="32"/>
        </w:rPr>
      </w:pPr>
    </w:p>
    <w:p w:rsidR="00423E26" w:rsidRDefault="00423E26" w:rsidP="0061114A">
      <w:pPr>
        <w:pStyle w:val="NoSpacing"/>
        <w:rPr>
          <w:rFonts w:ascii="Bradley Hand ITC" w:hAnsi="Bradley Hand ITC"/>
          <w:sz w:val="32"/>
          <w:szCs w:val="32"/>
        </w:rPr>
      </w:pPr>
      <w:r>
        <w:rPr>
          <w:rFonts w:ascii="Bradley Hand ITC" w:hAnsi="Bradley Hand ITC"/>
          <w:sz w:val="24"/>
          <w:szCs w:val="24"/>
        </w:rPr>
        <w:tab/>
      </w:r>
      <w:r>
        <w:rPr>
          <w:rFonts w:ascii="Bradley Hand ITC" w:hAnsi="Bradley Hand ITC"/>
          <w:sz w:val="24"/>
          <w:szCs w:val="24"/>
        </w:rPr>
        <w:tab/>
      </w:r>
      <w:r>
        <w:rPr>
          <w:rFonts w:ascii="Bradley Hand ITC" w:hAnsi="Bradley Hand ITC"/>
          <w:sz w:val="24"/>
          <w:szCs w:val="24"/>
        </w:rPr>
        <w:tab/>
      </w:r>
      <w:r>
        <w:rPr>
          <w:rFonts w:ascii="Bradley Hand ITC" w:hAnsi="Bradley Hand ITC"/>
          <w:sz w:val="24"/>
          <w:szCs w:val="24"/>
        </w:rPr>
        <w:tab/>
      </w:r>
      <w:r>
        <w:rPr>
          <w:rFonts w:ascii="Bradley Hand ITC" w:hAnsi="Bradley Hand ITC"/>
          <w:sz w:val="32"/>
          <w:szCs w:val="32"/>
        </w:rPr>
        <w:t>di Alessandra Locorotondo</w:t>
      </w:r>
    </w:p>
    <w:p w:rsidR="00423E26" w:rsidRDefault="00423E26" w:rsidP="0061114A">
      <w:pPr>
        <w:pStyle w:val="NoSpacing"/>
        <w:rPr>
          <w:rFonts w:ascii="Bradley Hand ITC" w:hAnsi="Bradley Hand ITC"/>
          <w:sz w:val="32"/>
          <w:szCs w:val="32"/>
        </w:rPr>
      </w:pPr>
      <w:r>
        <w:rPr>
          <w:rFonts w:ascii="Bradley Hand ITC" w:hAnsi="Bradley Hand ITC"/>
          <w:sz w:val="32"/>
          <w:szCs w:val="32"/>
        </w:rPr>
        <w:tab/>
      </w:r>
      <w:r>
        <w:rPr>
          <w:rFonts w:ascii="Bradley Hand ITC" w:hAnsi="Bradley Hand ITC"/>
          <w:sz w:val="32"/>
          <w:szCs w:val="32"/>
        </w:rPr>
        <w:tab/>
      </w:r>
      <w:r>
        <w:rPr>
          <w:rFonts w:ascii="Bradley Hand ITC" w:hAnsi="Bradley Hand ITC"/>
          <w:sz w:val="32"/>
          <w:szCs w:val="32"/>
        </w:rPr>
        <w:tab/>
      </w:r>
      <w:r>
        <w:rPr>
          <w:rFonts w:ascii="Bradley Hand ITC" w:hAnsi="Bradley Hand ITC"/>
          <w:sz w:val="32"/>
          <w:szCs w:val="32"/>
        </w:rPr>
        <w:tab/>
        <w:t>N° di matricola 260313</w:t>
      </w:r>
    </w:p>
    <w:p w:rsidR="00423E26" w:rsidRDefault="00423E26" w:rsidP="0061114A">
      <w:pPr>
        <w:pStyle w:val="NoSpacing"/>
        <w:rPr>
          <w:rFonts w:ascii="Bradley Hand ITC" w:hAnsi="Bradley Hand ITC"/>
          <w:sz w:val="32"/>
          <w:szCs w:val="32"/>
        </w:rPr>
      </w:pPr>
      <w:r>
        <w:rPr>
          <w:rFonts w:ascii="Bradley Hand ITC" w:hAnsi="Bradley Hand ITC"/>
          <w:sz w:val="32"/>
          <w:szCs w:val="32"/>
        </w:rPr>
        <w:tab/>
      </w:r>
      <w:r>
        <w:rPr>
          <w:rFonts w:ascii="Bradley Hand ITC" w:hAnsi="Bradley Hand ITC"/>
          <w:sz w:val="32"/>
          <w:szCs w:val="32"/>
        </w:rPr>
        <w:tab/>
      </w:r>
      <w:r>
        <w:rPr>
          <w:rFonts w:ascii="Bradley Hand ITC" w:hAnsi="Bradley Hand ITC"/>
          <w:sz w:val="32"/>
          <w:szCs w:val="32"/>
        </w:rPr>
        <w:tab/>
      </w:r>
      <w:r>
        <w:rPr>
          <w:rFonts w:ascii="Bradley Hand ITC" w:hAnsi="Bradley Hand ITC"/>
          <w:sz w:val="32"/>
          <w:szCs w:val="32"/>
        </w:rPr>
        <w:tab/>
        <w:t>Corso di laurea in Scienze dell’educazione</w:t>
      </w:r>
    </w:p>
    <w:p w:rsidR="00423E26" w:rsidRDefault="00423E26" w:rsidP="0061114A">
      <w:pPr>
        <w:pStyle w:val="NoSpacing"/>
        <w:rPr>
          <w:rFonts w:ascii="Bradley Hand ITC" w:hAnsi="Bradley Hand ITC"/>
          <w:sz w:val="32"/>
          <w:szCs w:val="32"/>
        </w:rPr>
      </w:pPr>
      <w:r>
        <w:rPr>
          <w:rFonts w:ascii="Bradley Hand ITC" w:hAnsi="Bradley Hand ITC"/>
          <w:sz w:val="32"/>
          <w:szCs w:val="32"/>
        </w:rPr>
        <w:tab/>
      </w:r>
      <w:r>
        <w:rPr>
          <w:rFonts w:ascii="Bradley Hand ITC" w:hAnsi="Bradley Hand ITC"/>
          <w:sz w:val="32"/>
          <w:szCs w:val="32"/>
        </w:rPr>
        <w:tab/>
      </w:r>
      <w:r>
        <w:rPr>
          <w:rFonts w:ascii="Bradley Hand ITC" w:hAnsi="Bradley Hand ITC"/>
          <w:sz w:val="32"/>
          <w:szCs w:val="32"/>
        </w:rPr>
        <w:tab/>
      </w:r>
      <w:r>
        <w:rPr>
          <w:rFonts w:ascii="Bradley Hand ITC" w:hAnsi="Bradley Hand ITC"/>
          <w:sz w:val="32"/>
          <w:szCs w:val="32"/>
        </w:rPr>
        <w:tab/>
      </w:r>
      <w:r>
        <w:rPr>
          <w:rFonts w:ascii="Bradley Hand ITC" w:hAnsi="Bradley Hand ITC"/>
          <w:bCs/>
          <w:sz w:val="32"/>
          <w:szCs w:val="32"/>
        </w:rPr>
        <w:t>Curriculum educatore professionale socio-culturale</w:t>
      </w:r>
    </w:p>
    <w:p w:rsidR="00423E26" w:rsidRDefault="00423E26" w:rsidP="0061114A"/>
    <w:p w:rsidR="00423E26" w:rsidRDefault="00423E26" w:rsidP="0061114A"/>
    <w:p w:rsidR="00423E26" w:rsidRDefault="00423E26" w:rsidP="0061114A"/>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Default="00423E26" w:rsidP="00C5339E">
      <w:pPr>
        <w:pStyle w:val="Title"/>
        <w:jc w:val="both"/>
        <w:rPr>
          <w:rFonts w:ascii="Arial" w:hAnsi="Arial" w:cs="Arial"/>
          <w:b/>
          <w:i/>
          <w:color w:val="auto"/>
          <w:sz w:val="28"/>
        </w:rPr>
      </w:pPr>
    </w:p>
    <w:p w:rsidR="00423E26" w:rsidRPr="00C5339E" w:rsidRDefault="00423E26" w:rsidP="00C5339E">
      <w:pPr>
        <w:pStyle w:val="Title"/>
        <w:jc w:val="both"/>
        <w:rPr>
          <w:rFonts w:ascii="Arial" w:hAnsi="Arial" w:cs="Arial"/>
          <w:b/>
          <w:i/>
          <w:color w:val="auto"/>
          <w:sz w:val="28"/>
        </w:rPr>
      </w:pPr>
      <w:r w:rsidRPr="00C5339E">
        <w:rPr>
          <w:rFonts w:ascii="Arial" w:hAnsi="Arial" w:cs="Arial"/>
          <w:b/>
          <w:i/>
          <w:color w:val="auto"/>
          <w:sz w:val="28"/>
        </w:rPr>
        <w:t>PREMESSA:</w:t>
      </w:r>
    </w:p>
    <w:p w:rsidR="00423E26" w:rsidRDefault="00423E26" w:rsidP="00400D26">
      <w:pPr>
        <w:pStyle w:val="Title"/>
        <w:jc w:val="both"/>
        <w:rPr>
          <w:rFonts w:ascii="Times New Roman" w:hAnsi="Times New Roman"/>
          <w:color w:val="auto"/>
          <w:sz w:val="28"/>
          <w:szCs w:val="28"/>
        </w:rPr>
      </w:pPr>
    </w:p>
    <w:p w:rsidR="00423E26" w:rsidRPr="000F22F7" w:rsidRDefault="00423E26" w:rsidP="000F22F7">
      <w:pPr>
        <w:pStyle w:val="NoSpacing"/>
        <w:spacing w:line="276" w:lineRule="auto"/>
        <w:jc w:val="both"/>
        <w:rPr>
          <w:sz w:val="24"/>
          <w:szCs w:val="24"/>
        </w:rPr>
      </w:pPr>
      <w:r w:rsidRPr="000F22F7">
        <w:rPr>
          <w:bCs/>
          <w:color w:val="000000"/>
          <w:sz w:val="24"/>
          <w:szCs w:val="24"/>
        </w:rPr>
        <w:t xml:space="preserve">Ho deciso di trattare </w:t>
      </w:r>
      <w:r w:rsidRPr="000F22F7">
        <w:rPr>
          <w:sz w:val="24"/>
          <w:szCs w:val="24"/>
        </w:rPr>
        <w:t xml:space="preserve">il problema del rapporto fra televisione e infanzia, poiché è nato da una reale esigenza all’interno del mio contesto lavorativo: la scuola dell’infanzia; l’intento è quello di analizzare il contesto in cui si fruisce della televisione quotidianamente, e verificare se ci sono, e quali sono le conseguenze che questa ha sui bambini. Si cercherà di educare alla visione, cominciando proprio dal contesto scolastico. </w:t>
      </w:r>
    </w:p>
    <w:p w:rsidR="00423E26" w:rsidRDefault="00423E26" w:rsidP="000F22F7">
      <w:pPr>
        <w:pStyle w:val="NoSpacing"/>
        <w:spacing w:line="276" w:lineRule="auto"/>
        <w:jc w:val="both"/>
        <w:rPr>
          <w:bCs/>
          <w:color w:val="000000"/>
          <w:sz w:val="24"/>
          <w:szCs w:val="24"/>
        </w:rPr>
      </w:pPr>
    </w:p>
    <w:p w:rsidR="00423E26" w:rsidRDefault="00423E26" w:rsidP="000F22F7">
      <w:pPr>
        <w:pStyle w:val="NoSpacing"/>
        <w:spacing w:line="276" w:lineRule="auto"/>
        <w:jc w:val="both"/>
        <w:rPr>
          <w:bCs/>
          <w:color w:val="000000"/>
          <w:sz w:val="24"/>
          <w:szCs w:val="24"/>
        </w:rPr>
      </w:pPr>
    </w:p>
    <w:p w:rsidR="00423E26" w:rsidRPr="000F22F7" w:rsidRDefault="00423E26" w:rsidP="000F22F7">
      <w:pPr>
        <w:pStyle w:val="NoSpacing"/>
        <w:spacing w:line="276" w:lineRule="auto"/>
        <w:jc w:val="both"/>
        <w:rPr>
          <w:bCs/>
          <w:color w:val="000000"/>
          <w:sz w:val="24"/>
          <w:szCs w:val="24"/>
        </w:rPr>
      </w:pPr>
      <w:r w:rsidRPr="000F22F7">
        <w:rPr>
          <w:bCs/>
          <w:color w:val="000000"/>
          <w:sz w:val="24"/>
          <w:szCs w:val="24"/>
        </w:rPr>
        <w:t>Nella ricerca empirica sono stati trattati i seguenti punti:</w:t>
      </w:r>
    </w:p>
    <w:p w:rsidR="00423E26" w:rsidRDefault="00423E26" w:rsidP="000F22F7">
      <w:pPr>
        <w:pStyle w:val="NoSpacing"/>
        <w:spacing w:line="276" w:lineRule="auto"/>
        <w:jc w:val="both"/>
        <w:rPr>
          <w:sz w:val="24"/>
          <w:szCs w:val="24"/>
        </w:rPr>
      </w:pPr>
    </w:p>
    <w:p w:rsidR="00423E26" w:rsidRPr="000F22F7" w:rsidRDefault="00423E26" w:rsidP="000A3A33">
      <w:pPr>
        <w:pStyle w:val="NoSpacing"/>
        <w:numPr>
          <w:ilvl w:val="0"/>
          <w:numId w:val="2"/>
        </w:numPr>
        <w:spacing w:line="276" w:lineRule="auto"/>
        <w:jc w:val="both"/>
        <w:rPr>
          <w:sz w:val="24"/>
          <w:szCs w:val="24"/>
        </w:rPr>
      </w:pPr>
      <w:r w:rsidRPr="000F22F7">
        <w:rPr>
          <w:sz w:val="24"/>
          <w:szCs w:val="24"/>
        </w:rPr>
        <w:t>Identificazione del tema di ricerca</w:t>
      </w:r>
    </w:p>
    <w:p w:rsidR="00423E26" w:rsidRPr="000F22F7" w:rsidRDefault="00423E26" w:rsidP="000A3A33">
      <w:pPr>
        <w:pStyle w:val="NoSpacing"/>
        <w:numPr>
          <w:ilvl w:val="0"/>
          <w:numId w:val="2"/>
        </w:numPr>
        <w:spacing w:line="276" w:lineRule="auto"/>
        <w:jc w:val="both"/>
        <w:rPr>
          <w:sz w:val="24"/>
          <w:szCs w:val="24"/>
        </w:rPr>
      </w:pPr>
      <w:r w:rsidRPr="000F22F7">
        <w:rPr>
          <w:sz w:val="24"/>
          <w:szCs w:val="24"/>
        </w:rPr>
        <w:t>Identificazione del problema di ricerca</w:t>
      </w:r>
    </w:p>
    <w:p w:rsidR="00423E26" w:rsidRPr="000F22F7" w:rsidRDefault="00423E26" w:rsidP="000A3A33">
      <w:pPr>
        <w:pStyle w:val="NoSpacing"/>
        <w:numPr>
          <w:ilvl w:val="0"/>
          <w:numId w:val="2"/>
        </w:numPr>
        <w:spacing w:line="276" w:lineRule="auto"/>
        <w:jc w:val="both"/>
        <w:rPr>
          <w:sz w:val="24"/>
          <w:szCs w:val="24"/>
        </w:rPr>
      </w:pPr>
      <w:r w:rsidRPr="000F22F7">
        <w:rPr>
          <w:sz w:val="24"/>
          <w:szCs w:val="24"/>
        </w:rPr>
        <w:t>Identificazione dell’obiettivo di ricerca</w:t>
      </w:r>
    </w:p>
    <w:p w:rsidR="00423E26" w:rsidRPr="00BE02DA" w:rsidRDefault="00423E26" w:rsidP="00BE02DA">
      <w:pPr>
        <w:pStyle w:val="NoSpacing"/>
        <w:numPr>
          <w:ilvl w:val="0"/>
          <w:numId w:val="2"/>
        </w:numPr>
        <w:spacing w:line="276" w:lineRule="auto"/>
        <w:jc w:val="both"/>
        <w:rPr>
          <w:sz w:val="24"/>
          <w:szCs w:val="24"/>
        </w:rPr>
      </w:pPr>
      <w:r w:rsidRPr="000F22F7">
        <w:rPr>
          <w:sz w:val="24"/>
          <w:szCs w:val="24"/>
        </w:rPr>
        <w:t xml:space="preserve">Costruzione del quadro teorico di riferimento e della mappa </w:t>
      </w:r>
      <w:r w:rsidRPr="00BE02DA">
        <w:rPr>
          <w:sz w:val="24"/>
          <w:szCs w:val="24"/>
        </w:rPr>
        <w:t>concettuale</w:t>
      </w:r>
    </w:p>
    <w:p w:rsidR="00423E26" w:rsidRPr="000F22F7" w:rsidRDefault="00423E26" w:rsidP="000A3A33">
      <w:pPr>
        <w:pStyle w:val="NoSpacing"/>
        <w:numPr>
          <w:ilvl w:val="0"/>
          <w:numId w:val="2"/>
        </w:numPr>
        <w:spacing w:line="276" w:lineRule="auto"/>
        <w:jc w:val="both"/>
        <w:rPr>
          <w:sz w:val="24"/>
          <w:szCs w:val="24"/>
        </w:rPr>
      </w:pPr>
      <w:r w:rsidRPr="000F22F7">
        <w:rPr>
          <w:sz w:val="24"/>
          <w:szCs w:val="24"/>
        </w:rPr>
        <w:t>Scelta della strategia di ricerca</w:t>
      </w:r>
    </w:p>
    <w:p w:rsidR="00423E26" w:rsidRPr="000F22F7" w:rsidRDefault="00423E26" w:rsidP="000A3A33">
      <w:pPr>
        <w:pStyle w:val="NoSpacing"/>
        <w:numPr>
          <w:ilvl w:val="0"/>
          <w:numId w:val="2"/>
        </w:numPr>
        <w:spacing w:line="276" w:lineRule="auto"/>
        <w:jc w:val="both"/>
        <w:rPr>
          <w:sz w:val="24"/>
          <w:szCs w:val="24"/>
        </w:rPr>
      </w:pPr>
      <w:r w:rsidRPr="000F22F7">
        <w:rPr>
          <w:sz w:val="24"/>
          <w:szCs w:val="24"/>
        </w:rPr>
        <w:t>Formulazione delle ipotesi</w:t>
      </w:r>
    </w:p>
    <w:p w:rsidR="00423E26" w:rsidRPr="000F22F7" w:rsidRDefault="00423E26" w:rsidP="000A3A33">
      <w:pPr>
        <w:pStyle w:val="NoSpacing"/>
        <w:numPr>
          <w:ilvl w:val="0"/>
          <w:numId w:val="2"/>
        </w:numPr>
        <w:spacing w:line="276" w:lineRule="auto"/>
        <w:jc w:val="both"/>
        <w:rPr>
          <w:sz w:val="24"/>
          <w:szCs w:val="24"/>
        </w:rPr>
      </w:pPr>
      <w:r w:rsidRPr="000F22F7">
        <w:rPr>
          <w:sz w:val="24"/>
          <w:szCs w:val="24"/>
        </w:rPr>
        <w:t xml:space="preserve">Individuazione </w:t>
      </w:r>
      <w:r>
        <w:rPr>
          <w:sz w:val="24"/>
          <w:szCs w:val="24"/>
        </w:rPr>
        <w:t>dei fattori e relativi indicatori</w:t>
      </w:r>
    </w:p>
    <w:p w:rsidR="00423E26" w:rsidRPr="00BE02DA" w:rsidRDefault="00423E26" w:rsidP="00BE02DA">
      <w:pPr>
        <w:pStyle w:val="NoSpacing"/>
        <w:numPr>
          <w:ilvl w:val="0"/>
          <w:numId w:val="2"/>
        </w:numPr>
        <w:spacing w:line="276" w:lineRule="auto"/>
        <w:jc w:val="both"/>
        <w:rPr>
          <w:sz w:val="24"/>
          <w:szCs w:val="24"/>
        </w:rPr>
      </w:pPr>
      <w:r w:rsidRPr="000F22F7">
        <w:rPr>
          <w:sz w:val="24"/>
          <w:szCs w:val="24"/>
        </w:rPr>
        <w:t xml:space="preserve">Individuazione della popolazione di riferimento, del campione e della </w:t>
      </w:r>
      <w:r w:rsidRPr="00BE02DA">
        <w:rPr>
          <w:sz w:val="24"/>
          <w:szCs w:val="24"/>
        </w:rPr>
        <w:t>tipologia di campionamento</w:t>
      </w:r>
    </w:p>
    <w:p w:rsidR="00423E26" w:rsidRPr="000F22F7" w:rsidRDefault="00423E26" w:rsidP="000A3A33">
      <w:pPr>
        <w:pStyle w:val="NoSpacing"/>
        <w:numPr>
          <w:ilvl w:val="0"/>
          <w:numId w:val="2"/>
        </w:numPr>
        <w:spacing w:line="276" w:lineRule="auto"/>
        <w:jc w:val="both"/>
        <w:rPr>
          <w:sz w:val="24"/>
          <w:szCs w:val="24"/>
        </w:rPr>
      </w:pPr>
      <w:r w:rsidRPr="000F22F7">
        <w:rPr>
          <w:sz w:val="24"/>
          <w:szCs w:val="24"/>
        </w:rPr>
        <w:t>Scelta delle tecniche e degli strumenti di rilevazione dei dati</w:t>
      </w:r>
    </w:p>
    <w:p w:rsidR="00423E26" w:rsidRPr="000F22F7" w:rsidRDefault="00423E26" w:rsidP="000A3A33">
      <w:pPr>
        <w:pStyle w:val="NoSpacing"/>
        <w:numPr>
          <w:ilvl w:val="0"/>
          <w:numId w:val="2"/>
        </w:numPr>
        <w:spacing w:line="276" w:lineRule="auto"/>
        <w:jc w:val="both"/>
        <w:rPr>
          <w:sz w:val="24"/>
          <w:szCs w:val="24"/>
        </w:rPr>
      </w:pPr>
      <w:r w:rsidRPr="000F22F7">
        <w:rPr>
          <w:sz w:val="24"/>
          <w:szCs w:val="24"/>
        </w:rPr>
        <w:t>Pianificazione della raccolta dei dati</w:t>
      </w:r>
    </w:p>
    <w:p w:rsidR="00423E26" w:rsidRPr="000F22F7" w:rsidRDefault="00423E26" w:rsidP="000A3A33">
      <w:pPr>
        <w:pStyle w:val="NoSpacing"/>
        <w:numPr>
          <w:ilvl w:val="0"/>
          <w:numId w:val="2"/>
        </w:numPr>
        <w:spacing w:line="276" w:lineRule="auto"/>
        <w:jc w:val="both"/>
        <w:rPr>
          <w:sz w:val="24"/>
          <w:szCs w:val="24"/>
        </w:rPr>
      </w:pPr>
      <w:r w:rsidRPr="000F22F7">
        <w:rPr>
          <w:sz w:val="24"/>
          <w:szCs w:val="24"/>
        </w:rPr>
        <w:t>Analisi dei dati</w:t>
      </w:r>
    </w:p>
    <w:p w:rsidR="00423E26" w:rsidRPr="000F22F7" w:rsidRDefault="00423E26" w:rsidP="000A3A33">
      <w:pPr>
        <w:pStyle w:val="NoSpacing"/>
        <w:numPr>
          <w:ilvl w:val="0"/>
          <w:numId w:val="2"/>
        </w:numPr>
        <w:spacing w:line="276" w:lineRule="auto"/>
        <w:jc w:val="both"/>
        <w:rPr>
          <w:sz w:val="24"/>
          <w:szCs w:val="24"/>
        </w:rPr>
      </w:pPr>
      <w:r w:rsidRPr="000F22F7">
        <w:rPr>
          <w:sz w:val="24"/>
          <w:szCs w:val="24"/>
        </w:rPr>
        <w:t>Interpretazione dei risultati</w:t>
      </w:r>
    </w:p>
    <w:p w:rsidR="00423E26" w:rsidRPr="000F22F7" w:rsidRDefault="00423E26" w:rsidP="000F22F7">
      <w:pPr>
        <w:pStyle w:val="NoSpacing"/>
        <w:spacing w:line="276" w:lineRule="auto"/>
        <w:jc w:val="both"/>
        <w:rPr>
          <w:sz w:val="24"/>
          <w:szCs w:val="24"/>
        </w:rPr>
      </w:pPr>
    </w:p>
    <w:p w:rsidR="00423E26" w:rsidRPr="00C5339E" w:rsidRDefault="00423E26" w:rsidP="00400D26">
      <w:pPr>
        <w:jc w:val="both"/>
        <w:rPr>
          <w:b/>
          <w:i/>
          <w:sz w:val="28"/>
          <w:szCs w:val="28"/>
        </w:rPr>
      </w:pPr>
      <w:r w:rsidRPr="00C5339E">
        <w:rPr>
          <w:b/>
          <w:i/>
          <w:sz w:val="28"/>
          <w:szCs w:val="28"/>
        </w:rPr>
        <w:t xml:space="preserve">Tema di ricerca: </w:t>
      </w:r>
    </w:p>
    <w:p w:rsidR="00423E26" w:rsidRPr="000F22F7" w:rsidRDefault="00423E26" w:rsidP="000F22F7">
      <w:pPr>
        <w:pStyle w:val="NoSpacing"/>
        <w:spacing w:line="276" w:lineRule="auto"/>
        <w:rPr>
          <w:sz w:val="24"/>
          <w:szCs w:val="24"/>
        </w:rPr>
      </w:pPr>
      <w:r w:rsidRPr="000F22F7">
        <w:rPr>
          <w:sz w:val="24"/>
          <w:szCs w:val="24"/>
        </w:rPr>
        <w:t>I bambini e la televisione</w:t>
      </w:r>
    </w:p>
    <w:p w:rsidR="00423E26" w:rsidRPr="000F22F7" w:rsidRDefault="00423E26" w:rsidP="000F22F7">
      <w:pPr>
        <w:pStyle w:val="NoSpacing"/>
        <w:spacing w:line="276" w:lineRule="auto"/>
        <w:rPr>
          <w:sz w:val="24"/>
          <w:szCs w:val="24"/>
        </w:rPr>
      </w:pPr>
    </w:p>
    <w:p w:rsidR="00423E26" w:rsidRPr="00C5339E" w:rsidRDefault="00423E26" w:rsidP="00400D26">
      <w:pPr>
        <w:jc w:val="both"/>
        <w:rPr>
          <w:b/>
          <w:i/>
          <w:sz w:val="28"/>
          <w:szCs w:val="28"/>
        </w:rPr>
      </w:pPr>
      <w:r w:rsidRPr="00C5339E">
        <w:rPr>
          <w:b/>
          <w:i/>
          <w:sz w:val="28"/>
          <w:szCs w:val="28"/>
        </w:rPr>
        <w:t xml:space="preserve">Problema di ricerca: </w:t>
      </w:r>
    </w:p>
    <w:p w:rsidR="00423E26" w:rsidRPr="000A3A33" w:rsidRDefault="00423E26" w:rsidP="000A3A33">
      <w:pPr>
        <w:pStyle w:val="NoSpacing"/>
        <w:spacing w:line="276" w:lineRule="auto"/>
        <w:jc w:val="both"/>
        <w:rPr>
          <w:sz w:val="24"/>
          <w:szCs w:val="24"/>
        </w:rPr>
      </w:pPr>
      <w:r w:rsidRPr="000A3A33">
        <w:rPr>
          <w:sz w:val="24"/>
          <w:szCs w:val="24"/>
        </w:rPr>
        <w:t>Quale incidenza ha la televisione, ed in particolare i cartoni animati, sul comportamento del bambino in età infantile?</w:t>
      </w:r>
    </w:p>
    <w:p w:rsidR="00423E26" w:rsidRPr="000A3A33" w:rsidRDefault="00423E26" w:rsidP="000A3A33">
      <w:pPr>
        <w:pStyle w:val="NoSpacing"/>
        <w:spacing w:line="276" w:lineRule="auto"/>
        <w:jc w:val="both"/>
        <w:rPr>
          <w:b/>
          <w:i/>
          <w:sz w:val="24"/>
          <w:szCs w:val="24"/>
        </w:rPr>
      </w:pPr>
    </w:p>
    <w:p w:rsidR="00423E26" w:rsidRPr="00C5339E" w:rsidRDefault="00423E26" w:rsidP="00400D26">
      <w:pPr>
        <w:jc w:val="both"/>
        <w:rPr>
          <w:b/>
          <w:i/>
          <w:sz w:val="28"/>
          <w:szCs w:val="28"/>
        </w:rPr>
      </w:pPr>
      <w:r w:rsidRPr="00C5339E">
        <w:rPr>
          <w:b/>
          <w:i/>
          <w:sz w:val="28"/>
          <w:szCs w:val="28"/>
        </w:rPr>
        <w:t xml:space="preserve">Obiettivo di ricerca: </w:t>
      </w:r>
    </w:p>
    <w:p w:rsidR="00423E26" w:rsidRPr="000A3A33" w:rsidRDefault="00423E26" w:rsidP="000A3A33">
      <w:pPr>
        <w:pStyle w:val="NoSpacing"/>
        <w:spacing w:line="276" w:lineRule="auto"/>
        <w:jc w:val="both"/>
        <w:rPr>
          <w:sz w:val="24"/>
          <w:szCs w:val="24"/>
        </w:rPr>
      </w:pPr>
      <w:r w:rsidRPr="000A3A33">
        <w:rPr>
          <w:sz w:val="24"/>
          <w:szCs w:val="24"/>
        </w:rPr>
        <w:t>Stabilire se ci sono, e quali sono, gli effetti che la televisione ha sui bambini durante l’infanzia.</w:t>
      </w: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r>
        <w:rPr>
          <w:noProof/>
          <w:lang w:eastAsia="it-I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6" o:spid="_x0000_s1026" type="#_x0000_t75" style="position:absolute;left:0;text-align:left;margin-left:-12.05pt;margin-top:-153.5pt;width:454.35pt;height:765.5pt;z-index:251658752;visibility:visible">
            <v:imagedata r:id="rId7" o:title=""/>
          </v:shape>
        </w:pict>
      </w: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0A3A33">
      <w:pPr>
        <w:pStyle w:val="NoSpacing"/>
        <w:spacing w:line="276" w:lineRule="auto"/>
        <w:jc w:val="both"/>
        <w:rPr>
          <w:rFonts w:ascii="Times New Roman" w:hAnsi="Times New Roman"/>
          <w:sz w:val="24"/>
          <w:szCs w:val="24"/>
        </w:rPr>
      </w:pPr>
    </w:p>
    <w:p w:rsidR="00423E26" w:rsidRDefault="00423E26" w:rsidP="00400D26">
      <w:pPr>
        <w:jc w:val="both"/>
        <w:rPr>
          <w:sz w:val="28"/>
          <w:szCs w:val="28"/>
        </w:rPr>
      </w:pPr>
      <w:r w:rsidRPr="003E3C8F">
        <w:rPr>
          <w:b/>
          <w:i/>
          <w:sz w:val="28"/>
          <w:szCs w:val="28"/>
        </w:rPr>
        <w:t>Quadro teorico di riferimento</w:t>
      </w:r>
      <w:r>
        <w:rPr>
          <w:b/>
          <w:i/>
          <w:sz w:val="28"/>
          <w:szCs w:val="28"/>
        </w:rPr>
        <w:t>.</w:t>
      </w:r>
    </w:p>
    <w:p w:rsidR="00423E26" w:rsidRDefault="00423E26" w:rsidP="000A3A33">
      <w:pPr>
        <w:pStyle w:val="NoSpacing"/>
        <w:spacing w:line="276" w:lineRule="auto"/>
        <w:jc w:val="both"/>
        <w:rPr>
          <w:sz w:val="24"/>
          <w:szCs w:val="24"/>
        </w:rPr>
      </w:pPr>
      <w:r w:rsidRPr="000A3A33">
        <w:rPr>
          <w:sz w:val="24"/>
          <w:szCs w:val="24"/>
        </w:rPr>
        <w:t xml:space="preserve">La diffusione della televisione in Italia risale agli anni Cinquanta, e da allora ad oggi i cambiamenti che ha subito, e che ha provocato, sono </w:t>
      </w:r>
      <w:r>
        <w:rPr>
          <w:sz w:val="24"/>
          <w:szCs w:val="24"/>
        </w:rPr>
        <w:t xml:space="preserve">stati </w:t>
      </w:r>
      <w:r w:rsidRPr="000A3A33">
        <w:rPr>
          <w:sz w:val="24"/>
          <w:szCs w:val="24"/>
        </w:rPr>
        <w:t>innumerevoli e profondi. La televisione è cambiata non solo nella “forma”, restando sempre al passo coi tempi, grazie alle nuove linee e alle nuove tecnologie, ma anche e soprattutto</w:t>
      </w:r>
      <w:r>
        <w:rPr>
          <w:sz w:val="24"/>
          <w:szCs w:val="24"/>
        </w:rPr>
        <w:t>,</w:t>
      </w:r>
      <w:r w:rsidRPr="000A3A33">
        <w:rPr>
          <w:sz w:val="24"/>
          <w:szCs w:val="24"/>
        </w:rPr>
        <w:t xml:space="preserve"> nei contenuti. Ciò non vuol dire che sia cambiata in meglio, e tanti sono i sostenitori di questa teoria. </w:t>
      </w:r>
    </w:p>
    <w:p w:rsidR="00423E26" w:rsidRPr="00B404E1" w:rsidRDefault="00423E26" w:rsidP="000A3A33">
      <w:pPr>
        <w:pStyle w:val="NoSpacing"/>
        <w:spacing w:line="276" w:lineRule="auto"/>
        <w:jc w:val="both"/>
        <w:rPr>
          <w:sz w:val="18"/>
        </w:rPr>
      </w:pPr>
      <w:r>
        <w:rPr>
          <w:sz w:val="24"/>
          <w:szCs w:val="24"/>
        </w:rPr>
        <w:t xml:space="preserve">Come afferma </w:t>
      </w:r>
      <w:r>
        <w:t>Mario Lodi</w:t>
      </w:r>
      <w:r w:rsidRPr="000A3A33">
        <w:rPr>
          <w:sz w:val="24"/>
          <w:szCs w:val="24"/>
        </w:rPr>
        <w:t xml:space="preserve"> </w:t>
      </w:r>
      <w:r>
        <w:rPr>
          <w:sz w:val="24"/>
          <w:szCs w:val="24"/>
        </w:rPr>
        <w:t>(1999), c</w:t>
      </w:r>
      <w:r w:rsidRPr="000A3A33">
        <w:rPr>
          <w:sz w:val="24"/>
          <w:szCs w:val="24"/>
        </w:rPr>
        <w:t>’è chi credeva che la televisione, potesse avere una</w:t>
      </w:r>
      <w:r>
        <w:rPr>
          <w:sz w:val="24"/>
          <w:szCs w:val="24"/>
        </w:rPr>
        <w:t xml:space="preserve"> funzione “antropologica”, che «</w:t>
      </w:r>
      <w:r w:rsidRPr="000A3A33">
        <w:rPr>
          <w:sz w:val="24"/>
          <w:szCs w:val="24"/>
        </w:rPr>
        <w:t>… fosse il mezzo per portare nelle famiglie italiane la cultura e la conoscenza degli altri, avvicinando quindi i popoli. Insomma uno strumento di pace. Non fu così. Quando la televisione si diffuse ed entrò in quasi tutte le case, ci fu chi pensò alla televisione con un altro sco</w:t>
      </w:r>
      <w:r>
        <w:rPr>
          <w:sz w:val="24"/>
          <w:szCs w:val="24"/>
        </w:rPr>
        <w:t>po: usarla per fini commerciali»</w:t>
      </w:r>
      <w:r w:rsidRPr="000A3A33">
        <w:rPr>
          <w:sz w:val="24"/>
          <w:szCs w:val="24"/>
        </w:rPr>
        <w:t xml:space="preserve">. </w:t>
      </w:r>
      <w:r w:rsidRPr="00B404E1">
        <w:rPr>
          <w:sz w:val="18"/>
        </w:rPr>
        <w:t xml:space="preserve">(Erina Fazioli Biaggio, </w:t>
      </w:r>
      <w:r w:rsidRPr="00B404E1">
        <w:rPr>
          <w:i/>
          <w:sz w:val="18"/>
        </w:rPr>
        <w:t>Bambini davanti alla TV,</w:t>
      </w:r>
      <w:r w:rsidRPr="00B404E1">
        <w:rPr>
          <w:sz w:val="18"/>
        </w:rPr>
        <w:t xml:space="preserve"> Como, Red Edizioni, 1999.)</w:t>
      </w:r>
    </w:p>
    <w:p w:rsidR="00423E26" w:rsidRPr="0004648B" w:rsidRDefault="00423E26" w:rsidP="0004648B">
      <w:pPr>
        <w:pStyle w:val="NoSpacing"/>
        <w:spacing w:line="276" w:lineRule="auto"/>
        <w:jc w:val="both"/>
        <w:rPr>
          <w:sz w:val="24"/>
          <w:szCs w:val="24"/>
        </w:rPr>
      </w:pPr>
      <w:r w:rsidRPr="0004648B">
        <w:rPr>
          <w:sz w:val="24"/>
          <w:szCs w:val="24"/>
        </w:rPr>
        <w:t xml:space="preserve">La diffusione della televisione ha gradualmente trasformato le abitudini di molte persone. È entrata a far parte della nostra vita quotidiana, cambiando sempre più spesso i ritmi organizzativi. </w:t>
      </w:r>
      <w:r>
        <w:rPr>
          <w:sz w:val="24"/>
          <w:szCs w:val="24"/>
        </w:rPr>
        <w:t>«</w:t>
      </w:r>
      <w:r w:rsidRPr="0004648B">
        <w:rPr>
          <w:sz w:val="24"/>
          <w:szCs w:val="24"/>
        </w:rPr>
        <w:t>La televisione è diventata, almeno in certe ore della giornata, quasi un membro della famiglia che informa, diverte, occupa, annoia, addormenta, talvolta divide e più raramente fa discutere</w:t>
      </w:r>
      <w:r>
        <w:rPr>
          <w:sz w:val="24"/>
          <w:szCs w:val="24"/>
        </w:rPr>
        <w:t>»</w:t>
      </w:r>
      <w:r w:rsidRPr="0004648B">
        <w:rPr>
          <w:sz w:val="24"/>
          <w:szCs w:val="24"/>
        </w:rPr>
        <w:t xml:space="preserve"> </w:t>
      </w:r>
      <w:r w:rsidRPr="00CF2FF6">
        <w:rPr>
          <w:szCs w:val="24"/>
        </w:rPr>
        <w:t xml:space="preserve">(P. Bertolini, </w:t>
      </w:r>
      <w:r w:rsidRPr="00CF2FF6">
        <w:rPr>
          <w:i/>
          <w:szCs w:val="24"/>
        </w:rPr>
        <w:t xml:space="preserve">I bambini e </w:t>
      </w:r>
      <w:smartTag w:uri="urn:schemas-microsoft-com:office:smarttags" w:element="PersonName">
        <w:smartTagPr>
          <w:attr w:name="ProductID" w:val="la TV"/>
        </w:smartTagPr>
        <w:r w:rsidRPr="00CF2FF6">
          <w:rPr>
            <w:i/>
            <w:szCs w:val="24"/>
          </w:rPr>
          <w:t>la TV</w:t>
        </w:r>
      </w:smartTag>
      <w:r w:rsidRPr="00CF2FF6">
        <w:rPr>
          <w:szCs w:val="24"/>
        </w:rPr>
        <w:t>, Milano, Feltrinelli, 1976)</w:t>
      </w:r>
      <w:r w:rsidRPr="0004648B">
        <w:rPr>
          <w:sz w:val="24"/>
          <w:szCs w:val="24"/>
        </w:rPr>
        <w:t xml:space="preserve">. </w:t>
      </w:r>
    </w:p>
    <w:p w:rsidR="00423E26" w:rsidRDefault="00423E26" w:rsidP="0004648B">
      <w:pPr>
        <w:pStyle w:val="NoSpacing"/>
        <w:spacing w:line="276" w:lineRule="auto"/>
        <w:jc w:val="both"/>
        <w:rPr>
          <w:sz w:val="24"/>
          <w:szCs w:val="24"/>
        </w:rPr>
      </w:pPr>
      <w:r w:rsidRPr="0004648B">
        <w:rPr>
          <w:sz w:val="24"/>
          <w:szCs w:val="24"/>
        </w:rPr>
        <w:t xml:space="preserve">Analogo è il ruolo che attribuisce alla televisione </w:t>
      </w:r>
      <w:smartTag w:uri="urn:schemas-microsoft-com:office:smarttags" w:element="PersonName">
        <w:smartTagPr>
          <w:attr w:name="ProductID" w:val="la Prof.ssa ￼￼￼￼￼￼￼￼￼￼￼￼￼￼￼￼￼￼￼￼￼￼￼￼￼￼￼￼￼￼￼￼￼￼￼￼￼￼￼￼￼￼￼￼￼￼￼￼￼￼￼￼￼￼￼￼￼￼￼￼￼￼￼￼￼￼￼￼￼￼￼￼￼￼￼￼￼￼￼￼￼Anna"/>
        </w:smartTagPr>
        <w:r w:rsidRPr="0004648B">
          <w:rPr>
            <w:sz w:val="24"/>
            <w:szCs w:val="24"/>
          </w:rPr>
          <w:t xml:space="preserve">la Prof.ssa </w:t>
        </w:r>
        <w:hyperlink r:id="rId8" w:history="1">
          <w:r w:rsidRPr="0004648B">
            <w:rPr>
              <w:rStyle w:val="Hyperlink"/>
              <w:rFonts w:cs="Arial"/>
              <w:bCs/>
              <w:color w:val="auto"/>
              <w:sz w:val="24"/>
              <w:szCs w:val="24"/>
            </w:rPr>
            <w:t>Anna</w:t>
          </w:r>
        </w:hyperlink>
      </w:smartTag>
      <w:r w:rsidRPr="0004648B">
        <w:rPr>
          <w:rStyle w:val="Hyperlink"/>
          <w:rFonts w:cs="Arial"/>
          <w:bCs/>
          <w:color w:val="auto"/>
          <w:sz w:val="24"/>
          <w:szCs w:val="24"/>
        </w:rPr>
        <w:t xml:space="preserve"> Oliverio Ferraris</w:t>
      </w:r>
      <w:r w:rsidRPr="0004648B">
        <w:rPr>
          <w:sz w:val="24"/>
          <w:szCs w:val="24"/>
        </w:rPr>
        <w:t xml:space="preserve">, quando sostiene che la televisione sembra acquisire il ruolo di amico, di compagno. </w:t>
      </w:r>
    </w:p>
    <w:p w:rsidR="00423E26" w:rsidRDefault="00423E26" w:rsidP="0004648B">
      <w:pPr>
        <w:pStyle w:val="NoSpacing"/>
        <w:spacing w:line="276" w:lineRule="auto"/>
        <w:jc w:val="both"/>
        <w:rPr>
          <w:sz w:val="24"/>
          <w:szCs w:val="24"/>
        </w:rPr>
      </w:pPr>
      <w:r>
        <w:rPr>
          <w:sz w:val="24"/>
          <w:szCs w:val="24"/>
        </w:rPr>
        <w:t>Del problema generato dal rapporto tra televisione e infanzia, in Italia se ne cominciò a parlare solo agli inizi degli anni Ottanta.</w:t>
      </w:r>
    </w:p>
    <w:p w:rsidR="00423E26" w:rsidRPr="00166F8F" w:rsidRDefault="00423E26" w:rsidP="0004648B">
      <w:pPr>
        <w:pStyle w:val="NoSpacing"/>
        <w:spacing w:line="276" w:lineRule="auto"/>
        <w:jc w:val="both"/>
        <w:rPr>
          <w:sz w:val="24"/>
          <w:szCs w:val="24"/>
        </w:rPr>
      </w:pPr>
      <w:r w:rsidRPr="0004648B">
        <w:rPr>
          <w:sz w:val="24"/>
          <w:szCs w:val="24"/>
        </w:rPr>
        <w:t>S</w:t>
      </w:r>
      <w:r>
        <w:rPr>
          <w:sz w:val="24"/>
          <w:szCs w:val="24"/>
        </w:rPr>
        <w:t xml:space="preserve">econdo </w:t>
      </w:r>
      <w:smartTag w:uri="urn:schemas-microsoft-com:office:smarttags" w:element="PersonName">
        <w:smartTagPr>
          <w:attr w:name="ProductID" w:val="la Oliverio"/>
        </w:smartTagPr>
        <w:r>
          <w:rPr>
            <w:sz w:val="24"/>
            <w:szCs w:val="24"/>
          </w:rPr>
          <w:t>la Oliverio</w:t>
        </w:r>
      </w:smartTag>
      <w:r>
        <w:rPr>
          <w:sz w:val="24"/>
          <w:szCs w:val="24"/>
        </w:rPr>
        <w:t xml:space="preserve"> «</w:t>
      </w:r>
      <w:r w:rsidRPr="0004648B">
        <w:rPr>
          <w:sz w:val="24"/>
          <w:szCs w:val="24"/>
        </w:rPr>
        <w:t>C'è una grossa differenza tra le generazioni precedenti, che sono cresciute senza televisione, che l'hanno trovata solo dopo nella loro vita, rispetto ai bambini di oggi, che invece già nascono con il televisore dentro casa, e quindi si abituano molto precocemente, prima ancora che ai programmi televisivi, proprio all'oggetto televisore, da cui sono molto attratti. Anche i bambini di pochi mesi di vita sono attratti da queste immagini che si muovono sullo schermo, e possono quasi affezionarsi all'oggetto televisore, prima ancora di capire che cosa rappresentino le immagini. Da alcuni bambini viene percepita quasi come una persona, perché parla, perché si vedono delle persone all'interno. Quando poi non hanno la possibilità di fare altre esperienze, possono considerarla anche un amico che gli fa trascorrere il pomeriggio; p</w:t>
      </w:r>
      <w:r>
        <w:rPr>
          <w:sz w:val="24"/>
          <w:szCs w:val="24"/>
        </w:rPr>
        <w:t xml:space="preserve">ur considerandola una soluzione minore». </w:t>
      </w:r>
      <w:r w:rsidRPr="00B404E1">
        <w:rPr>
          <w:sz w:val="18"/>
          <w:szCs w:val="18"/>
        </w:rPr>
        <w:t>(tratto da:</w:t>
      </w:r>
      <w:hyperlink r:id="rId9" w:history="1">
        <w:r w:rsidRPr="00B404E1">
          <w:rPr>
            <w:rStyle w:val="Hyperlink"/>
            <w:rFonts w:cs="Arial"/>
            <w:sz w:val="18"/>
            <w:szCs w:val="18"/>
          </w:rPr>
          <w:t>http://www.mediamente.rai.it/HOME/bibliote/intervis/f/ferraris.htm</w:t>
        </w:r>
      </w:hyperlink>
      <w:r w:rsidRPr="00B404E1">
        <w:rPr>
          <w:sz w:val="18"/>
          <w:szCs w:val="18"/>
        </w:rPr>
        <w:t>)</w:t>
      </w:r>
    </w:p>
    <w:p w:rsidR="00423E26" w:rsidRDefault="00423E26" w:rsidP="00560D90">
      <w:pPr>
        <w:pStyle w:val="NoSpacing"/>
        <w:spacing w:line="276" w:lineRule="auto"/>
        <w:jc w:val="both"/>
        <w:rPr>
          <w:rFonts w:ascii="Tahoma" w:hAnsi="Tahoma" w:cs="Tahoma"/>
          <w:sz w:val="24"/>
          <w:szCs w:val="24"/>
        </w:rPr>
      </w:pPr>
      <w:r w:rsidRPr="0004648B">
        <w:rPr>
          <w:sz w:val="24"/>
          <w:szCs w:val="24"/>
        </w:rPr>
        <w:t>In sostanza, q</w:t>
      </w:r>
      <w:r w:rsidRPr="0004648B">
        <w:rPr>
          <w:rFonts w:ascii="Tahoma" w:hAnsi="Tahoma" w:cs="Tahoma"/>
          <w:sz w:val="24"/>
          <w:szCs w:val="24"/>
        </w:rPr>
        <w:t xml:space="preserve">uesto strumento d’informazione di massa si è guadagnato un posto di primo piano tra le attività quotidiane, uno spazio che qualche volta finisce per trasformare l’uso in abuso da parte di chi ne usufruisce per intere giornate, lasciando poco spazio ad un </w:t>
      </w:r>
      <w:r w:rsidRPr="00560D90">
        <w:rPr>
          <w:rFonts w:ascii="Tahoma" w:hAnsi="Tahoma" w:cs="Tahoma"/>
          <w:sz w:val="24"/>
          <w:szCs w:val="24"/>
        </w:rPr>
        <w:t xml:space="preserve">atteggiamento critico di fronte ai contenuti ricevuti. </w:t>
      </w:r>
    </w:p>
    <w:p w:rsidR="00423E26" w:rsidRDefault="00423E26" w:rsidP="00560D90">
      <w:pPr>
        <w:pStyle w:val="NoSpacing"/>
        <w:spacing w:line="276" w:lineRule="auto"/>
        <w:jc w:val="both"/>
        <w:rPr>
          <w:sz w:val="24"/>
          <w:szCs w:val="24"/>
        </w:rPr>
      </w:pPr>
      <w:r w:rsidRPr="00560D90">
        <w:rPr>
          <w:sz w:val="24"/>
          <w:szCs w:val="24"/>
        </w:rPr>
        <w:t xml:space="preserve">La </w:t>
      </w:r>
      <w:r>
        <w:rPr>
          <w:sz w:val="24"/>
          <w:szCs w:val="24"/>
        </w:rPr>
        <w:t xml:space="preserve">psicologa Anna </w:t>
      </w:r>
      <w:r w:rsidRPr="00560D90">
        <w:rPr>
          <w:sz w:val="24"/>
          <w:szCs w:val="24"/>
        </w:rPr>
        <w:t>Oliverio</w:t>
      </w:r>
      <w:r>
        <w:rPr>
          <w:sz w:val="24"/>
          <w:szCs w:val="24"/>
        </w:rPr>
        <w:t xml:space="preserve"> Ferraris, nella stessa intervista del 1995, sostiene</w:t>
      </w:r>
      <w:r w:rsidRPr="00560D90">
        <w:rPr>
          <w:sz w:val="24"/>
          <w:szCs w:val="24"/>
        </w:rPr>
        <w:t xml:space="preserve"> inoltre, che </w:t>
      </w:r>
      <w:r>
        <w:rPr>
          <w:sz w:val="24"/>
          <w:szCs w:val="24"/>
        </w:rPr>
        <w:t>«</w:t>
      </w:r>
      <w:r w:rsidRPr="00560D90">
        <w:rPr>
          <w:sz w:val="24"/>
          <w:szCs w:val="24"/>
        </w:rPr>
        <w:t>Bisogna tenere presente che il modo con cui un bambino guarda la televisione è diverso dal modo con cui la guarda un adulto. Un adulto spesso si mette di fronte al televisore solo per divertirsi, per rilassarsi, mentre un bambino vuole anche farsi un'immagine del mondo. Ecco, i bambini guardano la televisione per farsi un'immagine del mondo degli adulti. Da sempre i bambini cercano di capire com'è il mondo degli adulti. Oggi c'è la televisione dentro casa, viene data molta importanza a questo mezzo di comunicazione, anche gli adulti la guardano e quindi il bambino la guarda per capire come deve comportarsi</w:t>
      </w:r>
      <w:r>
        <w:rPr>
          <w:sz w:val="24"/>
          <w:szCs w:val="24"/>
        </w:rPr>
        <w:t>»</w:t>
      </w:r>
      <w:r w:rsidRPr="00560D90">
        <w:rPr>
          <w:sz w:val="24"/>
          <w:szCs w:val="24"/>
        </w:rPr>
        <w:t xml:space="preserve"> ma la differenza tra il bambino e l’adulto consiste innanzitutto nei tempi di attenzione, </w:t>
      </w:r>
      <w:r>
        <w:rPr>
          <w:sz w:val="24"/>
          <w:szCs w:val="24"/>
        </w:rPr>
        <w:t>«</w:t>
      </w:r>
      <w:r w:rsidRPr="00560D90">
        <w:rPr>
          <w:sz w:val="24"/>
          <w:szCs w:val="24"/>
        </w:rPr>
        <w:t>quelli di un bambino piccolo sono brevi, quindi spesso non è in grado di seguire il filo conduttore, la trama di una vicenda, e quindi magari non collega il finale moralistico della storia con il resto: di una storia gli possono rimanere impresse soltanto le immagini più forti, quelle che l'hanno colpito, che hann</w:t>
      </w:r>
      <w:r>
        <w:rPr>
          <w:sz w:val="24"/>
          <w:szCs w:val="24"/>
        </w:rPr>
        <w:t>o un valore emotivo particolare».</w:t>
      </w:r>
    </w:p>
    <w:p w:rsidR="00423E26" w:rsidRDefault="00423E26" w:rsidP="00560D90">
      <w:pPr>
        <w:pStyle w:val="NoSpacing"/>
        <w:spacing w:line="276" w:lineRule="auto"/>
        <w:jc w:val="both"/>
        <w:rPr>
          <w:sz w:val="24"/>
          <w:szCs w:val="24"/>
        </w:rPr>
      </w:pPr>
      <w:r>
        <w:rPr>
          <w:sz w:val="24"/>
          <w:szCs w:val="24"/>
        </w:rPr>
        <w:t>Con la continua esposizione a programmi destinati agli adulti i bambini si abituano a stimoli emotivi forti; si abituano a identificarsi in eroi adulti, aspirano, ancora più intensamente che in passato, a raggiungere la condizione di persone adulte. Pertanto, la mancanza di riti di passaggio, le sollecitazioni offerte dal mondo esterno attraverso i media, sono tutti fattori di fragilità, che richiedono correttivi affinché non conducano a esiti patologici.</w:t>
      </w:r>
    </w:p>
    <w:p w:rsidR="00423E26" w:rsidRDefault="00423E26" w:rsidP="00560D90">
      <w:pPr>
        <w:pStyle w:val="NoSpacing"/>
        <w:spacing w:line="276" w:lineRule="auto"/>
        <w:jc w:val="both"/>
      </w:pPr>
      <w:r w:rsidRPr="002A4053">
        <w:rPr>
          <w:color w:val="000000"/>
          <w:sz w:val="24"/>
          <w:szCs w:val="24"/>
        </w:rPr>
        <w:t xml:space="preserve">Secondo </w:t>
      </w:r>
      <w:r>
        <w:rPr>
          <w:color w:val="000000"/>
          <w:sz w:val="24"/>
          <w:szCs w:val="24"/>
        </w:rPr>
        <w:t xml:space="preserve">il filosofo, </w:t>
      </w:r>
      <w:r w:rsidRPr="002A4053">
        <w:rPr>
          <w:sz w:val="24"/>
          <w:szCs w:val="24"/>
        </w:rPr>
        <w:t xml:space="preserve">Karl Popper, la televisione dovrebbe avere una funzione educativa. Così come l’educatore, anche </w:t>
      </w:r>
      <w:r>
        <w:rPr>
          <w:sz w:val="24"/>
          <w:szCs w:val="24"/>
        </w:rPr>
        <w:t>«</w:t>
      </w:r>
      <w:r w:rsidRPr="002A4053">
        <w:rPr>
          <w:sz w:val="24"/>
          <w:szCs w:val="24"/>
        </w:rPr>
        <w:t>la televisione ha una grande responsabilità. Io credo che la maggioranza dei professionisti della televisione non si rendano conto appieno della loro responsabilità. Credo che non siano capaci di valutare l'ampiezza del loro potere. La televisione ha un immenso potere</w:t>
      </w:r>
      <w:r w:rsidRPr="002A4053">
        <w:rPr>
          <w:sz w:val="24"/>
        </w:rPr>
        <w:t xml:space="preserve"> </w:t>
      </w:r>
      <w:r w:rsidRPr="002A4053">
        <w:rPr>
          <w:sz w:val="24"/>
          <w:szCs w:val="24"/>
        </w:rPr>
        <w:t>educativo</w:t>
      </w:r>
      <w:r>
        <w:rPr>
          <w:sz w:val="24"/>
          <w:szCs w:val="24"/>
        </w:rPr>
        <w:t>»</w:t>
      </w:r>
      <w:r>
        <w:t xml:space="preserve"> </w:t>
      </w:r>
    </w:p>
    <w:p w:rsidR="00423E26" w:rsidRPr="00B404E1" w:rsidRDefault="00423E26" w:rsidP="00560D90">
      <w:pPr>
        <w:pStyle w:val="NoSpacing"/>
        <w:spacing w:line="276" w:lineRule="auto"/>
        <w:jc w:val="both"/>
        <w:rPr>
          <w:sz w:val="18"/>
          <w:szCs w:val="18"/>
        </w:rPr>
      </w:pPr>
      <w:r w:rsidRPr="00B404E1">
        <w:rPr>
          <w:sz w:val="18"/>
          <w:szCs w:val="18"/>
        </w:rPr>
        <w:t>(tratto da:</w:t>
      </w:r>
      <w:hyperlink r:id="rId10" w:history="1">
        <w:r w:rsidRPr="00B404E1">
          <w:rPr>
            <w:rStyle w:val="Hyperlink"/>
            <w:rFonts w:cs="Arial"/>
            <w:sz w:val="18"/>
            <w:szCs w:val="18"/>
          </w:rPr>
          <w:t>http://www.mediamente.rai.it/HOME/bibliote/intervis/f/popper.htm</w:t>
        </w:r>
      </w:hyperlink>
      <w:r w:rsidRPr="00B404E1">
        <w:rPr>
          <w:sz w:val="18"/>
          <w:szCs w:val="18"/>
        </w:rPr>
        <w:t>).</w:t>
      </w:r>
    </w:p>
    <w:p w:rsidR="00423E26" w:rsidRPr="00B404E1" w:rsidRDefault="00423E26" w:rsidP="00560D90">
      <w:pPr>
        <w:pStyle w:val="NoSpacing"/>
        <w:spacing w:line="276" w:lineRule="auto"/>
        <w:jc w:val="both"/>
        <w:rPr>
          <w:sz w:val="18"/>
          <w:szCs w:val="18"/>
        </w:rPr>
      </w:pPr>
      <w:r w:rsidRPr="007E5403">
        <w:rPr>
          <w:sz w:val="24"/>
          <w:szCs w:val="24"/>
        </w:rPr>
        <w:t>Il filosofo Karl Popper fu la prima voce autorevole che avvertì quale pericolo stava correndo la società democratica</w:t>
      </w:r>
      <w:r>
        <w:rPr>
          <w:sz w:val="24"/>
          <w:szCs w:val="24"/>
        </w:rPr>
        <w:t xml:space="preserve">. Ancora Popper sostiene che «La violenza in casa è sostituita ed estesa dalla violenza che appare sullo schermo televisivo. È attraverso questo mezzo che essa viene messa davanti ai bambini per ore, ogni giorno. La mia esperienza mi porta a considerare questo punto molto importante, direi decisivo. </w:t>
      </w:r>
      <w:smartTag w:uri="urn:schemas-microsoft-com:office:smarttags" w:element="PersonName">
        <w:smartTagPr>
          <w:attr w:name="ProductID" w:val="la TV"/>
        </w:smartTagPr>
        <w:r>
          <w:rPr>
            <w:sz w:val="24"/>
            <w:szCs w:val="24"/>
          </w:rPr>
          <w:t>La TV</w:t>
        </w:r>
      </w:smartTag>
      <w:r>
        <w:rPr>
          <w:sz w:val="24"/>
          <w:szCs w:val="24"/>
        </w:rPr>
        <w:t xml:space="preserve"> produce violenza e la porta in case dove altrimenti violenza non ci sarebbe». Egli propose: «Chiunque sia collegato con la produzione televisiva deve avere una patente che gli possa essere ritirata qualora agisca in contrasto con certi princìpi … Chi fa televisione deve sapere di avere parte nell’educazione dei bambini e degli adulti … Il punto centrale nel processo educativo non consiste solo nell’insegnare fatti, ma nell’insegnare quanto sia importante l’eliminazione della violenza». </w:t>
      </w:r>
      <w:r w:rsidRPr="00B404E1">
        <w:rPr>
          <w:sz w:val="18"/>
          <w:szCs w:val="18"/>
        </w:rPr>
        <w:t xml:space="preserve">(Erina Fazioli Biaggio, </w:t>
      </w:r>
      <w:r w:rsidRPr="00B404E1">
        <w:rPr>
          <w:i/>
          <w:sz w:val="18"/>
          <w:szCs w:val="18"/>
        </w:rPr>
        <w:t>Bambini davanti alla TV,</w:t>
      </w:r>
      <w:r w:rsidRPr="00B404E1">
        <w:rPr>
          <w:sz w:val="18"/>
          <w:szCs w:val="18"/>
        </w:rPr>
        <w:t xml:space="preserve"> Como, Red Edizioni, 1999.)</w:t>
      </w:r>
    </w:p>
    <w:p w:rsidR="00423E26" w:rsidRPr="00877CB8" w:rsidRDefault="00423E26" w:rsidP="00877CB8">
      <w:pPr>
        <w:pStyle w:val="NoSpacing"/>
        <w:spacing w:line="276" w:lineRule="auto"/>
        <w:jc w:val="both"/>
        <w:rPr>
          <w:sz w:val="24"/>
          <w:szCs w:val="24"/>
        </w:rPr>
      </w:pPr>
      <w:r w:rsidRPr="00877CB8">
        <w:rPr>
          <w:sz w:val="24"/>
          <w:szCs w:val="24"/>
        </w:rPr>
        <w:t xml:space="preserve">Secondo lo psicologo e scienziato delle comunicazioni, John Condry, «L’influenza della televisione dipende da due fattori: l’esposizione e i contenuti. Quanto maggiore è l’esposizione dello spettatore allo spettacolo televisivo, tanto maggiore è, in genere, l’influenza esercitata dal mezzo. In una certa misura, la natura di tale influenza sarà determinata dai contenuti. Tuttavia, esposizione basta da sola a influenzare lo spettatore, indipendentemente dai contenuti». </w:t>
      </w:r>
    </w:p>
    <w:p w:rsidR="00423E26" w:rsidRPr="00877CB8" w:rsidRDefault="00423E26" w:rsidP="00877CB8">
      <w:pPr>
        <w:pStyle w:val="NoSpacing"/>
        <w:spacing w:line="276" w:lineRule="auto"/>
        <w:jc w:val="both"/>
        <w:rPr>
          <w:sz w:val="24"/>
          <w:szCs w:val="24"/>
        </w:rPr>
      </w:pPr>
      <w:r w:rsidRPr="00877CB8">
        <w:rPr>
          <w:sz w:val="24"/>
          <w:szCs w:val="24"/>
        </w:rPr>
        <w:t xml:space="preserve">Secondo </w:t>
      </w:r>
      <w:r>
        <w:rPr>
          <w:sz w:val="24"/>
          <w:szCs w:val="24"/>
        </w:rPr>
        <w:t>una ricerca svolta dal</w:t>
      </w:r>
      <w:r w:rsidRPr="00877CB8">
        <w:rPr>
          <w:sz w:val="24"/>
          <w:szCs w:val="24"/>
        </w:rPr>
        <w:t>l’Accademia Americana di Pediatria</w:t>
      </w:r>
      <w:r>
        <w:rPr>
          <w:sz w:val="24"/>
          <w:szCs w:val="24"/>
        </w:rPr>
        <w:t>, n</w:t>
      </w:r>
      <w:r w:rsidRPr="00877CB8">
        <w:rPr>
          <w:sz w:val="24"/>
          <w:szCs w:val="24"/>
        </w:rPr>
        <w:t>on bisogna dimenticare che i bambini si accostano alla TV e la guardano con motivazioni diverse da quelle degli adulti. Il bambino guarda la TV perché cerca di capire il mondo, ma la TV non è sempre il mezzo più adatto; i bambini di età inferiore ai 3 anni, per esempio, non sono ancora in grado di discernere la realtà dalla finzione.</w:t>
      </w:r>
      <w:r>
        <w:rPr>
          <w:sz w:val="24"/>
          <w:szCs w:val="24"/>
        </w:rPr>
        <w:t xml:space="preserve"> </w:t>
      </w:r>
      <w:r w:rsidRPr="00877CB8">
        <w:rPr>
          <w:sz w:val="24"/>
          <w:szCs w:val="24"/>
        </w:rPr>
        <w:t xml:space="preserve">Lasciar guardare per lungo tempo e liberamente la TV ai bambini può produrre alcuni “effetti indesiderati”; per esempio, si è visto che i bambini che guardano la TV per un tempo superiore alle 4 ore al giorno: </w:t>
      </w:r>
    </w:p>
    <w:p w:rsidR="00423E26" w:rsidRPr="00877CB8" w:rsidRDefault="00423E26" w:rsidP="00877CB8">
      <w:pPr>
        <w:pStyle w:val="NoSpacing"/>
        <w:numPr>
          <w:ilvl w:val="0"/>
          <w:numId w:val="2"/>
        </w:numPr>
        <w:spacing w:line="276" w:lineRule="auto"/>
        <w:jc w:val="both"/>
        <w:rPr>
          <w:sz w:val="24"/>
          <w:szCs w:val="24"/>
        </w:rPr>
      </w:pPr>
      <w:r w:rsidRPr="00877CB8">
        <w:rPr>
          <w:sz w:val="24"/>
          <w:szCs w:val="24"/>
        </w:rPr>
        <w:t>tendono a trascurare altre attività più importanti per il loro sviluppo come la lettura, il gioco con i pari, lo studio, lo sport</w:t>
      </w:r>
      <w:r>
        <w:rPr>
          <w:sz w:val="24"/>
          <w:szCs w:val="24"/>
        </w:rPr>
        <w:t>,</w:t>
      </w:r>
      <w:r w:rsidRPr="00877CB8">
        <w:rPr>
          <w:sz w:val="24"/>
          <w:szCs w:val="24"/>
        </w:rPr>
        <w:t xml:space="preserve"> ecc.; </w:t>
      </w:r>
    </w:p>
    <w:p w:rsidR="00423E26" w:rsidRPr="00877CB8" w:rsidRDefault="00423E26" w:rsidP="00877CB8">
      <w:pPr>
        <w:pStyle w:val="NoSpacing"/>
        <w:numPr>
          <w:ilvl w:val="0"/>
          <w:numId w:val="2"/>
        </w:numPr>
        <w:spacing w:line="276" w:lineRule="auto"/>
        <w:jc w:val="both"/>
        <w:rPr>
          <w:sz w:val="24"/>
          <w:szCs w:val="24"/>
        </w:rPr>
      </w:pPr>
      <w:r w:rsidRPr="00877CB8">
        <w:rPr>
          <w:sz w:val="24"/>
          <w:szCs w:val="24"/>
        </w:rPr>
        <w:t>sono esposti ad apprendere comportamenti rischiosi e poco adatti alla loro età quali la violenza, il fumo, l’abuso di sostanze stupefacenti, i r</w:t>
      </w:r>
      <w:r>
        <w:rPr>
          <w:sz w:val="24"/>
          <w:szCs w:val="24"/>
        </w:rPr>
        <w:t>apporti sessuali prematuri</w:t>
      </w:r>
      <w:r w:rsidRPr="00877CB8">
        <w:rPr>
          <w:sz w:val="24"/>
          <w:szCs w:val="24"/>
        </w:rPr>
        <w:t xml:space="preserve">; </w:t>
      </w:r>
    </w:p>
    <w:p w:rsidR="00423E26" w:rsidRPr="00877CB8" w:rsidRDefault="00423E26" w:rsidP="00877CB8">
      <w:pPr>
        <w:pStyle w:val="NoSpacing"/>
        <w:numPr>
          <w:ilvl w:val="0"/>
          <w:numId w:val="2"/>
        </w:numPr>
        <w:spacing w:line="276" w:lineRule="auto"/>
        <w:jc w:val="both"/>
        <w:rPr>
          <w:sz w:val="24"/>
          <w:szCs w:val="24"/>
        </w:rPr>
      </w:pPr>
      <w:r w:rsidRPr="00877CB8">
        <w:rPr>
          <w:sz w:val="24"/>
          <w:szCs w:val="24"/>
        </w:rPr>
        <w:t xml:space="preserve">tendono ad essere obesi (il bambino quando guarda la TV è inattivo e tende a fare spuntini con cibi calorici e di scarso valore nutrizionale, spesso proprio quelli che appaiono nelle comunicazioni pubblicitarie); </w:t>
      </w:r>
    </w:p>
    <w:p w:rsidR="00423E26" w:rsidRPr="003706C7" w:rsidRDefault="00423E26" w:rsidP="00877CB8">
      <w:pPr>
        <w:widowControl w:val="0"/>
        <w:numPr>
          <w:ilvl w:val="0"/>
          <w:numId w:val="2"/>
        </w:numPr>
        <w:tabs>
          <w:tab w:val="left" w:pos="720"/>
        </w:tabs>
        <w:suppressAutoHyphens/>
        <w:spacing w:line="276" w:lineRule="auto"/>
        <w:jc w:val="both"/>
        <w:rPr>
          <w:sz w:val="24"/>
          <w:szCs w:val="24"/>
        </w:rPr>
      </w:pPr>
      <w:r w:rsidRPr="003706C7">
        <w:rPr>
          <w:sz w:val="24"/>
          <w:szCs w:val="24"/>
        </w:rPr>
        <w:t>tendono ad avere una ridotta curiosità e voglia di esplorare, perché guardare la TV rich</w:t>
      </w:r>
      <w:r>
        <w:rPr>
          <w:sz w:val="24"/>
          <w:szCs w:val="24"/>
        </w:rPr>
        <w:t>iede una partecipazione passiva.</w:t>
      </w:r>
    </w:p>
    <w:p w:rsidR="00423E26" w:rsidRPr="00B404E1" w:rsidRDefault="00423E26" w:rsidP="00877CB8">
      <w:pPr>
        <w:pStyle w:val="NoSpacing"/>
        <w:spacing w:line="276" w:lineRule="auto"/>
        <w:jc w:val="both"/>
        <w:rPr>
          <w:sz w:val="18"/>
          <w:szCs w:val="18"/>
        </w:rPr>
      </w:pPr>
      <w:r w:rsidRPr="00877CB8">
        <w:rPr>
          <w:sz w:val="24"/>
          <w:szCs w:val="24"/>
        </w:rPr>
        <w:t>A tale proposito, Condry sostiene che «I bambini capiscono qualcosa del contenuto dei singoli programmi, ma non ala stessa maniera degli adulti. Per esempio non capiscono le sequenze lunghe e hanno una comprensione ridotta delle motivazioni e delle intenzioni dei singoli personaggi. Non sono capaci di trarre deduzioni da un’azione sottointesa ma non esplicitamente mostrata». «I bambini assistono a scene violente a modo loro possono concludere che “il più forte ha ragione”. È improbabile che comprendano i messaggi più sottili, che certe azioni sono più significative di altre. Un’idea che senz’altro capiscono è che, se uno vuole una cosa e ha più potere di un altro, la ottiene. Questo messaggio misura in posizione preminente nei cartoni animati di “azione-avventura”. I cartoni animati di “azione-avventura” sono “vicende di potere”</w:t>
      </w:r>
      <w:r>
        <w:rPr>
          <w:sz w:val="24"/>
          <w:szCs w:val="24"/>
        </w:rPr>
        <w:t>»</w:t>
      </w:r>
      <w:r w:rsidRPr="00877CB8">
        <w:rPr>
          <w:sz w:val="24"/>
          <w:szCs w:val="24"/>
        </w:rPr>
        <w:t xml:space="preserve">. </w:t>
      </w:r>
      <w:r w:rsidRPr="00B404E1">
        <w:rPr>
          <w:sz w:val="18"/>
          <w:szCs w:val="18"/>
        </w:rPr>
        <w:t xml:space="preserve">(Erina Fazioli Biaggio, </w:t>
      </w:r>
      <w:r w:rsidRPr="00B404E1">
        <w:rPr>
          <w:i/>
          <w:sz w:val="18"/>
          <w:szCs w:val="18"/>
        </w:rPr>
        <w:t>Bambini davanti alla TV,</w:t>
      </w:r>
      <w:r w:rsidRPr="00B404E1">
        <w:rPr>
          <w:sz w:val="18"/>
          <w:szCs w:val="18"/>
        </w:rPr>
        <w:t xml:space="preserve"> Como, Red Edizioni, 1999.). </w:t>
      </w:r>
    </w:p>
    <w:p w:rsidR="00423E26" w:rsidRPr="00B404E1" w:rsidRDefault="00423E26" w:rsidP="00602BE7">
      <w:pPr>
        <w:pStyle w:val="NoSpacing"/>
        <w:spacing w:line="276" w:lineRule="auto"/>
        <w:jc w:val="both"/>
        <w:rPr>
          <w:sz w:val="18"/>
          <w:szCs w:val="18"/>
        </w:rPr>
      </w:pPr>
      <w:r>
        <w:rPr>
          <w:color w:val="000000"/>
          <w:sz w:val="24"/>
          <w:szCs w:val="24"/>
        </w:rPr>
        <w:t xml:space="preserve">«In un appello “Contro la violenza dei media” del Consiglio direttivo della Società italiana di Psichiatria del luglio del 1994 si legge: “… le immagini cariche di alta emotività possiedono un enorme forza di suggestione, condizionano inconsapevolmente il comportamento.”». </w:t>
      </w:r>
      <w:r w:rsidRPr="00B404E1">
        <w:rPr>
          <w:sz w:val="18"/>
          <w:szCs w:val="18"/>
        </w:rPr>
        <w:t xml:space="preserve">(Erina Fazioli Biaggio, </w:t>
      </w:r>
      <w:r w:rsidRPr="00B404E1">
        <w:rPr>
          <w:i/>
          <w:sz w:val="18"/>
          <w:szCs w:val="18"/>
        </w:rPr>
        <w:t>Bambini davanti alla TV,</w:t>
      </w:r>
      <w:r w:rsidRPr="00B404E1">
        <w:rPr>
          <w:sz w:val="18"/>
          <w:szCs w:val="18"/>
        </w:rPr>
        <w:t xml:space="preserve"> Como, Red Edizioni, 1999.)</w:t>
      </w:r>
    </w:p>
    <w:p w:rsidR="00423E26" w:rsidRDefault="00423E26" w:rsidP="00602BE7">
      <w:pPr>
        <w:pStyle w:val="NoSpacing"/>
        <w:spacing w:line="276" w:lineRule="auto"/>
        <w:jc w:val="both"/>
        <w:rPr>
          <w:iCs/>
          <w:sz w:val="24"/>
          <w:szCs w:val="24"/>
        </w:rPr>
      </w:pPr>
      <w:r w:rsidRPr="009F398C">
        <w:rPr>
          <w:iCs/>
          <w:sz w:val="24"/>
          <w:szCs w:val="24"/>
        </w:rPr>
        <w:t xml:space="preserve">La tv influenza molto la modalità educativa e relazionale dei bambini. Spesso i piccoli dedicano maggior tempo al televisore che allo studio. Il più delle volte, </w:t>
      </w:r>
      <w:r>
        <w:rPr>
          <w:iCs/>
          <w:sz w:val="24"/>
          <w:szCs w:val="24"/>
        </w:rPr>
        <w:t xml:space="preserve">durante </w:t>
      </w:r>
      <w:r w:rsidRPr="009F398C">
        <w:rPr>
          <w:iCs/>
          <w:sz w:val="24"/>
          <w:szCs w:val="24"/>
        </w:rPr>
        <w:t xml:space="preserve">la giornata, </w:t>
      </w:r>
      <w:r>
        <w:rPr>
          <w:iCs/>
          <w:sz w:val="24"/>
          <w:szCs w:val="24"/>
        </w:rPr>
        <w:t>mettono</w:t>
      </w:r>
      <w:r w:rsidRPr="009F398C">
        <w:rPr>
          <w:iCs/>
          <w:sz w:val="24"/>
          <w:szCs w:val="24"/>
        </w:rPr>
        <w:t xml:space="preserve"> in onda programmi di cattiva qualità contenenti scene di violenza, di sessualità e tutto ciò viene considerato dai bambini e dai ragazzi persuasivo e accattivante. Soprattutto nei cartoni di questi ultimi tempi ci sono contenuti violenti da cui possono derivare conseguenze negative nel processo di formazione della personalità del bambino. Egli può confondere la violenza </w:t>
      </w:r>
      <w:r w:rsidRPr="009F398C">
        <w:rPr>
          <w:bCs/>
          <w:iCs/>
          <w:sz w:val="24"/>
          <w:szCs w:val="24"/>
        </w:rPr>
        <w:t>vera</w:t>
      </w:r>
      <w:r w:rsidRPr="009F398C">
        <w:rPr>
          <w:iCs/>
          <w:sz w:val="24"/>
          <w:szCs w:val="24"/>
        </w:rPr>
        <w:t xml:space="preserve"> con quella </w:t>
      </w:r>
      <w:r w:rsidRPr="009F398C">
        <w:rPr>
          <w:bCs/>
          <w:iCs/>
          <w:sz w:val="24"/>
          <w:szCs w:val="24"/>
        </w:rPr>
        <w:t>televisiva</w:t>
      </w:r>
      <w:r w:rsidRPr="009F398C">
        <w:rPr>
          <w:iCs/>
          <w:sz w:val="24"/>
          <w:szCs w:val="24"/>
        </w:rPr>
        <w:t>. Così si identifica nei personaggi cattivi e malvagi co</w:t>
      </w:r>
      <w:r>
        <w:rPr>
          <w:iCs/>
          <w:sz w:val="24"/>
          <w:szCs w:val="24"/>
        </w:rPr>
        <w:t>n</w:t>
      </w:r>
      <w:r w:rsidRPr="009F398C">
        <w:rPr>
          <w:iCs/>
          <w:sz w:val="24"/>
          <w:szCs w:val="24"/>
        </w:rPr>
        <w:t>siderando l'</w:t>
      </w:r>
      <w:r w:rsidRPr="009F398C">
        <w:rPr>
          <w:bCs/>
          <w:iCs/>
          <w:sz w:val="24"/>
          <w:szCs w:val="24"/>
        </w:rPr>
        <w:t xml:space="preserve">aggressività </w:t>
      </w:r>
      <w:r w:rsidRPr="009F398C">
        <w:rPr>
          <w:iCs/>
          <w:sz w:val="24"/>
          <w:szCs w:val="24"/>
        </w:rPr>
        <w:t>il modo migliore per gestire le situazioni in cui viene a trovarsi in diff</w:t>
      </w:r>
      <w:r>
        <w:rPr>
          <w:iCs/>
          <w:sz w:val="24"/>
          <w:szCs w:val="24"/>
        </w:rPr>
        <w:t>icoltà. I bambini, soprattutto i più piccoli, tendono ad identificarsi con i personaggi dei cartoni animati, buoni o cattivi che siano, lo dimostra il fatto che durante i giochi con i compagni interpretano la parte del loro personaggio preferito, sferrando a volte “colpi mortali” che vedono in TV. Il risultato è: lamentele continue da parte dei genitori, i cui figli s’imbattono in questi ruoli “immaginari”, che risultano essere tanto “reali”. L’impegno dell’insegnante è quello di evitare, almeno a scuola, la visione di certi programmi, e quello del genitore di accompagnare il figlio in una corretta visione dei programmi, evitando, come spesso accade, di utilizzare la TV come baby-sitter.</w:t>
      </w:r>
    </w:p>
    <w:p w:rsidR="00423E26" w:rsidRPr="00170ED7" w:rsidRDefault="00423E26" w:rsidP="00B404E1">
      <w:pPr>
        <w:pStyle w:val="NoSpacing"/>
        <w:spacing w:line="276" w:lineRule="auto"/>
        <w:jc w:val="both"/>
        <w:rPr>
          <w:b/>
          <w:i/>
          <w:iCs/>
          <w:sz w:val="18"/>
          <w:szCs w:val="18"/>
          <w:u w:val="single"/>
        </w:rPr>
      </w:pPr>
    </w:p>
    <w:p w:rsidR="00423E26" w:rsidRDefault="00423E26" w:rsidP="00B404E1">
      <w:pPr>
        <w:pStyle w:val="NoSpacing"/>
        <w:spacing w:line="276" w:lineRule="auto"/>
        <w:jc w:val="both"/>
      </w:pPr>
      <w:r w:rsidRPr="009F398C">
        <w:rPr>
          <w:b/>
          <w:i/>
          <w:iCs/>
          <w:u w:val="single"/>
        </w:rPr>
        <w:t>B</w:t>
      </w:r>
      <w:r w:rsidRPr="009F398C">
        <w:rPr>
          <w:b/>
          <w:i/>
          <w:u w:val="single"/>
        </w:rPr>
        <w:t>IBLIOGRAFIA/SITOGRAFIA</w:t>
      </w:r>
      <w:r w:rsidRPr="009F398C">
        <w:t>:</w:t>
      </w:r>
    </w:p>
    <w:p w:rsidR="00423E26" w:rsidRPr="009F398C" w:rsidRDefault="00423E26" w:rsidP="00B404E1">
      <w:pPr>
        <w:pStyle w:val="NoSpacing"/>
        <w:numPr>
          <w:ilvl w:val="0"/>
          <w:numId w:val="7"/>
        </w:numPr>
        <w:spacing w:line="276" w:lineRule="auto"/>
        <w:jc w:val="both"/>
      </w:pPr>
      <w:r w:rsidRPr="009F398C">
        <w:t xml:space="preserve">Erina Fazioli Biaggio, </w:t>
      </w:r>
      <w:r w:rsidRPr="009F398C">
        <w:rPr>
          <w:i/>
        </w:rPr>
        <w:t>Bambini davanti alla TV,</w:t>
      </w:r>
      <w:r w:rsidRPr="009F398C">
        <w:t xml:space="preserve"> Como, Red Edizioni, 1999.</w:t>
      </w:r>
    </w:p>
    <w:p w:rsidR="00423E26" w:rsidRPr="009F398C" w:rsidRDefault="00423E26" w:rsidP="00B404E1">
      <w:pPr>
        <w:pStyle w:val="NoSpacing"/>
        <w:numPr>
          <w:ilvl w:val="0"/>
          <w:numId w:val="7"/>
        </w:numPr>
        <w:spacing w:line="276" w:lineRule="auto"/>
        <w:jc w:val="both"/>
      </w:pPr>
      <w:r w:rsidRPr="009F398C">
        <w:t xml:space="preserve">P. Bertolini, </w:t>
      </w:r>
      <w:r w:rsidRPr="009F398C">
        <w:rPr>
          <w:i/>
        </w:rPr>
        <w:t>I bambini e la TV</w:t>
      </w:r>
      <w:r w:rsidRPr="009F398C">
        <w:t>, Milano, Feltrinelli, 1976</w:t>
      </w:r>
    </w:p>
    <w:p w:rsidR="00423E26" w:rsidRPr="009F398C" w:rsidRDefault="00423E26" w:rsidP="00B404E1">
      <w:pPr>
        <w:pStyle w:val="NoSpacing"/>
        <w:numPr>
          <w:ilvl w:val="0"/>
          <w:numId w:val="7"/>
        </w:numPr>
        <w:spacing w:line="276" w:lineRule="auto"/>
        <w:jc w:val="both"/>
      </w:pPr>
      <w:hyperlink r:id="rId11" w:history="1">
        <w:r w:rsidRPr="00BD64F8">
          <w:rPr>
            <w:rStyle w:val="Hyperlink"/>
            <w:rFonts w:cs="Arial"/>
          </w:rPr>
          <w:t>http://www.google.it/</w:t>
        </w:r>
      </w:hyperlink>
    </w:p>
    <w:p w:rsidR="00423E26" w:rsidRPr="009F398C" w:rsidRDefault="00423E26" w:rsidP="00B404E1">
      <w:pPr>
        <w:pStyle w:val="NoSpacing"/>
        <w:numPr>
          <w:ilvl w:val="0"/>
          <w:numId w:val="7"/>
        </w:numPr>
        <w:spacing w:line="276" w:lineRule="auto"/>
        <w:jc w:val="both"/>
      </w:pPr>
      <w:hyperlink r:id="rId12" w:history="1">
        <w:r w:rsidRPr="009F398C">
          <w:rPr>
            <w:rStyle w:val="Hyperlink"/>
            <w:rFonts w:cs="Arial"/>
            <w:color w:val="auto"/>
          </w:rPr>
          <w:t>http://www.mediamente.rai.it/HOME/bibliote/intervis/f/ferraris.htm</w:t>
        </w:r>
      </w:hyperlink>
    </w:p>
    <w:p w:rsidR="00423E26" w:rsidRPr="009F398C" w:rsidRDefault="00423E26" w:rsidP="00B404E1">
      <w:pPr>
        <w:pStyle w:val="NoSpacing"/>
        <w:numPr>
          <w:ilvl w:val="0"/>
          <w:numId w:val="7"/>
        </w:numPr>
        <w:spacing w:line="276" w:lineRule="auto"/>
        <w:jc w:val="both"/>
      </w:pPr>
      <w:hyperlink r:id="rId13" w:history="1">
        <w:r w:rsidRPr="009F398C">
          <w:rPr>
            <w:rStyle w:val="Hyperlink"/>
            <w:rFonts w:cs="Arial"/>
            <w:color w:val="auto"/>
          </w:rPr>
          <w:t>http://www.mediamente.rai.it/HOME/bibliote/intervis/f/popper.htm</w:t>
        </w:r>
      </w:hyperlink>
    </w:p>
    <w:p w:rsidR="00423E26" w:rsidRPr="009F398C" w:rsidRDefault="00423E26" w:rsidP="00B404E1">
      <w:pPr>
        <w:pStyle w:val="NoSpacing"/>
        <w:numPr>
          <w:ilvl w:val="0"/>
          <w:numId w:val="7"/>
        </w:numPr>
        <w:spacing w:line="276" w:lineRule="auto"/>
        <w:jc w:val="both"/>
      </w:pPr>
      <w:hyperlink r:id="rId14" w:history="1">
        <w:r w:rsidRPr="009F398C">
          <w:rPr>
            <w:rStyle w:val="Hyperlink"/>
            <w:rFonts w:cs="Arial"/>
            <w:iCs/>
            <w:color w:val="auto"/>
          </w:rPr>
          <w:t>http://diplin.sceduc.unibo.it/mediawiki/</w:t>
        </w:r>
      </w:hyperlink>
    </w:p>
    <w:p w:rsidR="00423E26" w:rsidRPr="00783B18" w:rsidRDefault="00423E26" w:rsidP="00783B18">
      <w:pPr>
        <w:pStyle w:val="NoSpacing"/>
        <w:spacing w:line="276" w:lineRule="auto"/>
        <w:jc w:val="both"/>
        <w:rPr>
          <w:b/>
          <w:i/>
          <w:sz w:val="28"/>
          <w:szCs w:val="28"/>
        </w:rPr>
      </w:pPr>
      <w:r w:rsidRPr="00783B18">
        <w:rPr>
          <w:b/>
          <w:i/>
          <w:sz w:val="28"/>
          <w:szCs w:val="28"/>
        </w:rPr>
        <w:t>Scelta della strategia di ricerca</w:t>
      </w:r>
    </w:p>
    <w:p w:rsidR="00423E26" w:rsidRPr="00D16FCC" w:rsidRDefault="00423E26" w:rsidP="00D16FCC">
      <w:pPr>
        <w:pStyle w:val="NoSpacing"/>
        <w:spacing w:line="276" w:lineRule="auto"/>
        <w:jc w:val="both"/>
        <w:rPr>
          <w:sz w:val="24"/>
          <w:szCs w:val="24"/>
        </w:rPr>
      </w:pPr>
    </w:p>
    <w:p w:rsidR="00423E26" w:rsidRDefault="00423E26" w:rsidP="00D16FCC">
      <w:pPr>
        <w:pStyle w:val="NoSpacing"/>
        <w:spacing w:line="276" w:lineRule="auto"/>
        <w:jc w:val="both"/>
        <w:rPr>
          <w:sz w:val="24"/>
          <w:szCs w:val="24"/>
        </w:rPr>
      </w:pPr>
      <w:r w:rsidRPr="00D16FCC">
        <w:rPr>
          <w:sz w:val="24"/>
          <w:szCs w:val="24"/>
        </w:rPr>
        <w:t>Come strategia di ricerca ho scelto la ricerca basata sulla matrice dei dati</w:t>
      </w:r>
      <w:r>
        <w:rPr>
          <w:sz w:val="24"/>
          <w:szCs w:val="24"/>
        </w:rPr>
        <w:t>,</w:t>
      </w:r>
      <w:r w:rsidRPr="00D16FCC">
        <w:rPr>
          <w:sz w:val="24"/>
          <w:szCs w:val="24"/>
        </w:rPr>
        <w:t xml:space="preserve"> </w:t>
      </w:r>
      <w:r>
        <w:rPr>
          <w:sz w:val="24"/>
          <w:szCs w:val="24"/>
        </w:rPr>
        <w:t>anche chiamata ricerca</w:t>
      </w:r>
      <w:r w:rsidRPr="00D16FCC">
        <w:rPr>
          <w:sz w:val="24"/>
          <w:szCs w:val="24"/>
        </w:rPr>
        <w:t xml:space="preserve"> standard</w:t>
      </w:r>
      <w:r>
        <w:rPr>
          <w:sz w:val="24"/>
          <w:szCs w:val="24"/>
        </w:rPr>
        <w:t>.</w:t>
      </w:r>
    </w:p>
    <w:p w:rsidR="00423E26" w:rsidRDefault="00423E26" w:rsidP="00D16FCC">
      <w:pPr>
        <w:pStyle w:val="NoSpacing"/>
        <w:spacing w:line="276" w:lineRule="auto"/>
        <w:jc w:val="both"/>
        <w:rPr>
          <w:sz w:val="24"/>
          <w:szCs w:val="24"/>
        </w:rPr>
      </w:pPr>
    </w:p>
    <w:p w:rsidR="00423E26" w:rsidRPr="003723E9" w:rsidRDefault="00423E26" w:rsidP="00B933BD">
      <w:pPr>
        <w:pStyle w:val="NoSpacing"/>
        <w:spacing w:line="276" w:lineRule="auto"/>
        <w:jc w:val="both"/>
        <w:rPr>
          <w:b/>
          <w:i/>
          <w:sz w:val="28"/>
          <w:szCs w:val="28"/>
        </w:rPr>
      </w:pPr>
      <w:r w:rsidRPr="003723E9">
        <w:rPr>
          <w:b/>
          <w:i/>
          <w:sz w:val="28"/>
          <w:szCs w:val="28"/>
        </w:rPr>
        <w:t>Formulazione delle ipotesi</w:t>
      </w:r>
    </w:p>
    <w:p w:rsidR="00423E26" w:rsidRDefault="00423E26" w:rsidP="00B933BD">
      <w:pPr>
        <w:pStyle w:val="NoSpacing"/>
        <w:spacing w:line="276" w:lineRule="auto"/>
        <w:jc w:val="both"/>
        <w:rPr>
          <w:sz w:val="24"/>
          <w:szCs w:val="24"/>
        </w:rPr>
      </w:pPr>
    </w:p>
    <w:p w:rsidR="00423E26" w:rsidRDefault="00423E26" w:rsidP="00B933BD">
      <w:pPr>
        <w:pStyle w:val="NoSpacing"/>
        <w:spacing w:line="276" w:lineRule="auto"/>
        <w:jc w:val="both"/>
        <w:rPr>
          <w:sz w:val="24"/>
          <w:szCs w:val="24"/>
        </w:rPr>
      </w:pPr>
      <w:r>
        <w:rPr>
          <w:sz w:val="24"/>
          <w:szCs w:val="24"/>
        </w:rPr>
        <w:t>I bambini che guardano la televisione per diverse ore, e in determinate situazioni, tendono ad avere comportamenti appresi in TV.</w:t>
      </w:r>
    </w:p>
    <w:p w:rsidR="00423E26" w:rsidRDefault="00423E26" w:rsidP="00B933BD">
      <w:pPr>
        <w:pStyle w:val="NoSpacing"/>
        <w:spacing w:line="276" w:lineRule="auto"/>
        <w:jc w:val="both"/>
        <w:rPr>
          <w:sz w:val="24"/>
          <w:szCs w:val="24"/>
        </w:rPr>
      </w:pPr>
    </w:p>
    <w:p w:rsidR="00423E26" w:rsidRPr="009A7D9D" w:rsidRDefault="00423E26" w:rsidP="00B933BD">
      <w:pPr>
        <w:pStyle w:val="NoSpacing"/>
        <w:spacing w:line="276" w:lineRule="auto"/>
        <w:jc w:val="both"/>
        <w:rPr>
          <w:b/>
          <w:i/>
          <w:sz w:val="28"/>
          <w:szCs w:val="28"/>
        </w:rPr>
      </w:pPr>
      <w:r w:rsidRPr="009A7D9D">
        <w:rPr>
          <w:b/>
          <w:i/>
          <w:sz w:val="28"/>
          <w:szCs w:val="28"/>
        </w:rPr>
        <w:t>Individuazione dei fattori e relativi indicatori</w:t>
      </w:r>
    </w:p>
    <w:p w:rsidR="00423E26" w:rsidRDefault="00423E26" w:rsidP="00B933BD">
      <w:pPr>
        <w:pStyle w:val="NoSpacing"/>
        <w:spacing w:line="276" w:lineRule="auto"/>
        <w:jc w:val="both"/>
        <w:rPr>
          <w:sz w:val="24"/>
          <w:szCs w:val="24"/>
        </w:rPr>
      </w:pPr>
    </w:p>
    <w:p w:rsidR="00423E26" w:rsidRDefault="00423E26" w:rsidP="00B933BD">
      <w:pPr>
        <w:pStyle w:val="NoSpacing"/>
        <w:spacing w:line="276" w:lineRule="auto"/>
        <w:jc w:val="both"/>
        <w:rPr>
          <w:sz w:val="24"/>
          <w:szCs w:val="24"/>
        </w:rPr>
      </w:pPr>
      <w:r>
        <w:rPr>
          <w:noProof/>
          <w:lang w:eastAsia="it-IT"/>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27" type="#_x0000_t13" style="position:absolute;left:0;text-align:left;margin-left:220.15pt;margin-top:.1pt;width:22.35pt;height:12.15pt;z-index:251656704"/>
        </w:pict>
      </w:r>
      <w:r>
        <w:rPr>
          <w:sz w:val="24"/>
          <w:szCs w:val="24"/>
        </w:rPr>
        <w:t>Guardare la TV</w:t>
      </w:r>
      <w:r>
        <w:rPr>
          <w:sz w:val="24"/>
          <w:szCs w:val="24"/>
        </w:rPr>
        <w:tab/>
      </w:r>
      <w:r>
        <w:rPr>
          <w:sz w:val="24"/>
          <w:szCs w:val="24"/>
        </w:rPr>
        <w:tab/>
      </w:r>
      <w:r>
        <w:rPr>
          <w:sz w:val="24"/>
          <w:szCs w:val="24"/>
        </w:rPr>
        <w:tab/>
      </w:r>
      <w:r>
        <w:rPr>
          <w:sz w:val="24"/>
          <w:szCs w:val="24"/>
        </w:rPr>
        <w:tab/>
      </w:r>
      <w:r>
        <w:rPr>
          <w:sz w:val="24"/>
          <w:szCs w:val="24"/>
        </w:rPr>
        <w:tab/>
      </w:r>
      <w:r>
        <w:rPr>
          <w:sz w:val="24"/>
          <w:szCs w:val="24"/>
        </w:rPr>
        <w:tab/>
        <w:t>FATTORE INDIPENDENTE</w:t>
      </w:r>
    </w:p>
    <w:p w:rsidR="00423E26" w:rsidRDefault="00423E26" w:rsidP="00B933BD">
      <w:pPr>
        <w:pStyle w:val="NoSpacing"/>
        <w:spacing w:line="276" w:lineRule="auto"/>
        <w:jc w:val="both"/>
        <w:rPr>
          <w:sz w:val="24"/>
          <w:szCs w:val="24"/>
        </w:rPr>
      </w:pPr>
      <w:r>
        <w:rPr>
          <w:noProof/>
          <w:lang w:eastAsia="it-IT"/>
        </w:rPr>
        <w:pict>
          <v:shape id="_x0000_s1028" type="#_x0000_t13" style="position:absolute;left:0;text-align:left;margin-left:220.15pt;margin-top:1.25pt;width:22.35pt;height:12.15pt;z-index:251657728"/>
        </w:pict>
      </w:r>
      <w:r>
        <w:rPr>
          <w:sz w:val="24"/>
          <w:szCs w:val="24"/>
        </w:rPr>
        <w:t>Avere comportamenti appresi in TV</w:t>
      </w:r>
      <w:r>
        <w:rPr>
          <w:sz w:val="24"/>
          <w:szCs w:val="24"/>
        </w:rPr>
        <w:tab/>
      </w:r>
      <w:r>
        <w:rPr>
          <w:sz w:val="24"/>
          <w:szCs w:val="24"/>
        </w:rPr>
        <w:tab/>
      </w:r>
      <w:r>
        <w:rPr>
          <w:sz w:val="24"/>
          <w:szCs w:val="24"/>
        </w:rPr>
        <w:tab/>
        <w:t>FATTORE DIPENDENTE</w:t>
      </w:r>
    </w:p>
    <w:p w:rsidR="00423E26" w:rsidRDefault="00423E26" w:rsidP="00B933BD">
      <w:pPr>
        <w:pStyle w:val="NoSpacing"/>
        <w:spacing w:line="276" w:lineRule="auto"/>
        <w:jc w:val="both"/>
        <w:rPr>
          <w:sz w:val="24"/>
          <w:szCs w:val="24"/>
        </w:rPr>
      </w:pPr>
    </w:p>
    <w:p w:rsidR="00423E26" w:rsidRDefault="00423E26" w:rsidP="00B75CD3">
      <w:pPr>
        <w:spacing w:line="360" w:lineRule="auto"/>
        <w:jc w:val="both"/>
        <w:rPr>
          <w:b/>
          <w:i/>
          <w:sz w:val="28"/>
          <w:szCs w:val="28"/>
        </w:rPr>
      </w:pPr>
      <w:r w:rsidRPr="00B75CD3">
        <w:rPr>
          <w:b/>
          <w:i/>
          <w:sz w:val="28"/>
          <w:szCs w:val="28"/>
        </w:rPr>
        <w:t xml:space="preserve">Definizione operativa dei fattori </w:t>
      </w:r>
    </w:p>
    <w:p w:rsidR="00423E26" w:rsidRPr="00B75CD3" w:rsidRDefault="00423E26" w:rsidP="00B75CD3">
      <w:pPr>
        <w:spacing w:line="360" w:lineRule="auto"/>
        <w:jc w:val="both"/>
        <w:rPr>
          <w:b/>
          <w:i/>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8"/>
        <w:gridCol w:w="2977"/>
        <w:gridCol w:w="4463"/>
      </w:tblGrid>
      <w:tr w:rsidR="00423E26" w:rsidRPr="00F83355" w:rsidTr="006A6A64">
        <w:trPr>
          <w:trHeight w:val="479"/>
          <w:jc w:val="center"/>
        </w:trPr>
        <w:tc>
          <w:tcPr>
            <w:tcW w:w="2338" w:type="dxa"/>
            <w:vAlign w:val="center"/>
          </w:tcPr>
          <w:p w:rsidR="00423E26" w:rsidRPr="00F83355" w:rsidRDefault="00423E26" w:rsidP="00B75CD3">
            <w:pPr>
              <w:spacing w:line="276" w:lineRule="auto"/>
              <w:rPr>
                <w:b/>
                <w:sz w:val="24"/>
                <w:szCs w:val="24"/>
              </w:rPr>
            </w:pPr>
            <w:r w:rsidRPr="00F83355">
              <w:rPr>
                <w:b/>
                <w:sz w:val="24"/>
                <w:szCs w:val="24"/>
              </w:rPr>
              <w:t>FATTORI</w:t>
            </w:r>
          </w:p>
        </w:tc>
        <w:tc>
          <w:tcPr>
            <w:tcW w:w="2977" w:type="dxa"/>
            <w:vAlign w:val="center"/>
          </w:tcPr>
          <w:p w:rsidR="00423E26" w:rsidRPr="00F83355" w:rsidRDefault="00423E26" w:rsidP="00B75CD3">
            <w:pPr>
              <w:spacing w:line="276" w:lineRule="auto"/>
              <w:rPr>
                <w:b/>
                <w:sz w:val="24"/>
                <w:szCs w:val="24"/>
              </w:rPr>
            </w:pPr>
            <w:r w:rsidRPr="00F83355">
              <w:rPr>
                <w:b/>
                <w:sz w:val="24"/>
                <w:szCs w:val="24"/>
              </w:rPr>
              <w:t>INDICATORI</w:t>
            </w:r>
          </w:p>
        </w:tc>
        <w:tc>
          <w:tcPr>
            <w:tcW w:w="4463" w:type="dxa"/>
            <w:vAlign w:val="center"/>
          </w:tcPr>
          <w:p w:rsidR="00423E26" w:rsidRPr="00F83355" w:rsidRDefault="00423E26" w:rsidP="008E166E">
            <w:pPr>
              <w:spacing w:line="276" w:lineRule="auto"/>
              <w:rPr>
                <w:b/>
                <w:sz w:val="24"/>
                <w:szCs w:val="24"/>
              </w:rPr>
            </w:pPr>
            <w:r w:rsidRPr="00F83355">
              <w:rPr>
                <w:b/>
                <w:sz w:val="24"/>
                <w:szCs w:val="24"/>
              </w:rPr>
              <w:t>DOMANDE DEL QUESTIONARIO</w:t>
            </w:r>
          </w:p>
        </w:tc>
      </w:tr>
      <w:tr w:rsidR="00423E26" w:rsidRPr="00F83355" w:rsidTr="00D517D0">
        <w:trPr>
          <w:trHeight w:val="978"/>
          <w:jc w:val="center"/>
        </w:trPr>
        <w:tc>
          <w:tcPr>
            <w:tcW w:w="2338" w:type="dxa"/>
          </w:tcPr>
          <w:p w:rsidR="00423E26" w:rsidRDefault="00423E26" w:rsidP="00B75CD3">
            <w:pPr>
              <w:spacing w:line="276" w:lineRule="auto"/>
              <w:rPr>
                <w:sz w:val="24"/>
                <w:szCs w:val="24"/>
              </w:rPr>
            </w:pPr>
            <w:r>
              <w:rPr>
                <w:sz w:val="24"/>
                <w:szCs w:val="24"/>
              </w:rPr>
              <w:t>Guardare la TV</w:t>
            </w: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Default="00423E26" w:rsidP="00B75CD3">
            <w:pPr>
              <w:spacing w:line="276" w:lineRule="auto"/>
              <w:rPr>
                <w:sz w:val="24"/>
                <w:szCs w:val="24"/>
              </w:rPr>
            </w:pPr>
          </w:p>
          <w:p w:rsidR="00423E26" w:rsidRPr="00F83355" w:rsidRDefault="00423E26" w:rsidP="00B75CD3">
            <w:pPr>
              <w:spacing w:line="276" w:lineRule="auto"/>
              <w:rPr>
                <w:sz w:val="24"/>
                <w:szCs w:val="24"/>
              </w:rPr>
            </w:pPr>
          </w:p>
        </w:tc>
        <w:tc>
          <w:tcPr>
            <w:tcW w:w="2977" w:type="dxa"/>
          </w:tcPr>
          <w:p w:rsidR="00423E26" w:rsidRPr="00F83355" w:rsidRDefault="00423E26" w:rsidP="001874ED">
            <w:pPr>
              <w:pStyle w:val="ListParagraph"/>
              <w:spacing w:line="276" w:lineRule="auto"/>
              <w:ind w:left="105"/>
              <w:rPr>
                <w:i/>
                <w:sz w:val="24"/>
                <w:szCs w:val="24"/>
              </w:rPr>
            </w:pPr>
            <w:r w:rsidRPr="00F83355">
              <w:rPr>
                <w:i/>
                <w:sz w:val="24"/>
                <w:szCs w:val="24"/>
              </w:rPr>
              <w:t>Dati personali</w:t>
            </w:r>
          </w:p>
          <w:p w:rsidR="00423E26" w:rsidRPr="00F83355" w:rsidRDefault="00423E26" w:rsidP="001874ED">
            <w:pPr>
              <w:pStyle w:val="ListParagraph"/>
              <w:numPr>
                <w:ilvl w:val="0"/>
                <w:numId w:val="2"/>
              </w:numPr>
              <w:spacing w:line="276" w:lineRule="auto"/>
              <w:ind w:left="105" w:hanging="105"/>
              <w:rPr>
                <w:sz w:val="24"/>
                <w:szCs w:val="24"/>
              </w:rPr>
            </w:pPr>
            <w:r w:rsidRPr="00F83355">
              <w:rPr>
                <w:sz w:val="24"/>
                <w:szCs w:val="24"/>
              </w:rPr>
              <w:t>Numero apparecchi in possesso.</w:t>
            </w:r>
          </w:p>
          <w:p w:rsidR="00423E26" w:rsidRPr="00F83355" w:rsidRDefault="00423E26" w:rsidP="008E166E">
            <w:pPr>
              <w:spacing w:line="276" w:lineRule="auto"/>
              <w:rPr>
                <w:sz w:val="24"/>
                <w:szCs w:val="24"/>
              </w:rPr>
            </w:pPr>
          </w:p>
          <w:p w:rsidR="00423E26" w:rsidRPr="00F83355" w:rsidRDefault="00423E26" w:rsidP="00972BDB">
            <w:pPr>
              <w:spacing w:line="276" w:lineRule="auto"/>
              <w:rPr>
                <w:i/>
                <w:sz w:val="24"/>
                <w:szCs w:val="24"/>
              </w:rPr>
            </w:pPr>
            <w:r w:rsidRPr="00F83355">
              <w:rPr>
                <w:i/>
                <w:sz w:val="24"/>
                <w:szCs w:val="24"/>
              </w:rPr>
              <w:t>Comportamenti</w:t>
            </w:r>
          </w:p>
          <w:p w:rsidR="00423E26" w:rsidRPr="00F83355" w:rsidRDefault="00423E26" w:rsidP="001874ED">
            <w:pPr>
              <w:pStyle w:val="ListParagraph"/>
              <w:numPr>
                <w:ilvl w:val="0"/>
                <w:numId w:val="2"/>
              </w:numPr>
              <w:spacing w:line="276" w:lineRule="auto"/>
              <w:ind w:left="105" w:hanging="105"/>
              <w:rPr>
                <w:sz w:val="24"/>
                <w:szCs w:val="24"/>
              </w:rPr>
            </w:pPr>
            <w:r w:rsidRPr="00F83355">
              <w:rPr>
                <w:sz w:val="24"/>
                <w:szCs w:val="24"/>
              </w:rPr>
              <w:t>Ore al giorno dedicate alla TV.</w:t>
            </w:r>
          </w:p>
          <w:p w:rsidR="00423E26" w:rsidRPr="00F83355" w:rsidRDefault="00423E26" w:rsidP="001874ED">
            <w:pPr>
              <w:pStyle w:val="ListParagraph"/>
              <w:numPr>
                <w:ilvl w:val="0"/>
                <w:numId w:val="2"/>
              </w:numPr>
              <w:spacing w:line="276" w:lineRule="auto"/>
              <w:ind w:left="105" w:hanging="105"/>
              <w:rPr>
                <w:sz w:val="24"/>
                <w:szCs w:val="24"/>
              </w:rPr>
            </w:pPr>
            <w:r w:rsidRPr="00F83355">
              <w:rPr>
                <w:sz w:val="24"/>
                <w:szCs w:val="24"/>
              </w:rPr>
              <w:t>Utilizzo di strumenti legati alla TV.</w:t>
            </w:r>
          </w:p>
          <w:p w:rsidR="00423E26" w:rsidRPr="00F83355" w:rsidRDefault="00423E26" w:rsidP="008E166E">
            <w:pPr>
              <w:spacing w:line="276" w:lineRule="auto"/>
              <w:rPr>
                <w:sz w:val="24"/>
                <w:szCs w:val="24"/>
              </w:rPr>
            </w:pPr>
          </w:p>
          <w:p w:rsidR="00423E26" w:rsidRPr="00F83355" w:rsidRDefault="00423E26" w:rsidP="008E166E">
            <w:pPr>
              <w:spacing w:line="276" w:lineRule="auto"/>
              <w:rPr>
                <w:sz w:val="24"/>
                <w:szCs w:val="24"/>
              </w:rPr>
            </w:pPr>
          </w:p>
          <w:p w:rsidR="00423E26" w:rsidRPr="00F83355" w:rsidRDefault="00423E26" w:rsidP="008E166E">
            <w:pPr>
              <w:spacing w:line="276" w:lineRule="auto"/>
              <w:rPr>
                <w:sz w:val="24"/>
                <w:szCs w:val="24"/>
              </w:rPr>
            </w:pPr>
          </w:p>
          <w:p w:rsidR="00423E26" w:rsidRPr="00F83355" w:rsidRDefault="00423E26" w:rsidP="008E166E">
            <w:pPr>
              <w:spacing w:line="276" w:lineRule="auto"/>
              <w:rPr>
                <w:sz w:val="24"/>
                <w:szCs w:val="24"/>
              </w:rPr>
            </w:pPr>
          </w:p>
          <w:p w:rsidR="00423E26" w:rsidRPr="00F83355" w:rsidRDefault="00423E26" w:rsidP="008E166E">
            <w:pPr>
              <w:spacing w:line="276" w:lineRule="auto"/>
              <w:rPr>
                <w:sz w:val="24"/>
                <w:szCs w:val="24"/>
              </w:rPr>
            </w:pPr>
          </w:p>
          <w:p w:rsidR="00423E26" w:rsidRPr="00F83355" w:rsidRDefault="00423E26" w:rsidP="008E166E">
            <w:pPr>
              <w:spacing w:line="276" w:lineRule="auto"/>
              <w:rPr>
                <w:sz w:val="24"/>
                <w:szCs w:val="24"/>
              </w:rPr>
            </w:pPr>
          </w:p>
          <w:p w:rsidR="00423E26" w:rsidRPr="00F83355" w:rsidRDefault="00423E26" w:rsidP="008E166E">
            <w:pPr>
              <w:spacing w:line="276" w:lineRule="auto"/>
              <w:rPr>
                <w:sz w:val="24"/>
                <w:szCs w:val="24"/>
              </w:rPr>
            </w:pPr>
          </w:p>
          <w:p w:rsidR="00423E26" w:rsidRPr="00F83355" w:rsidRDefault="00423E26" w:rsidP="00B75CD3">
            <w:pPr>
              <w:spacing w:line="276" w:lineRule="auto"/>
              <w:rPr>
                <w:i/>
                <w:sz w:val="24"/>
                <w:szCs w:val="24"/>
              </w:rPr>
            </w:pPr>
            <w:r w:rsidRPr="00F83355">
              <w:rPr>
                <w:i/>
                <w:sz w:val="24"/>
                <w:szCs w:val="24"/>
              </w:rPr>
              <w:t>Preferenze</w:t>
            </w:r>
          </w:p>
          <w:p w:rsidR="00423E26" w:rsidRPr="00F83355" w:rsidRDefault="00423E26" w:rsidP="00B75CD3">
            <w:pPr>
              <w:pStyle w:val="ListParagraph"/>
              <w:numPr>
                <w:ilvl w:val="0"/>
                <w:numId w:val="2"/>
              </w:numPr>
              <w:spacing w:line="276" w:lineRule="auto"/>
              <w:ind w:left="105" w:hanging="105"/>
              <w:rPr>
                <w:sz w:val="24"/>
                <w:szCs w:val="24"/>
              </w:rPr>
            </w:pPr>
            <w:r w:rsidRPr="00F83355">
              <w:rPr>
                <w:sz w:val="24"/>
                <w:szCs w:val="24"/>
              </w:rPr>
              <w:t>Abitudini</w:t>
            </w:r>
          </w:p>
          <w:p w:rsidR="00423E26" w:rsidRPr="00F83355" w:rsidRDefault="00423E26" w:rsidP="00B75CD3">
            <w:pPr>
              <w:pStyle w:val="ListParagraph"/>
              <w:numPr>
                <w:ilvl w:val="0"/>
                <w:numId w:val="2"/>
              </w:numPr>
              <w:spacing w:line="276" w:lineRule="auto"/>
              <w:ind w:left="105" w:hanging="105"/>
              <w:rPr>
                <w:sz w:val="24"/>
                <w:szCs w:val="24"/>
              </w:rPr>
            </w:pPr>
            <w:r w:rsidRPr="00F83355">
              <w:rPr>
                <w:sz w:val="24"/>
                <w:szCs w:val="24"/>
              </w:rPr>
              <w:t>Tipologia di programmi visti</w:t>
            </w:r>
          </w:p>
          <w:p w:rsidR="00423E26" w:rsidRPr="00F83355" w:rsidRDefault="00423E26" w:rsidP="00B75CD3">
            <w:pPr>
              <w:spacing w:line="276" w:lineRule="auto"/>
              <w:rPr>
                <w:sz w:val="24"/>
                <w:szCs w:val="24"/>
              </w:rPr>
            </w:pPr>
          </w:p>
        </w:tc>
        <w:tc>
          <w:tcPr>
            <w:tcW w:w="4463" w:type="dxa"/>
          </w:tcPr>
          <w:p w:rsidR="00423E26" w:rsidRPr="00F83355" w:rsidRDefault="00423E26" w:rsidP="00B75CD3">
            <w:pPr>
              <w:spacing w:line="276" w:lineRule="auto"/>
              <w:rPr>
                <w:sz w:val="24"/>
                <w:szCs w:val="24"/>
              </w:rPr>
            </w:pPr>
            <w:r w:rsidRPr="00F83355">
              <w:rPr>
                <w:b/>
                <w:sz w:val="24"/>
                <w:szCs w:val="24"/>
              </w:rPr>
              <w:t>V3.</w:t>
            </w:r>
            <w:r w:rsidRPr="00F83355">
              <w:rPr>
                <w:sz w:val="24"/>
                <w:szCs w:val="24"/>
              </w:rPr>
              <w:t xml:space="preserve"> Sesso del bimbo/a</w:t>
            </w:r>
          </w:p>
          <w:p w:rsidR="00423E26" w:rsidRPr="00F83355" w:rsidRDefault="00423E26" w:rsidP="00B75CD3">
            <w:pPr>
              <w:spacing w:line="276" w:lineRule="auto"/>
              <w:rPr>
                <w:sz w:val="24"/>
                <w:szCs w:val="24"/>
              </w:rPr>
            </w:pPr>
            <w:r w:rsidRPr="00F83355">
              <w:rPr>
                <w:b/>
                <w:sz w:val="24"/>
                <w:szCs w:val="24"/>
              </w:rPr>
              <w:t>V4.</w:t>
            </w:r>
            <w:r w:rsidRPr="00F83355">
              <w:rPr>
                <w:sz w:val="24"/>
                <w:szCs w:val="24"/>
              </w:rPr>
              <w:t xml:space="preserve"> Età</w:t>
            </w:r>
          </w:p>
          <w:p w:rsidR="00423E26" w:rsidRPr="00F83355" w:rsidRDefault="00423E26" w:rsidP="00B75CD3">
            <w:pPr>
              <w:spacing w:line="276" w:lineRule="auto"/>
              <w:rPr>
                <w:sz w:val="24"/>
                <w:szCs w:val="24"/>
              </w:rPr>
            </w:pPr>
            <w:r w:rsidRPr="00F83355">
              <w:rPr>
                <w:b/>
                <w:sz w:val="24"/>
                <w:szCs w:val="24"/>
              </w:rPr>
              <w:t>V5</w:t>
            </w:r>
            <w:r w:rsidRPr="00F83355">
              <w:rPr>
                <w:sz w:val="24"/>
                <w:szCs w:val="24"/>
              </w:rPr>
              <w:t>. Quanti televisori ci sono in casa?</w:t>
            </w:r>
          </w:p>
          <w:p w:rsidR="00423E26" w:rsidRPr="00F83355" w:rsidRDefault="00423E26" w:rsidP="00B75CD3">
            <w:pPr>
              <w:spacing w:line="276" w:lineRule="auto"/>
              <w:rPr>
                <w:b/>
                <w:sz w:val="24"/>
                <w:szCs w:val="24"/>
              </w:rPr>
            </w:pPr>
          </w:p>
          <w:p w:rsidR="00423E26" w:rsidRPr="00F83355" w:rsidRDefault="00423E26" w:rsidP="00B75CD3">
            <w:pPr>
              <w:spacing w:line="276" w:lineRule="auto"/>
              <w:rPr>
                <w:sz w:val="24"/>
                <w:szCs w:val="24"/>
              </w:rPr>
            </w:pPr>
            <w:r w:rsidRPr="00F83355">
              <w:rPr>
                <w:b/>
                <w:sz w:val="24"/>
                <w:szCs w:val="24"/>
              </w:rPr>
              <w:t>V6</w:t>
            </w:r>
            <w:r w:rsidRPr="00F83355">
              <w:rPr>
                <w:sz w:val="24"/>
                <w:szCs w:val="24"/>
              </w:rPr>
              <w:t xml:space="preserve">. In quali stanze è presente il </w:t>
            </w:r>
          </w:p>
          <w:p w:rsidR="00423E26" w:rsidRPr="00F83355" w:rsidRDefault="00423E26" w:rsidP="00B75CD3">
            <w:pPr>
              <w:spacing w:line="276" w:lineRule="auto"/>
              <w:rPr>
                <w:sz w:val="24"/>
                <w:szCs w:val="24"/>
              </w:rPr>
            </w:pPr>
            <w:r w:rsidRPr="00F83355">
              <w:rPr>
                <w:sz w:val="24"/>
                <w:szCs w:val="24"/>
              </w:rPr>
              <w:t xml:space="preserve">       televisore?</w:t>
            </w:r>
          </w:p>
          <w:p w:rsidR="00423E26" w:rsidRPr="00F83355" w:rsidRDefault="00423E26" w:rsidP="00B75CD3">
            <w:pPr>
              <w:spacing w:line="276" w:lineRule="auto"/>
              <w:rPr>
                <w:sz w:val="24"/>
                <w:szCs w:val="24"/>
              </w:rPr>
            </w:pPr>
            <w:r w:rsidRPr="00F83355">
              <w:rPr>
                <w:b/>
                <w:sz w:val="24"/>
                <w:szCs w:val="24"/>
              </w:rPr>
              <w:t>V7</w:t>
            </w:r>
            <w:r w:rsidRPr="00F83355">
              <w:rPr>
                <w:sz w:val="24"/>
                <w:szCs w:val="24"/>
              </w:rPr>
              <w:t xml:space="preserve">. Quanto tempo trascorre il tuo </w:t>
            </w:r>
          </w:p>
          <w:p w:rsidR="00423E26" w:rsidRPr="00F83355" w:rsidRDefault="00423E26" w:rsidP="00B75CD3">
            <w:pPr>
              <w:spacing w:line="276" w:lineRule="auto"/>
              <w:rPr>
                <w:sz w:val="24"/>
                <w:szCs w:val="24"/>
              </w:rPr>
            </w:pPr>
            <w:r w:rsidRPr="00F83355">
              <w:rPr>
                <w:sz w:val="24"/>
                <w:szCs w:val="24"/>
              </w:rPr>
              <w:t xml:space="preserve">       bimbo davanti alla TV?</w:t>
            </w:r>
          </w:p>
          <w:p w:rsidR="00423E26" w:rsidRPr="00F83355" w:rsidRDefault="00423E26" w:rsidP="00B75CD3">
            <w:pPr>
              <w:spacing w:line="276" w:lineRule="auto"/>
              <w:rPr>
                <w:sz w:val="24"/>
              </w:rPr>
            </w:pPr>
            <w:r w:rsidRPr="00F83355">
              <w:rPr>
                <w:b/>
                <w:sz w:val="24"/>
                <w:szCs w:val="24"/>
              </w:rPr>
              <w:t>V8</w:t>
            </w:r>
            <w:r w:rsidRPr="00F83355">
              <w:rPr>
                <w:sz w:val="24"/>
                <w:szCs w:val="24"/>
              </w:rPr>
              <w:t xml:space="preserve">. </w:t>
            </w:r>
            <w:r w:rsidRPr="00F83355">
              <w:rPr>
                <w:sz w:val="24"/>
              </w:rPr>
              <w:t xml:space="preserve">Durante quali fasce orarie, il </w:t>
            </w:r>
          </w:p>
          <w:p w:rsidR="00423E26" w:rsidRPr="00F83355" w:rsidRDefault="00423E26" w:rsidP="00B75CD3">
            <w:pPr>
              <w:spacing w:line="276" w:lineRule="auto"/>
              <w:rPr>
                <w:sz w:val="24"/>
                <w:szCs w:val="24"/>
              </w:rPr>
            </w:pPr>
            <w:r w:rsidRPr="00F83355">
              <w:rPr>
                <w:sz w:val="24"/>
              </w:rPr>
              <w:t xml:space="preserve">       bambino guarda la televisione?</w:t>
            </w:r>
          </w:p>
          <w:p w:rsidR="00423E26" w:rsidRPr="00F83355" w:rsidRDefault="00423E26" w:rsidP="00B75CD3">
            <w:pPr>
              <w:spacing w:line="276" w:lineRule="auto"/>
              <w:rPr>
                <w:sz w:val="24"/>
              </w:rPr>
            </w:pPr>
            <w:r w:rsidRPr="00F83355">
              <w:rPr>
                <w:b/>
                <w:sz w:val="24"/>
                <w:szCs w:val="24"/>
              </w:rPr>
              <w:t>V9</w:t>
            </w:r>
            <w:r w:rsidRPr="00F83355">
              <w:rPr>
                <w:sz w:val="24"/>
                <w:szCs w:val="24"/>
              </w:rPr>
              <w:t xml:space="preserve">. </w:t>
            </w:r>
            <w:r w:rsidRPr="00F83355">
              <w:rPr>
                <w:sz w:val="24"/>
              </w:rPr>
              <w:t>Durante i pasti guarda la TV?</w:t>
            </w:r>
          </w:p>
          <w:p w:rsidR="00423E26" w:rsidRPr="00F83355" w:rsidRDefault="00423E26" w:rsidP="00E70FDD">
            <w:pPr>
              <w:spacing w:line="240" w:lineRule="auto"/>
              <w:rPr>
                <w:sz w:val="24"/>
              </w:rPr>
            </w:pPr>
            <w:r w:rsidRPr="00F83355">
              <w:rPr>
                <w:b/>
                <w:sz w:val="24"/>
                <w:szCs w:val="24"/>
              </w:rPr>
              <w:t xml:space="preserve">V10. </w:t>
            </w:r>
            <w:r w:rsidRPr="00F83355">
              <w:rPr>
                <w:sz w:val="24"/>
              </w:rPr>
              <w:t xml:space="preserve">Il bambino dispone </w:t>
            </w:r>
          </w:p>
          <w:p w:rsidR="00423E26" w:rsidRPr="00F83355" w:rsidRDefault="00423E26" w:rsidP="00E70FDD">
            <w:pPr>
              <w:spacing w:line="240" w:lineRule="auto"/>
              <w:rPr>
                <w:sz w:val="24"/>
              </w:rPr>
            </w:pPr>
            <w:r w:rsidRPr="00F83355">
              <w:rPr>
                <w:sz w:val="24"/>
              </w:rPr>
              <w:t xml:space="preserve">        autonomamente del telecomando?</w:t>
            </w:r>
          </w:p>
          <w:p w:rsidR="00423E26" w:rsidRPr="00F83355" w:rsidRDefault="00423E26" w:rsidP="00B75CD3">
            <w:pPr>
              <w:spacing w:line="276" w:lineRule="auto"/>
              <w:rPr>
                <w:sz w:val="24"/>
              </w:rPr>
            </w:pPr>
            <w:r w:rsidRPr="00F83355">
              <w:rPr>
                <w:b/>
                <w:sz w:val="24"/>
                <w:szCs w:val="24"/>
              </w:rPr>
              <w:t>V11</w:t>
            </w:r>
            <w:r w:rsidRPr="00F83355">
              <w:rPr>
                <w:sz w:val="24"/>
                <w:szCs w:val="24"/>
              </w:rPr>
              <w:t xml:space="preserve">. </w:t>
            </w:r>
            <w:r w:rsidRPr="00F83355">
              <w:rPr>
                <w:sz w:val="24"/>
              </w:rPr>
              <w:t xml:space="preserve">Il bambino utilizza </w:t>
            </w:r>
          </w:p>
          <w:p w:rsidR="00423E26" w:rsidRPr="00F83355" w:rsidRDefault="00423E26" w:rsidP="00B75CD3">
            <w:pPr>
              <w:spacing w:line="276" w:lineRule="auto"/>
              <w:rPr>
                <w:sz w:val="28"/>
                <w:szCs w:val="24"/>
              </w:rPr>
            </w:pPr>
            <w:r w:rsidRPr="00F83355">
              <w:rPr>
                <w:sz w:val="24"/>
              </w:rPr>
              <w:t xml:space="preserve">        autonomamente altri apparecchi?</w:t>
            </w:r>
          </w:p>
          <w:p w:rsidR="00423E26" w:rsidRPr="00F83355" w:rsidRDefault="00423E26" w:rsidP="00EE04EE">
            <w:pPr>
              <w:spacing w:line="240" w:lineRule="auto"/>
              <w:rPr>
                <w:sz w:val="28"/>
                <w:szCs w:val="24"/>
              </w:rPr>
            </w:pPr>
          </w:p>
          <w:p w:rsidR="00423E26" w:rsidRPr="00F83355" w:rsidRDefault="00423E26" w:rsidP="00EE04EE">
            <w:pPr>
              <w:spacing w:line="240" w:lineRule="auto"/>
              <w:rPr>
                <w:sz w:val="24"/>
              </w:rPr>
            </w:pPr>
            <w:r w:rsidRPr="00F83355">
              <w:rPr>
                <w:b/>
                <w:sz w:val="24"/>
                <w:szCs w:val="24"/>
              </w:rPr>
              <w:t>V12</w:t>
            </w:r>
            <w:r w:rsidRPr="00F83355">
              <w:rPr>
                <w:sz w:val="24"/>
                <w:szCs w:val="24"/>
              </w:rPr>
              <w:t xml:space="preserve">. </w:t>
            </w:r>
            <w:r w:rsidRPr="00F83355">
              <w:rPr>
                <w:sz w:val="24"/>
              </w:rPr>
              <w:t>Con chi guarda la TV il bambino?</w:t>
            </w:r>
          </w:p>
          <w:p w:rsidR="00423E26" w:rsidRPr="00F83355" w:rsidRDefault="00423E26" w:rsidP="00EE04EE">
            <w:pPr>
              <w:spacing w:line="240" w:lineRule="auto"/>
              <w:rPr>
                <w:sz w:val="24"/>
              </w:rPr>
            </w:pPr>
            <w:r w:rsidRPr="00F83355">
              <w:rPr>
                <w:b/>
                <w:sz w:val="24"/>
              </w:rPr>
              <w:t xml:space="preserve">V14. </w:t>
            </w:r>
            <w:r w:rsidRPr="00F83355">
              <w:rPr>
                <w:sz w:val="24"/>
              </w:rPr>
              <w:t xml:space="preserve">Il bambino si distrae mentre </w:t>
            </w:r>
          </w:p>
          <w:p w:rsidR="00423E26" w:rsidRPr="00F83355" w:rsidRDefault="00423E26" w:rsidP="00AB0ABD">
            <w:pPr>
              <w:spacing w:line="240" w:lineRule="auto"/>
              <w:rPr>
                <w:b/>
                <w:sz w:val="24"/>
                <w:szCs w:val="24"/>
              </w:rPr>
            </w:pPr>
            <w:r w:rsidRPr="00F83355">
              <w:rPr>
                <w:sz w:val="24"/>
              </w:rPr>
              <w:t xml:space="preserve">        guarda il cartone animato?</w:t>
            </w:r>
            <w:r w:rsidRPr="00F83355">
              <w:rPr>
                <w:b/>
                <w:sz w:val="24"/>
                <w:szCs w:val="24"/>
              </w:rPr>
              <w:t xml:space="preserve"> </w:t>
            </w:r>
          </w:p>
          <w:p w:rsidR="00423E26" w:rsidRPr="00F83355" w:rsidRDefault="00423E26" w:rsidP="00AB0ABD">
            <w:pPr>
              <w:spacing w:line="240" w:lineRule="auto"/>
              <w:rPr>
                <w:sz w:val="24"/>
              </w:rPr>
            </w:pPr>
            <w:r w:rsidRPr="00F83355">
              <w:rPr>
                <w:b/>
                <w:sz w:val="24"/>
              </w:rPr>
              <w:t>V15.</w:t>
            </w:r>
            <w:r w:rsidRPr="00F83355">
              <w:rPr>
                <w:sz w:val="24"/>
              </w:rPr>
              <w:t xml:space="preserve"> Il bambino commenta ciò che </w:t>
            </w:r>
          </w:p>
          <w:p w:rsidR="00423E26" w:rsidRPr="00F83355" w:rsidRDefault="00423E26" w:rsidP="00AB0ABD">
            <w:pPr>
              <w:spacing w:line="240" w:lineRule="auto"/>
              <w:rPr>
                <w:sz w:val="24"/>
              </w:rPr>
            </w:pPr>
            <w:r w:rsidRPr="00F83355">
              <w:rPr>
                <w:sz w:val="24"/>
              </w:rPr>
              <w:t xml:space="preserve">        accade, mentre guarda la TV?</w:t>
            </w:r>
          </w:p>
          <w:p w:rsidR="00423E26" w:rsidRPr="00F83355" w:rsidRDefault="00423E26" w:rsidP="00AB0ABD">
            <w:pPr>
              <w:spacing w:line="240" w:lineRule="auto"/>
              <w:rPr>
                <w:sz w:val="24"/>
                <w:szCs w:val="24"/>
              </w:rPr>
            </w:pPr>
            <w:r w:rsidRPr="00F83355">
              <w:rPr>
                <w:b/>
                <w:sz w:val="24"/>
                <w:szCs w:val="24"/>
              </w:rPr>
              <w:t>V16.</w:t>
            </w:r>
            <w:r w:rsidRPr="00F83355">
              <w:rPr>
                <w:sz w:val="24"/>
                <w:szCs w:val="24"/>
              </w:rPr>
              <w:t xml:space="preserve"> Al bambino viene spiegato quello </w:t>
            </w:r>
          </w:p>
          <w:p w:rsidR="00423E26" w:rsidRPr="00F83355" w:rsidRDefault="00423E26" w:rsidP="00AB0ABD">
            <w:pPr>
              <w:spacing w:line="240" w:lineRule="auto"/>
              <w:rPr>
                <w:sz w:val="24"/>
                <w:szCs w:val="24"/>
              </w:rPr>
            </w:pPr>
            <w:r w:rsidRPr="00F83355">
              <w:rPr>
                <w:sz w:val="24"/>
                <w:szCs w:val="24"/>
              </w:rPr>
              <w:t xml:space="preserve">        che sta guardando, o quello che </w:t>
            </w:r>
          </w:p>
          <w:p w:rsidR="00423E26" w:rsidRPr="00F83355" w:rsidRDefault="00423E26" w:rsidP="00AB0ABD">
            <w:pPr>
              <w:spacing w:line="240" w:lineRule="auto"/>
              <w:rPr>
                <w:sz w:val="24"/>
                <w:szCs w:val="24"/>
              </w:rPr>
            </w:pPr>
            <w:r w:rsidRPr="00F83355">
              <w:rPr>
                <w:sz w:val="24"/>
                <w:szCs w:val="24"/>
              </w:rPr>
              <w:t xml:space="preserve">        ha guardato?</w:t>
            </w:r>
          </w:p>
          <w:p w:rsidR="00423E26" w:rsidRPr="00F83355" w:rsidRDefault="00423E26" w:rsidP="00AB0ABD">
            <w:pPr>
              <w:spacing w:line="240" w:lineRule="auto"/>
              <w:rPr>
                <w:sz w:val="24"/>
              </w:rPr>
            </w:pPr>
            <w:r w:rsidRPr="00F83355">
              <w:rPr>
                <w:b/>
                <w:sz w:val="24"/>
                <w:szCs w:val="24"/>
              </w:rPr>
              <w:t>V13.</w:t>
            </w:r>
            <w:r w:rsidRPr="00F83355">
              <w:rPr>
                <w:sz w:val="24"/>
                <w:szCs w:val="24"/>
              </w:rPr>
              <w:t xml:space="preserve"> </w:t>
            </w:r>
            <w:r w:rsidRPr="00F83355">
              <w:rPr>
                <w:sz w:val="24"/>
              </w:rPr>
              <w:t>Cosa preferisce guardare?</w:t>
            </w:r>
          </w:p>
          <w:p w:rsidR="00423E26" w:rsidRPr="00F83355" w:rsidRDefault="00423E26" w:rsidP="00AB0ABD">
            <w:pPr>
              <w:spacing w:line="240" w:lineRule="auto"/>
              <w:rPr>
                <w:sz w:val="24"/>
              </w:rPr>
            </w:pPr>
            <w:r w:rsidRPr="00F83355">
              <w:rPr>
                <w:b/>
                <w:sz w:val="24"/>
              </w:rPr>
              <w:t>V13b.</w:t>
            </w:r>
            <w:r w:rsidRPr="00F83355">
              <w:rPr>
                <w:sz w:val="24"/>
              </w:rPr>
              <w:t xml:space="preserve"> Qual è il tuo cartone preferito?</w:t>
            </w:r>
          </w:p>
          <w:p w:rsidR="00423E26" w:rsidRPr="00F83355" w:rsidRDefault="00423E26" w:rsidP="006A6A64">
            <w:pPr>
              <w:spacing w:line="240" w:lineRule="auto"/>
            </w:pPr>
            <w:r w:rsidRPr="00F83355">
              <w:rPr>
                <w:b/>
                <w:sz w:val="24"/>
              </w:rPr>
              <w:t>V11b.</w:t>
            </w:r>
            <w:r w:rsidRPr="00F83355">
              <w:rPr>
                <w:sz w:val="24"/>
              </w:rPr>
              <w:t xml:space="preserve"> </w:t>
            </w:r>
            <w:r w:rsidRPr="00F83355">
              <w:t xml:space="preserve">Ti piace più guardare la TV da solo </w:t>
            </w:r>
          </w:p>
          <w:p w:rsidR="00423E26" w:rsidRPr="00F83355" w:rsidRDefault="00423E26" w:rsidP="00AB0ABD">
            <w:pPr>
              <w:spacing w:line="240" w:lineRule="auto"/>
            </w:pPr>
            <w:r w:rsidRPr="00F83355">
              <w:t xml:space="preserve">           o con gli altri? Perché?</w:t>
            </w:r>
          </w:p>
        </w:tc>
      </w:tr>
      <w:tr w:rsidR="00423E26" w:rsidRPr="00F83355" w:rsidTr="00EE04EE">
        <w:trPr>
          <w:jc w:val="center"/>
        </w:trPr>
        <w:tc>
          <w:tcPr>
            <w:tcW w:w="2338" w:type="dxa"/>
          </w:tcPr>
          <w:p w:rsidR="00423E26" w:rsidRDefault="00423E26" w:rsidP="00B75CD3">
            <w:pPr>
              <w:spacing w:line="276" w:lineRule="auto"/>
              <w:rPr>
                <w:sz w:val="24"/>
                <w:szCs w:val="24"/>
              </w:rPr>
            </w:pPr>
            <w:r>
              <w:rPr>
                <w:sz w:val="24"/>
                <w:szCs w:val="24"/>
              </w:rPr>
              <w:t>Avere comportamenti appresi in TV</w:t>
            </w:r>
          </w:p>
        </w:tc>
        <w:tc>
          <w:tcPr>
            <w:tcW w:w="2977" w:type="dxa"/>
          </w:tcPr>
          <w:p w:rsidR="00423E26" w:rsidRPr="00F83355" w:rsidRDefault="00423E26" w:rsidP="00972BDB">
            <w:pPr>
              <w:pStyle w:val="ListParagraph"/>
              <w:spacing w:line="276" w:lineRule="auto"/>
              <w:ind w:left="105"/>
              <w:rPr>
                <w:i/>
                <w:sz w:val="24"/>
                <w:szCs w:val="24"/>
              </w:rPr>
            </w:pPr>
            <w:r w:rsidRPr="00F83355">
              <w:rPr>
                <w:i/>
                <w:sz w:val="24"/>
                <w:szCs w:val="24"/>
              </w:rPr>
              <w:t>Dati personali</w:t>
            </w:r>
          </w:p>
          <w:p w:rsidR="00423E26" w:rsidRPr="00F83355" w:rsidRDefault="00423E26" w:rsidP="00357E18">
            <w:pPr>
              <w:pStyle w:val="ListParagraph"/>
              <w:numPr>
                <w:ilvl w:val="0"/>
                <w:numId w:val="2"/>
              </w:numPr>
              <w:spacing w:line="276" w:lineRule="auto"/>
              <w:ind w:left="105" w:hanging="105"/>
              <w:rPr>
                <w:sz w:val="24"/>
                <w:szCs w:val="24"/>
              </w:rPr>
            </w:pPr>
            <w:r w:rsidRPr="00F83355">
              <w:rPr>
                <w:sz w:val="24"/>
                <w:szCs w:val="24"/>
              </w:rPr>
              <w:t xml:space="preserve">Possesso di prodotti legati ai cartoni animati. </w:t>
            </w:r>
          </w:p>
          <w:p w:rsidR="00423E26" w:rsidRPr="00F83355" w:rsidRDefault="00423E26" w:rsidP="00357E18">
            <w:pPr>
              <w:pStyle w:val="ListParagraph"/>
              <w:numPr>
                <w:ilvl w:val="0"/>
                <w:numId w:val="2"/>
              </w:numPr>
              <w:spacing w:line="276" w:lineRule="auto"/>
              <w:ind w:left="105" w:hanging="105"/>
              <w:rPr>
                <w:sz w:val="24"/>
                <w:szCs w:val="24"/>
              </w:rPr>
            </w:pPr>
            <w:r w:rsidRPr="00F83355">
              <w:rPr>
                <w:sz w:val="24"/>
                <w:szCs w:val="24"/>
              </w:rPr>
              <w:t xml:space="preserve">Consumi </w:t>
            </w:r>
          </w:p>
          <w:p w:rsidR="00423E26" w:rsidRPr="00F83355" w:rsidRDefault="00423E26" w:rsidP="00AB0ABD">
            <w:pPr>
              <w:spacing w:line="276" w:lineRule="auto"/>
              <w:rPr>
                <w:sz w:val="24"/>
                <w:szCs w:val="24"/>
              </w:rPr>
            </w:pPr>
          </w:p>
          <w:p w:rsidR="00423E26" w:rsidRPr="00F83355" w:rsidRDefault="00423E26" w:rsidP="00AB0ABD">
            <w:pPr>
              <w:spacing w:line="276" w:lineRule="auto"/>
              <w:rPr>
                <w:sz w:val="24"/>
                <w:szCs w:val="24"/>
              </w:rPr>
            </w:pPr>
          </w:p>
          <w:p w:rsidR="00423E26" w:rsidRPr="00F83355" w:rsidRDefault="00423E26" w:rsidP="00AB0ABD">
            <w:pPr>
              <w:spacing w:line="276" w:lineRule="auto"/>
              <w:rPr>
                <w:sz w:val="24"/>
                <w:szCs w:val="24"/>
              </w:rPr>
            </w:pPr>
          </w:p>
          <w:p w:rsidR="00423E26" w:rsidRPr="00F83355" w:rsidRDefault="00423E26" w:rsidP="00972BDB">
            <w:pPr>
              <w:spacing w:line="276" w:lineRule="auto"/>
              <w:rPr>
                <w:i/>
                <w:sz w:val="24"/>
                <w:szCs w:val="24"/>
              </w:rPr>
            </w:pPr>
          </w:p>
          <w:p w:rsidR="00423E26" w:rsidRPr="00F83355" w:rsidRDefault="00423E26" w:rsidP="00972BDB">
            <w:pPr>
              <w:spacing w:line="276" w:lineRule="auto"/>
              <w:rPr>
                <w:i/>
                <w:sz w:val="24"/>
                <w:szCs w:val="24"/>
              </w:rPr>
            </w:pPr>
          </w:p>
          <w:p w:rsidR="00423E26" w:rsidRPr="00F83355" w:rsidRDefault="00423E26" w:rsidP="00972BDB">
            <w:pPr>
              <w:spacing w:line="276" w:lineRule="auto"/>
              <w:rPr>
                <w:i/>
                <w:sz w:val="24"/>
                <w:szCs w:val="24"/>
              </w:rPr>
            </w:pPr>
          </w:p>
          <w:p w:rsidR="00423E26" w:rsidRPr="00F83355" w:rsidRDefault="00423E26" w:rsidP="00972BDB">
            <w:pPr>
              <w:spacing w:line="276" w:lineRule="auto"/>
              <w:rPr>
                <w:i/>
                <w:sz w:val="24"/>
                <w:szCs w:val="24"/>
              </w:rPr>
            </w:pPr>
            <w:r w:rsidRPr="00F83355">
              <w:rPr>
                <w:i/>
                <w:sz w:val="24"/>
                <w:szCs w:val="24"/>
              </w:rPr>
              <w:t>Comportamenti</w:t>
            </w:r>
          </w:p>
          <w:p w:rsidR="00423E26" w:rsidRPr="00F83355" w:rsidRDefault="00423E26" w:rsidP="00972BDB">
            <w:pPr>
              <w:pStyle w:val="ListParagraph"/>
              <w:numPr>
                <w:ilvl w:val="0"/>
                <w:numId w:val="2"/>
              </w:numPr>
              <w:spacing w:line="276" w:lineRule="auto"/>
              <w:ind w:left="105" w:hanging="105"/>
              <w:rPr>
                <w:sz w:val="24"/>
                <w:szCs w:val="24"/>
              </w:rPr>
            </w:pPr>
            <w:r w:rsidRPr="00F83355">
              <w:rPr>
                <w:sz w:val="24"/>
                <w:szCs w:val="24"/>
              </w:rPr>
              <w:t xml:space="preserve">Giochi svolti </w:t>
            </w:r>
          </w:p>
          <w:p w:rsidR="00423E26" w:rsidRPr="00F83355" w:rsidRDefault="00423E26" w:rsidP="00972BDB">
            <w:pPr>
              <w:spacing w:line="276" w:lineRule="auto"/>
              <w:rPr>
                <w:i/>
                <w:sz w:val="24"/>
                <w:szCs w:val="24"/>
              </w:rPr>
            </w:pPr>
          </w:p>
          <w:p w:rsidR="00423E26" w:rsidRPr="00F83355" w:rsidRDefault="00423E26" w:rsidP="00972BDB">
            <w:pPr>
              <w:spacing w:line="276" w:lineRule="auto"/>
              <w:rPr>
                <w:i/>
                <w:sz w:val="24"/>
                <w:szCs w:val="24"/>
              </w:rPr>
            </w:pPr>
          </w:p>
          <w:p w:rsidR="00423E26" w:rsidRPr="00F83355" w:rsidRDefault="00423E26" w:rsidP="00972BDB">
            <w:pPr>
              <w:spacing w:line="276" w:lineRule="auto"/>
              <w:rPr>
                <w:i/>
                <w:sz w:val="24"/>
                <w:szCs w:val="24"/>
              </w:rPr>
            </w:pPr>
          </w:p>
          <w:p w:rsidR="00423E26" w:rsidRPr="00F83355" w:rsidRDefault="00423E26" w:rsidP="00972BDB">
            <w:pPr>
              <w:spacing w:line="276" w:lineRule="auto"/>
              <w:rPr>
                <w:i/>
                <w:sz w:val="24"/>
                <w:szCs w:val="24"/>
              </w:rPr>
            </w:pPr>
          </w:p>
          <w:p w:rsidR="00423E26" w:rsidRPr="00F83355" w:rsidRDefault="00423E26" w:rsidP="00972BDB">
            <w:pPr>
              <w:spacing w:line="276" w:lineRule="auto"/>
              <w:rPr>
                <w:i/>
                <w:sz w:val="24"/>
                <w:szCs w:val="24"/>
              </w:rPr>
            </w:pPr>
          </w:p>
          <w:p w:rsidR="00423E26" w:rsidRPr="00F83355" w:rsidRDefault="00423E26" w:rsidP="00972BDB">
            <w:pPr>
              <w:spacing w:line="276" w:lineRule="auto"/>
              <w:rPr>
                <w:i/>
                <w:sz w:val="24"/>
                <w:szCs w:val="24"/>
              </w:rPr>
            </w:pPr>
          </w:p>
          <w:p w:rsidR="00423E26" w:rsidRPr="00F83355" w:rsidRDefault="00423E26" w:rsidP="00972BDB">
            <w:pPr>
              <w:spacing w:line="276" w:lineRule="auto"/>
              <w:rPr>
                <w:i/>
                <w:sz w:val="24"/>
                <w:szCs w:val="24"/>
              </w:rPr>
            </w:pPr>
          </w:p>
          <w:p w:rsidR="00423E26" w:rsidRPr="00F83355" w:rsidRDefault="00423E26" w:rsidP="00972BDB">
            <w:pPr>
              <w:spacing w:line="276" w:lineRule="auto"/>
              <w:rPr>
                <w:i/>
                <w:sz w:val="24"/>
                <w:szCs w:val="24"/>
              </w:rPr>
            </w:pPr>
            <w:r w:rsidRPr="00F83355">
              <w:rPr>
                <w:i/>
                <w:sz w:val="24"/>
                <w:szCs w:val="24"/>
              </w:rPr>
              <w:t>Preferenze</w:t>
            </w:r>
          </w:p>
          <w:p w:rsidR="00423E26" w:rsidRPr="00F83355" w:rsidRDefault="00423E26" w:rsidP="00357E18">
            <w:pPr>
              <w:pStyle w:val="ListParagraph"/>
              <w:numPr>
                <w:ilvl w:val="0"/>
                <w:numId w:val="2"/>
              </w:numPr>
              <w:spacing w:line="276" w:lineRule="auto"/>
              <w:ind w:left="105" w:hanging="105"/>
              <w:rPr>
                <w:sz w:val="24"/>
                <w:szCs w:val="24"/>
              </w:rPr>
            </w:pPr>
            <w:r w:rsidRPr="00F83355">
              <w:rPr>
                <w:sz w:val="24"/>
                <w:szCs w:val="24"/>
              </w:rPr>
              <w:t>Cartoni preferiti</w:t>
            </w:r>
          </w:p>
        </w:tc>
        <w:tc>
          <w:tcPr>
            <w:tcW w:w="4463" w:type="dxa"/>
          </w:tcPr>
          <w:p w:rsidR="00423E26" w:rsidRPr="00F83355" w:rsidRDefault="00423E26" w:rsidP="00AB0ABD">
            <w:pPr>
              <w:spacing w:line="240" w:lineRule="auto"/>
              <w:rPr>
                <w:sz w:val="24"/>
              </w:rPr>
            </w:pPr>
            <w:r w:rsidRPr="00F83355">
              <w:rPr>
                <w:b/>
                <w:sz w:val="24"/>
                <w:szCs w:val="24"/>
              </w:rPr>
              <w:t xml:space="preserve">V18. </w:t>
            </w:r>
            <w:r w:rsidRPr="00F83355">
              <w:rPr>
                <w:sz w:val="24"/>
              </w:rPr>
              <w:t xml:space="preserve">Quanto incidono la pubblicità e i </w:t>
            </w:r>
          </w:p>
          <w:p w:rsidR="00423E26" w:rsidRPr="00F83355" w:rsidRDefault="00423E26" w:rsidP="00AB0ABD">
            <w:pPr>
              <w:spacing w:line="240" w:lineRule="auto"/>
              <w:rPr>
                <w:sz w:val="24"/>
              </w:rPr>
            </w:pPr>
            <w:r w:rsidRPr="00F83355">
              <w:rPr>
                <w:sz w:val="24"/>
              </w:rPr>
              <w:t xml:space="preserve">        cartoni animati, sulle richieste del </w:t>
            </w:r>
          </w:p>
          <w:p w:rsidR="00423E26" w:rsidRPr="00F83355" w:rsidRDefault="00423E26" w:rsidP="00AB0ABD">
            <w:pPr>
              <w:spacing w:line="240" w:lineRule="auto"/>
              <w:rPr>
                <w:sz w:val="24"/>
              </w:rPr>
            </w:pPr>
            <w:r w:rsidRPr="00F83355">
              <w:rPr>
                <w:sz w:val="24"/>
              </w:rPr>
              <w:t xml:space="preserve">        bambino?</w:t>
            </w:r>
          </w:p>
          <w:p w:rsidR="00423E26" w:rsidRPr="00F83355" w:rsidRDefault="00423E26" w:rsidP="007D5355">
            <w:pPr>
              <w:spacing w:line="240" w:lineRule="auto"/>
              <w:rPr>
                <w:sz w:val="24"/>
              </w:rPr>
            </w:pPr>
            <w:r w:rsidRPr="00F83355">
              <w:rPr>
                <w:b/>
                <w:sz w:val="24"/>
              </w:rPr>
              <w:t>V19.</w:t>
            </w:r>
            <w:r w:rsidRPr="00F83355">
              <w:rPr>
                <w:sz w:val="24"/>
              </w:rPr>
              <w:t xml:space="preserve"> Quali prodotti, destinati al </w:t>
            </w:r>
          </w:p>
          <w:p w:rsidR="00423E26" w:rsidRPr="00F83355" w:rsidRDefault="00423E26" w:rsidP="007D5355">
            <w:pPr>
              <w:spacing w:line="240" w:lineRule="auto"/>
              <w:rPr>
                <w:sz w:val="24"/>
              </w:rPr>
            </w:pPr>
            <w:r w:rsidRPr="00F83355">
              <w:rPr>
                <w:sz w:val="24"/>
              </w:rPr>
              <w:t xml:space="preserve">        bambino, hanno un collegamento </w:t>
            </w:r>
          </w:p>
          <w:p w:rsidR="00423E26" w:rsidRPr="00F83355" w:rsidRDefault="00423E26" w:rsidP="007D5355">
            <w:pPr>
              <w:spacing w:line="240" w:lineRule="auto"/>
              <w:rPr>
                <w:rFonts w:ascii="Calibri" w:hAnsi="Calibri"/>
                <w:b/>
              </w:rPr>
            </w:pPr>
            <w:r w:rsidRPr="00F83355">
              <w:rPr>
                <w:sz w:val="24"/>
              </w:rPr>
              <w:t xml:space="preserve">        con quanto visto in TV?</w:t>
            </w:r>
          </w:p>
          <w:p w:rsidR="00423E26" w:rsidRPr="00F83355" w:rsidRDefault="00423E26" w:rsidP="007D5355">
            <w:pPr>
              <w:spacing w:line="240" w:lineRule="auto"/>
              <w:rPr>
                <w:sz w:val="24"/>
              </w:rPr>
            </w:pPr>
            <w:r w:rsidRPr="00F83355">
              <w:rPr>
                <w:b/>
                <w:sz w:val="24"/>
              </w:rPr>
              <w:t>V20.</w:t>
            </w:r>
            <w:r w:rsidRPr="00F83355">
              <w:rPr>
                <w:sz w:val="24"/>
              </w:rPr>
              <w:t xml:space="preserve"> Di fronte alla richiesta di </w:t>
            </w:r>
          </w:p>
          <w:p w:rsidR="00423E26" w:rsidRPr="00F83355" w:rsidRDefault="00423E26" w:rsidP="007D5355">
            <w:pPr>
              <w:spacing w:line="240" w:lineRule="auto"/>
              <w:rPr>
                <w:sz w:val="24"/>
              </w:rPr>
            </w:pPr>
            <w:r w:rsidRPr="00F83355">
              <w:rPr>
                <w:sz w:val="24"/>
              </w:rPr>
              <w:t xml:space="preserve">         acquisto,da parte del bambino, di </w:t>
            </w:r>
          </w:p>
          <w:p w:rsidR="00423E26" w:rsidRPr="00F83355" w:rsidRDefault="00423E26" w:rsidP="007D5355">
            <w:pPr>
              <w:spacing w:line="240" w:lineRule="auto"/>
              <w:rPr>
                <w:sz w:val="24"/>
              </w:rPr>
            </w:pPr>
            <w:r w:rsidRPr="00F83355">
              <w:rPr>
                <w:sz w:val="24"/>
              </w:rPr>
              <w:t xml:space="preserve">         uno dei suddetti articoli come </w:t>
            </w:r>
          </w:p>
          <w:p w:rsidR="00423E26" w:rsidRPr="00F83355" w:rsidRDefault="00423E26" w:rsidP="007D5355">
            <w:pPr>
              <w:spacing w:line="240" w:lineRule="auto"/>
              <w:rPr>
                <w:sz w:val="24"/>
              </w:rPr>
            </w:pPr>
            <w:r w:rsidRPr="00F83355">
              <w:rPr>
                <w:sz w:val="24"/>
              </w:rPr>
              <w:t xml:space="preserve">         reagisci?</w:t>
            </w:r>
          </w:p>
          <w:p w:rsidR="00423E26" w:rsidRPr="00F83355" w:rsidRDefault="00423E26" w:rsidP="00AB0ABD">
            <w:pPr>
              <w:spacing w:line="240" w:lineRule="auto"/>
              <w:rPr>
                <w:sz w:val="28"/>
              </w:rPr>
            </w:pPr>
          </w:p>
          <w:p w:rsidR="00423E26" w:rsidRPr="00F83355" w:rsidRDefault="00423E26" w:rsidP="00AB0ABD">
            <w:pPr>
              <w:spacing w:line="240" w:lineRule="auto"/>
              <w:rPr>
                <w:sz w:val="24"/>
                <w:szCs w:val="24"/>
              </w:rPr>
            </w:pPr>
            <w:r w:rsidRPr="00F83355">
              <w:rPr>
                <w:b/>
                <w:sz w:val="24"/>
                <w:szCs w:val="24"/>
              </w:rPr>
              <w:t>V17.</w:t>
            </w:r>
            <w:r w:rsidRPr="00F83355">
              <w:rPr>
                <w:sz w:val="24"/>
                <w:szCs w:val="24"/>
              </w:rPr>
              <w:t xml:space="preserve"> Il bambino ha reazioni emotive </w:t>
            </w:r>
          </w:p>
          <w:p w:rsidR="00423E26" w:rsidRPr="00F83355" w:rsidRDefault="00423E26" w:rsidP="00AB0ABD">
            <w:pPr>
              <w:spacing w:line="240" w:lineRule="auto"/>
              <w:rPr>
                <w:sz w:val="24"/>
                <w:szCs w:val="24"/>
              </w:rPr>
            </w:pPr>
            <w:r w:rsidRPr="00F83355">
              <w:rPr>
                <w:sz w:val="24"/>
                <w:szCs w:val="24"/>
              </w:rPr>
              <w:t xml:space="preserve">        mentre guarda un cartone </w:t>
            </w:r>
          </w:p>
          <w:p w:rsidR="00423E26" w:rsidRPr="00F83355" w:rsidRDefault="00423E26" w:rsidP="00AB0ABD">
            <w:pPr>
              <w:spacing w:line="240" w:lineRule="auto"/>
              <w:rPr>
                <w:sz w:val="24"/>
                <w:szCs w:val="24"/>
              </w:rPr>
            </w:pPr>
            <w:r w:rsidRPr="00F83355">
              <w:rPr>
                <w:sz w:val="24"/>
                <w:szCs w:val="24"/>
              </w:rPr>
              <w:t xml:space="preserve">        animato?</w:t>
            </w:r>
          </w:p>
          <w:p w:rsidR="00423E26" w:rsidRPr="00F83355" w:rsidRDefault="00423E26" w:rsidP="007D5355">
            <w:pPr>
              <w:spacing w:line="240" w:lineRule="auto"/>
              <w:rPr>
                <w:sz w:val="24"/>
              </w:rPr>
            </w:pPr>
            <w:r w:rsidRPr="00F83355">
              <w:rPr>
                <w:b/>
                <w:sz w:val="24"/>
              </w:rPr>
              <w:t>V21.</w:t>
            </w:r>
            <w:r w:rsidRPr="00F83355">
              <w:rPr>
                <w:sz w:val="24"/>
              </w:rPr>
              <w:t xml:space="preserve"> Il bambino utilizza espressioni </w:t>
            </w:r>
          </w:p>
          <w:p w:rsidR="00423E26" w:rsidRPr="00F83355" w:rsidRDefault="00423E26" w:rsidP="007D5355">
            <w:pPr>
              <w:spacing w:line="240" w:lineRule="auto"/>
              <w:rPr>
                <w:sz w:val="24"/>
              </w:rPr>
            </w:pPr>
            <w:r w:rsidRPr="00F83355">
              <w:rPr>
                <w:sz w:val="24"/>
              </w:rPr>
              <w:t xml:space="preserve">        verbali, utilizzate e apprese in TV?</w:t>
            </w:r>
          </w:p>
          <w:p w:rsidR="00423E26" w:rsidRPr="00F83355" w:rsidRDefault="00423E26" w:rsidP="007D5355">
            <w:pPr>
              <w:spacing w:line="240" w:lineRule="auto"/>
              <w:rPr>
                <w:sz w:val="24"/>
              </w:rPr>
            </w:pPr>
            <w:r w:rsidRPr="00F83355">
              <w:rPr>
                <w:b/>
                <w:sz w:val="24"/>
              </w:rPr>
              <w:t>V22.</w:t>
            </w:r>
            <w:r w:rsidRPr="00F83355">
              <w:rPr>
                <w:sz w:val="24"/>
              </w:rPr>
              <w:t xml:space="preserve"> Nel gioco libero interpreta </w:t>
            </w:r>
          </w:p>
          <w:p w:rsidR="00423E26" w:rsidRPr="00F83355" w:rsidRDefault="00423E26" w:rsidP="007D5355">
            <w:pPr>
              <w:spacing w:line="240" w:lineRule="auto"/>
              <w:rPr>
                <w:rFonts w:ascii="Calibri" w:hAnsi="Calibri"/>
                <w:b/>
              </w:rPr>
            </w:pPr>
            <w:r w:rsidRPr="00F83355">
              <w:rPr>
                <w:sz w:val="24"/>
              </w:rPr>
              <w:t xml:space="preserve">        personaggi di cartoni animati?</w:t>
            </w:r>
          </w:p>
          <w:p w:rsidR="00423E26" w:rsidRPr="00F83355" w:rsidRDefault="00423E26" w:rsidP="007D5355">
            <w:pPr>
              <w:spacing w:line="240" w:lineRule="auto"/>
              <w:rPr>
                <w:sz w:val="24"/>
              </w:rPr>
            </w:pPr>
            <w:r w:rsidRPr="00F83355">
              <w:rPr>
                <w:b/>
                <w:sz w:val="24"/>
              </w:rPr>
              <w:t>V26.</w:t>
            </w:r>
            <w:r w:rsidRPr="00F83355">
              <w:rPr>
                <w:sz w:val="24"/>
              </w:rPr>
              <w:t xml:space="preserve"> Durante il gioco libero, imita </w:t>
            </w:r>
          </w:p>
          <w:p w:rsidR="00423E26" w:rsidRPr="00F83355" w:rsidRDefault="00423E26" w:rsidP="007D5355">
            <w:pPr>
              <w:spacing w:line="240" w:lineRule="auto"/>
              <w:rPr>
                <w:sz w:val="24"/>
              </w:rPr>
            </w:pPr>
            <w:r w:rsidRPr="00F83355">
              <w:rPr>
                <w:sz w:val="24"/>
              </w:rPr>
              <w:t xml:space="preserve">        comportamenti legati a particolari  </w:t>
            </w:r>
          </w:p>
          <w:p w:rsidR="00423E26" w:rsidRPr="00F83355" w:rsidRDefault="00423E26" w:rsidP="007D5355">
            <w:pPr>
              <w:spacing w:line="240" w:lineRule="auto"/>
              <w:rPr>
                <w:sz w:val="24"/>
              </w:rPr>
            </w:pPr>
            <w:r w:rsidRPr="00F83355">
              <w:rPr>
                <w:sz w:val="24"/>
              </w:rPr>
              <w:t xml:space="preserve">        scene viste in TV?</w:t>
            </w:r>
          </w:p>
          <w:p w:rsidR="00423E26" w:rsidRPr="00F83355" w:rsidRDefault="00423E26" w:rsidP="007D5355">
            <w:pPr>
              <w:spacing w:line="240" w:lineRule="auto"/>
              <w:rPr>
                <w:sz w:val="24"/>
              </w:rPr>
            </w:pPr>
          </w:p>
          <w:p w:rsidR="00423E26" w:rsidRPr="00F83355" w:rsidRDefault="00423E26" w:rsidP="006A6A64">
            <w:pPr>
              <w:spacing w:line="240" w:lineRule="auto"/>
              <w:rPr>
                <w:sz w:val="24"/>
              </w:rPr>
            </w:pPr>
            <w:r w:rsidRPr="00F83355">
              <w:rPr>
                <w:b/>
                <w:sz w:val="24"/>
              </w:rPr>
              <w:t>V23.</w:t>
            </w:r>
            <w:r w:rsidRPr="00F83355">
              <w:rPr>
                <w:sz w:val="24"/>
              </w:rPr>
              <w:t xml:space="preserve"> Si tratta di personaggi buoni o </w:t>
            </w:r>
          </w:p>
          <w:p w:rsidR="00423E26" w:rsidRPr="00F83355" w:rsidRDefault="00423E26" w:rsidP="006A6A64">
            <w:pPr>
              <w:spacing w:line="240" w:lineRule="auto"/>
              <w:rPr>
                <w:rFonts w:ascii="Calibri" w:hAnsi="Calibri"/>
              </w:rPr>
            </w:pPr>
            <w:r w:rsidRPr="00F83355">
              <w:rPr>
                <w:sz w:val="24"/>
              </w:rPr>
              <w:t xml:space="preserve">        cattiv</w:t>
            </w:r>
            <w:r w:rsidRPr="00F83355">
              <w:rPr>
                <w:sz w:val="24"/>
                <w:szCs w:val="24"/>
              </w:rPr>
              <w:t>i?</w:t>
            </w:r>
          </w:p>
          <w:p w:rsidR="00423E26" w:rsidRPr="00F83355" w:rsidRDefault="00423E26" w:rsidP="00B75CD3">
            <w:pPr>
              <w:spacing w:line="276" w:lineRule="auto"/>
              <w:rPr>
                <w:sz w:val="24"/>
              </w:rPr>
            </w:pPr>
            <w:r w:rsidRPr="00F83355">
              <w:rPr>
                <w:b/>
                <w:sz w:val="24"/>
              </w:rPr>
              <w:t>V24.</w:t>
            </w:r>
            <w:r w:rsidRPr="00F83355">
              <w:rPr>
                <w:sz w:val="24"/>
              </w:rPr>
              <w:t xml:space="preserve"> La scelta della “Maschera di </w:t>
            </w:r>
          </w:p>
          <w:p w:rsidR="00423E26" w:rsidRPr="00F83355" w:rsidRDefault="00423E26" w:rsidP="00B75CD3">
            <w:pPr>
              <w:spacing w:line="276" w:lineRule="auto"/>
              <w:rPr>
                <w:sz w:val="24"/>
              </w:rPr>
            </w:pPr>
            <w:r w:rsidRPr="00F83355">
              <w:rPr>
                <w:sz w:val="24"/>
              </w:rPr>
              <w:t xml:space="preserve">        Carnevale” è legata ad un </w:t>
            </w:r>
          </w:p>
          <w:p w:rsidR="00423E26" w:rsidRPr="00F83355" w:rsidRDefault="00423E26" w:rsidP="00B75CD3">
            <w:pPr>
              <w:spacing w:line="276" w:lineRule="auto"/>
              <w:rPr>
                <w:sz w:val="24"/>
              </w:rPr>
            </w:pPr>
            <w:r w:rsidRPr="00F83355">
              <w:rPr>
                <w:sz w:val="24"/>
              </w:rPr>
              <w:t xml:space="preserve">        personaggio dei cartoni animati?</w:t>
            </w:r>
          </w:p>
          <w:p w:rsidR="00423E26" w:rsidRPr="00F83355" w:rsidRDefault="00423E26" w:rsidP="00B75CD3">
            <w:pPr>
              <w:spacing w:line="276" w:lineRule="auto"/>
              <w:rPr>
                <w:sz w:val="24"/>
              </w:rPr>
            </w:pPr>
            <w:r w:rsidRPr="00F83355">
              <w:rPr>
                <w:b/>
                <w:sz w:val="24"/>
              </w:rPr>
              <w:t>V25.</w:t>
            </w:r>
            <w:r w:rsidRPr="00F83355">
              <w:rPr>
                <w:sz w:val="24"/>
              </w:rPr>
              <w:t xml:space="preserve"> Come vorrebbe mascherarsi il tuo </w:t>
            </w:r>
          </w:p>
          <w:p w:rsidR="00423E26" w:rsidRPr="00F83355" w:rsidRDefault="00423E26" w:rsidP="00B75CD3">
            <w:pPr>
              <w:spacing w:line="276" w:lineRule="auto"/>
              <w:rPr>
                <w:sz w:val="24"/>
              </w:rPr>
            </w:pPr>
            <w:r w:rsidRPr="00F83355">
              <w:rPr>
                <w:sz w:val="24"/>
              </w:rPr>
              <w:t xml:space="preserve">        bambino?</w:t>
            </w:r>
          </w:p>
          <w:p w:rsidR="00423E26" w:rsidRPr="00F83355" w:rsidRDefault="00423E26" w:rsidP="00D517D0">
            <w:pPr>
              <w:spacing w:line="240" w:lineRule="auto"/>
              <w:rPr>
                <w:sz w:val="24"/>
              </w:rPr>
            </w:pPr>
            <w:r w:rsidRPr="00F83355">
              <w:rPr>
                <w:b/>
                <w:sz w:val="24"/>
              </w:rPr>
              <w:t>V14b.</w:t>
            </w:r>
            <w:r w:rsidRPr="00F83355">
              <w:rPr>
                <w:sz w:val="24"/>
              </w:rPr>
              <w:t xml:space="preserve"> Quale personaggio vorresti </w:t>
            </w:r>
          </w:p>
          <w:p w:rsidR="00423E26" w:rsidRPr="00F83355" w:rsidRDefault="00423E26" w:rsidP="00D517D0">
            <w:pPr>
              <w:spacing w:line="240" w:lineRule="auto"/>
              <w:rPr>
                <w:sz w:val="24"/>
              </w:rPr>
            </w:pPr>
            <w:r w:rsidRPr="00F83355">
              <w:rPr>
                <w:sz w:val="24"/>
              </w:rPr>
              <w:t xml:space="preserve">           essere?</w:t>
            </w:r>
          </w:p>
          <w:p w:rsidR="00423E26" w:rsidRPr="00F83355" w:rsidRDefault="00423E26" w:rsidP="00D517D0">
            <w:pPr>
              <w:spacing w:line="240" w:lineRule="auto"/>
              <w:rPr>
                <w:sz w:val="24"/>
              </w:rPr>
            </w:pPr>
            <w:r w:rsidRPr="00F83355">
              <w:rPr>
                <w:b/>
                <w:sz w:val="24"/>
              </w:rPr>
              <w:t>V15</w:t>
            </w:r>
            <w:r w:rsidRPr="00D517D0">
              <w:rPr>
                <w:b/>
                <w:sz w:val="24"/>
                <w:szCs w:val="24"/>
              </w:rPr>
              <w:t>b.</w:t>
            </w:r>
            <w:r>
              <w:rPr>
                <w:sz w:val="24"/>
                <w:szCs w:val="24"/>
              </w:rPr>
              <w:t xml:space="preserve"> </w:t>
            </w:r>
            <w:r w:rsidRPr="00F83355">
              <w:rPr>
                <w:sz w:val="24"/>
              </w:rPr>
              <w:t xml:space="preserve">Perché, cosa ti piace di lui? </w:t>
            </w:r>
          </w:p>
        </w:tc>
      </w:tr>
    </w:tbl>
    <w:p w:rsidR="00423E26" w:rsidRDefault="00423E26" w:rsidP="00B75CD3">
      <w:pPr>
        <w:pStyle w:val="NoSpacing"/>
        <w:spacing w:line="276" w:lineRule="auto"/>
        <w:jc w:val="both"/>
        <w:rPr>
          <w:sz w:val="24"/>
          <w:szCs w:val="24"/>
        </w:rPr>
      </w:pPr>
    </w:p>
    <w:p w:rsidR="00423E26" w:rsidRDefault="00423E26" w:rsidP="00B75CD3">
      <w:pPr>
        <w:pStyle w:val="NoSpacing"/>
        <w:spacing w:line="276" w:lineRule="auto"/>
        <w:jc w:val="both"/>
        <w:rPr>
          <w:sz w:val="24"/>
          <w:szCs w:val="24"/>
        </w:rPr>
      </w:pPr>
      <w:r>
        <w:rPr>
          <w:sz w:val="24"/>
          <w:szCs w:val="24"/>
        </w:rPr>
        <w:t>la “b” (es. V13.b) indica la domanda rivolta al bambino.</w:t>
      </w:r>
    </w:p>
    <w:p w:rsidR="00423E26" w:rsidRDefault="00423E26" w:rsidP="00B75CD3">
      <w:pPr>
        <w:pStyle w:val="NoSpacing"/>
        <w:spacing w:line="276" w:lineRule="auto"/>
        <w:jc w:val="both"/>
        <w:rPr>
          <w:sz w:val="24"/>
          <w:szCs w:val="24"/>
        </w:rPr>
      </w:pPr>
    </w:p>
    <w:p w:rsidR="00423E26" w:rsidRPr="00B94A18" w:rsidRDefault="00423E26" w:rsidP="00B94A18">
      <w:pPr>
        <w:pStyle w:val="NoSpacing"/>
        <w:spacing w:line="276" w:lineRule="auto"/>
        <w:jc w:val="both"/>
        <w:rPr>
          <w:b/>
          <w:i/>
          <w:sz w:val="28"/>
          <w:szCs w:val="24"/>
        </w:rPr>
      </w:pPr>
      <w:r w:rsidRPr="00B94A18">
        <w:rPr>
          <w:b/>
          <w:i/>
          <w:sz w:val="28"/>
          <w:szCs w:val="24"/>
        </w:rPr>
        <w:t>Individuazione della popolazione di riferimento, del campione e della tipologia di campionamento</w:t>
      </w:r>
    </w:p>
    <w:p w:rsidR="00423E26" w:rsidRPr="00B75CD3" w:rsidRDefault="00423E26" w:rsidP="00B75CD3">
      <w:pPr>
        <w:pStyle w:val="NoSpacing"/>
        <w:spacing w:line="276" w:lineRule="auto"/>
        <w:jc w:val="both"/>
        <w:rPr>
          <w:sz w:val="24"/>
          <w:szCs w:val="24"/>
        </w:rPr>
      </w:pPr>
    </w:p>
    <w:p w:rsidR="00423E26" w:rsidRPr="00170ED7" w:rsidRDefault="00423E26" w:rsidP="00D16FCC">
      <w:pPr>
        <w:pStyle w:val="NoSpacing"/>
        <w:spacing w:line="276" w:lineRule="auto"/>
        <w:jc w:val="both"/>
        <w:rPr>
          <w:sz w:val="24"/>
          <w:szCs w:val="24"/>
        </w:rPr>
      </w:pPr>
      <w:r w:rsidRPr="00170ED7">
        <w:rPr>
          <w:sz w:val="24"/>
          <w:szCs w:val="24"/>
        </w:rPr>
        <w:t xml:space="preserve">L’indagine, sul rapporto tra televisione e bambini, è stata svolta in una scuola materna di Torino, l’Istituto Madre Cabrini. La popolazione di riferimento è costituita da 44 bambini di età compresa tra i 3 e i 5 anni, che frequentano la scuola materna. </w:t>
      </w:r>
    </w:p>
    <w:p w:rsidR="00423E26" w:rsidRPr="00170ED7" w:rsidRDefault="00423E26" w:rsidP="00D16FCC">
      <w:pPr>
        <w:pStyle w:val="NoSpacing"/>
        <w:spacing w:line="276" w:lineRule="auto"/>
        <w:jc w:val="both"/>
        <w:rPr>
          <w:sz w:val="24"/>
          <w:szCs w:val="24"/>
        </w:rPr>
      </w:pPr>
      <w:r w:rsidRPr="00170ED7">
        <w:rPr>
          <w:sz w:val="24"/>
          <w:szCs w:val="24"/>
        </w:rPr>
        <w:t xml:space="preserve">Il campione, cioè un insieme ristretto di soggetti su cui è stata condotta la rilevazione empirica, è stato ottenuto mediante </w:t>
      </w:r>
      <w:r w:rsidRPr="00170ED7">
        <w:rPr>
          <w:bCs/>
          <w:sz w:val="24"/>
          <w:szCs w:val="24"/>
        </w:rPr>
        <w:t>ca</w:t>
      </w:r>
      <w:r w:rsidRPr="00170ED7">
        <w:rPr>
          <w:sz w:val="24"/>
          <w:szCs w:val="24"/>
        </w:rPr>
        <w:t>mpionamento</w:t>
      </w:r>
      <w:r w:rsidRPr="00170ED7">
        <w:rPr>
          <w:iCs/>
          <w:sz w:val="24"/>
          <w:szCs w:val="24"/>
        </w:rPr>
        <w:t xml:space="preserve"> accidentale non probabilistico, ed è stato scelto</w:t>
      </w:r>
      <w:r w:rsidRPr="00170ED7">
        <w:rPr>
          <w:sz w:val="24"/>
          <w:szCs w:val="24"/>
        </w:rPr>
        <w:t xml:space="preserve"> per comodità di rilevazione</w:t>
      </w:r>
      <w:r w:rsidRPr="00170ED7">
        <w:rPr>
          <w:iCs/>
          <w:sz w:val="24"/>
          <w:szCs w:val="24"/>
        </w:rPr>
        <w:t xml:space="preserve">. </w:t>
      </w:r>
      <w:r w:rsidRPr="00170ED7">
        <w:rPr>
          <w:sz w:val="24"/>
          <w:szCs w:val="24"/>
        </w:rPr>
        <w:t>Il campione esaminato è composto da 4</w:t>
      </w:r>
      <w:r>
        <w:rPr>
          <w:sz w:val="24"/>
          <w:szCs w:val="24"/>
        </w:rPr>
        <w:t>4</w:t>
      </w:r>
      <w:r w:rsidRPr="00170ED7">
        <w:rPr>
          <w:sz w:val="24"/>
          <w:szCs w:val="24"/>
        </w:rPr>
        <w:t xml:space="preserve"> bambini </w:t>
      </w:r>
      <w:r>
        <w:rPr>
          <w:sz w:val="24"/>
          <w:szCs w:val="24"/>
        </w:rPr>
        <w:t>(27 maschi, 17</w:t>
      </w:r>
      <w:r w:rsidRPr="00170ED7">
        <w:rPr>
          <w:sz w:val="24"/>
          <w:szCs w:val="24"/>
        </w:rPr>
        <w:t xml:space="preserve"> femmine)</w:t>
      </w:r>
      <w:r>
        <w:rPr>
          <w:sz w:val="24"/>
          <w:szCs w:val="24"/>
        </w:rPr>
        <w:t xml:space="preserve"> </w:t>
      </w:r>
      <w:r w:rsidRPr="00170ED7">
        <w:rPr>
          <w:sz w:val="24"/>
          <w:szCs w:val="24"/>
        </w:rPr>
        <w:t xml:space="preserve">suddivisi in tre fasce d’età : il </w:t>
      </w:r>
      <w:r>
        <w:rPr>
          <w:sz w:val="24"/>
          <w:szCs w:val="24"/>
        </w:rPr>
        <w:t>45</w:t>
      </w:r>
      <w:r w:rsidRPr="00170ED7">
        <w:rPr>
          <w:sz w:val="24"/>
          <w:szCs w:val="24"/>
        </w:rPr>
        <w:t xml:space="preserve">% ha 5 anni, </w:t>
      </w:r>
      <w:r>
        <w:rPr>
          <w:sz w:val="24"/>
          <w:szCs w:val="24"/>
        </w:rPr>
        <w:t>il 41</w:t>
      </w:r>
      <w:r w:rsidRPr="00170ED7">
        <w:rPr>
          <w:sz w:val="24"/>
          <w:szCs w:val="24"/>
        </w:rPr>
        <w:t xml:space="preserve">% 4 </w:t>
      </w:r>
      <w:r>
        <w:rPr>
          <w:sz w:val="24"/>
          <w:szCs w:val="24"/>
        </w:rPr>
        <w:t>anni e il</w:t>
      </w:r>
      <w:r w:rsidRPr="00170ED7">
        <w:rPr>
          <w:sz w:val="24"/>
          <w:szCs w:val="24"/>
        </w:rPr>
        <w:t xml:space="preserve"> </w:t>
      </w:r>
      <w:r>
        <w:rPr>
          <w:sz w:val="24"/>
          <w:szCs w:val="24"/>
        </w:rPr>
        <w:t>14% h</w:t>
      </w:r>
      <w:r w:rsidRPr="00170ED7">
        <w:rPr>
          <w:sz w:val="24"/>
          <w:szCs w:val="24"/>
        </w:rPr>
        <w:t>a 3</w:t>
      </w:r>
      <w:r>
        <w:rPr>
          <w:sz w:val="24"/>
          <w:szCs w:val="24"/>
        </w:rPr>
        <w:t xml:space="preserve"> a</w:t>
      </w:r>
      <w:r w:rsidRPr="00170ED7">
        <w:rPr>
          <w:sz w:val="24"/>
          <w:szCs w:val="24"/>
        </w:rPr>
        <w:t>nni.</w:t>
      </w:r>
    </w:p>
    <w:p w:rsidR="00423E26" w:rsidRDefault="00423E26" w:rsidP="00D16FCC">
      <w:pPr>
        <w:pStyle w:val="NoSpacing"/>
        <w:spacing w:line="276" w:lineRule="auto"/>
        <w:jc w:val="both"/>
        <w:rPr>
          <w:sz w:val="24"/>
          <w:szCs w:val="24"/>
        </w:rPr>
      </w:pPr>
    </w:p>
    <w:p w:rsidR="00423E26" w:rsidRPr="00323E2E" w:rsidRDefault="00423E26" w:rsidP="00D16FCC">
      <w:pPr>
        <w:pStyle w:val="NoSpacing"/>
        <w:spacing w:line="276" w:lineRule="auto"/>
        <w:jc w:val="both"/>
        <w:rPr>
          <w:b/>
          <w:i/>
          <w:sz w:val="28"/>
          <w:szCs w:val="24"/>
        </w:rPr>
      </w:pPr>
      <w:r w:rsidRPr="00323E2E">
        <w:rPr>
          <w:b/>
          <w:i/>
          <w:sz w:val="28"/>
          <w:szCs w:val="24"/>
        </w:rPr>
        <w:t>Scelta delle tecniche e degli strumenti di rilevazione dei dati</w:t>
      </w:r>
    </w:p>
    <w:p w:rsidR="00423E26" w:rsidRPr="00830DE5" w:rsidRDefault="00423E26" w:rsidP="00B94A18">
      <w:pPr>
        <w:pStyle w:val="NoSpacing"/>
      </w:pPr>
    </w:p>
    <w:p w:rsidR="00423E26" w:rsidRPr="008D23C2" w:rsidRDefault="00423E26" w:rsidP="00D16FCC">
      <w:pPr>
        <w:pStyle w:val="NoSpacing"/>
        <w:spacing w:line="276" w:lineRule="auto"/>
        <w:jc w:val="both"/>
        <w:rPr>
          <w:sz w:val="24"/>
          <w:szCs w:val="24"/>
        </w:rPr>
      </w:pPr>
      <w:r w:rsidRPr="008D23C2">
        <w:rPr>
          <w:sz w:val="24"/>
          <w:szCs w:val="24"/>
        </w:rPr>
        <w:t>È stato somministrato un questionario, sia ai bambini che ad un gruppo di genitori. Il questionario è stato appositamente elaborato e distribuito ad ogni genitore.</w:t>
      </w:r>
    </w:p>
    <w:p w:rsidR="00423E26" w:rsidRPr="008D23C2" w:rsidRDefault="00423E26" w:rsidP="00F145DD">
      <w:pPr>
        <w:pStyle w:val="NoSpacing"/>
        <w:spacing w:line="276" w:lineRule="auto"/>
        <w:jc w:val="both"/>
        <w:rPr>
          <w:sz w:val="24"/>
          <w:szCs w:val="24"/>
        </w:rPr>
      </w:pPr>
      <w:r w:rsidRPr="008D23C2">
        <w:rPr>
          <w:sz w:val="24"/>
          <w:szCs w:val="24"/>
        </w:rPr>
        <w:t xml:space="preserve">Ai genitori ho somministrato un </w:t>
      </w:r>
      <w:r w:rsidRPr="008D23C2">
        <w:rPr>
          <w:i/>
          <w:sz w:val="24"/>
          <w:szCs w:val="24"/>
        </w:rPr>
        <w:t xml:space="preserve">questionario </w:t>
      </w:r>
      <w:r>
        <w:rPr>
          <w:i/>
          <w:sz w:val="24"/>
          <w:szCs w:val="24"/>
        </w:rPr>
        <w:t xml:space="preserve">auto compilato </w:t>
      </w:r>
      <w:r w:rsidRPr="008D23C2">
        <w:rPr>
          <w:sz w:val="16"/>
          <w:szCs w:val="24"/>
        </w:rPr>
        <w:t xml:space="preserve">(Allegato </w:t>
      </w:r>
      <w:r>
        <w:rPr>
          <w:sz w:val="16"/>
          <w:szCs w:val="24"/>
        </w:rPr>
        <w:t>1</w:t>
      </w:r>
      <w:r w:rsidRPr="008D23C2">
        <w:rPr>
          <w:sz w:val="16"/>
          <w:szCs w:val="24"/>
        </w:rPr>
        <w:t>)</w:t>
      </w:r>
      <w:r w:rsidRPr="008D23C2">
        <w:rPr>
          <w:sz w:val="24"/>
          <w:szCs w:val="24"/>
        </w:rPr>
        <w:t>, in testa ho riportato le finalità dell’indagine e ho assicurato che i dati non sarebbero stati utilizzati in modo improprio o diffusi a terzi, al di fuori del gruppo di ricerca.</w:t>
      </w:r>
    </w:p>
    <w:p w:rsidR="00423E26" w:rsidRPr="008D23C2" w:rsidRDefault="00423E26" w:rsidP="00F145DD">
      <w:pPr>
        <w:pStyle w:val="NoSpacing"/>
        <w:spacing w:line="276" w:lineRule="auto"/>
        <w:jc w:val="both"/>
        <w:rPr>
          <w:sz w:val="24"/>
          <w:szCs w:val="24"/>
        </w:rPr>
      </w:pPr>
      <w:r w:rsidRPr="008D23C2">
        <w:rPr>
          <w:sz w:val="24"/>
          <w:szCs w:val="24"/>
        </w:rPr>
        <w:t>Il tema del questionario è: I bambini e la Televisione.</w:t>
      </w:r>
    </w:p>
    <w:p w:rsidR="00423E26" w:rsidRPr="008D23C2" w:rsidRDefault="00423E26" w:rsidP="00F145DD">
      <w:pPr>
        <w:pStyle w:val="NoSpacing"/>
        <w:spacing w:line="276" w:lineRule="auto"/>
        <w:jc w:val="both"/>
        <w:rPr>
          <w:sz w:val="24"/>
          <w:szCs w:val="24"/>
        </w:rPr>
      </w:pPr>
      <w:r w:rsidRPr="008D23C2">
        <w:rPr>
          <w:sz w:val="24"/>
          <w:szCs w:val="24"/>
        </w:rPr>
        <w:t>Il questionario è stato presentato in forma diretta, composto da 26 domande, che hanno richiesto poco tempo per la compilazione, circa 10 minuti.</w:t>
      </w:r>
    </w:p>
    <w:p w:rsidR="00423E26" w:rsidRPr="008D23C2" w:rsidRDefault="00423E26" w:rsidP="00F145DD">
      <w:pPr>
        <w:pStyle w:val="NoSpacing"/>
        <w:spacing w:line="276" w:lineRule="auto"/>
        <w:jc w:val="both"/>
        <w:rPr>
          <w:sz w:val="24"/>
          <w:szCs w:val="24"/>
        </w:rPr>
      </w:pPr>
      <w:r w:rsidRPr="008D23C2">
        <w:rPr>
          <w:sz w:val="24"/>
          <w:szCs w:val="24"/>
        </w:rPr>
        <w:t>Il questionario a domande chiuse mi ha permesso di elaborare più facilmente i dati ottenuti.</w:t>
      </w:r>
    </w:p>
    <w:p w:rsidR="00423E26" w:rsidRPr="008D23C2" w:rsidRDefault="00423E26" w:rsidP="00F145DD">
      <w:pPr>
        <w:pStyle w:val="NoSpacing"/>
        <w:spacing w:line="276" w:lineRule="auto"/>
        <w:jc w:val="both"/>
        <w:rPr>
          <w:sz w:val="24"/>
          <w:szCs w:val="24"/>
        </w:rPr>
      </w:pPr>
      <w:r w:rsidRPr="008D23C2">
        <w:rPr>
          <w:sz w:val="24"/>
          <w:szCs w:val="24"/>
        </w:rPr>
        <w:t>Nella prima parte del questionario ho raccolto dei dati personali riguardanti l’età e il genere, del bambino. Le domande successive erano volte a individuare i comportamenti, le preferenze, i consumi e gli atteggiamenti del soggetto nell’ambito della fruizione della televisione.</w:t>
      </w:r>
    </w:p>
    <w:p w:rsidR="00423E26" w:rsidRPr="008D23C2" w:rsidRDefault="00423E26" w:rsidP="00F145DD">
      <w:pPr>
        <w:pStyle w:val="NoSpacing"/>
        <w:spacing w:line="276" w:lineRule="auto"/>
        <w:jc w:val="both"/>
        <w:rPr>
          <w:sz w:val="24"/>
          <w:szCs w:val="24"/>
        </w:rPr>
      </w:pPr>
      <w:r w:rsidRPr="008D23C2">
        <w:rPr>
          <w:sz w:val="24"/>
          <w:szCs w:val="24"/>
        </w:rPr>
        <w:t>Per una maggiore attendibilità dei dati, ho effettuato una triangolazione delle tecniche, raccogliendo gli stessi dati con tecniche e soggetti diversi.</w:t>
      </w:r>
    </w:p>
    <w:p w:rsidR="00423E26" w:rsidRDefault="00423E26" w:rsidP="00F145DD">
      <w:pPr>
        <w:pStyle w:val="NoSpacing"/>
        <w:spacing w:line="276" w:lineRule="auto"/>
        <w:jc w:val="both"/>
        <w:rPr>
          <w:sz w:val="24"/>
          <w:szCs w:val="24"/>
        </w:rPr>
      </w:pPr>
      <w:r w:rsidRPr="008D23C2">
        <w:rPr>
          <w:sz w:val="24"/>
          <w:szCs w:val="24"/>
        </w:rPr>
        <w:t>L’indagine con i bambini ha richiesto una maggiore attenzione e pertanto mi sono avvalsa dell’</w:t>
      </w:r>
      <w:r w:rsidRPr="008D23C2">
        <w:rPr>
          <w:i/>
          <w:sz w:val="24"/>
          <w:szCs w:val="24"/>
        </w:rPr>
        <w:t>intervista</w:t>
      </w:r>
      <w:r w:rsidRPr="008D23C2">
        <w:rPr>
          <w:sz w:val="24"/>
          <w:szCs w:val="24"/>
        </w:rPr>
        <w:t xml:space="preserve"> </w:t>
      </w:r>
      <w:r w:rsidRPr="008D23C2">
        <w:rPr>
          <w:i/>
          <w:sz w:val="24"/>
          <w:szCs w:val="24"/>
        </w:rPr>
        <w:t>completamente strutturata</w:t>
      </w:r>
      <w:r>
        <w:rPr>
          <w:i/>
          <w:sz w:val="24"/>
          <w:szCs w:val="24"/>
        </w:rPr>
        <w:t xml:space="preserve"> </w:t>
      </w:r>
      <w:r w:rsidRPr="008D23C2">
        <w:rPr>
          <w:sz w:val="16"/>
          <w:szCs w:val="24"/>
        </w:rPr>
        <w:t xml:space="preserve">(Allegato </w:t>
      </w:r>
      <w:r>
        <w:rPr>
          <w:sz w:val="16"/>
          <w:szCs w:val="24"/>
        </w:rPr>
        <w:t>2</w:t>
      </w:r>
      <w:r w:rsidRPr="008D23C2">
        <w:rPr>
          <w:sz w:val="16"/>
          <w:szCs w:val="24"/>
        </w:rPr>
        <w:t>)</w:t>
      </w:r>
      <w:r w:rsidRPr="008D23C2">
        <w:rPr>
          <w:sz w:val="24"/>
          <w:szCs w:val="24"/>
        </w:rPr>
        <w:t xml:space="preserve">, utile nel caso in cui è necessaria una particolare accuratezza nelle risposte. Inoltre, è stato chiesto, ad alcuni dei bambini intervistati, di fare un </w:t>
      </w:r>
      <w:r w:rsidRPr="008D23C2">
        <w:rPr>
          <w:i/>
          <w:sz w:val="24"/>
          <w:szCs w:val="24"/>
        </w:rPr>
        <w:t>disegno</w:t>
      </w:r>
      <w:r w:rsidRPr="008D23C2">
        <w:rPr>
          <w:sz w:val="24"/>
          <w:szCs w:val="24"/>
        </w:rPr>
        <w:t xml:space="preserve"> </w:t>
      </w:r>
      <w:r w:rsidRPr="008D23C2">
        <w:rPr>
          <w:sz w:val="16"/>
          <w:szCs w:val="24"/>
        </w:rPr>
        <w:t>(Allegato 3</w:t>
      </w:r>
      <w:r>
        <w:rPr>
          <w:sz w:val="16"/>
          <w:szCs w:val="24"/>
        </w:rPr>
        <w:t xml:space="preserve"> del formato cartaceo</w:t>
      </w:r>
      <w:r w:rsidRPr="008D23C2">
        <w:rPr>
          <w:sz w:val="16"/>
          <w:szCs w:val="24"/>
        </w:rPr>
        <w:t xml:space="preserve">) </w:t>
      </w:r>
      <w:r w:rsidRPr="008D23C2">
        <w:rPr>
          <w:sz w:val="24"/>
          <w:szCs w:val="24"/>
        </w:rPr>
        <w:t>sul tema della televisione (sul modo in cui guardano la televisione, in quale contesto, cosa guardano in televisione).</w:t>
      </w:r>
    </w:p>
    <w:p w:rsidR="00423E26" w:rsidRDefault="00423E26" w:rsidP="00F145DD">
      <w:pPr>
        <w:pStyle w:val="NoSpacing"/>
        <w:spacing w:line="276" w:lineRule="auto"/>
        <w:jc w:val="both"/>
        <w:rPr>
          <w:sz w:val="24"/>
          <w:szCs w:val="24"/>
        </w:rPr>
      </w:pPr>
      <w:r>
        <w:rPr>
          <w:sz w:val="24"/>
          <w:szCs w:val="24"/>
        </w:rPr>
        <w:t>Allegato 1: questionario rivolto ai genitori</w:t>
      </w:r>
    </w:p>
    <w:p w:rsidR="00423E26" w:rsidRDefault="00423E26" w:rsidP="008D23C2">
      <w:pPr>
        <w:pStyle w:val="NoSpacing"/>
        <w:spacing w:line="276" w:lineRule="auto"/>
        <w:jc w:val="both"/>
        <w:rPr>
          <w:sz w:val="24"/>
          <w:szCs w:val="24"/>
        </w:rPr>
      </w:pPr>
      <w:r>
        <w:rPr>
          <w:sz w:val="24"/>
          <w:szCs w:val="24"/>
        </w:rPr>
        <w:t>Allegato 2: questionario rivolto ai bambini</w:t>
      </w:r>
    </w:p>
    <w:p w:rsidR="00423E26" w:rsidRDefault="00423E26" w:rsidP="008D23C2">
      <w:pPr>
        <w:pStyle w:val="NoSpacing"/>
        <w:spacing w:line="276" w:lineRule="auto"/>
        <w:jc w:val="both"/>
        <w:rPr>
          <w:sz w:val="24"/>
          <w:szCs w:val="24"/>
        </w:rPr>
      </w:pPr>
      <w:r>
        <w:rPr>
          <w:sz w:val="24"/>
          <w:szCs w:val="24"/>
        </w:rPr>
        <w:t>Allegato 3: raccolta di alcuni dei disegni a tema (raccolta completa in forma cartacea)</w:t>
      </w:r>
    </w:p>
    <w:p w:rsidR="00423E26" w:rsidRDefault="00423E26" w:rsidP="008D23C2">
      <w:pPr>
        <w:pStyle w:val="NoSpacing"/>
        <w:spacing w:line="276" w:lineRule="auto"/>
        <w:jc w:val="both"/>
        <w:rPr>
          <w:sz w:val="24"/>
          <w:szCs w:val="24"/>
        </w:rPr>
      </w:pPr>
    </w:p>
    <w:p w:rsidR="00423E26" w:rsidRPr="008D23C2" w:rsidRDefault="00423E26" w:rsidP="00F145DD">
      <w:pPr>
        <w:pStyle w:val="NoSpacing"/>
        <w:spacing w:line="276" w:lineRule="auto"/>
        <w:jc w:val="both"/>
        <w:rPr>
          <w:b/>
          <w:i/>
          <w:sz w:val="28"/>
          <w:szCs w:val="24"/>
        </w:rPr>
      </w:pPr>
      <w:r w:rsidRPr="008D23C2">
        <w:rPr>
          <w:b/>
          <w:i/>
          <w:sz w:val="28"/>
          <w:szCs w:val="24"/>
        </w:rPr>
        <w:t>Pianificazione della raccolta dei dati</w:t>
      </w:r>
    </w:p>
    <w:p w:rsidR="00423E26" w:rsidRPr="004F6BAD" w:rsidRDefault="00423E26" w:rsidP="004F6BAD">
      <w:pPr>
        <w:pStyle w:val="NoSpacing"/>
        <w:spacing w:line="276" w:lineRule="auto"/>
        <w:jc w:val="both"/>
        <w:rPr>
          <w:sz w:val="28"/>
          <w:szCs w:val="24"/>
        </w:rPr>
      </w:pPr>
    </w:p>
    <w:p w:rsidR="00423E26" w:rsidRPr="004F6BAD" w:rsidRDefault="00423E26" w:rsidP="004F6BAD">
      <w:pPr>
        <w:pStyle w:val="NoSpacing"/>
        <w:spacing w:line="276" w:lineRule="auto"/>
        <w:jc w:val="both"/>
        <w:rPr>
          <w:sz w:val="24"/>
        </w:rPr>
      </w:pPr>
      <w:r w:rsidRPr="004F6BAD">
        <w:rPr>
          <w:sz w:val="24"/>
        </w:rPr>
        <w:t>Il piano di raccolta dei dati è iniziato contattando il dirigente scolastico delle scuola scelta spiegando gli obiettivi della ricerca. Non ho riscontrato grosse problematiche, grazie alla disponibilità del personale dell’istituto. La raccolta dei dati è avvenuta in più fasi, poiché ho utilizzato diverse tecniche. La prima fase ha riguardato la consegna e il ritiro dei questionari riservati ai genitori; la seconda fase ha interessato i bambini, è stata data loro la consegna relativa al disegno a tema, assicurandomi che non si influenzassero reciprocamente nel comporre il disegno; la terza fase è quella che ha richiesto più tempo e maggiore attenzione, poiché si trattava di raccogliere informazioni attendibili da parte di bambini di 4 e 5 anni (ho escluso i bimbi di 3 anni dall’intervista e dal disegno, perché l’inattendibilità delle risposte rischiava di invalidare i risultati della ricerca).</w:t>
      </w:r>
    </w:p>
    <w:p w:rsidR="00423E26" w:rsidRDefault="00423E26" w:rsidP="004F6BAD">
      <w:pPr>
        <w:pStyle w:val="NoSpacing"/>
        <w:spacing w:line="276" w:lineRule="auto"/>
        <w:jc w:val="both"/>
        <w:rPr>
          <w:sz w:val="28"/>
          <w:szCs w:val="24"/>
        </w:rPr>
      </w:pPr>
    </w:p>
    <w:p w:rsidR="00423E26" w:rsidRDefault="00423E26" w:rsidP="004F6BAD">
      <w:pPr>
        <w:pStyle w:val="NoSpacing"/>
        <w:spacing w:line="276" w:lineRule="auto"/>
        <w:jc w:val="both"/>
        <w:rPr>
          <w:sz w:val="28"/>
          <w:szCs w:val="24"/>
        </w:rPr>
      </w:pPr>
    </w:p>
    <w:p w:rsidR="00423E26" w:rsidRPr="007D24A1" w:rsidRDefault="00423E26" w:rsidP="007D24A1">
      <w:pPr>
        <w:pStyle w:val="NoSpacing"/>
        <w:spacing w:line="276" w:lineRule="auto"/>
        <w:jc w:val="both"/>
        <w:rPr>
          <w:b/>
          <w:i/>
          <w:sz w:val="28"/>
          <w:szCs w:val="28"/>
        </w:rPr>
      </w:pPr>
      <w:r w:rsidRPr="007D24A1">
        <w:rPr>
          <w:b/>
          <w:i/>
          <w:sz w:val="28"/>
          <w:szCs w:val="28"/>
        </w:rPr>
        <w:t>Analisi dei dati</w:t>
      </w:r>
    </w:p>
    <w:p w:rsidR="00423E26" w:rsidRDefault="00423E26" w:rsidP="007D24A1">
      <w:pPr>
        <w:pStyle w:val="NoSpacing"/>
        <w:spacing w:line="276" w:lineRule="auto"/>
        <w:jc w:val="both"/>
        <w:rPr>
          <w:kern w:val="28"/>
          <w:sz w:val="24"/>
          <w:szCs w:val="24"/>
        </w:rPr>
      </w:pPr>
      <w:r>
        <w:rPr>
          <w:kern w:val="28"/>
          <w:sz w:val="24"/>
          <w:szCs w:val="24"/>
        </w:rPr>
        <w:t xml:space="preserve">Dopo aver concluso l’operazione di rilevazione dei dati ho caricato i dati raccolti su </w:t>
      </w:r>
      <w:r w:rsidRPr="007D24A1">
        <w:rPr>
          <w:kern w:val="28"/>
          <w:sz w:val="24"/>
          <w:szCs w:val="24"/>
        </w:rPr>
        <w:t xml:space="preserve">un foglio Excel </w:t>
      </w:r>
      <w:r>
        <w:rPr>
          <w:kern w:val="28"/>
          <w:sz w:val="24"/>
          <w:szCs w:val="24"/>
        </w:rPr>
        <w:t>dando</w:t>
      </w:r>
      <w:r w:rsidRPr="007D24A1">
        <w:rPr>
          <w:kern w:val="28"/>
          <w:sz w:val="24"/>
          <w:szCs w:val="24"/>
        </w:rPr>
        <w:t xml:space="preserve"> origine ad una matrice dati</w:t>
      </w:r>
      <w:r>
        <w:rPr>
          <w:kern w:val="28"/>
          <w:sz w:val="24"/>
          <w:szCs w:val="24"/>
        </w:rPr>
        <w:t xml:space="preserve"> </w:t>
      </w:r>
      <w:r>
        <w:rPr>
          <w:sz w:val="16"/>
          <w:szCs w:val="24"/>
        </w:rPr>
        <w:t>(Allegato 4</w:t>
      </w:r>
      <w:r w:rsidRPr="008D23C2">
        <w:rPr>
          <w:sz w:val="16"/>
          <w:szCs w:val="24"/>
        </w:rPr>
        <w:t>)</w:t>
      </w:r>
      <w:r>
        <w:rPr>
          <w:sz w:val="16"/>
          <w:szCs w:val="24"/>
        </w:rPr>
        <w:t>.</w:t>
      </w:r>
      <w:r w:rsidRPr="007D24A1">
        <w:rPr>
          <w:kern w:val="28"/>
          <w:sz w:val="24"/>
          <w:szCs w:val="24"/>
        </w:rPr>
        <w:t xml:space="preserve"> </w:t>
      </w:r>
      <w:r>
        <w:rPr>
          <w:kern w:val="28"/>
          <w:sz w:val="24"/>
          <w:szCs w:val="24"/>
        </w:rPr>
        <w:t xml:space="preserve">Successivamente ho </w:t>
      </w:r>
      <w:r w:rsidRPr="007D24A1">
        <w:rPr>
          <w:kern w:val="28"/>
          <w:sz w:val="24"/>
          <w:szCs w:val="24"/>
        </w:rPr>
        <w:t>utilizza</w:t>
      </w:r>
      <w:r>
        <w:rPr>
          <w:kern w:val="28"/>
          <w:sz w:val="24"/>
          <w:szCs w:val="24"/>
        </w:rPr>
        <w:t xml:space="preserve">to </w:t>
      </w:r>
      <w:r w:rsidRPr="007D24A1">
        <w:rPr>
          <w:kern w:val="28"/>
          <w:sz w:val="24"/>
          <w:szCs w:val="24"/>
        </w:rPr>
        <w:t>il programma jsStat del prof. Trinchero</w:t>
      </w:r>
      <w:r>
        <w:rPr>
          <w:kern w:val="28"/>
          <w:sz w:val="24"/>
          <w:szCs w:val="24"/>
        </w:rPr>
        <w:t xml:space="preserve"> per</w:t>
      </w:r>
      <w:r w:rsidRPr="007D24A1">
        <w:rPr>
          <w:kern w:val="28"/>
          <w:sz w:val="24"/>
          <w:szCs w:val="24"/>
        </w:rPr>
        <w:t xml:space="preserve"> analizza</w:t>
      </w:r>
      <w:r>
        <w:rPr>
          <w:kern w:val="28"/>
          <w:sz w:val="24"/>
          <w:szCs w:val="24"/>
        </w:rPr>
        <w:t>re i dati raccolti. L’analisi dei dati contiene: l’analisi monovariata e le analisi bivariate.</w:t>
      </w:r>
    </w:p>
    <w:p w:rsidR="00423E26" w:rsidRDefault="00423E26" w:rsidP="007D24A1">
      <w:pPr>
        <w:pStyle w:val="NoSpacing"/>
        <w:spacing w:line="276" w:lineRule="auto"/>
        <w:jc w:val="both"/>
        <w:rPr>
          <w:kern w:val="28"/>
          <w:sz w:val="24"/>
          <w:szCs w:val="24"/>
        </w:rPr>
      </w:pPr>
    </w:p>
    <w:p w:rsidR="00423E26" w:rsidRPr="00B74250" w:rsidRDefault="00423E26" w:rsidP="007D24A1">
      <w:pPr>
        <w:pStyle w:val="NoSpacing"/>
        <w:spacing w:line="276" w:lineRule="auto"/>
        <w:jc w:val="both"/>
        <w:rPr>
          <w:b/>
          <w:i/>
          <w:kern w:val="28"/>
          <w:sz w:val="24"/>
          <w:szCs w:val="24"/>
          <w:u w:val="single"/>
        </w:rPr>
      </w:pPr>
      <w:r w:rsidRPr="00B74250">
        <w:rPr>
          <w:b/>
          <w:i/>
          <w:kern w:val="28"/>
          <w:sz w:val="24"/>
          <w:szCs w:val="24"/>
          <w:u w:val="single"/>
        </w:rPr>
        <w:t>ANALISI MONOVARIATA.</w:t>
      </w:r>
    </w:p>
    <w:p w:rsidR="00423E26" w:rsidRDefault="00423E26" w:rsidP="007D24A1">
      <w:pPr>
        <w:pStyle w:val="NoSpacing"/>
        <w:spacing w:line="276" w:lineRule="auto"/>
        <w:jc w:val="both"/>
        <w:rPr>
          <w:kern w:val="28"/>
          <w:sz w:val="24"/>
          <w:szCs w:val="24"/>
        </w:rPr>
      </w:pPr>
    </w:p>
    <w:p w:rsidR="00423E26" w:rsidRDefault="00423E26" w:rsidP="00B74250">
      <w:pPr>
        <w:pStyle w:val="NoSpacing"/>
        <w:numPr>
          <w:ilvl w:val="0"/>
          <w:numId w:val="12"/>
        </w:numPr>
        <w:spacing w:line="276" w:lineRule="auto"/>
        <w:jc w:val="both"/>
        <w:rPr>
          <w:kern w:val="28"/>
          <w:sz w:val="24"/>
          <w:szCs w:val="24"/>
        </w:rPr>
      </w:pPr>
      <w:r>
        <w:rPr>
          <w:kern w:val="28"/>
          <w:sz w:val="24"/>
          <w:szCs w:val="24"/>
        </w:rPr>
        <w:t>Domanda 1: Quanti figlia hai?</w:t>
      </w:r>
    </w:p>
    <w:p w:rsidR="00423E26" w:rsidRDefault="00423E26" w:rsidP="001845D8">
      <w:pPr>
        <w:pStyle w:val="NoSpacing"/>
        <w:spacing w:line="276" w:lineRule="auto"/>
        <w:ind w:left="720"/>
        <w:jc w:val="both"/>
        <w:rPr>
          <w:kern w:val="28"/>
          <w:sz w:val="24"/>
          <w:szCs w:val="24"/>
        </w:rPr>
      </w:pPr>
    </w:p>
    <w:tbl>
      <w:tblPr>
        <w:tblW w:w="9130" w:type="dxa"/>
        <w:tblCellSpacing w:w="15" w:type="dxa"/>
        <w:tblCellMar>
          <w:top w:w="15" w:type="dxa"/>
          <w:left w:w="15" w:type="dxa"/>
          <w:bottom w:w="15" w:type="dxa"/>
          <w:right w:w="15" w:type="dxa"/>
        </w:tblCellMar>
        <w:tblLook w:val="00A0"/>
      </w:tblPr>
      <w:tblGrid>
        <w:gridCol w:w="4558"/>
        <w:gridCol w:w="4305"/>
        <w:gridCol w:w="172"/>
        <w:gridCol w:w="95"/>
      </w:tblGrid>
      <w:tr w:rsidR="00423E26" w:rsidRPr="00F83355" w:rsidTr="001845D8">
        <w:trPr>
          <w:trHeight w:val="6368"/>
          <w:tblCellSpacing w:w="15" w:type="dxa"/>
        </w:trPr>
        <w:tc>
          <w:tcPr>
            <w:tcW w:w="0" w:type="auto"/>
          </w:tcPr>
          <w:p w:rsidR="00423E26" w:rsidRPr="001845D8" w:rsidRDefault="00423E26" w:rsidP="007D0D86">
            <w:pPr>
              <w:spacing w:line="240" w:lineRule="auto"/>
              <w:rPr>
                <w:sz w:val="24"/>
                <w:szCs w:val="24"/>
                <w:lang w:eastAsia="it-IT"/>
              </w:rPr>
            </w:pPr>
            <w:r w:rsidRPr="001845D8">
              <w:rPr>
                <w:bCs/>
                <w:sz w:val="24"/>
                <w:szCs w:val="24"/>
                <w:lang w:eastAsia="it-IT"/>
              </w:rPr>
              <w:t>Distribuzione di frequenza:</w:t>
            </w:r>
            <w:r w:rsidRPr="001845D8">
              <w:rPr>
                <w:sz w:val="24"/>
                <w:szCs w:val="24"/>
                <w:lang w:eastAsia="it-IT"/>
              </w:rPr>
              <w:br/>
            </w:r>
            <w:r w:rsidRPr="001845D8">
              <w:rPr>
                <w:bCs/>
                <w:sz w:val="24"/>
                <w:szCs w:val="24"/>
                <w:lang w:eastAsia="it-IT"/>
              </w:rPr>
              <w:t>V1</w:t>
            </w:r>
          </w:p>
          <w:tbl>
            <w:tblPr>
              <w:tblW w:w="4467"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04"/>
              <w:gridCol w:w="793"/>
            </w:tblGrid>
            <w:tr w:rsidR="00423E26" w:rsidRPr="00F83355" w:rsidTr="001845D8">
              <w:trPr>
                <w:trHeight w:val="307"/>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15"/>
                      <w:szCs w:val="15"/>
                      <w:lang w:eastAsia="it-IT"/>
                    </w:rPr>
                    <w:t>Frequenza</w:t>
                  </w:r>
                  <w:r w:rsidRPr="001845D8">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15"/>
                      <w:szCs w:val="15"/>
                      <w:lang w:eastAsia="it-IT"/>
                    </w:rPr>
                    <w:t>Percent.</w:t>
                  </w:r>
                  <w:r w:rsidRPr="001845D8">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15"/>
                      <w:szCs w:val="15"/>
                      <w:lang w:eastAsia="it-IT"/>
                    </w:rPr>
                    <w:t>Frequenza</w:t>
                  </w:r>
                  <w:r w:rsidRPr="001845D8">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15"/>
                      <w:szCs w:val="15"/>
                      <w:lang w:eastAsia="it-IT"/>
                    </w:rPr>
                    <w:t>Percent.</w:t>
                  </w:r>
                  <w:r w:rsidRPr="001845D8">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15"/>
                      <w:szCs w:val="15"/>
                      <w:lang w:eastAsia="it-IT"/>
                    </w:rPr>
                    <w:t>Int. Fid. 95%</w:t>
                  </w:r>
                </w:p>
              </w:tc>
            </w:tr>
            <w:tr w:rsidR="00423E26" w:rsidRPr="00F83355" w:rsidTr="001845D8">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15"/>
                      <w:szCs w:val="15"/>
                      <w:lang w:eastAsia="it-IT"/>
                    </w:rPr>
                    <w:t>26%:55%</w:t>
                  </w:r>
                </w:p>
              </w:tc>
            </w:tr>
            <w:tr w:rsidR="00423E26" w:rsidRPr="00F83355" w:rsidTr="001845D8">
              <w:trPr>
                <w:trHeight w:val="25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15"/>
                      <w:szCs w:val="15"/>
                      <w:lang w:eastAsia="it-IT"/>
                    </w:rPr>
                    <w:t>35%:65%</w:t>
                  </w:r>
                </w:p>
              </w:tc>
            </w:tr>
            <w:tr w:rsidR="00423E26" w:rsidRPr="00F83355" w:rsidTr="001845D8">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7D0D86">
                  <w:pPr>
                    <w:spacing w:line="240" w:lineRule="auto"/>
                    <w:rPr>
                      <w:sz w:val="24"/>
                      <w:szCs w:val="24"/>
                      <w:lang w:eastAsia="it-IT"/>
                    </w:rPr>
                  </w:pPr>
                  <w:r w:rsidRPr="001845D8">
                    <w:rPr>
                      <w:sz w:val="15"/>
                      <w:szCs w:val="15"/>
                      <w:lang w:eastAsia="it-IT"/>
                    </w:rPr>
                    <w:t>1%:18%</w:t>
                  </w:r>
                </w:p>
              </w:tc>
            </w:tr>
          </w:tbl>
          <w:p w:rsidR="00423E26" w:rsidRPr="001845D8" w:rsidRDefault="00423E26" w:rsidP="007D0D86">
            <w:pPr>
              <w:spacing w:line="240" w:lineRule="auto"/>
              <w:rPr>
                <w:sz w:val="24"/>
                <w:szCs w:val="24"/>
                <w:lang w:eastAsia="it-IT"/>
              </w:rPr>
            </w:pPr>
            <w:r w:rsidRPr="001845D8">
              <w:rPr>
                <w:sz w:val="24"/>
                <w:szCs w:val="24"/>
                <w:lang w:eastAsia="it-IT"/>
              </w:rPr>
              <w:br/>
            </w:r>
            <w:r w:rsidRPr="001845D8">
              <w:rPr>
                <w:bCs/>
                <w:sz w:val="24"/>
                <w:szCs w:val="24"/>
                <w:lang w:eastAsia="it-IT"/>
              </w:rPr>
              <w:t>Campione</w:t>
            </w:r>
            <w:r w:rsidRPr="001845D8">
              <w:rPr>
                <w:sz w:val="24"/>
                <w:szCs w:val="24"/>
                <w:lang w:eastAsia="it-IT"/>
              </w:rPr>
              <w:t>:</w:t>
            </w:r>
            <w:r w:rsidRPr="001845D8">
              <w:rPr>
                <w:sz w:val="24"/>
                <w:szCs w:val="24"/>
                <w:lang w:eastAsia="it-IT"/>
              </w:rPr>
              <w:br/>
              <w:t>Numero di casi= 44</w:t>
            </w:r>
            <w:r w:rsidRPr="001845D8">
              <w:rPr>
                <w:sz w:val="24"/>
                <w:szCs w:val="24"/>
                <w:lang w:eastAsia="it-IT"/>
              </w:rPr>
              <w:br/>
              <w:t>Indici di tendenza centrale:</w:t>
            </w:r>
            <w:r w:rsidRPr="001845D8">
              <w:rPr>
                <w:sz w:val="24"/>
                <w:szCs w:val="24"/>
                <w:lang w:eastAsia="it-IT"/>
              </w:rPr>
              <w:br/>
              <w:t>  Moda = 2</w:t>
            </w:r>
            <w:r w:rsidRPr="001845D8">
              <w:rPr>
                <w:sz w:val="24"/>
                <w:szCs w:val="24"/>
                <w:lang w:eastAsia="it-IT"/>
              </w:rPr>
              <w:br/>
              <w:t>  Mediana = 2</w:t>
            </w:r>
            <w:r w:rsidRPr="001845D8">
              <w:rPr>
                <w:sz w:val="24"/>
                <w:szCs w:val="24"/>
                <w:lang w:eastAsia="it-IT"/>
              </w:rPr>
              <w:br/>
              <w:t>  Media = 1.68</w:t>
            </w:r>
            <w:r w:rsidRPr="001845D8">
              <w:rPr>
                <w:sz w:val="24"/>
                <w:szCs w:val="24"/>
                <w:lang w:eastAsia="it-IT"/>
              </w:rPr>
              <w:br/>
              <w:t>Indici di dispersione:</w:t>
            </w:r>
            <w:r w:rsidRPr="001845D8">
              <w:rPr>
                <w:sz w:val="24"/>
                <w:szCs w:val="24"/>
                <w:lang w:eastAsia="it-IT"/>
              </w:rPr>
              <w:br/>
              <w:t>  Squilibrio = 0.43</w:t>
            </w:r>
            <w:r w:rsidRPr="001845D8">
              <w:rPr>
                <w:sz w:val="24"/>
                <w:szCs w:val="24"/>
                <w:lang w:eastAsia="it-IT"/>
              </w:rPr>
              <w:br/>
              <w:t>  Campo di variazione = 2</w:t>
            </w:r>
            <w:r w:rsidRPr="001845D8">
              <w:rPr>
                <w:sz w:val="24"/>
                <w:szCs w:val="24"/>
                <w:lang w:eastAsia="it-IT"/>
              </w:rPr>
              <w:br/>
              <w:t>  Differenza interquartilica = 1</w:t>
            </w:r>
            <w:r w:rsidRPr="001845D8">
              <w:rPr>
                <w:sz w:val="24"/>
                <w:szCs w:val="24"/>
                <w:lang w:eastAsia="it-IT"/>
              </w:rPr>
              <w:br/>
              <w:t xml:space="preserve">  Scarto tipo = 0.63 </w:t>
            </w:r>
          </w:p>
        </w:tc>
        <w:tc>
          <w:tcPr>
            <w:tcW w:w="4286" w:type="dxa"/>
          </w:tcPr>
          <w:p w:rsidR="00423E26" w:rsidRPr="001845D8" w:rsidRDefault="00423E26" w:rsidP="007D0D86">
            <w:pPr>
              <w:spacing w:before="100" w:beforeAutospacing="1" w:after="100" w:afterAutospacing="1" w:line="240" w:lineRule="auto"/>
              <w:jc w:val="right"/>
              <w:rPr>
                <w:sz w:val="24"/>
                <w:szCs w:val="24"/>
                <w:lang w:eastAsia="it-IT"/>
              </w:rPr>
            </w:pPr>
            <w:r w:rsidRPr="001845D8">
              <w:rPr>
                <w:sz w:val="24"/>
                <w:szCs w:val="24"/>
                <w:lang w:eastAsia="it-IT"/>
              </w:rPr>
              <w:t xml:space="preserve">  </w:t>
            </w:r>
          </w:p>
          <w:tbl>
            <w:tblPr>
              <w:tblW w:w="1453" w:type="dxa"/>
              <w:jc w:val="right"/>
              <w:tblCellSpacing w:w="15" w:type="dxa"/>
              <w:tblCellMar>
                <w:left w:w="0" w:type="dxa"/>
                <w:right w:w="0" w:type="dxa"/>
              </w:tblCellMar>
              <w:tblLook w:val="00A0"/>
            </w:tblPr>
            <w:tblGrid>
              <w:gridCol w:w="531"/>
              <w:gridCol w:w="516"/>
              <w:gridCol w:w="406"/>
            </w:tblGrid>
            <w:tr w:rsidR="00423E26" w:rsidRPr="00F83355" w:rsidTr="001845D8">
              <w:trPr>
                <w:trHeight w:val="1536"/>
                <w:tblCellSpacing w:w="15" w:type="dxa"/>
                <w:jc w:val="right"/>
              </w:trPr>
              <w:tc>
                <w:tcPr>
                  <w:tcW w:w="0" w:type="auto"/>
                  <w:vAlign w:val="bottom"/>
                </w:tcPr>
                <w:tbl>
                  <w:tblPr>
                    <w:tblW w:w="486" w:type="dxa"/>
                    <w:jc w:val="center"/>
                    <w:tblCellSpacing w:w="0" w:type="dxa"/>
                    <w:tblCellMar>
                      <w:left w:w="0" w:type="dxa"/>
                      <w:right w:w="0" w:type="dxa"/>
                    </w:tblCellMar>
                    <w:tblLook w:val="00A0"/>
                  </w:tblPr>
                  <w:tblGrid>
                    <w:gridCol w:w="486"/>
                  </w:tblGrid>
                  <w:tr w:rsidR="00423E26" w:rsidRPr="00F83355" w:rsidTr="001845D8">
                    <w:trPr>
                      <w:trHeight w:val="242"/>
                      <w:tblCellSpacing w:w="0" w:type="dxa"/>
                      <w:jc w:val="center"/>
                    </w:trPr>
                    <w:tc>
                      <w:tcPr>
                        <w:tcW w:w="0" w:type="auto"/>
                        <w:vAlign w:val="bottom"/>
                      </w:tcPr>
                      <w:p w:rsidR="00423E26" w:rsidRPr="001845D8" w:rsidRDefault="00423E26" w:rsidP="007D0D86">
                        <w:pPr>
                          <w:spacing w:line="240" w:lineRule="auto"/>
                          <w:jc w:val="center"/>
                          <w:rPr>
                            <w:sz w:val="24"/>
                            <w:szCs w:val="24"/>
                            <w:lang w:eastAsia="it-IT"/>
                          </w:rPr>
                        </w:pPr>
                        <w:r w:rsidRPr="001845D8">
                          <w:rPr>
                            <w:sz w:val="24"/>
                            <w:szCs w:val="24"/>
                            <w:lang w:eastAsia="it-IT"/>
                          </w:rPr>
                          <w:t>41%</w:t>
                        </w:r>
                      </w:p>
                    </w:tc>
                  </w:tr>
                  <w:tr w:rsidR="00423E26" w:rsidRPr="00F83355" w:rsidTr="001845D8">
                    <w:trPr>
                      <w:trHeight w:val="1063"/>
                      <w:tblCellSpacing w:w="0" w:type="dxa"/>
                      <w:jc w:val="center"/>
                    </w:trPr>
                    <w:tc>
                      <w:tcPr>
                        <w:tcW w:w="0" w:type="auto"/>
                        <w:shd w:val="clear" w:color="auto" w:fill="C0D0C0"/>
                        <w:vAlign w:val="bottom"/>
                      </w:tcPr>
                      <w:p w:rsidR="00423E26" w:rsidRPr="001845D8" w:rsidRDefault="00423E26" w:rsidP="007D0D86">
                        <w:pPr>
                          <w:spacing w:line="240" w:lineRule="auto"/>
                          <w:jc w:val="center"/>
                          <w:rPr>
                            <w:sz w:val="24"/>
                            <w:szCs w:val="24"/>
                            <w:lang w:eastAsia="it-IT"/>
                          </w:rPr>
                        </w:pPr>
                      </w:p>
                    </w:tc>
                  </w:tr>
                </w:tbl>
                <w:p w:rsidR="00423E26" w:rsidRPr="001845D8" w:rsidRDefault="00423E26" w:rsidP="007D0D86">
                  <w:pPr>
                    <w:spacing w:line="240" w:lineRule="auto"/>
                    <w:jc w:val="center"/>
                    <w:rPr>
                      <w:sz w:val="24"/>
                      <w:szCs w:val="24"/>
                      <w:lang w:eastAsia="it-IT"/>
                    </w:rPr>
                  </w:pPr>
                </w:p>
              </w:tc>
              <w:tc>
                <w:tcPr>
                  <w:tcW w:w="0" w:type="auto"/>
                  <w:vAlign w:val="bottom"/>
                </w:tcPr>
                <w:tbl>
                  <w:tblPr>
                    <w:tblW w:w="486" w:type="dxa"/>
                    <w:jc w:val="center"/>
                    <w:tblCellSpacing w:w="0" w:type="dxa"/>
                    <w:tblCellMar>
                      <w:left w:w="0" w:type="dxa"/>
                      <w:right w:w="0" w:type="dxa"/>
                    </w:tblCellMar>
                    <w:tblLook w:val="00A0"/>
                  </w:tblPr>
                  <w:tblGrid>
                    <w:gridCol w:w="486"/>
                  </w:tblGrid>
                  <w:tr w:rsidR="00423E26" w:rsidRPr="00F83355" w:rsidTr="001845D8">
                    <w:trPr>
                      <w:trHeight w:val="242"/>
                      <w:tblCellSpacing w:w="0" w:type="dxa"/>
                      <w:jc w:val="center"/>
                    </w:trPr>
                    <w:tc>
                      <w:tcPr>
                        <w:tcW w:w="0" w:type="auto"/>
                        <w:vAlign w:val="bottom"/>
                      </w:tcPr>
                      <w:p w:rsidR="00423E26" w:rsidRPr="001845D8" w:rsidRDefault="00423E26" w:rsidP="007D0D86">
                        <w:pPr>
                          <w:spacing w:line="240" w:lineRule="auto"/>
                          <w:jc w:val="center"/>
                          <w:rPr>
                            <w:sz w:val="24"/>
                            <w:szCs w:val="24"/>
                            <w:lang w:eastAsia="it-IT"/>
                          </w:rPr>
                        </w:pPr>
                        <w:r w:rsidRPr="001845D8">
                          <w:rPr>
                            <w:sz w:val="24"/>
                            <w:szCs w:val="24"/>
                            <w:lang w:eastAsia="it-IT"/>
                          </w:rPr>
                          <w:t>50%</w:t>
                        </w:r>
                      </w:p>
                    </w:tc>
                  </w:tr>
                  <w:tr w:rsidR="00423E26" w:rsidRPr="00F83355" w:rsidTr="001845D8">
                    <w:trPr>
                      <w:trHeight w:val="1297"/>
                      <w:tblCellSpacing w:w="0" w:type="dxa"/>
                      <w:jc w:val="center"/>
                    </w:trPr>
                    <w:tc>
                      <w:tcPr>
                        <w:tcW w:w="0" w:type="auto"/>
                        <w:shd w:val="clear" w:color="auto" w:fill="C0D0C0"/>
                        <w:vAlign w:val="bottom"/>
                      </w:tcPr>
                      <w:p w:rsidR="00423E26" w:rsidRPr="001845D8" w:rsidRDefault="00423E26" w:rsidP="007D0D86">
                        <w:pPr>
                          <w:spacing w:line="240" w:lineRule="auto"/>
                          <w:jc w:val="center"/>
                          <w:rPr>
                            <w:sz w:val="24"/>
                            <w:szCs w:val="24"/>
                            <w:lang w:eastAsia="it-IT"/>
                          </w:rPr>
                        </w:pPr>
                      </w:p>
                    </w:tc>
                  </w:tr>
                </w:tbl>
                <w:p w:rsidR="00423E26" w:rsidRPr="001845D8" w:rsidRDefault="00423E26" w:rsidP="007D0D86">
                  <w:pPr>
                    <w:spacing w:line="240" w:lineRule="auto"/>
                    <w:jc w:val="center"/>
                    <w:rPr>
                      <w:sz w:val="24"/>
                      <w:szCs w:val="24"/>
                      <w:lang w:eastAsia="it-IT"/>
                    </w:rPr>
                  </w:pPr>
                </w:p>
              </w:tc>
              <w:tc>
                <w:tcPr>
                  <w:tcW w:w="0" w:type="auto"/>
                  <w:vAlign w:val="bottom"/>
                </w:tcPr>
                <w:tbl>
                  <w:tblPr>
                    <w:tblW w:w="361" w:type="dxa"/>
                    <w:jc w:val="center"/>
                    <w:tblCellSpacing w:w="0" w:type="dxa"/>
                    <w:tblCellMar>
                      <w:left w:w="0" w:type="dxa"/>
                      <w:right w:w="0" w:type="dxa"/>
                    </w:tblCellMar>
                    <w:tblLook w:val="00A0"/>
                  </w:tblPr>
                  <w:tblGrid>
                    <w:gridCol w:w="361"/>
                  </w:tblGrid>
                  <w:tr w:rsidR="00423E26" w:rsidRPr="00F83355" w:rsidTr="001845D8">
                    <w:trPr>
                      <w:trHeight w:val="242"/>
                      <w:tblCellSpacing w:w="0" w:type="dxa"/>
                      <w:jc w:val="center"/>
                    </w:trPr>
                    <w:tc>
                      <w:tcPr>
                        <w:tcW w:w="0" w:type="auto"/>
                        <w:vAlign w:val="bottom"/>
                      </w:tcPr>
                      <w:p w:rsidR="00423E26" w:rsidRPr="001845D8" w:rsidRDefault="00423E26" w:rsidP="007D0D86">
                        <w:pPr>
                          <w:spacing w:line="240" w:lineRule="auto"/>
                          <w:jc w:val="center"/>
                          <w:rPr>
                            <w:sz w:val="24"/>
                            <w:szCs w:val="24"/>
                            <w:lang w:eastAsia="it-IT"/>
                          </w:rPr>
                        </w:pPr>
                        <w:r w:rsidRPr="001845D8">
                          <w:rPr>
                            <w:sz w:val="24"/>
                            <w:szCs w:val="24"/>
                            <w:lang w:eastAsia="it-IT"/>
                          </w:rPr>
                          <w:t>9%</w:t>
                        </w:r>
                      </w:p>
                    </w:tc>
                  </w:tr>
                  <w:tr w:rsidR="00423E26" w:rsidRPr="00F83355" w:rsidTr="001845D8">
                    <w:trPr>
                      <w:trHeight w:val="233"/>
                      <w:tblCellSpacing w:w="0" w:type="dxa"/>
                      <w:jc w:val="center"/>
                    </w:trPr>
                    <w:tc>
                      <w:tcPr>
                        <w:tcW w:w="0" w:type="auto"/>
                        <w:shd w:val="clear" w:color="auto" w:fill="C0D0C0"/>
                        <w:vAlign w:val="bottom"/>
                      </w:tcPr>
                      <w:p w:rsidR="00423E26" w:rsidRPr="001845D8" w:rsidRDefault="00423E26" w:rsidP="007D0D86">
                        <w:pPr>
                          <w:spacing w:line="240" w:lineRule="auto"/>
                          <w:jc w:val="center"/>
                          <w:rPr>
                            <w:sz w:val="24"/>
                            <w:szCs w:val="24"/>
                            <w:lang w:eastAsia="it-IT"/>
                          </w:rPr>
                        </w:pPr>
                      </w:p>
                    </w:tc>
                  </w:tr>
                </w:tbl>
                <w:p w:rsidR="00423E26" w:rsidRPr="001845D8" w:rsidRDefault="00423E26" w:rsidP="007D0D86">
                  <w:pPr>
                    <w:spacing w:line="240" w:lineRule="auto"/>
                    <w:jc w:val="center"/>
                    <w:rPr>
                      <w:sz w:val="24"/>
                      <w:szCs w:val="24"/>
                      <w:lang w:eastAsia="it-IT"/>
                    </w:rPr>
                  </w:pPr>
                </w:p>
              </w:tc>
            </w:tr>
            <w:tr w:rsidR="00423E26" w:rsidRPr="00F83355" w:rsidTr="001845D8">
              <w:trPr>
                <w:trHeight w:val="242"/>
                <w:tblCellSpacing w:w="15" w:type="dxa"/>
                <w:jc w:val="right"/>
              </w:trPr>
              <w:tc>
                <w:tcPr>
                  <w:tcW w:w="0" w:type="auto"/>
                  <w:shd w:val="clear" w:color="auto" w:fill="E0E0E0"/>
                  <w:vAlign w:val="center"/>
                </w:tcPr>
                <w:p w:rsidR="00423E26" w:rsidRPr="001845D8" w:rsidRDefault="00423E26" w:rsidP="007D0D86">
                  <w:pPr>
                    <w:spacing w:line="240" w:lineRule="auto"/>
                    <w:jc w:val="center"/>
                    <w:rPr>
                      <w:sz w:val="24"/>
                      <w:szCs w:val="24"/>
                      <w:lang w:eastAsia="it-IT"/>
                    </w:rPr>
                  </w:pPr>
                  <w:r w:rsidRPr="001845D8">
                    <w:rPr>
                      <w:sz w:val="24"/>
                      <w:szCs w:val="24"/>
                      <w:lang w:eastAsia="it-IT"/>
                    </w:rPr>
                    <w:t>18</w:t>
                  </w:r>
                </w:p>
              </w:tc>
              <w:tc>
                <w:tcPr>
                  <w:tcW w:w="0" w:type="auto"/>
                  <w:shd w:val="clear" w:color="auto" w:fill="E0E0E0"/>
                  <w:vAlign w:val="center"/>
                </w:tcPr>
                <w:p w:rsidR="00423E26" w:rsidRPr="001845D8" w:rsidRDefault="00423E26" w:rsidP="007D0D86">
                  <w:pPr>
                    <w:spacing w:line="240" w:lineRule="auto"/>
                    <w:jc w:val="center"/>
                    <w:rPr>
                      <w:sz w:val="24"/>
                      <w:szCs w:val="24"/>
                      <w:lang w:eastAsia="it-IT"/>
                    </w:rPr>
                  </w:pPr>
                  <w:r w:rsidRPr="001845D8">
                    <w:rPr>
                      <w:sz w:val="24"/>
                      <w:szCs w:val="24"/>
                      <w:lang w:eastAsia="it-IT"/>
                    </w:rPr>
                    <w:t>22</w:t>
                  </w:r>
                </w:p>
              </w:tc>
              <w:tc>
                <w:tcPr>
                  <w:tcW w:w="0" w:type="auto"/>
                  <w:shd w:val="clear" w:color="auto" w:fill="E0E0E0"/>
                  <w:vAlign w:val="center"/>
                </w:tcPr>
                <w:p w:rsidR="00423E26" w:rsidRPr="001845D8" w:rsidRDefault="00423E26" w:rsidP="007D0D86">
                  <w:pPr>
                    <w:spacing w:line="240" w:lineRule="auto"/>
                    <w:jc w:val="center"/>
                    <w:rPr>
                      <w:sz w:val="24"/>
                      <w:szCs w:val="24"/>
                      <w:lang w:eastAsia="it-IT"/>
                    </w:rPr>
                  </w:pPr>
                  <w:r w:rsidRPr="001845D8">
                    <w:rPr>
                      <w:sz w:val="24"/>
                      <w:szCs w:val="24"/>
                      <w:lang w:eastAsia="it-IT"/>
                    </w:rPr>
                    <w:t>4</w:t>
                  </w:r>
                </w:p>
              </w:tc>
            </w:tr>
            <w:tr w:rsidR="00423E26" w:rsidRPr="00F83355" w:rsidTr="001845D8">
              <w:trPr>
                <w:trHeight w:val="258"/>
                <w:tblCellSpacing w:w="15" w:type="dxa"/>
                <w:jc w:val="right"/>
              </w:trPr>
              <w:tc>
                <w:tcPr>
                  <w:tcW w:w="0" w:type="auto"/>
                  <w:shd w:val="clear" w:color="auto" w:fill="E0E0E0"/>
                  <w:vAlign w:val="center"/>
                </w:tcPr>
                <w:p w:rsidR="00423E26" w:rsidRPr="001845D8" w:rsidRDefault="00423E26" w:rsidP="007D0D86">
                  <w:pPr>
                    <w:spacing w:line="240" w:lineRule="auto"/>
                    <w:jc w:val="center"/>
                    <w:rPr>
                      <w:sz w:val="24"/>
                      <w:szCs w:val="24"/>
                      <w:lang w:eastAsia="it-IT"/>
                    </w:rPr>
                  </w:pPr>
                  <w:r w:rsidRPr="001845D8">
                    <w:rPr>
                      <w:sz w:val="24"/>
                      <w:szCs w:val="24"/>
                      <w:lang w:eastAsia="it-IT"/>
                    </w:rPr>
                    <w:t>1</w:t>
                  </w:r>
                </w:p>
              </w:tc>
              <w:tc>
                <w:tcPr>
                  <w:tcW w:w="0" w:type="auto"/>
                  <w:shd w:val="clear" w:color="auto" w:fill="E0E0E0"/>
                  <w:vAlign w:val="center"/>
                </w:tcPr>
                <w:p w:rsidR="00423E26" w:rsidRPr="001845D8" w:rsidRDefault="00423E26" w:rsidP="007D0D86">
                  <w:pPr>
                    <w:spacing w:line="240" w:lineRule="auto"/>
                    <w:jc w:val="center"/>
                    <w:rPr>
                      <w:sz w:val="24"/>
                      <w:szCs w:val="24"/>
                      <w:lang w:eastAsia="it-IT"/>
                    </w:rPr>
                  </w:pPr>
                  <w:r w:rsidRPr="001845D8">
                    <w:rPr>
                      <w:sz w:val="24"/>
                      <w:szCs w:val="24"/>
                      <w:lang w:eastAsia="it-IT"/>
                    </w:rPr>
                    <w:t>2</w:t>
                  </w:r>
                </w:p>
              </w:tc>
              <w:tc>
                <w:tcPr>
                  <w:tcW w:w="0" w:type="auto"/>
                  <w:shd w:val="clear" w:color="auto" w:fill="E0E0E0"/>
                  <w:vAlign w:val="center"/>
                </w:tcPr>
                <w:p w:rsidR="00423E26" w:rsidRPr="001845D8" w:rsidRDefault="00423E26" w:rsidP="007D0D86">
                  <w:pPr>
                    <w:spacing w:line="240" w:lineRule="auto"/>
                    <w:jc w:val="center"/>
                    <w:rPr>
                      <w:sz w:val="24"/>
                      <w:szCs w:val="24"/>
                      <w:lang w:eastAsia="it-IT"/>
                    </w:rPr>
                  </w:pPr>
                  <w:r w:rsidRPr="001845D8">
                    <w:rPr>
                      <w:sz w:val="24"/>
                      <w:szCs w:val="24"/>
                      <w:lang w:eastAsia="it-IT"/>
                    </w:rPr>
                    <w:t>3</w:t>
                  </w:r>
                </w:p>
              </w:tc>
            </w:tr>
          </w:tbl>
          <w:p w:rsidR="00423E26" w:rsidRPr="001845D8" w:rsidRDefault="00423E26" w:rsidP="001845D8">
            <w:pPr>
              <w:spacing w:before="100" w:beforeAutospacing="1" w:after="100" w:afterAutospacing="1" w:line="240" w:lineRule="auto"/>
              <w:rPr>
                <w:sz w:val="24"/>
                <w:szCs w:val="24"/>
                <w:lang w:eastAsia="it-IT"/>
              </w:rPr>
            </w:pPr>
            <w:r w:rsidRPr="001845D8">
              <w:rPr>
                <w:bCs/>
                <w:sz w:val="24"/>
                <w:szCs w:val="24"/>
                <w:lang w:eastAsia="it-IT"/>
              </w:rPr>
              <w:t>Popolazione</w:t>
            </w:r>
            <w:r w:rsidRPr="001845D8">
              <w:rPr>
                <w:sz w:val="24"/>
                <w:szCs w:val="24"/>
                <w:lang w:eastAsia="it-IT"/>
              </w:rPr>
              <w:t>:</w:t>
            </w:r>
          </w:p>
          <w:tbl>
            <w:tblPr>
              <w:tblW w:w="2778"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219"/>
              <w:gridCol w:w="1559"/>
            </w:tblGrid>
            <w:tr w:rsidR="00423E26" w:rsidRPr="00F83355" w:rsidTr="008F0B9E">
              <w:trPr>
                <w:trHeight w:val="16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8F0B9E">
                  <w:pPr>
                    <w:spacing w:line="240" w:lineRule="auto"/>
                    <w:rPr>
                      <w:sz w:val="24"/>
                      <w:szCs w:val="24"/>
                      <w:lang w:eastAsia="it-IT"/>
                    </w:rPr>
                  </w:pPr>
                  <w:r w:rsidRPr="001845D8">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8F0B9E">
                  <w:pPr>
                    <w:spacing w:line="240" w:lineRule="auto"/>
                    <w:rPr>
                      <w:sz w:val="24"/>
                      <w:szCs w:val="24"/>
                      <w:lang w:eastAsia="it-IT"/>
                    </w:rPr>
                  </w:pPr>
                  <w:r w:rsidRPr="001845D8">
                    <w:rPr>
                      <w:sz w:val="15"/>
                      <w:szCs w:val="15"/>
                      <w:lang w:eastAsia="it-IT"/>
                    </w:rPr>
                    <w:t>Int. Fid. 95%</w:t>
                  </w:r>
                </w:p>
              </w:tc>
            </w:tr>
            <w:tr w:rsidR="00423E26" w:rsidRPr="00F83355" w:rsidTr="008F0B9E">
              <w:trPr>
                <w:trHeight w:val="242"/>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8F0B9E">
                  <w:pPr>
                    <w:spacing w:line="240" w:lineRule="auto"/>
                    <w:rPr>
                      <w:sz w:val="24"/>
                      <w:szCs w:val="24"/>
                      <w:lang w:eastAsia="it-IT"/>
                    </w:rPr>
                  </w:pPr>
                  <w:r w:rsidRPr="001845D8">
                    <w:rPr>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8F0B9E">
                  <w:pPr>
                    <w:spacing w:line="240" w:lineRule="auto"/>
                    <w:rPr>
                      <w:sz w:val="24"/>
                      <w:szCs w:val="24"/>
                      <w:lang w:eastAsia="it-IT"/>
                    </w:rPr>
                  </w:pPr>
                  <w:r w:rsidRPr="001845D8">
                    <w:rPr>
                      <w:sz w:val="24"/>
                      <w:szCs w:val="24"/>
                      <w:lang w:eastAsia="it-IT"/>
                    </w:rPr>
                    <w:t>da 1.5 a 1.87</w:t>
                  </w:r>
                </w:p>
              </w:tc>
            </w:tr>
            <w:tr w:rsidR="00423E26" w:rsidRPr="00F83355" w:rsidTr="008F0B9E">
              <w:trPr>
                <w:trHeight w:val="258"/>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8F0B9E">
                  <w:pPr>
                    <w:spacing w:line="240" w:lineRule="auto"/>
                    <w:rPr>
                      <w:sz w:val="24"/>
                      <w:szCs w:val="24"/>
                      <w:lang w:eastAsia="it-IT"/>
                    </w:rPr>
                  </w:pPr>
                  <w:r w:rsidRPr="001845D8">
                    <w:rPr>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845D8" w:rsidRDefault="00423E26" w:rsidP="008F0B9E">
                  <w:pPr>
                    <w:spacing w:line="240" w:lineRule="auto"/>
                    <w:rPr>
                      <w:sz w:val="24"/>
                      <w:szCs w:val="24"/>
                      <w:lang w:eastAsia="it-IT"/>
                    </w:rPr>
                  </w:pPr>
                  <w:r w:rsidRPr="001845D8">
                    <w:rPr>
                      <w:sz w:val="24"/>
                      <w:szCs w:val="24"/>
                      <w:lang w:eastAsia="it-IT"/>
                    </w:rPr>
                    <w:t>da 0.53 a 0.83</w:t>
                  </w:r>
                </w:p>
              </w:tc>
            </w:tr>
          </w:tbl>
          <w:p w:rsidR="00423E26" w:rsidRPr="001845D8" w:rsidRDefault="00423E26" w:rsidP="007D0D86">
            <w:pPr>
              <w:spacing w:line="240" w:lineRule="auto"/>
              <w:rPr>
                <w:rFonts w:ascii="Times New Roman" w:hAnsi="Times New Roman" w:cs="Times New Roman"/>
                <w:sz w:val="24"/>
                <w:szCs w:val="24"/>
                <w:lang w:eastAsia="it-IT"/>
              </w:rPr>
            </w:pPr>
          </w:p>
        </w:tc>
        <w:tc>
          <w:tcPr>
            <w:tcW w:w="142" w:type="dxa"/>
            <w:vAlign w:val="center"/>
          </w:tcPr>
          <w:p w:rsidR="00423E26" w:rsidRPr="001845D8" w:rsidRDefault="00423E26" w:rsidP="007D0D86">
            <w:pPr>
              <w:spacing w:line="240" w:lineRule="auto"/>
              <w:rPr>
                <w:sz w:val="24"/>
                <w:szCs w:val="24"/>
                <w:lang w:eastAsia="it-IT"/>
              </w:rPr>
            </w:pPr>
            <w:r w:rsidRPr="001845D8">
              <w:rPr>
                <w:sz w:val="24"/>
                <w:szCs w:val="24"/>
                <w:lang w:eastAsia="it-IT"/>
              </w:rPr>
              <w:t> </w:t>
            </w:r>
          </w:p>
        </w:tc>
        <w:tc>
          <w:tcPr>
            <w:tcW w:w="0" w:type="auto"/>
          </w:tcPr>
          <w:p w:rsidR="00423E26" w:rsidRPr="001845D8" w:rsidRDefault="00423E26" w:rsidP="007D0D86">
            <w:pPr>
              <w:spacing w:line="240" w:lineRule="auto"/>
              <w:rPr>
                <w:rFonts w:ascii="Times New Roman" w:hAnsi="Times New Roman" w:cs="Times New Roman"/>
                <w:sz w:val="24"/>
                <w:szCs w:val="24"/>
                <w:lang w:eastAsia="it-IT"/>
              </w:rPr>
            </w:pPr>
          </w:p>
        </w:tc>
      </w:tr>
    </w:tbl>
    <w:p w:rsidR="00423E26" w:rsidRDefault="00423E26" w:rsidP="007D24A1">
      <w:pPr>
        <w:pStyle w:val="NoSpacing"/>
        <w:spacing w:line="276" w:lineRule="auto"/>
        <w:jc w:val="both"/>
        <w:rPr>
          <w:sz w:val="24"/>
          <w:szCs w:val="24"/>
        </w:rPr>
      </w:pPr>
    </w:p>
    <w:p w:rsidR="00423E26" w:rsidRPr="00466150" w:rsidRDefault="00423E26" w:rsidP="007D24A1">
      <w:pPr>
        <w:pStyle w:val="NoSpacing"/>
        <w:spacing w:line="276" w:lineRule="auto"/>
        <w:jc w:val="both"/>
        <w:rPr>
          <w:sz w:val="24"/>
          <w:szCs w:val="24"/>
        </w:rPr>
      </w:pPr>
      <w:r w:rsidRPr="00466150">
        <w:rPr>
          <w:sz w:val="24"/>
          <w:szCs w:val="24"/>
        </w:rPr>
        <w:t>Dal risultato della distribuzione di frequenza è possibile notare come il 50% del campione ha 2 figli, il 41% ha un figlio, e una minima parte, solo il 9% ha tre figli. Il risultato è rappresentato nel grafico che segue:</w:t>
      </w:r>
    </w:p>
    <w:p w:rsidR="00423E26" w:rsidRDefault="00423E26" w:rsidP="00FA625B">
      <w:pPr>
        <w:pStyle w:val="NoSpacing"/>
        <w:spacing w:line="276" w:lineRule="auto"/>
        <w:jc w:val="center"/>
        <w:rPr>
          <w:sz w:val="28"/>
          <w:szCs w:val="24"/>
        </w:rPr>
      </w:pPr>
      <w:r w:rsidRPr="00F83355">
        <w:rPr>
          <w:noProof/>
          <w:sz w:val="28"/>
          <w:szCs w:val="24"/>
          <w:lang w:eastAsia="it-IT"/>
        </w:rPr>
        <w:object w:dxaOrig="7345" w:dyaOrig="3072">
          <v:shape id="Grafico 3" o:spid="_x0000_i1025" type="#_x0000_t75" style="width:367.5pt;height:153.75pt;visibility:visible" o:ole="">
            <v:imagedata r:id="rId15" o:title="" cropbottom="-107f"/>
            <o:lock v:ext="edit" aspectratio="f"/>
          </v:shape>
          <o:OLEObject Type="Embed" ProgID="Excel.Chart.8" ShapeID="Grafico 3" DrawAspect="Content" ObjectID="_1327165892" r:id="rId16"/>
        </w:object>
      </w:r>
    </w:p>
    <w:p w:rsidR="00423E26" w:rsidRDefault="00423E26" w:rsidP="001845D8">
      <w:pPr>
        <w:pStyle w:val="NoSpacing"/>
        <w:numPr>
          <w:ilvl w:val="0"/>
          <w:numId w:val="12"/>
        </w:numPr>
        <w:spacing w:line="276" w:lineRule="auto"/>
        <w:jc w:val="both"/>
        <w:rPr>
          <w:kern w:val="28"/>
          <w:sz w:val="24"/>
          <w:szCs w:val="24"/>
        </w:rPr>
      </w:pPr>
      <w:r>
        <w:rPr>
          <w:kern w:val="28"/>
          <w:sz w:val="24"/>
          <w:szCs w:val="24"/>
        </w:rPr>
        <w:t>Domanda 3 Quanti figlia hai?</w:t>
      </w:r>
    </w:p>
    <w:p w:rsidR="00423E26" w:rsidRDefault="00423E26" w:rsidP="007D24A1">
      <w:pPr>
        <w:pStyle w:val="NoSpacing"/>
        <w:spacing w:line="276" w:lineRule="auto"/>
        <w:jc w:val="both"/>
        <w:rPr>
          <w:sz w:val="28"/>
          <w:szCs w:val="24"/>
        </w:rPr>
      </w:pPr>
    </w:p>
    <w:tbl>
      <w:tblPr>
        <w:tblW w:w="0" w:type="auto"/>
        <w:tblCellSpacing w:w="15" w:type="dxa"/>
        <w:tblCellMar>
          <w:top w:w="15" w:type="dxa"/>
          <w:left w:w="15" w:type="dxa"/>
          <w:bottom w:w="15" w:type="dxa"/>
          <w:right w:w="15" w:type="dxa"/>
        </w:tblCellMar>
        <w:tblLook w:val="00A0"/>
      </w:tblPr>
      <w:tblGrid>
        <w:gridCol w:w="4564"/>
        <w:gridCol w:w="4168"/>
        <w:gridCol w:w="175"/>
        <w:gridCol w:w="821"/>
      </w:tblGrid>
      <w:tr w:rsidR="00423E26" w:rsidRPr="00F83355" w:rsidTr="001845D8">
        <w:trPr>
          <w:tblCellSpacing w:w="15" w:type="dxa"/>
        </w:trPr>
        <w:tc>
          <w:tcPr>
            <w:tcW w:w="0" w:type="auto"/>
          </w:tcPr>
          <w:p w:rsidR="00423E26" w:rsidRPr="000D5A38" w:rsidRDefault="00423E26" w:rsidP="000D5A38">
            <w:pPr>
              <w:spacing w:line="240" w:lineRule="auto"/>
              <w:rPr>
                <w:sz w:val="26"/>
                <w:szCs w:val="26"/>
                <w:lang w:eastAsia="it-IT"/>
              </w:rPr>
            </w:pPr>
            <w:r w:rsidRPr="000D5A38">
              <w:rPr>
                <w:b/>
                <w:bCs/>
                <w:sz w:val="26"/>
                <w:szCs w:val="26"/>
                <w:lang w:eastAsia="it-IT"/>
              </w:rPr>
              <w:t>Distribuzione di frequenza:</w:t>
            </w:r>
            <w:r w:rsidRPr="000D5A38">
              <w:rPr>
                <w:sz w:val="26"/>
                <w:szCs w:val="26"/>
                <w:lang w:eastAsia="it-IT"/>
              </w:rPr>
              <w:br/>
            </w:r>
            <w:r w:rsidRPr="000D5A38">
              <w:rPr>
                <w:b/>
                <w:bCs/>
                <w:sz w:val="26"/>
                <w:szCs w:val="26"/>
                <w:lang w:eastAsia="it-IT"/>
              </w:rP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15"/>
                      <w:szCs w:val="15"/>
                      <w:lang w:eastAsia="it-IT"/>
                    </w:rPr>
                    <w:t>Frequenza</w:t>
                  </w:r>
                  <w:r w:rsidRPr="000D5A38">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15"/>
                      <w:szCs w:val="15"/>
                      <w:lang w:eastAsia="it-IT"/>
                    </w:rPr>
                    <w:t>Percent.</w:t>
                  </w:r>
                  <w:r w:rsidRPr="000D5A38">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15"/>
                      <w:szCs w:val="15"/>
                      <w:lang w:eastAsia="it-IT"/>
                    </w:rPr>
                    <w:t>Frequenza</w:t>
                  </w:r>
                  <w:r w:rsidRPr="000D5A38">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15"/>
                      <w:szCs w:val="15"/>
                      <w:lang w:eastAsia="it-IT"/>
                    </w:rPr>
                    <w:t>Percent.</w:t>
                  </w:r>
                  <w:r w:rsidRPr="000D5A38">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15"/>
                      <w:szCs w:val="15"/>
                      <w:lang w:eastAsia="it-IT"/>
                    </w:rPr>
                    <w:t>47%:76%</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15"/>
                      <w:szCs w:val="15"/>
                      <w:lang w:eastAsia="it-IT"/>
                    </w:rPr>
                    <w:t>24%:53%</w:t>
                  </w:r>
                </w:p>
              </w:tc>
            </w:tr>
          </w:tbl>
          <w:p w:rsidR="00423E26" w:rsidRPr="000D5A38" w:rsidRDefault="00423E26" w:rsidP="000D5A38">
            <w:pPr>
              <w:spacing w:line="240" w:lineRule="auto"/>
              <w:rPr>
                <w:sz w:val="26"/>
                <w:szCs w:val="26"/>
                <w:lang w:eastAsia="it-IT"/>
              </w:rPr>
            </w:pPr>
            <w:r w:rsidRPr="000D5A38">
              <w:rPr>
                <w:sz w:val="26"/>
                <w:szCs w:val="26"/>
                <w:lang w:eastAsia="it-IT"/>
              </w:rPr>
              <w:br/>
            </w:r>
            <w:r w:rsidRPr="000D5A38">
              <w:rPr>
                <w:b/>
                <w:bCs/>
                <w:sz w:val="26"/>
                <w:szCs w:val="26"/>
                <w:lang w:eastAsia="it-IT"/>
              </w:rPr>
              <w:t>Campione</w:t>
            </w:r>
            <w:r w:rsidRPr="000D5A38">
              <w:rPr>
                <w:sz w:val="26"/>
                <w:szCs w:val="26"/>
                <w:lang w:eastAsia="it-IT"/>
              </w:rPr>
              <w:t>:</w:t>
            </w:r>
            <w:r w:rsidRPr="000D5A38">
              <w:rPr>
                <w:sz w:val="26"/>
                <w:szCs w:val="26"/>
                <w:lang w:eastAsia="it-IT"/>
              </w:rPr>
              <w:br/>
              <w:t>Numero di casi= 44</w:t>
            </w:r>
            <w:r w:rsidRPr="000D5A38">
              <w:rPr>
                <w:sz w:val="26"/>
                <w:szCs w:val="26"/>
                <w:lang w:eastAsia="it-IT"/>
              </w:rPr>
              <w:br/>
              <w:t>Indici di tendenza centrale:</w:t>
            </w:r>
            <w:r w:rsidRPr="000D5A38">
              <w:rPr>
                <w:sz w:val="26"/>
                <w:szCs w:val="26"/>
                <w:lang w:eastAsia="it-IT"/>
              </w:rPr>
              <w:br/>
              <w:t>  Moda = 1</w:t>
            </w:r>
            <w:r w:rsidRPr="000D5A38">
              <w:rPr>
                <w:sz w:val="26"/>
                <w:szCs w:val="26"/>
                <w:lang w:eastAsia="it-IT"/>
              </w:rPr>
              <w:br/>
              <w:t>  Mediana = 1</w:t>
            </w:r>
            <w:r w:rsidRPr="000D5A38">
              <w:rPr>
                <w:sz w:val="26"/>
                <w:szCs w:val="26"/>
                <w:lang w:eastAsia="it-IT"/>
              </w:rPr>
              <w:br/>
              <w:t>  Media = 1.39</w:t>
            </w:r>
            <w:r w:rsidRPr="000D5A38">
              <w:rPr>
                <w:sz w:val="26"/>
                <w:szCs w:val="26"/>
                <w:lang w:eastAsia="it-IT"/>
              </w:rPr>
              <w:br/>
              <w:t>Indici di dispersione:</w:t>
            </w:r>
            <w:r w:rsidRPr="000D5A38">
              <w:rPr>
                <w:sz w:val="26"/>
                <w:szCs w:val="26"/>
                <w:lang w:eastAsia="it-IT"/>
              </w:rPr>
              <w:br/>
              <w:t>  Squilibrio = 0.53</w:t>
            </w:r>
            <w:r w:rsidRPr="000D5A38">
              <w:rPr>
                <w:sz w:val="26"/>
                <w:szCs w:val="26"/>
                <w:lang w:eastAsia="it-IT"/>
              </w:rPr>
              <w:br/>
              <w:t>  Campo di variazione = 1</w:t>
            </w:r>
            <w:r w:rsidRPr="000D5A38">
              <w:rPr>
                <w:sz w:val="26"/>
                <w:szCs w:val="26"/>
                <w:lang w:eastAsia="it-IT"/>
              </w:rPr>
              <w:br/>
              <w:t>  Differenza interquartilica = 1</w:t>
            </w:r>
            <w:r w:rsidRPr="000D5A38">
              <w:rPr>
                <w:sz w:val="26"/>
                <w:szCs w:val="26"/>
                <w:lang w:eastAsia="it-IT"/>
              </w:rPr>
              <w:br/>
              <w:t xml:space="preserve">  Scarto tipo = 0.49 </w:t>
            </w:r>
          </w:p>
          <w:p w:rsidR="00423E26" w:rsidRPr="000D5A38" w:rsidRDefault="00423E26" w:rsidP="000D5A38">
            <w:pPr>
              <w:spacing w:before="100" w:beforeAutospacing="1" w:after="100" w:afterAutospacing="1" w:line="240" w:lineRule="auto"/>
              <w:rPr>
                <w:sz w:val="26"/>
                <w:szCs w:val="26"/>
                <w:lang w:eastAsia="it-IT"/>
              </w:rPr>
            </w:pPr>
            <w:r w:rsidRPr="000D5A38">
              <w:rPr>
                <w:b/>
                <w:bCs/>
                <w:sz w:val="26"/>
                <w:szCs w:val="26"/>
                <w:lang w:eastAsia="it-IT"/>
              </w:rPr>
              <w:t>Popolazione</w:t>
            </w:r>
            <w:r w:rsidRPr="000D5A38">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da 1.24 a 1.53</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26"/>
                      <w:szCs w:val="26"/>
                      <w:lang w:eastAsia="it-IT"/>
                    </w:rPr>
                  </w:pPr>
                  <w:r w:rsidRPr="000D5A38">
                    <w:rPr>
                      <w:sz w:val="26"/>
                      <w:szCs w:val="26"/>
                      <w:lang w:eastAsia="it-IT"/>
                    </w:rPr>
                    <w:t>da 0.41 a 0.64</w:t>
                  </w:r>
                </w:p>
              </w:tc>
            </w:tr>
          </w:tbl>
          <w:p w:rsidR="00423E26" w:rsidRPr="000D5A38" w:rsidRDefault="00423E26" w:rsidP="000D5A38">
            <w:pPr>
              <w:spacing w:line="240" w:lineRule="auto"/>
              <w:rPr>
                <w:rFonts w:ascii="Times New Roman" w:hAnsi="Times New Roman" w:cs="Times New Roman"/>
                <w:sz w:val="24"/>
                <w:szCs w:val="24"/>
                <w:lang w:eastAsia="it-IT"/>
              </w:rPr>
            </w:pPr>
          </w:p>
        </w:tc>
        <w:tc>
          <w:tcPr>
            <w:tcW w:w="4138" w:type="dxa"/>
          </w:tcPr>
          <w:p w:rsidR="00423E26" w:rsidRPr="000D5A38" w:rsidRDefault="00423E26" w:rsidP="000D5A38">
            <w:pPr>
              <w:spacing w:before="100" w:beforeAutospacing="1" w:after="100" w:afterAutospacing="1" w:line="240" w:lineRule="auto"/>
              <w:jc w:val="right"/>
              <w:rPr>
                <w:sz w:val="26"/>
                <w:szCs w:val="26"/>
                <w:lang w:eastAsia="it-IT"/>
              </w:rPr>
            </w:pPr>
            <w:r w:rsidRPr="000D5A38">
              <w:rPr>
                <w:sz w:val="26"/>
                <w:szCs w:val="26"/>
                <w:lang w:eastAsia="it-IT"/>
              </w:rPr>
              <w:t xml:space="preserve">  </w:t>
            </w:r>
          </w:p>
          <w:tbl>
            <w:tblPr>
              <w:tblW w:w="0" w:type="auto"/>
              <w:jc w:val="right"/>
              <w:tblCellSpacing w:w="15" w:type="dxa"/>
              <w:tblCellMar>
                <w:left w:w="0" w:type="dxa"/>
                <w:right w:w="0" w:type="dxa"/>
              </w:tblCellMar>
              <w:tblLook w:val="00A0"/>
            </w:tblPr>
            <w:tblGrid>
              <w:gridCol w:w="566"/>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0D5A38" w:rsidRDefault="00423E26" w:rsidP="000D5A38">
                        <w:pPr>
                          <w:spacing w:line="240" w:lineRule="auto"/>
                          <w:jc w:val="center"/>
                          <w:rPr>
                            <w:sz w:val="26"/>
                            <w:szCs w:val="26"/>
                            <w:lang w:eastAsia="it-IT"/>
                          </w:rPr>
                        </w:pPr>
                        <w:r w:rsidRPr="000D5A38">
                          <w:rPr>
                            <w:sz w:val="26"/>
                            <w:szCs w:val="26"/>
                            <w:lang w:eastAsia="it-IT"/>
                          </w:rPr>
                          <w:t>61%</w:t>
                        </w:r>
                      </w:p>
                    </w:tc>
                  </w:tr>
                  <w:tr w:rsidR="00423E26" w:rsidRPr="00F83355">
                    <w:trPr>
                      <w:trHeight w:val="1500"/>
                      <w:tblCellSpacing w:w="0" w:type="dxa"/>
                      <w:jc w:val="center"/>
                    </w:trPr>
                    <w:tc>
                      <w:tcPr>
                        <w:tcW w:w="0" w:type="auto"/>
                        <w:shd w:val="clear" w:color="auto" w:fill="C0D0C0"/>
                        <w:vAlign w:val="bottom"/>
                      </w:tcPr>
                      <w:p w:rsidR="00423E26" w:rsidRPr="000D5A38" w:rsidRDefault="00423E26" w:rsidP="000D5A38">
                        <w:pPr>
                          <w:spacing w:line="240" w:lineRule="auto"/>
                          <w:jc w:val="center"/>
                          <w:rPr>
                            <w:sz w:val="26"/>
                            <w:szCs w:val="26"/>
                            <w:lang w:eastAsia="it-IT"/>
                          </w:rPr>
                        </w:pPr>
                      </w:p>
                    </w:tc>
                  </w:tr>
                </w:tbl>
                <w:p w:rsidR="00423E26" w:rsidRPr="000D5A38" w:rsidRDefault="00423E26" w:rsidP="000D5A38">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0D5A38" w:rsidRDefault="00423E26" w:rsidP="000D5A38">
                        <w:pPr>
                          <w:spacing w:line="240" w:lineRule="auto"/>
                          <w:jc w:val="center"/>
                          <w:rPr>
                            <w:sz w:val="26"/>
                            <w:szCs w:val="26"/>
                            <w:lang w:eastAsia="it-IT"/>
                          </w:rPr>
                        </w:pPr>
                        <w:r w:rsidRPr="000D5A38">
                          <w:rPr>
                            <w:sz w:val="26"/>
                            <w:szCs w:val="26"/>
                            <w:lang w:eastAsia="it-IT"/>
                          </w:rPr>
                          <w:t>39%</w:t>
                        </w:r>
                      </w:p>
                    </w:tc>
                  </w:tr>
                  <w:tr w:rsidR="00423E26" w:rsidRPr="00F83355">
                    <w:trPr>
                      <w:trHeight w:val="960"/>
                      <w:tblCellSpacing w:w="0" w:type="dxa"/>
                      <w:jc w:val="center"/>
                    </w:trPr>
                    <w:tc>
                      <w:tcPr>
                        <w:tcW w:w="0" w:type="auto"/>
                        <w:shd w:val="clear" w:color="auto" w:fill="C0D0C0"/>
                        <w:vAlign w:val="bottom"/>
                      </w:tcPr>
                      <w:p w:rsidR="00423E26" w:rsidRPr="000D5A38" w:rsidRDefault="00423E26" w:rsidP="000D5A38">
                        <w:pPr>
                          <w:spacing w:line="240" w:lineRule="auto"/>
                          <w:jc w:val="center"/>
                          <w:rPr>
                            <w:sz w:val="26"/>
                            <w:szCs w:val="26"/>
                            <w:lang w:eastAsia="it-IT"/>
                          </w:rPr>
                        </w:pPr>
                      </w:p>
                    </w:tc>
                  </w:tr>
                </w:tbl>
                <w:p w:rsidR="00423E26" w:rsidRPr="000D5A38" w:rsidRDefault="00423E26" w:rsidP="000D5A38">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0D5A38" w:rsidRDefault="00423E26" w:rsidP="000D5A38">
                  <w:pPr>
                    <w:spacing w:line="240" w:lineRule="auto"/>
                    <w:jc w:val="center"/>
                    <w:rPr>
                      <w:sz w:val="26"/>
                      <w:szCs w:val="26"/>
                      <w:lang w:eastAsia="it-IT"/>
                    </w:rPr>
                  </w:pPr>
                  <w:r w:rsidRPr="000D5A38">
                    <w:rPr>
                      <w:sz w:val="26"/>
                      <w:szCs w:val="26"/>
                      <w:lang w:eastAsia="it-IT"/>
                    </w:rPr>
                    <w:t>27</w:t>
                  </w:r>
                </w:p>
              </w:tc>
              <w:tc>
                <w:tcPr>
                  <w:tcW w:w="0" w:type="auto"/>
                  <w:shd w:val="clear" w:color="auto" w:fill="E0E0E0"/>
                  <w:vAlign w:val="center"/>
                </w:tcPr>
                <w:p w:rsidR="00423E26" w:rsidRPr="000D5A38" w:rsidRDefault="00423E26" w:rsidP="000D5A38">
                  <w:pPr>
                    <w:spacing w:line="240" w:lineRule="auto"/>
                    <w:jc w:val="center"/>
                    <w:rPr>
                      <w:sz w:val="26"/>
                      <w:szCs w:val="26"/>
                      <w:lang w:eastAsia="it-IT"/>
                    </w:rPr>
                  </w:pPr>
                  <w:r w:rsidRPr="000D5A38">
                    <w:rPr>
                      <w:sz w:val="26"/>
                      <w:szCs w:val="26"/>
                      <w:lang w:eastAsia="it-IT"/>
                    </w:rPr>
                    <w:t>17</w:t>
                  </w:r>
                </w:p>
              </w:tc>
            </w:tr>
            <w:tr w:rsidR="00423E26" w:rsidRPr="00F83355">
              <w:trPr>
                <w:tblCellSpacing w:w="15" w:type="dxa"/>
                <w:jc w:val="right"/>
              </w:trPr>
              <w:tc>
                <w:tcPr>
                  <w:tcW w:w="0" w:type="auto"/>
                  <w:shd w:val="clear" w:color="auto" w:fill="E0E0E0"/>
                  <w:vAlign w:val="center"/>
                </w:tcPr>
                <w:p w:rsidR="00423E26" w:rsidRPr="000D5A38" w:rsidRDefault="00423E26" w:rsidP="000D5A38">
                  <w:pPr>
                    <w:spacing w:line="240" w:lineRule="auto"/>
                    <w:jc w:val="center"/>
                    <w:rPr>
                      <w:sz w:val="26"/>
                      <w:szCs w:val="26"/>
                      <w:lang w:eastAsia="it-IT"/>
                    </w:rPr>
                  </w:pPr>
                  <w:r w:rsidRPr="000D5A38">
                    <w:rPr>
                      <w:sz w:val="26"/>
                      <w:szCs w:val="26"/>
                      <w:lang w:eastAsia="it-IT"/>
                    </w:rPr>
                    <w:t>1</w:t>
                  </w:r>
                </w:p>
              </w:tc>
              <w:tc>
                <w:tcPr>
                  <w:tcW w:w="0" w:type="auto"/>
                  <w:shd w:val="clear" w:color="auto" w:fill="E0E0E0"/>
                  <w:vAlign w:val="center"/>
                </w:tcPr>
                <w:p w:rsidR="00423E26" w:rsidRPr="000D5A38" w:rsidRDefault="00423E26" w:rsidP="000D5A38">
                  <w:pPr>
                    <w:spacing w:line="240" w:lineRule="auto"/>
                    <w:jc w:val="center"/>
                    <w:rPr>
                      <w:sz w:val="26"/>
                      <w:szCs w:val="26"/>
                      <w:lang w:eastAsia="it-IT"/>
                    </w:rPr>
                  </w:pPr>
                  <w:r w:rsidRPr="000D5A38">
                    <w:rPr>
                      <w:sz w:val="26"/>
                      <w:szCs w:val="26"/>
                      <w:lang w:eastAsia="it-IT"/>
                    </w:rPr>
                    <w:t>2</w:t>
                  </w:r>
                </w:p>
              </w:tc>
            </w:tr>
          </w:tbl>
          <w:p w:rsidR="00423E26" w:rsidRPr="000D5A38" w:rsidRDefault="00423E26" w:rsidP="000D5A38">
            <w:pPr>
              <w:spacing w:line="240" w:lineRule="auto"/>
              <w:rPr>
                <w:rFonts w:ascii="Times New Roman" w:hAnsi="Times New Roman" w:cs="Times New Roman"/>
                <w:sz w:val="24"/>
                <w:szCs w:val="24"/>
                <w:lang w:eastAsia="it-IT"/>
              </w:rPr>
            </w:pPr>
          </w:p>
        </w:tc>
        <w:tc>
          <w:tcPr>
            <w:tcW w:w="145" w:type="dxa"/>
            <w:vAlign w:val="center"/>
          </w:tcPr>
          <w:p w:rsidR="00423E26" w:rsidRPr="000D5A38" w:rsidRDefault="00423E26" w:rsidP="000D5A38">
            <w:pPr>
              <w:spacing w:line="240" w:lineRule="auto"/>
              <w:rPr>
                <w:sz w:val="26"/>
                <w:szCs w:val="26"/>
                <w:lang w:eastAsia="it-IT"/>
              </w:rPr>
            </w:pPr>
            <w:r w:rsidRPr="000D5A38">
              <w:rPr>
                <w:sz w:val="26"/>
                <w:szCs w:val="26"/>
                <w:lang w:eastAsia="it-IT"/>
              </w:rPr>
              <w:t> </w:t>
            </w:r>
          </w:p>
        </w:tc>
        <w:tc>
          <w:tcPr>
            <w:tcW w:w="0" w:type="auto"/>
          </w:tcPr>
          <w:p w:rsidR="00423E26" w:rsidRPr="000D5A38" w:rsidRDefault="00423E26" w:rsidP="000D5A38">
            <w:pPr>
              <w:spacing w:before="100" w:beforeAutospacing="1" w:after="100" w:afterAutospacing="1" w:line="240" w:lineRule="auto"/>
              <w:rPr>
                <w:sz w:val="26"/>
                <w:szCs w:val="26"/>
                <w:lang w:eastAsia="it-IT"/>
              </w:rPr>
            </w:pPr>
            <w:r w:rsidRPr="000D5A38">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746"/>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16"/>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409"/>
                        </w:tblGrid>
                        <w:tr w:rsidR="00423E26" w:rsidRPr="00F83355">
                          <w:trPr>
                            <w:tblCellSpacing w:w="30" w:type="dxa"/>
                          </w:trPr>
                          <w:tc>
                            <w:tcPr>
                              <w:tcW w:w="0" w:type="auto"/>
                              <w:shd w:val="clear" w:color="auto" w:fill="C0D0C0"/>
                              <w:noWrap/>
                              <w:vAlign w:val="center"/>
                            </w:tcPr>
                            <w:p w:rsidR="00423E26" w:rsidRPr="000D5A38" w:rsidRDefault="00423E26" w:rsidP="000D5A38">
                              <w:pPr>
                                <w:spacing w:line="240" w:lineRule="auto"/>
                                <w:rPr>
                                  <w:sz w:val="26"/>
                                  <w:szCs w:val="26"/>
                                  <w:lang w:eastAsia="it-IT"/>
                                </w:rPr>
                              </w:pPr>
                              <w:r w:rsidRPr="000D5A38">
                                <w:rPr>
                                  <w:sz w:val="26"/>
                                  <w:szCs w:val="26"/>
                                  <w:lang w:eastAsia="it-IT"/>
                                </w:rPr>
                                <w:t>   </w:t>
                              </w:r>
                            </w:p>
                          </w:tc>
                          <w:tc>
                            <w:tcPr>
                              <w:tcW w:w="0" w:type="auto"/>
                              <w:noWrap/>
                              <w:vAlign w:val="center"/>
                            </w:tcPr>
                            <w:p w:rsidR="00423E26" w:rsidRPr="000D5A38" w:rsidRDefault="00423E26" w:rsidP="000D5A38">
                              <w:pPr>
                                <w:spacing w:line="240" w:lineRule="auto"/>
                                <w:rPr>
                                  <w:sz w:val="26"/>
                                  <w:szCs w:val="26"/>
                                  <w:lang w:eastAsia="it-IT"/>
                                </w:rPr>
                              </w:pPr>
                              <w:r w:rsidRPr="000D5A38">
                                <w:rPr>
                                  <w:sz w:val="26"/>
                                  <w:szCs w:val="26"/>
                                  <w:lang w:eastAsia="it-IT"/>
                                </w:rPr>
                                <w:t>V3</w:t>
                              </w:r>
                            </w:p>
                          </w:tc>
                        </w:tr>
                      </w:tbl>
                      <w:p w:rsidR="00423E26" w:rsidRPr="000D5A38" w:rsidRDefault="00423E26" w:rsidP="000D5A38">
                        <w:pPr>
                          <w:spacing w:line="240" w:lineRule="auto"/>
                          <w:rPr>
                            <w:sz w:val="26"/>
                            <w:szCs w:val="26"/>
                            <w:lang w:eastAsia="it-IT"/>
                          </w:rPr>
                        </w:pPr>
                      </w:p>
                    </w:tc>
                  </w:tr>
                </w:tbl>
                <w:p w:rsidR="00423E26" w:rsidRPr="000D5A38" w:rsidRDefault="00423E26" w:rsidP="000D5A38">
                  <w:pPr>
                    <w:spacing w:line="240" w:lineRule="auto"/>
                    <w:rPr>
                      <w:sz w:val="26"/>
                      <w:szCs w:val="26"/>
                      <w:lang w:eastAsia="it-IT"/>
                    </w:rPr>
                  </w:pPr>
                </w:p>
              </w:tc>
            </w:tr>
          </w:tbl>
          <w:p w:rsidR="00423E26" w:rsidRPr="000D5A38" w:rsidRDefault="00423E26" w:rsidP="000D5A38">
            <w:pPr>
              <w:spacing w:line="240" w:lineRule="auto"/>
              <w:rPr>
                <w:rFonts w:ascii="Times New Roman" w:hAnsi="Times New Roman" w:cs="Times New Roman"/>
                <w:sz w:val="24"/>
                <w:szCs w:val="24"/>
                <w:lang w:eastAsia="it-IT"/>
              </w:rPr>
            </w:pPr>
          </w:p>
        </w:tc>
      </w:tr>
    </w:tbl>
    <w:p w:rsidR="00423E26" w:rsidRPr="00466150" w:rsidRDefault="00423E26" w:rsidP="00466150">
      <w:pPr>
        <w:spacing w:before="100" w:beforeAutospacing="1" w:after="100" w:afterAutospacing="1" w:line="276" w:lineRule="auto"/>
        <w:jc w:val="both"/>
        <w:rPr>
          <w:color w:val="000000"/>
          <w:sz w:val="24"/>
          <w:szCs w:val="24"/>
          <w:lang w:eastAsia="it-IT"/>
        </w:rPr>
      </w:pPr>
      <w:r w:rsidRPr="00466150">
        <w:rPr>
          <w:color w:val="000000"/>
          <w:sz w:val="24"/>
          <w:szCs w:val="24"/>
          <w:lang w:eastAsia="it-IT"/>
        </w:rPr>
        <w:t>Dall’analisi del campione preso in considerazione, risulta che c’è una prevalenza di bimbi di sesso maschile. Il 61% è rappresentato da maschi, e il 39% da femmine:</w:t>
      </w:r>
    </w:p>
    <w:p w:rsidR="00423E26" w:rsidRDefault="00423E26" w:rsidP="000D5A38">
      <w:pPr>
        <w:spacing w:before="100" w:beforeAutospacing="1" w:after="100" w:afterAutospacing="1" w:line="240" w:lineRule="auto"/>
        <w:jc w:val="both"/>
        <w:rPr>
          <w:color w:val="000000"/>
          <w:sz w:val="26"/>
          <w:szCs w:val="26"/>
          <w:lang w:eastAsia="it-IT"/>
        </w:rPr>
      </w:pPr>
    </w:p>
    <w:p w:rsidR="00423E26" w:rsidRDefault="00423E26" w:rsidP="00FA625B">
      <w:pPr>
        <w:spacing w:before="100" w:beforeAutospacing="1" w:after="100" w:afterAutospacing="1" w:line="240" w:lineRule="auto"/>
        <w:jc w:val="center"/>
        <w:rPr>
          <w:color w:val="000000"/>
          <w:sz w:val="26"/>
          <w:szCs w:val="26"/>
          <w:lang w:eastAsia="it-IT"/>
        </w:rPr>
      </w:pPr>
      <w:r w:rsidRPr="00F83355">
        <w:rPr>
          <w:noProof/>
          <w:color w:val="000000"/>
          <w:sz w:val="26"/>
          <w:szCs w:val="26"/>
          <w:lang w:eastAsia="it-IT"/>
        </w:rPr>
        <w:object w:dxaOrig="7930" w:dyaOrig="3524">
          <v:shape id="Grafico 1" o:spid="_x0000_i1026" type="#_x0000_t75" style="width:396.75pt;height:176.25pt;visibility:visible" o:ole="">
            <v:imagedata r:id="rId17" o:title="" cropbottom="-37f"/>
            <o:lock v:ext="edit" aspectratio="f"/>
          </v:shape>
          <o:OLEObject Type="Embed" ProgID="Excel.Chart.8" ShapeID="Grafico 1" DrawAspect="Content" ObjectID="_1327165893" r:id="rId18"/>
        </w:object>
      </w:r>
    </w:p>
    <w:p w:rsidR="00423E26" w:rsidRDefault="00423E26" w:rsidP="000D5A38">
      <w:pPr>
        <w:spacing w:before="100" w:beforeAutospacing="1" w:after="100" w:afterAutospacing="1" w:line="240" w:lineRule="auto"/>
        <w:jc w:val="both"/>
        <w:rPr>
          <w:color w:val="000000"/>
          <w:sz w:val="26"/>
          <w:szCs w:val="26"/>
          <w:lang w:eastAsia="it-IT"/>
        </w:rPr>
      </w:pPr>
    </w:p>
    <w:p w:rsidR="00423E26" w:rsidRDefault="00423E26" w:rsidP="00FA625B">
      <w:pPr>
        <w:pStyle w:val="NoSpacing"/>
        <w:numPr>
          <w:ilvl w:val="0"/>
          <w:numId w:val="12"/>
        </w:numPr>
        <w:spacing w:line="276" w:lineRule="auto"/>
        <w:jc w:val="both"/>
        <w:rPr>
          <w:kern w:val="28"/>
          <w:sz w:val="24"/>
          <w:szCs w:val="24"/>
        </w:rPr>
      </w:pPr>
      <w:r>
        <w:rPr>
          <w:kern w:val="28"/>
          <w:sz w:val="24"/>
          <w:szCs w:val="24"/>
        </w:rPr>
        <w:t>Domanda 4: Quanti anni hanno?</w:t>
      </w:r>
    </w:p>
    <w:p w:rsidR="00423E26" w:rsidRDefault="00423E26" w:rsidP="00FA625B">
      <w:pPr>
        <w:pStyle w:val="NoSpacing"/>
        <w:spacing w:line="276" w:lineRule="auto"/>
        <w:ind w:left="720"/>
        <w:jc w:val="both"/>
        <w:rPr>
          <w:kern w:val="28"/>
          <w:sz w:val="24"/>
          <w:szCs w:val="24"/>
        </w:rPr>
      </w:pPr>
    </w:p>
    <w:tbl>
      <w:tblPr>
        <w:tblW w:w="0" w:type="auto"/>
        <w:tblCellSpacing w:w="15" w:type="dxa"/>
        <w:tblCellMar>
          <w:top w:w="15" w:type="dxa"/>
          <w:left w:w="15" w:type="dxa"/>
          <w:bottom w:w="15" w:type="dxa"/>
          <w:right w:w="15" w:type="dxa"/>
        </w:tblCellMar>
        <w:tblLook w:val="00A0"/>
      </w:tblPr>
      <w:tblGrid>
        <w:gridCol w:w="4508"/>
        <w:gridCol w:w="4366"/>
        <w:gridCol w:w="177"/>
        <w:gridCol w:w="677"/>
      </w:tblGrid>
      <w:tr w:rsidR="00423E26" w:rsidRPr="00F83355" w:rsidTr="00FA625B">
        <w:trPr>
          <w:tblCellSpacing w:w="15" w:type="dxa"/>
        </w:trPr>
        <w:tc>
          <w:tcPr>
            <w:tcW w:w="0" w:type="auto"/>
          </w:tcPr>
          <w:p w:rsidR="00423E26" w:rsidRPr="000D5A38" w:rsidRDefault="00423E26" w:rsidP="000D5A38">
            <w:pPr>
              <w:spacing w:line="240" w:lineRule="auto"/>
              <w:rPr>
                <w:sz w:val="19"/>
                <w:szCs w:val="19"/>
                <w:lang w:eastAsia="it-IT"/>
              </w:rPr>
            </w:pPr>
            <w:r w:rsidRPr="000D5A38">
              <w:rPr>
                <w:b/>
                <w:bCs/>
                <w:sz w:val="19"/>
                <w:szCs w:val="19"/>
                <w:lang w:eastAsia="it-IT"/>
              </w:rPr>
              <w:t>Distribuzione di frequenza:</w:t>
            </w:r>
            <w:r w:rsidRPr="000D5A38">
              <w:rPr>
                <w:sz w:val="19"/>
                <w:szCs w:val="19"/>
                <w:lang w:eastAsia="it-IT"/>
              </w:rPr>
              <w:br/>
            </w:r>
            <w:r w:rsidRPr="000D5A38">
              <w:rPr>
                <w:b/>
                <w:bCs/>
                <w:sz w:val="19"/>
                <w:szCs w:val="19"/>
                <w:lang w:eastAsia="it-IT"/>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699"/>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5"/>
                      <w:szCs w:val="15"/>
                      <w:lang w:eastAsia="it-IT"/>
                    </w:rPr>
                    <w:t>Frequenza</w:t>
                  </w:r>
                  <w:r w:rsidRPr="000D5A38">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5"/>
                      <w:szCs w:val="15"/>
                      <w:lang w:eastAsia="it-IT"/>
                    </w:rPr>
                    <w:t>Percent.</w:t>
                  </w:r>
                  <w:r w:rsidRPr="000D5A38">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5"/>
                      <w:szCs w:val="15"/>
                      <w:lang w:eastAsia="it-IT"/>
                    </w:rPr>
                    <w:t>Frequenza</w:t>
                  </w:r>
                  <w:r w:rsidRPr="000D5A38">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5"/>
                      <w:szCs w:val="15"/>
                      <w:lang w:eastAsia="it-IT"/>
                    </w:rPr>
                    <w:t>Percent.</w:t>
                  </w:r>
                  <w:r w:rsidRPr="000D5A38">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b/>
                      <w:bCs/>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5"/>
                      <w:szCs w:val="15"/>
                      <w:lang w:eastAsia="it-IT"/>
                    </w:rPr>
                    <w:t>3%:24%</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b/>
                      <w:bCs/>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5"/>
                      <w:szCs w:val="15"/>
                      <w:lang w:eastAsia="it-IT"/>
                    </w:rPr>
                    <w:t>26%:55%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b/>
                      <w:bCs/>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5"/>
                      <w:szCs w:val="15"/>
                      <w:lang w:eastAsia="it-IT"/>
                    </w:rPr>
                    <w:t>31%:60%</w:t>
                  </w:r>
                </w:p>
              </w:tc>
            </w:tr>
          </w:tbl>
          <w:p w:rsidR="00423E26" w:rsidRPr="000D5A38" w:rsidRDefault="00423E26" w:rsidP="000D5A38">
            <w:pPr>
              <w:spacing w:line="240" w:lineRule="auto"/>
              <w:rPr>
                <w:sz w:val="19"/>
                <w:szCs w:val="19"/>
                <w:lang w:eastAsia="it-IT"/>
              </w:rPr>
            </w:pPr>
            <w:r w:rsidRPr="000D5A38">
              <w:rPr>
                <w:sz w:val="19"/>
                <w:szCs w:val="19"/>
                <w:lang w:eastAsia="it-IT"/>
              </w:rPr>
              <w:br/>
            </w:r>
            <w:r w:rsidRPr="000D5A38">
              <w:rPr>
                <w:b/>
                <w:bCs/>
                <w:sz w:val="19"/>
                <w:szCs w:val="19"/>
                <w:lang w:eastAsia="it-IT"/>
              </w:rPr>
              <w:t>Campione</w:t>
            </w:r>
            <w:r w:rsidRPr="000D5A38">
              <w:rPr>
                <w:sz w:val="19"/>
                <w:szCs w:val="19"/>
                <w:lang w:eastAsia="it-IT"/>
              </w:rPr>
              <w:t>:</w:t>
            </w:r>
            <w:r w:rsidRPr="000D5A38">
              <w:rPr>
                <w:sz w:val="19"/>
                <w:szCs w:val="19"/>
                <w:lang w:eastAsia="it-IT"/>
              </w:rPr>
              <w:br/>
              <w:t>Numero di casi= 44</w:t>
            </w:r>
            <w:r w:rsidRPr="000D5A38">
              <w:rPr>
                <w:sz w:val="19"/>
                <w:szCs w:val="19"/>
                <w:lang w:eastAsia="it-IT"/>
              </w:rPr>
              <w:br/>
              <w:t>Indici di tendenza centrale:</w:t>
            </w:r>
            <w:r w:rsidRPr="000D5A38">
              <w:rPr>
                <w:sz w:val="19"/>
                <w:szCs w:val="19"/>
                <w:lang w:eastAsia="it-IT"/>
              </w:rPr>
              <w:br/>
              <w:t>  Moda = 5</w:t>
            </w:r>
            <w:r w:rsidRPr="000D5A38">
              <w:rPr>
                <w:sz w:val="19"/>
                <w:szCs w:val="19"/>
                <w:lang w:eastAsia="it-IT"/>
              </w:rPr>
              <w:br/>
              <w:t>  Mediana = 4</w:t>
            </w:r>
            <w:r w:rsidRPr="000D5A38">
              <w:rPr>
                <w:sz w:val="19"/>
                <w:szCs w:val="19"/>
                <w:lang w:eastAsia="it-IT"/>
              </w:rPr>
              <w:br/>
              <w:t>  Media = 4.32</w:t>
            </w:r>
            <w:r w:rsidRPr="000D5A38">
              <w:rPr>
                <w:sz w:val="19"/>
                <w:szCs w:val="19"/>
                <w:lang w:eastAsia="it-IT"/>
              </w:rPr>
              <w:br/>
              <w:t>Indici di dispersione:</w:t>
            </w:r>
            <w:r w:rsidRPr="000D5A38">
              <w:rPr>
                <w:sz w:val="19"/>
                <w:szCs w:val="19"/>
                <w:lang w:eastAsia="it-IT"/>
              </w:rPr>
              <w:br/>
              <w:t>  Squilibrio = 0.39</w:t>
            </w:r>
            <w:r w:rsidRPr="000D5A38">
              <w:rPr>
                <w:sz w:val="19"/>
                <w:szCs w:val="19"/>
                <w:lang w:eastAsia="it-IT"/>
              </w:rPr>
              <w:br/>
              <w:t>  Campo di variazione = 2</w:t>
            </w:r>
            <w:r w:rsidRPr="000D5A38">
              <w:rPr>
                <w:sz w:val="19"/>
                <w:szCs w:val="19"/>
                <w:lang w:eastAsia="it-IT"/>
              </w:rPr>
              <w:br/>
              <w:t>  Differenza interquartilica = 1</w:t>
            </w:r>
            <w:r w:rsidRPr="000D5A38">
              <w:rPr>
                <w:sz w:val="19"/>
                <w:szCs w:val="19"/>
                <w:lang w:eastAsia="it-IT"/>
              </w:rPr>
              <w:br/>
              <w:t xml:space="preserve">  Scarto tipo = 0.7 </w:t>
            </w:r>
          </w:p>
          <w:p w:rsidR="00423E26" w:rsidRPr="000D5A38" w:rsidRDefault="00423E26" w:rsidP="000D5A38">
            <w:pPr>
              <w:spacing w:before="100" w:beforeAutospacing="1" w:after="100" w:afterAutospacing="1" w:line="240" w:lineRule="auto"/>
              <w:rPr>
                <w:sz w:val="19"/>
                <w:szCs w:val="19"/>
                <w:lang w:eastAsia="it-IT"/>
              </w:rPr>
            </w:pPr>
            <w:r w:rsidRPr="000D5A38">
              <w:rPr>
                <w:b/>
                <w:bCs/>
                <w:sz w:val="19"/>
                <w:szCs w:val="19"/>
                <w:lang w:eastAsia="it-IT"/>
              </w:rPr>
              <w:t>Popolazione</w:t>
            </w:r>
            <w:r w:rsidRPr="000D5A38">
              <w:rPr>
                <w:sz w:val="19"/>
                <w:szCs w:val="19"/>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14"/>
              <w:gridCol w:w="1320"/>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da 4.11 a 4.52</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0D5A38" w:rsidRDefault="00423E26" w:rsidP="000D5A38">
                  <w:pPr>
                    <w:spacing w:line="240" w:lineRule="auto"/>
                    <w:rPr>
                      <w:sz w:val="19"/>
                      <w:szCs w:val="19"/>
                      <w:lang w:eastAsia="it-IT"/>
                    </w:rPr>
                  </w:pPr>
                  <w:r w:rsidRPr="000D5A38">
                    <w:rPr>
                      <w:sz w:val="19"/>
                      <w:szCs w:val="19"/>
                      <w:lang w:eastAsia="it-IT"/>
                    </w:rPr>
                    <w:t>da 0.59 a 0.92</w:t>
                  </w:r>
                </w:p>
              </w:tc>
            </w:tr>
          </w:tbl>
          <w:p w:rsidR="00423E26" w:rsidRPr="000D5A38" w:rsidRDefault="00423E26" w:rsidP="000D5A38">
            <w:pPr>
              <w:spacing w:line="240" w:lineRule="auto"/>
              <w:rPr>
                <w:rFonts w:ascii="Times New Roman" w:hAnsi="Times New Roman" w:cs="Times New Roman"/>
                <w:sz w:val="24"/>
                <w:szCs w:val="24"/>
                <w:lang w:eastAsia="it-IT"/>
              </w:rPr>
            </w:pPr>
          </w:p>
        </w:tc>
        <w:tc>
          <w:tcPr>
            <w:tcW w:w="4336" w:type="dxa"/>
          </w:tcPr>
          <w:p w:rsidR="00423E26" w:rsidRPr="000D5A38" w:rsidRDefault="00423E26" w:rsidP="000D5A38">
            <w:pPr>
              <w:spacing w:before="100" w:beforeAutospacing="1" w:after="100" w:afterAutospacing="1" w:line="240" w:lineRule="auto"/>
              <w:jc w:val="right"/>
              <w:rPr>
                <w:sz w:val="19"/>
                <w:szCs w:val="19"/>
                <w:lang w:eastAsia="it-IT"/>
              </w:rPr>
            </w:pPr>
            <w:r w:rsidRPr="000D5A38">
              <w:rPr>
                <w:sz w:val="19"/>
                <w:szCs w:val="19"/>
                <w:lang w:eastAsia="it-IT"/>
              </w:rPr>
              <w:t xml:space="preserve">  </w:t>
            </w:r>
          </w:p>
          <w:tbl>
            <w:tblPr>
              <w:tblW w:w="0" w:type="auto"/>
              <w:jc w:val="right"/>
              <w:tblCellSpacing w:w="15" w:type="dxa"/>
              <w:tblCellMar>
                <w:left w:w="0" w:type="dxa"/>
                <w:right w:w="0" w:type="dxa"/>
              </w:tblCellMar>
              <w:tblLook w:val="00A0"/>
            </w:tblPr>
            <w:tblGrid>
              <w:gridCol w:w="426"/>
              <w:gridCol w:w="411"/>
              <w:gridCol w:w="42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1"/>
                  </w:tblGrid>
                  <w:tr w:rsidR="00423E26" w:rsidRPr="00F83355">
                    <w:trPr>
                      <w:tblCellSpacing w:w="0" w:type="dxa"/>
                      <w:jc w:val="center"/>
                    </w:trPr>
                    <w:tc>
                      <w:tcPr>
                        <w:tcW w:w="0" w:type="auto"/>
                        <w:vAlign w:val="bottom"/>
                      </w:tcPr>
                      <w:p w:rsidR="00423E26" w:rsidRPr="000D5A38" w:rsidRDefault="00423E26" w:rsidP="000D5A38">
                        <w:pPr>
                          <w:spacing w:line="240" w:lineRule="auto"/>
                          <w:jc w:val="center"/>
                          <w:rPr>
                            <w:sz w:val="19"/>
                            <w:szCs w:val="19"/>
                            <w:lang w:eastAsia="it-IT"/>
                          </w:rPr>
                        </w:pPr>
                        <w:r w:rsidRPr="000D5A38">
                          <w:rPr>
                            <w:sz w:val="19"/>
                            <w:szCs w:val="19"/>
                            <w:lang w:eastAsia="it-IT"/>
                          </w:rPr>
                          <w:t>14%</w:t>
                        </w:r>
                      </w:p>
                    </w:tc>
                  </w:tr>
                  <w:tr w:rsidR="00423E26" w:rsidRPr="00F83355">
                    <w:trPr>
                      <w:trHeight w:val="465"/>
                      <w:tblCellSpacing w:w="0" w:type="dxa"/>
                      <w:jc w:val="center"/>
                    </w:trPr>
                    <w:tc>
                      <w:tcPr>
                        <w:tcW w:w="0" w:type="auto"/>
                        <w:shd w:val="clear" w:color="auto" w:fill="C0D0C0"/>
                        <w:vAlign w:val="bottom"/>
                      </w:tcPr>
                      <w:p w:rsidR="00423E26" w:rsidRPr="000D5A38" w:rsidRDefault="00423E26" w:rsidP="000D5A38">
                        <w:pPr>
                          <w:spacing w:line="240" w:lineRule="auto"/>
                          <w:jc w:val="center"/>
                          <w:rPr>
                            <w:sz w:val="19"/>
                            <w:szCs w:val="19"/>
                            <w:lang w:eastAsia="it-IT"/>
                          </w:rPr>
                        </w:pPr>
                      </w:p>
                    </w:tc>
                  </w:tr>
                </w:tbl>
                <w:p w:rsidR="00423E26" w:rsidRPr="000D5A38" w:rsidRDefault="00423E26" w:rsidP="000D5A38">
                  <w:pPr>
                    <w:spacing w:line="240" w:lineRule="auto"/>
                    <w:jc w:val="center"/>
                    <w:rPr>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423E26" w:rsidRPr="00F83355">
                    <w:trPr>
                      <w:tblCellSpacing w:w="0" w:type="dxa"/>
                      <w:jc w:val="center"/>
                    </w:trPr>
                    <w:tc>
                      <w:tcPr>
                        <w:tcW w:w="0" w:type="auto"/>
                        <w:vAlign w:val="bottom"/>
                      </w:tcPr>
                      <w:p w:rsidR="00423E26" w:rsidRPr="000D5A38" w:rsidRDefault="00423E26" w:rsidP="000D5A38">
                        <w:pPr>
                          <w:spacing w:line="240" w:lineRule="auto"/>
                          <w:jc w:val="center"/>
                          <w:rPr>
                            <w:sz w:val="19"/>
                            <w:szCs w:val="19"/>
                            <w:lang w:eastAsia="it-IT"/>
                          </w:rPr>
                        </w:pPr>
                        <w:r w:rsidRPr="000D5A38">
                          <w:rPr>
                            <w:sz w:val="19"/>
                            <w:szCs w:val="19"/>
                            <w:lang w:eastAsia="it-IT"/>
                          </w:rPr>
                          <w:t>41%</w:t>
                        </w:r>
                      </w:p>
                    </w:tc>
                  </w:tr>
                  <w:tr w:rsidR="00423E26" w:rsidRPr="00F83355">
                    <w:trPr>
                      <w:trHeight w:val="1365"/>
                      <w:tblCellSpacing w:w="0" w:type="dxa"/>
                      <w:jc w:val="center"/>
                    </w:trPr>
                    <w:tc>
                      <w:tcPr>
                        <w:tcW w:w="0" w:type="auto"/>
                        <w:shd w:val="clear" w:color="auto" w:fill="C0D0C0"/>
                        <w:vAlign w:val="bottom"/>
                      </w:tcPr>
                      <w:p w:rsidR="00423E26" w:rsidRPr="000D5A38" w:rsidRDefault="00423E26" w:rsidP="000D5A38">
                        <w:pPr>
                          <w:spacing w:line="240" w:lineRule="auto"/>
                          <w:jc w:val="center"/>
                          <w:rPr>
                            <w:sz w:val="19"/>
                            <w:szCs w:val="19"/>
                            <w:lang w:eastAsia="it-IT"/>
                          </w:rPr>
                        </w:pPr>
                      </w:p>
                    </w:tc>
                  </w:tr>
                </w:tbl>
                <w:p w:rsidR="00423E26" w:rsidRPr="000D5A38" w:rsidRDefault="00423E26" w:rsidP="000D5A38">
                  <w:pPr>
                    <w:spacing w:line="240" w:lineRule="auto"/>
                    <w:jc w:val="center"/>
                    <w:rPr>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423E26" w:rsidRPr="00F83355">
                    <w:trPr>
                      <w:tblCellSpacing w:w="0" w:type="dxa"/>
                      <w:jc w:val="center"/>
                    </w:trPr>
                    <w:tc>
                      <w:tcPr>
                        <w:tcW w:w="0" w:type="auto"/>
                        <w:vAlign w:val="bottom"/>
                      </w:tcPr>
                      <w:p w:rsidR="00423E26" w:rsidRPr="000D5A38" w:rsidRDefault="00423E26" w:rsidP="000D5A38">
                        <w:pPr>
                          <w:spacing w:line="240" w:lineRule="auto"/>
                          <w:jc w:val="center"/>
                          <w:rPr>
                            <w:sz w:val="19"/>
                            <w:szCs w:val="19"/>
                            <w:lang w:eastAsia="it-IT"/>
                          </w:rPr>
                        </w:pPr>
                        <w:r w:rsidRPr="000D5A38">
                          <w:rPr>
                            <w:sz w:val="19"/>
                            <w:szCs w:val="19"/>
                            <w:lang w:eastAsia="it-IT"/>
                          </w:rPr>
                          <w:t>45%</w:t>
                        </w:r>
                      </w:p>
                    </w:tc>
                  </w:tr>
                  <w:tr w:rsidR="00423E26" w:rsidRPr="00F83355">
                    <w:trPr>
                      <w:trHeight w:val="1500"/>
                      <w:tblCellSpacing w:w="0" w:type="dxa"/>
                      <w:jc w:val="center"/>
                    </w:trPr>
                    <w:tc>
                      <w:tcPr>
                        <w:tcW w:w="0" w:type="auto"/>
                        <w:shd w:val="clear" w:color="auto" w:fill="C0D0C0"/>
                        <w:vAlign w:val="bottom"/>
                      </w:tcPr>
                      <w:p w:rsidR="00423E26" w:rsidRPr="000D5A38" w:rsidRDefault="00423E26" w:rsidP="000D5A38">
                        <w:pPr>
                          <w:spacing w:line="240" w:lineRule="auto"/>
                          <w:jc w:val="center"/>
                          <w:rPr>
                            <w:sz w:val="19"/>
                            <w:szCs w:val="19"/>
                            <w:lang w:eastAsia="it-IT"/>
                          </w:rPr>
                        </w:pPr>
                      </w:p>
                    </w:tc>
                  </w:tr>
                </w:tbl>
                <w:p w:rsidR="00423E26" w:rsidRPr="000D5A38" w:rsidRDefault="00423E26" w:rsidP="000D5A38">
                  <w:pPr>
                    <w:spacing w:line="240" w:lineRule="auto"/>
                    <w:jc w:val="center"/>
                    <w:rPr>
                      <w:sz w:val="19"/>
                      <w:szCs w:val="19"/>
                      <w:lang w:eastAsia="it-IT"/>
                    </w:rPr>
                  </w:pPr>
                </w:p>
              </w:tc>
            </w:tr>
            <w:tr w:rsidR="00423E26" w:rsidRPr="00F83355">
              <w:trPr>
                <w:tblCellSpacing w:w="15" w:type="dxa"/>
                <w:jc w:val="right"/>
              </w:trPr>
              <w:tc>
                <w:tcPr>
                  <w:tcW w:w="0" w:type="auto"/>
                  <w:shd w:val="clear" w:color="auto" w:fill="E0E0E0"/>
                  <w:vAlign w:val="center"/>
                </w:tcPr>
                <w:p w:rsidR="00423E26" w:rsidRPr="000D5A38" w:rsidRDefault="00423E26" w:rsidP="000D5A38">
                  <w:pPr>
                    <w:spacing w:line="240" w:lineRule="auto"/>
                    <w:jc w:val="center"/>
                    <w:rPr>
                      <w:sz w:val="19"/>
                      <w:szCs w:val="19"/>
                      <w:lang w:eastAsia="it-IT"/>
                    </w:rPr>
                  </w:pPr>
                  <w:r w:rsidRPr="000D5A38">
                    <w:rPr>
                      <w:sz w:val="19"/>
                      <w:szCs w:val="19"/>
                      <w:lang w:eastAsia="it-IT"/>
                    </w:rPr>
                    <w:t>6</w:t>
                  </w:r>
                </w:p>
              </w:tc>
              <w:tc>
                <w:tcPr>
                  <w:tcW w:w="0" w:type="auto"/>
                  <w:shd w:val="clear" w:color="auto" w:fill="E0E0E0"/>
                  <w:vAlign w:val="center"/>
                </w:tcPr>
                <w:p w:rsidR="00423E26" w:rsidRPr="000D5A38" w:rsidRDefault="00423E26" w:rsidP="000D5A38">
                  <w:pPr>
                    <w:spacing w:line="240" w:lineRule="auto"/>
                    <w:jc w:val="center"/>
                    <w:rPr>
                      <w:sz w:val="19"/>
                      <w:szCs w:val="19"/>
                      <w:lang w:eastAsia="it-IT"/>
                    </w:rPr>
                  </w:pPr>
                  <w:r w:rsidRPr="000D5A38">
                    <w:rPr>
                      <w:sz w:val="19"/>
                      <w:szCs w:val="19"/>
                      <w:lang w:eastAsia="it-IT"/>
                    </w:rPr>
                    <w:t>18</w:t>
                  </w:r>
                </w:p>
              </w:tc>
              <w:tc>
                <w:tcPr>
                  <w:tcW w:w="0" w:type="auto"/>
                  <w:shd w:val="clear" w:color="auto" w:fill="E0E0E0"/>
                  <w:vAlign w:val="center"/>
                </w:tcPr>
                <w:p w:rsidR="00423E26" w:rsidRPr="000D5A38" w:rsidRDefault="00423E26" w:rsidP="000D5A38">
                  <w:pPr>
                    <w:spacing w:line="240" w:lineRule="auto"/>
                    <w:jc w:val="center"/>
                    <w:rPr>
                      <w:sz w:val="19"/>
                      <w:szCs w:val="19"/>
                      <w:lang w:eastAsia="it-IT"/>
                    </w:rPr>
                  </w:pPr>
                  <w:r w:rsidRPr="000D5A38">
                    <w:rPr>
                      <w:sz w:val="19"/>
                      <w:szCs w:val="19"/>
                      <w:lang w:eastAsia="it-IT"/>
                    </w:rPr>
                    <w:t>20</w:t>
                  </w:r>
                </w:p>
              </w:tc>
            </w:tr>
            <w:tr w:rsidR="00423E26" w:rsidRPr="00F83355">
              <w:trPr>
                <w:tblCellSpacing w:w="15" w:type="dxa"/>
                <w:jc w:val="right"/>
              </w:trPr>
              <w:tc>
                <w:tcPr>
                  <w:tcW w:w="0" w:type="auto"/>
                  <w:shd w:val="clear" w:color="auto" w:fill="E0E0E0"/>
                  <w:vAlign w:val="center"/>
                </w:tcPr>
                <w:p w:rsidR="00423E26" w:rsidRPr="000D5A38" w:rsidRDefault="00423E26" w:rsidP="000D5A38">
                  <w:pPr>
                    <w:spacing w:line="240" w:lineRule="auto"/>
                    <w:jc w:val="center"/>
                    <w:rPr>
                      <w:sz w:val="19"/>
                      <w:szCs w:val="19"/>
                      <w:lang w:eastAsia="it-IT"/>
                    </w:rPr>
                  </w:pPr>
                  <w:r w:rsidRPr="000D5A38">
                    <w:rPr>
                      <w:sz w:val="19"/>
                      <w:szCs w:val="19"/>
                      <w:lang w:eastAsia="it-IT"/>
                    </w:rPr>
                    <w:t>3</w:t>
                  </w:r>
                </w:p>
              </w:tc>
              <w:tc>
                <w:tcPr>
                  <w:tcW w:w="0" w:type="auto"/>
                  <w:shd w:val="clear" w:color="auto" w:fill="E0E0E0"/>
                  <w:vAlign w:val="center"/>
                </w:tcPr>
                <w:p w:rsidR="00423E26" w:rsidRPr="000D5A38" w:rsidRDefault="00423E26" w:rsidP="000D5A38">
                  <w:pPr>
                    <w:spacing w:line="240" w:lineRule="auto"/>
                    <w:jc w:val="center"/>
                    <w:rPr>
                      <w:sz w:val="19"/>
                      <w:szCs w:val="19"/>
                      <w:lang w:eastAsia="it-IT"/>
                    </w:rPr>
                  </w:pPr>
                  <w:r w:rsidRPr="000D5A38">
                    <w:rPr>
                      <w:sz w:val="19"/>
                      <w:szCs w:val="19"/>
                      <w:lang w:eastAsia="it-IT"/>
                    </w:rPr>
                    <w:t>4</w:t>
                  </w:r>
                </w:p>
              </w:tc>
              <w:tc>
                <w:tcPr>
                  <w:tcW w:w="0" w:type="auto"/>
                  <w:shd w:val="clear" w:color="auto" w:fill="E0E0E0"/>
                  <w:vAlign w:val="center"/>
                </w:tcPr>
                <w:p w:rsidR="00423E26" w:rsidRPr="000D5A38" w:rsidRDefault="00423E26" w:rsidP="000D5A38">
                  <w:pPr>
                    <w:spacing w:line="240" w:lineRule="auto"/>
                    <w:jc w:val="center"/>
                    <w:rPr>
                      <w:sz w:val="19"/>
                      <w:szCs w:val="19"/>
                      <w:lang w:eastAsia="it-IT"/>
                    </w:rPr>
                  </w:pPr>
                  <w:r w:rsidRPr="000D5A38">
                    <w:rPr>
                      <w:sz w:val="19"/>
                      <w:szCs w:val="19"/>
                      <w:lang w:eastAsia="it-IT"/>
                    </w:rPr>
                    <w:t>5</w:t>
                  </w:r>
                </w:p>
              </w:tc>
            </w:tr>
          </w:tbl>
          <w:p w:rsidR="00423E26" w:rsidRPr="000D5A38" w:rsidRDefault="00423E26" w:rsidP="000D5A38">
            <w:pPr>
              <w:spacing w:line="240" w:lineRule="auto"/>
              <w:rPr>
                <w:rFonts w:ascii="Times New Roman" w:hAnsi="Times New Roman" w:cs="Times New Roman"/>
                <w:sz w:val="24"/>
                <w:szCs w:val="24"/>
                <w:lang w:eastAsia="it-IT"/>
              </w:rPr>
            </w:pPr>
          </w:p>
        </w:tc>
        <w:tc>
          <w:tcPr>
            <w:tcW w:w="147" w:type="dxa"/>
            <w:vAlign w:val="center"/>
          </w:tcPr>
          <w:p w:rsidR="00423E26" w:rsidRPr="000D5A38" w:rsidRDefault="00423E26" w:rsidP="000D5A38">
            <w:pPr>
              <w:spacing w:line="240" w:lineRule="auto"/>
              <w:rPr>
                <w:sz w:val="19"/>
                <w:szCs w:val="19"/>
                <w:lang w:eastAsia="it-IT"/>
              </w:rPr>
            </w:pPr>
            <w:r w:rsidRPr="000D5A38">
              <w:rPr>
                <w:sz w:val="19"/>
                <w:szCs w:val="19"/>
                <w:lang w:eastAsia="it-IT"/>
              </w:rPr>
              <w:t> </w:t>
            </w:r>
          </w:p>
        </w:tc>
        <w:tc>
          <w:tcPr>
            <w:tcW w:w="0" w:type="auto"/>
          </w:tcPr>
          <w:p w:rsidR="00423E26" w:rsidRPr="000D5A38" w:rsidRDefault="00423E26" w:rsidP="000D5A38">
            <w:pPr>
              <w:spacing w:before="100" w:beforeAutospacing="1" w:after="100" w:afterAutospacing="1" w:line="240" w:lineRule="auto"/>
              <w:rPr>
                <w:sz w:val="19"/>
                <w:szCs w:val="19"/>
                <w:lang w:eastAsia="it-IT"/>
              </w:rPr>
            </w:pPr>
            <w:r w:rsidRPr="000D5A38">
              <w:rPr>
                <w:sz w:val="19"/>
                <w:szCs w:val="19"/>
                <w:lang w:eastAsia="it-IT"/>
              </w:rPr>
              <w:t xml:space="preserve">  </w:t>
            </w:r>
          </w:p>
          <w:tbl>
            <w:tblPr>
              <w:tblW w:w="0" w:type="auto"/>
              <w:tblCellSpacing w:w="0" w:type="dxa"/>
              <w:tblCellMar>
                <w:top w:w="15" w:type="dxa"/>
                <w:left w:w="15" w:type="dxa"/>
                <w:bottom w:w="15" w:type="dxa"/>
                <w:right w:w="15" w:type="dxa"/>
              </w:tblCellMar>
              <w:tblLook w:val="00A0"/>
            </w:tblPr>
            <w:tblGrid>
              <w:gridCol w:w="602"/>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72"/>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9"/>
                          <w:gridCol w:w="323"/>
                        </w:tblGrid>
                        <w:tr w:rsidR="00423E26" w:rsidRPr="00F83355">
                          <w:trPr>
                            <w:tblCellSpacing w:w="30" w:type="dxa"/>
                          </w:trPr>
                          <w:tc>
                            <w:tcPr>
                              <w:tcW w:w="0" w:type="auto"/>
                              <w:shd w:val="clear" w:color="auto" w:fill="C0D0C0"/>
                              <w:noWrap/>
                              <w:vAlign w:val="center"/>
                            </w:tcPr>
                            <w:p w:rsidR="00423E26" w:rsidRPr="000D5A38" w:rsidRDefault="00423E26" w:rsidP="000D5A38">
                              <w:pPr>
                                <w:spacing w:line="240" w:lineRule="auto"/>
                                <w:rPr>
                                  <w:sz w:val="19"/>
                                  <w:szCs w:val="19"/>
                                  <w:lang w:eastAsia="it-IT"/>
                                </w:rPr>
                              </w:pPr>
                              <w:r w:rsidRPr="000D5A38">
                                <w:rPr>
                                  <w:sz w:val="19"/>
                                  <w:szCs w:val="19"/>
                                  <w:lang w:eastAsia="it-IT"/>
                                </w:rPr>
                                <w:t>   </w:t>
                              </w:r>
                            </w:p>
                          </w:tc>
                          <w:tc>
                            <w:tcPr>
                              <w:tcW w:w="0" w:type="auto"/>
                              <w:noWrap/>
                              <w:vAlign w:val="center"/>
                            </w:tcPr>
                            <w:p w:rsidR="00423E26" w:rsidRPr="000D5A38" w:rsidRDefault="00423E26" w:rsidP="000D5A38">
                              <w:pPr>
                                <w:spacing w:line="240" w:lineRule="auto"/>
                                <w:rPr>
                                  <w:sz w:val="19"/>
                                  <w:szCs w:val="19"/>
                                  <w:lang w:eastAsia="it-IT"/>
                                </w:rPr>
                              </w:pPr>
                              <w:r w:rsidRPr="000D5A38">
                                <w:rPr>
                                  <w:sz w:val="19"/>
                                  <w:szCs w:val="19"/>
                                  <w:lang w:eastAsia="it-IT"/>
                                </w:rPr>
                                <w:t>V4</w:t>
                              </w:r>
                            </w:p>
                          </w:tc>
                        </w:tr>
                      </w:tbl>
                      <w:p w:rsidR="00423E26" w:rsidRPr="000D5A38" w:rsidRDefault="00423E26" w:rsidP="000D5A38">
                        <w:pPr>
                          <w:spacing w:line="240" w:lineRule="auto"/>
                          <w:rPr>
                            <w:sz w:val="19"/>
                            <w:szCs w:val="19"/>
                            <w:lang w:eastAsia="it-IT"/>
                          </w:rPr>
                        </w:pPr>
                      </w:p>
                    </w:tc>
                  </w:tr>
                </w:tbl>
                <w:p w:rsidR="00423E26" w:rsidRPr="000D5A38" w:rsidRDefault="00423E26" w:rsidP="000D5A38">
                  <w:pPr>
                    <w:spacing w:line="240" w:lineRule="auto"/>
                    <w:rPr>
                      <w:sz w:val="19"/>
                      <w:szCs w:val="19"/>
                      <w:lang w:eastAsia="it-IT"/>
                    </w:rPr>
                  </w:pPr>
                </w:p>
              </w:tc>
            </w:tr>
          </w:tbl>
          <w:p w:rsidR="00423E26" w:rsidRPr="000D5A38" w:rsidRDefault="00423E26" w:rsidP="000D5A38">
            <w:pPr>
              <w:spacing w:line="240" w:lineRule="auto"/>
              <w:rPr>
                <w:rFonts w:ascii="Times New Roman" w:hAnsi="Times New Roman" w:cs="Times New Roman"/>
                <w:sz w:val="24"/>
                <w:szCs w:val="24"/>
                <w:lang w:eastAsia="it-IT"/>
              </w:rPr>
            </w:pPr>
          </w:p>
        </w:tc>
      </w:tr>
    </w:tbl>
    <w:p w:rsidR="00423E26" w:rsidRDefault="00423E26" w:rsidP="000D5A38">
      <w:pPr>
        <w:spacing w:before="100" w:beforeAutospacing="1" w:after="100" w:afterAutospacing="1" w:line="240" w:lineRule="auto"/>
        <w:jc w:val="both"/>
        <w:rPr>
          <w:color w:val="000000"/>
          <w:sz w:val="26"/>
          <w:szCs w:val="26"/>
          <w:lang w:eastAsia="it-IT"/>
        </w:rPr>
      </w:pPr>
    </w:p>
    <w:p w:rsidR="00423E26" w:rsidRPr="00466150" w:rsidRDefault="00423E26" w:rsidP="00466150">
      <w:pPr>
        <w:spacing w:before="100" w:beforeAutospacing="1" w:after="100" w:afterAutospacing="1" w:line="276" w:lineRule="auto"/>
        <w:jc w:val="both"/>
        <w:rPr>
          <w:color w:val="000000"/>
          <w:sz w:val="24"/>
          <w:szCs w:val="24"/>
          <w:lang w:eastAsia="it-IT"/>
        </w:rPr>
      </w:pPr>
      <w:r w:rsidRPr="00466150">
        <w:rPr>
          <w:color w:val="000000"/>
          <w:sz w:val="24"/>
          <w:szCs w:val="24"/>
          <w:lang w:eastAsia="it-IT"/>
        </w:rPr>
        <w:t>Come si può vedere dal grafico sottostante, vi è una minima parte di bimbi di 3 anni (14%), e una grande percentuale di bimbi che hanno un’età compresa tra i 4 (41%) e i 5 anni (45%). Questo mi ha permesso di poter effettuare una ricerca più attenta, e un confronto tra le risposte date dai genitori e quelle date dai bambini di 4 e 5 anni, che hanno già una buona capacità di espressione.</w:t>
      </w:r>
    </w:p>
    <w:p w:rsidR="00423E26" w:rsidRDefault="00423E26" w:rsidP="000D5A38">
      <w:pPr>
        <w:spacing w:before="100" w:beforeAutospacing="1" w:after="100" w:afterAutospacing="1" w:line="240" w:lineRule="auto"/>
        <w:jc w:val="both"/>
        <w:rPr>
          <w:color w:val="000000"/>
          <w:sz w:val="26"/>
          <w:szCs w:val="26"/>
          <w:lang w:eastAsia="it-IT"/>
        </w:rPr>
      </w:pPr>
    </w:p>
    <w:p w:rsidR="00423E26" w:rsidRDefault="00423E26" w:rsidP="00FA625B">
      <w:pPr>
        <w:spacing w:before="100" w:beforeAutospacing="1" w:after="100" w:afterAutospacing="1" w:line="240" w:lineRule="auto"/>
        <w:jc w:val="center"/>
        <w:rPr>
          <w:color w:val="000000"/>
          <w:sz w:val="26"/>
          <w:szCs w:val="26"/>
          <w:lang w:eastAsia="it-IT"/>
        </w:rPr>
      </w:pPr>
      <w:r w:rsidRPr="00F83355">
        <w:rPr>
          <w:noProof/>
          <w:color w:val="000000"/>
          <w:sz w:val="26"/>
          <w:szCs w:val="26"/>
          <w:lang w:eastAsia="it-IT"/>
        </w:rPr>
        <w:object w:dxaOrig="7930" w:dyaOrig="3524">
          <v:shape id="_x0000_i1027" type="#_x0000_t75" style="width:396.75pt;height:176.25pt;visibility:visible" o:ole="">
            <v:imagedata r:id="rId19" o:title="" cropbottom="-37f"/>
            <o:lock v:ext="edit" aspectratio="f"/>
          </v:shape>
          <o:OLEObject Type="Embed" ProgID="Excel.Chart.8" ShapeID="_x0000_i1027" DrawAspect="Content" ObjectID="_1327165894" r:id="rId20"/>
        </w:object>
      </w:r>
    </w:p>
    <w:p w:rsidR="00423E26" w:rsidRDefault="00423E26" w:rsidP="005C3A65">
      <w:pPr>
        <w:pStyle w:val="NoSpacing"/>
        <w:numPr>
          <w:ilvl w:val="0"/>
          <w:numId w:val="12"/>
        </w:numPr>
        <w:spacing w:line="276" w:lineRule="auto"/>
        <w:jc w:val="both"/>
        <w:rPr>
          <w:kern w:val="28"/>
          <w:sz w:val="24"/>
          <w:szCs w:val="24"/>
        </w:rPr>
      </w:pPr>
      <w:r>
        <w:rPr>
          <w:kern w:val="28"/>
          <w:sz w:val="24"/>
          <w:szCs w:val="24"/>
        </w:rPr>
        <w:t>Domanda 5: Quanti televisori ci sono in casa?</w:t>
      </w:r>
    </w:p>
    <w:p w:rsidR="00423E26" w:rsidRDefault="00423E26" w:rsidP="005C3A65">
      <w:pPr>
        <w:pStyle w:val="NoSpacing"/>
        <w:spacing w:line="276" w:lineRule="auto"/>
        <w:ind w:left="720"/>
        <w:jc w:val="both"/>
        <w:rPr>
          <w:kern w:val="28"/>
          <w:sz w:val="24"/>
          <w:szCs w:val="24"/>
        </w:rPr>
      </w:pPr>
    </w:p>
    <w:tbl>
      <w:tblPr>
        <w:tblW w:w="0" w:type="auto"/>
        <w:tblCellSpacing w:w="15" w:type="dxa"/>
        <w:tblCellMar>
          <w:top w:w="15" w:type="dxa"/>
          <w:left w:w="15" w:type="dxa"/>
          <w:bottom w:w="15" w:type="dxa"/>
          <w:right w:w="15" w:type="dxa"/>
        </w:tblCellMar>
        <w:tblLook w:val="00A0"/>
      </w:tblPr>
      <w:tblGrid>
        <w:gridCol w:w="4564"/>
        <w:gridCol w:w="4170"/>
        <w:gridCol w:w="173"/>
        <w:gridCol w:w="821"/>
      </w:tblGrid>
      <w:tr w:rsidR="00423E26" w:rsidRPr="00F83355" w:rsidTr="005C3A65">
        <w:trPr>
          <w:tblCellSpacing w:w="15" w:type="dxa"/>
        </w:trPr>
        <w:tc>
          <w:tcPr>
            <w:tcW w:w="0" w:type="auto"/>
          </w:tcPr>
          <w:p w:rsidR="00423E26" w:rsidRPr="005C3A65" w:rsidRDefault="00423E26" w:rsidP="005C3A65">
            <w:pPr>
              <w:spacing w:line="240" w:lineRule="auto"/>
              <w:rPr>
                <w:sz w:val="26"/>
                <w:szCs w:val="26"/>
                <w:lang w:eastAsia="it-IT"/>
              </w:rPr>
            </w:pPr>
            <w:r w:rsidRPr="005C3A65">
              <w:rPr>
                <w:b/>
                <w:bCs/>
                <w:sz w:val="26"/>
                <w:szCs w:val="26"/>
                <w:lang w:eastAsia="it-IT"/>
              </w:rPr>
              <w:t>Distribuzione di frequenza:</w:t>
            </w:r>
            <w:r w:rsidRPr="005C3A65">
              <w:rPr>
                <w:sz w:val="26"/>
                <w:szCs w:val="26"/>
                <w:lang w:eastAsia="it-IT"/>
              </w:rPr>
              <w:br/>
            </w:r>
            <w:r w:rsidRPr="005C3A65">
              <w:rPr>
                <w:b/>
                <w:bCs/>
                <w:sz w:val="26"/>
                <w:szCs w:val="26"/>
                <w:lang w:eastAsia="it-IT"/>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Frequenza</w:t>
                  </w:r>
                  <w:r w:rsidRPr="005C3A65">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Percent.</w:t>
                  </w:r>
                  <w:r w:rsidRPr="005C3A65">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Frequenza</w:t>
                  </w:r>
                  <w:r w:rsidRPr="005C3A65">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Percent.</w:t>
                  </w:r>
                  <w:r w:rsidRPr="005C3A65">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0%:14%</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5%:27%</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49%:78%</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5%:27%</w:t>
                  </w:r>
                </w:p>
              </w:tc>
            </w:tr>
          </w:tbl>
          <w:p w:rsidR="00423E26" w:rsidRPr="005C3A65" w:rsidRDefault="00423E26" w:rsidP="005C3A65">
            <w:pPr>
              <w:spacing w:line="240" w:lineRule="auto"/>
              <w:rPr>
                <w:sz w:val="26"/>
                <w:szCs w:val="26"/>
                <w:lang w:eastAsia="it-IT"/>
              </w:rPr>
            </w:pPr>
            <w:r w:rsidRPr="005C3A65">
              <w:rPr>
                <w:sz w:val="26"/>
                <w:szCs w:val="26"/>
                <w:lang w:eastAsia="it-IT"/>
              </w:rPr>
              <w:br/>
            </w:r>
            <w:r w:rsidRPr="005C3A65">
              <w:rPr>
                <w:b/>
                <w:bCs/>
                <w:sz w:val="26"/>
                <w:szCs w:val="26"/>
                <w:lang w:eastAsia="it-IT"/>
              </w:rPr>
              <w:t>Campione</w:t>
            </w:r>
            <w:r w:rsidRPr="005C3A65">
              <w:rPr>
                <w:sz w:val="26"/>
                <w:szCs w:val="26"/>
                <w:lang w:eastAsia="it-IT"/>
              </w:rPr>
              <w:t>:</w:t>
            </w:r>
            <w:r w:rsidRPr="005C3A65">
              <w:rPr>
                <w:sz w:val="26"/>
                <w:szCs w:val="26"/>
                <w:lang w:eastAsia="it-IT"/>
              </w:rPr>
              <w:br/>
              <w:t>Numero di casi= 44</w:t>
            </w:r>
            <w:r w:rsidRPr="005C3A65">
              <w:rPr>
                <w:sz w:val="26"/>
                <w:szCs w:val="26"/>
                <w:lang w:eastAsia="it-IT"/>
              </w:rPr>
              <w:br/>
              <w:t>Indici di tendenza centrale:</w:t>
            </w:r>
            <w:r w:rsidRPr="005C3A65">
              <w:rPr>
                <w:sz w:val="26"/>
                <w:szCs w:val="26"/>
                <w:lang w:eastAsia="it-IT"/>
              </w:rPr>
              <w:br/>
              <w:t>  Moda = 2</w:t>
            </w:r>
            <w:r w:rsidRPr="005C3A65">
              <w:rPr>
                <w:sz w:val="26"/>
                <w:szCs w:val="26"/>
                <w:lang w:eastAsia="it-IT"/>
              </w:rPr>
              <w:br/>
              <w:t>  Mediana = 2</w:t>
            </w:r>
            <w:r w:rsidRPr="005C3A65">
              <w:rPr>
                <w:sz w:val="26"/>
                <w:szCs w:val="26"/>
                <w:lang w:eastAsia="it-IT"/>
              </w:rPr>
              <w:br/>
              <w:t>  Media = 1.91</w:t>
            </w:r>
            <w:r w:rsidRPr="005C3A65">
              <w:rPr>
                <w:sz w:val="26"/>
                <w:szCs w:val="26"/>
                <w:lang w:eastAsia="it-IT"/>
              </w:rPr>
              <w:br/>
              <w:t>Indici di dispersione:</w:t>
            </w:r>
            <w:r w:rsidRPr="005C3A65">
              <w:rPr>
                <w:sz w:val="26"/>
                <w:szCs w:val="26"/>
                <w:lang w:eastAsia="it-IT"/>
              </w:rPr>
              <w:br/>
              <w:t>  Squilibrio = 0.46</w:t>
            </w:r>
            <w:r w:rsidRPr="005C3A65">
              <w:rPr>
                <w:sz w:val="26"/>
                <w:szCs w:val="26"/>
                <w:lang w:eastAsia="it-IT"/>
              </w:rPr>
              <w:br/>
              <w:t>  Campo di variazione = 3</w:t>
            </w:r>
            <w:r w:rsidRPr="005C3A65">
              <w:rPr>
                <w:sz w:val="26"/>
                <w:szCs w:val="26"/>
                <w:lang w:eastAsia="it-IT"/>
              </w:rPr>
              <w:br/>
              <w:t>  Differenza interquartilica = 0</w:t>
            </w:r>
            <w:r w:rsidRPr="005C3A65">
              <w:rPr>
                <w:sz w:val="26"/>
                <w:szCs w:val="26"/>
                <w:lang w:eastAsia="it-IT"/>
              </w:rPr>
              <w:br/>
              <w:t xml:space="preserve">  Scarto tipo = 0.7 </w:t>
            </w:r>
          </w:p>
          <w:p w:rsidR="00423E26" w:rsidRPr="005C3A65" w:rsidRDefault="00423E26" w:rsidP="005C3A65">
            <w:pPr>
              <w:spacing w:before="100" w:beforeAutospacing="1" w:after="100" w:afterAutospacing="1" w:line="240" w:lineRule="auto"/>
              <w:rPr>
                <w:sz w:val="26"/>
                <w:szCs w:val="26"/>
                <w:lang w:eastAsia="it-IT"/>
              </w:rPr>
            </w:pPr>
            <w:r w:rsidRPr="005C3A65">
              <w:rPr>
                <w:b/>
                <w:bCs/>
                <w:sz w:val="26"/>
                <w:szCs w:val="26"/>
                <w:lang w:eastAsia="it-IT"/>
              </w:rPr>
              <w:t>Popolazione</w:t>
            </w:r>
            <w:r w:rsidRPr="005C3A65">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da 1.7 a 2.12</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da 0.59 a 0.92</w:t>
                  </w:r>
                </w:p>
              </w:tc>
            </w:tr>
          </w:tbl>
          <w:p w:rsidR="00423E26" w:rsidRPr="005C3A65" w:rsidRDefault="00423E26" w:rsidP="005C3A65">
            <w:pPr>
              <w:spacing w:line="240" w:lineRule="auto"/>
              <w:rPr>
                <w:rFonts w:ascii="Times New Roman" w:hAnsi="Times New Roman" w:cs="Times New Roman"/>
                <w:sz w:val="24"/>
                <w:szCs w:val="24"/>
                <w:lang w:eastAsia="it-IT"/>
              </w:rPr>
            </w:pPr>
          </w:p>
        </w:tc>
        <w:tc>
          <w:tcPr>
            <w:tcW w:w="4500" w:type="dxa"/>
          </w:tcPr>
          <w:p w:rsidR="00423E26" w:rsidRPr="005C3A65" w:rsidRDefault="00423E26" w:rsidP="005C3A65">
            <w:pPr>
              <w:spacing w:before="100" w:beforeAutospacing="1" w:after="100" w:afterAutospacing="1" w:line="240" w:lineRule="auto"/>
              <w:jc w:val="right"/>
              <w:rPr>
                <w:sz w:val="26"/>
                <w:szCs w:val="26"/>
                <w:lang w:eastAsia="it-IT"/>
              </w:rPr>
            </w:pPr>
            <w:r w:rsidRPr="005C3A65">
              <w:rPr>
                <w:sz w:val="26"/>
                <w:szCs w:val="26"/>
                <w:lang w:eastAsia="it-IT"/>
              </w:rPr>
              <w:t xml:space="preserve">  </w:t>
            </w:r>
          </w:p>
          <w:tbl>
            <w:tblPr>
              <w:tblW w:w="0" w:type="auto"/>
              <w:jc w:val="right"/>
              <w:tblCellSpacing w:w="15" w:type="dxa"/>
              <w:tblCellMar>
                <w:left w:w="0" w:type="dxa"/>
                <w:right w:w="0" w:type="dxa"/>
              </w:tblCellMar>
              <w:tblLook w:val="00A0"/>
            </w:tblPr>
            <w:tblGrid>
              <w:gridCol w:w="421"/>
              <w:gridCol w:w="551"/>
              <w:gridCol w:w="551"/>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6"/>
                  </w:tblGrid>
                  <w:tr w:rsidR="00423E26" w:rsidRPr="00F83355">
                    <w:trPr>
                      <w:tblCellSpacing w:w="0" w:type="dxa"/>
                      <w:jc w:val="center"/>
                    </w:trPr>
                    <w:tc>
                      <w:tcPr>
                        <w:tcW w:w="0" w:type="auto"/>
                        <w:vAlign w:val="bottom"/>
                      </w:tcPr>
                      <w:p w:rsidR="00423E26" w:rsidRPr="005C3A65" w:rsidRDefault="00423E26" w:rsidP="005C3A65">
                        <w:pPr>
                          <w:spacing w:line="240" w:lineRule="auto"/>
                          <w:jc w:val="center"/>
                          <w:rPr>
                            <w:sz w:val="26"/>
                            <w:szCs w:val="26"/>
                            <w:lang w:eastAsia="it-IT"/>
                          </w:rPr>
                        </w:pPr>
                        <w:r w:rsidRPr="005C3A65">
                          <w:rPr>
                            <w:sz w:val="26"/>
                            <w:szCs w:val="26"/>
                            <w:lang w:eastAsia="it-IT"/>
                          </w:rPr>
                          <w:t>5%</w:t>
                        </w:r>
                      </w:p>
                    </w:tc>
                  </w:tr>
                  <w:tr w:rsidR="00423E26" w:rsidRPr="00F83355">
                    <w:trPr>
                      <w:trHeight w:val="120"/>
                      <w:tblCellSpacing w:w="0" w:type="dxa"/>
                      <w:jc w:val="center"/>
                    </w:trPr>
                    <w:tc>
                      <w:tcPr>
                        <w:tcW w:w="0" w:type="auto"/>
                        <w:shd w:val="clear" w:color="auto" w:fill="C0D0C0"/>
                        <w:vAlign w:val="bottom"/>
                      </w:tcPr>
                      <w:p w:rsidR="00423E26" w:rsidRPr="005C3A65" w:rsidRDefault="00423E26" w:rsidP="005C3A65">
                        <w:pPr>
                          <w:spacing w:line="240" w:lineRule="auto"/>
                          <w:jc w:val="center"/>
                          <w:rPr>
                            <w:sz w:val="12"/>
                            <w:szCs w:val="26"/>
                            <w:lang w:eastAsia="it-IT"/>
                          </w:rPr>
                        </w:pPr>
                      </w:p>
                    </w:tc>
                  </w:tr>
                </w:tbl>
                <w:p w:rsidR="00423E26" w:rsidRPr="005C3A65" w:rsidRDefault="00423E26" w:rsidP="005C3A65">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5C3A65" w:rsidRDefault="00423E26" w:rsidP="005C3A65">
                        <w:pPr>
                          <w:spacing w:line="240" w:lineRule="auto"/>
                          <w:jc w:val="center"/>
                          <w:rPr>
                            <w:sz w:val="26"/>
                            <w:szCs w:val="26"/>
                            <w:lang w:eastAsia="it-IT"/>
                          </w:rPr>
                        </w:pPr>
                        <w:r w:rsidRPr="005C3A65">
                          <w:rPr>
                            <w:sz w:val="26"/>
                            <w:szCs w:val="26"/>
                            <w:lang w:eastAsia="it-IT"/>
                          </w:rPr>
                          <w:t>16%</w:t>
                        </w:r>
                      </w:p>
                    </w:tc>
                  </w:tr>
                  <w:tr w:rsidR="00423E26" w:rsidRPr="00F83355">
                    <w:trPr>
                      <w:trHeight w:val="375"/>
                      <w:tblCellSpacing w:w="0" w:type="dxa"/>
                      <w:jc w:val="center"/>
                    </w:trPr>
                    <w:tc>
                      <w:tcPr>
                        <w:tcW w:w="0" w:type="auto"/>
                        <w:shd w:val="clear" w:color="auto" w:fill="C0D0C0"/>
                        <w:vAlign w:val="bottom"/>
                      </w:tcPr>
                      <w:p w:rsidR="00423E26" w:rsidRPr="005C3A65" w:rsidRDefault="00423E26" w:rsidP="005C3A65">
                        <w:pPr>
                          <w:spacing w:line="240" w:lineRule="auto"/>
                          <w:jc w:val="center"/>
                          <w:rPr>
                            <w:sz w:val="26"/>
                            <w:szCs w:val="26"/>
                            <w:lang w:eastAsia="it-IT"/>
                          </w:rPr>
                        </w:pPr>
                      </w:p>
                    </w:tc>
                  </w:tr>
                </w:tbl>
                <w:p w:rsidR="00423E26" w:rsidRPr="005C3A65" w:rsidRDefault="00423E26" w:rsidP="005C3A65">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5C3A65" w:rsidRDefault="00423E26" w:rsidP="005C3A65">
                        <w:pPr>
                          <w:spacing w:line="240" w:lineRule="auto"/>
                          <w:jc w:val="center"/>
                          <w:rPr>
                            <w:sz w:val="26"/>
                            <w:szCs w:val="26"/>
                            <w:lang w:eastAsia="it-IT"/>
                          </w:rPr>
                        </w:pPr>
                        <w:r w:rsidRPr="005C3A65">
                          <w:rPr>
                            <w:sz w:val="26"/>
                            <w:szCs w:val="26"/>
                            <w:lang w:eastAsia="it-IT"/>
                          </w:rPr>
                          <w:t>64%</w:t>
                        </w:r>
                      </w:p>
                    </w:tc>
                  </w:tr>
                  <w:tr w:rsidR="00423E26" w:rsidRPr="00F83355">
                    <w:trPr>
                      <w:trHeight w:val="1500"/>
                      <w:tblCellSpacing w:w="0" w:type="dxa"/>
                      <w:jc w:val="center"/>
                    </w:trPr>
                    <w:tc>
                      <w:tcPr>
                        <w:tcW w:w="0" w:type="auto"/>
                        <w:shd w:val="clear" w:color="auto" w:fill="C0D0C0"/>
                        <w:vAlign w:val="bottom"/>
                      </w:tcPr>
                      <w:p w:rsidR="00423E26" w:rsidRPr="005C3A65" w:rsidRDefault="00423E26" w:rsidP="005C3A65">
                        <w:pPr>
                          <w:spacing w:line="240" w:lineRule="auto"/>
                          <w:jc w:val="center"/>
                          <w:rPr>
                            <w:sz w:val="26"/>
                            <w:szCs w:val="26"/>
                            <w:lang w:eastAsia="it-IT"/>
                          </w:rPr>
                        </w:pPr>
                      </w:p>
                    </w:tc>
                  </w:tr>
                </w:tbl>
                <w:p w:rsidR="00423E26" w:rsidRPr="005C3A65" w:rsidRDefault="00423E26" w:rsidP="005C3A65">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5C3A65" w:rsidRDefault="00423E26" w:rsidP="005C3A65">
                        <w:pPr>
                          <w:spacing w:line="240" w:lineRule="auto"/>
                          <w:jc w:val="center"/>
                          <w:rPr>
                            <w:sz w:val="26"/>
                            <w:szCs w:val="26"/>
                            <w:lang w:eastAsia="it-IT"/>
                          </w:rPr>
                        </w:pPr>
                        <w:r w:rsidRPr="005C3A65">
                          <w:rPr>
                            <w:sz w:val="26"/>
                            <w:szCs w:val="26"/>
                            <w:lang w:eastAsia="it-IT"/>
                          </w:rPr>
                          <w:t>16%</w:t>
                        </w:r>
                      </w:p>
                    </w:tc>
                  </w:tr>
                  <w:tr w:rsidR="00423E26" w:rsidRPr="00F83355">
                    <w:trPr>
                      <w:trHeight w:val="375"/>
                      <w:tblCellSpacing w:w="0" w:type="dxa"/>
                      <w:jc w:val="center"/>
                    </w:trPr>
                    <w:tc>
                      <w:tcPr>
                        <w:tcW w:w="0" w:type="auto"/>
                        <w:shd w:val="clear" w:color="auto" w:fill="C0D0C0"/>
                        <w:vAlign w:val="bottom"/>
                      </w:tcPr>
                      <w:p w:rsidR="00423E26" w:rsidRPr="005C3A65" w:rsidRDefault="00423E26" w:rsidP="005C3A65">
                        <w:pPr>
                          <w:spacing w:line="240" w:lineRule="auto"/>
                          <w:jc w:val="center"/>
                          <w:rPr>
                            <w:sz w:val="26"/>
                            <w:szCs w:val="26"/>
                            <w:lang w:eastAsia="it-IT"/>
                          </w:rPr>
                        </w:pPr>
                      </w:p>
                    </w:tc>
                  </w:tr>
                </w:tbl>
                <w:p w:rsidR="00423E26" w:rsidRPr="005C3A65" w:rsidRDefault="00423E26" w:rsidP="005C3A65">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2</w:t>
                  </w:r>
                </w:p>
              </w:tc>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7</w:t>
                  </w:r>
                </w:p>
              </w:tc>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28</w:t>
                  </w:r>
                </w:p>
              </w:tc>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7</w:t>
                  </w:r>
                </w:p>
              </w:tc>
            </w:tr>
            <w:tr w:rsidR="00423E26" w:rsidRPr="00F83355">
              <w:trPr>
                <w:tblCellSpacing w:w="15" w:type="dxa"/>
                <w:jc w:val="right"/>
              </w:trPr>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0</w:t>
                  </w:r>
                </w:p>
              </w:tc>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1</w:t>
                  </w:r>
                </w:p>
              </w:tc>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2</w:t>
                  </w:r>
                </w:p>
              </w:tc>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3</w:t>
                  </w:r>
                </w:p>
              </w:tc>
            </w:tr>
          </w:tbl>
          <w:p w:rsidR="00423E26" w:rsidRPr="005C3A65" w:rsidRDefault="00423E26" w:rsidP="005C3A65">
            <w:pPr>
              <w:spacing w:line="240" w:lineRule="auto"/>
              <w:rPr>
                <w:rFonts w:ascii="Times New Roman" w:hAnsi="Times New Roman" w:cs="Times New Roman"/>
                <w:sz w:val="24"/>
                <w:szCs w:val="24"/>
                <w:lang w:eastAsia="it-IT"/>
              </w:rPr>
            </w:pPr>
          </w:p>
        </w:tc>
        <w:tc>
          <w:tcPr>
            <w:tcW w:w="150" w:type="dxa"/>
            <w:vAlign w:val="center"/>
          </w:tcPr>
          <w:p w:rsidR="00423E26" w:rsidRPr="005C3A65" w:rsidRDefault="00423E26" w:rsidP="005C3A65">
            <w:pPr>
              <w:spacing w:line="240" w:lineRule="auto"/>
              <w:rPr>
                <w:sz w:val="26"/>
                <w:szCs w:val="26"/>
                <w:lang w:eastAsia="it-IT"/>
              </w:rPr>
            </w:pPr>
            <w:r w:rsidRPr="005C3A65">
              <w:rPr>
                <w:sz w:val="26"/>
                <w:szCs w:val="26"/>
                <w:lang w:eastAsia="it-IT"/>
              </w:rPr>
              <w:t> </w:t>
            </w:r>
          </w:p>
        </w:tc>
        <w:tc>
          <w:tcPr>
            <w:tcW w:w="0" w:type="auto"/>
          </w:tcPr>
          <w:p w:rsidR="00423E26" w:rsidRPr="005C3A65" w:rsidRDefault="00423E26" w:rsidP="005C3A65">
            <w:pPr>
              <w:spacing w:before="100" w:beforeAutospacing="1" w:after="100" w:afterAutospacing="1" w:line="240" w:lineRule="auto"/>
              <w:rPr>
                <w:sz w:val="26"/>
                <w:szCs w:val="26"/>
                <w:lang w:eastAsia="it-IT"/>
              </w:rPr>
            </w:pPr>
            <w:r w:rsidRPr="005C3A65">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746"/>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16"/>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409"/>
                        </w:tblGrid>
                        <w:tr w:rsidR="00423E26" w:rsidRPr="00F83355">
                          <w:trPr>
                            <w:tblCellSpacing w:w="30" w:type="dxa"/>
                          </w:trPr>
                          <w:tc>
                            <w:tcPr>
                              <w:tcW w:w="0" w:type="auto"/>
                              <w:shd w:val="clear" w:color="auto" w:fill="C0D0C0"/>
                              <w:noWrap/>
                              <w:vAlign w:val="center"/>
                            </w:tcPr>
                            <w:p w:rsidR="00423E26" w:rsidRPr="005C3A65" w:rsidRDefault="00423E26" w:rsidP="005C3A65">
                              <w:pPr>
                                <w:spacing w:line="240" w:lineRule="auto"/>
                                <w:rPr>
                                  <w:sz w:val="26"/>
                                  <w:szCs w:val="26"/>
                                  <w:lang w:eastAsia="it-IT"/>
                                </w:rPr>
                              </w:pPr>
                              <w:r w:rsidRPr="005C3A65">
                                <w:rPr>
                                  <w:sz w:val="26"/>
                                  <w:szCs w:val="26"/>
                                  <w:lang w:eastAsia="it-IT"/>
                                </w:rPr>
                                <w:t>   </w:t>
                              </w:r>
                            </w:p>
                          </w:tc>
                          <w:tc>
                            <w:tcPr>
                              <w:tcW w:w="0" w:type="auto"/>
                              <w:noWrap/>
                              <w:vAlign w:val="center"/>
                            </w:tcPr>
                            <w:p w:rsidR="00423E26" w:rsidRPr="005C3A65" w:rsidRDefault="00423E26" w:rsidP="005C3A65">
                              <w:pPr>
                                <w:spacing w:line="240" w:lineRule="auto"/>
                                <w:rPr>
                                  <w:sz w:val="26"/>
                                  <w:szCs w:val="26"/>
                                  <w:lang w:eastAsia="it-IT"/>
                                </w:rPr>
                              </w:pPr>
                              <w:r w:rsidRPr="005C3A65">
                                <w:rPr>
                                  <w:sz w:val="26"/>
                                  <w:szCs w:val="26"/>
                                  <w:lang w:eastAsia="it-IT"/>
                                </w:rPr>
                                <w:t>V5</w:t>
                              </w:r>
                            </w:p>
                          </w:tc>
                        </w:tr>
                      </w:tbl>
                      <w:p w:rsidR="00423E26" w:rsidRPr="005C3A65" w:rsidRDefault="00423E26" w:rsidP="005C3A65">
                        <w:pPr>
                          <w:spacing w:line="240" w:lineRule="auto"/>
                          <w:rPr>
                            <w:sz w:val="26"/>
                            <w:szCs w:val="26"/>
                            <w:lang w:eastAsia="it-IT"/>
                          </w:rPr>
                        </w:pPr>
                      </w:p>
                    </w:tc>
                  </w:tr>
                </w:tbl>
                <w:p w:rsidR="00423E26" w:rsidRPr="005C3A65" w:rsidRDefault="00423E26" w:rsidP="005C3A65">
                  <w:pPr>
                    <w:spacing w:line="240" w:lineRule="auto"/>
                    <w:rPr>
                      <w:sz w:val="26"/>
                      <w:szCs w:val="26"/>
                      <w:lang w:eastAsia="it-IT"/>
                    </w:rPr>
                  </w:pPr>
                </w:p>
              </w:tc>
            </w:tr>
          </w:tbl>
          <w:p w:rsidR="00423E26" w:rsidRPr="005C3A65" w:rsidRDefault="00423E26" w:rsidP="005C3A65">
            <w:pPr>
              <w:spacing w:line="240" w:lineRule="auto"/>
              <w:rPr>
                <w:rFonts w:ascii="Times New Roman" w:hAnsi="Times New Roman" w:cs="Times New Roman"/>
                <w:sz w:val="24"/>
                <w:szCs w:val="24"/>
                <w:lang w:eastAsia="it-IT"/>
              </w:rPr>
            </w:pPr>
          </w:p>
        </w:tc>
      </w:tr>
    </w:tbl>
    <w:p w:rsidR="00423E26" w:rsidRDefault="00423E26" w:rsidP="005C3A65">
      <w:pPr>
        <w:pStyle w:val="NoSpacing"/>
        <w:spacing w:line="276" w:lineRule="auto"/>
        <w:jc w:val="both"/>
        <w:rPr>
          <w:kern w:val="28"/>
          <w:sz w:val="24"/>
          <w:szCs w:val="24"/>
        </w:rPr>
      </w:pPr>
    </w:p>
    <w:p w:rsidR="00423E26" w:rsidRDefault="00423E26" w:rsidP="005C3A65">
      <w:pPr>
        <w:pStyle w:val="NoSpacing"/>
        <w:spacing w:line="276" w:lineRule="auto"/>
        <w:jc w:val="both"/>
        <w:rPr>
          <w:kern w:val="28"/>
          <w:sz w:val="24"/>
          <w:szCs w:val="24"/>
        </w:rPr>
      </w:pPr>
      <w:r>
        <w:rPr>
          <w:kern w:val="28"/>
          <w:sz w:val="24"/>
          <w:szCs w:val="24"/>
        </w:rPr>
        <w:t>È evidente come la televisione sia ampiamente presente nelle nostre case, nella maggior parte dei casi presi in esame (64%) vi sono 2 apparecchi in ogni casa, e questa risulta essere la categoria con la frequenza più alta. Nel 16% dei casi, si ha un solo apparecchio, così come nella stessa % si hanno 3 televisori. Solo in 2 casi è risultato che, per scelta, non si hanno televisori in casa.</w:t>
      </w:r>
    </w:p>
    <w:p w:rsidR="00423E26" w:rsidRDefault="00423E26" w:rsidP="005C3A65">
      <w:pPr>
        <w:pStyle w:val="NoSpacing"/>
        <w:spacing w:line="276" w:lineRule="auto"/>
        <w:jc w:val="both"/>
        <w:rPr>
          <w:kern w:val="28"/>
          <w:sz w:val="24"/>
          <w:szCs w:val="24"/>
        </w:rPr>
      </w:pPr>
    </w:p>
    <w:p w:rsidR="00423E26" w:rsidRDefault="00423E26" w:rsidP="00493EAA">
      <w:pPr>
        <w:pStyle w:val="NoSpacing"/>
        <w:spacing w:line="276" w:lineRule="auto"/>
        <w:ind w:left="720"/>
        <w:jc w:val="center"/>
        <w:rPr>
          <w:kern w:val="28"/>
          <w:sz w:val="24"/>
          <w:szCs w:val="24"/>
        </w:rPr>
      </w:pPr>
      <w:r w:rsidRPr="00F83355">
        <w:rPr>
          <w:noProof/>
          <w:kern w:val="28"/>
          <w:sz w:val="24"/>
          <w:szCs w:val="24"/>
          <w:lang w:eastAsia="it-IT"/>
        </w:rPr>
        <w:object w:dxaOrig="6989" w:dyaOrig="2755">
          <v:shape id="_x0000_i1028" type="#_x0000_t75" style="width:349.5pt;height:138pt;visibility:visible" o:ole="">
            <v:imagedata r:id="rId21" o:title="" cropbottom="-71f"/>
            <o:lock v:ext="edit" aspectratio="f"/>
          </v:shape>
          <o:OLEObject Type="Embed" ProgID="Excel.Chart.8" ShapeID="_x0000_i1028" DrawAspect="Content" ObjectID="_1327165895" r:id="rId22"/>
        </w:object>
      </w:r>
    </w:p>
    <w:p w:rsidR="00423E26" w:rsidRDefault="00423E26" w:rsidP="001D39B4">
      <w:pPr>
        <w:pStyle w:val="NoSpacing"/>
        <w:numPr>
          <w:ilvl w:val="0"/>
          <w:numId w:val="12"/>
        </w:numPr>
        <w:spacing w:line="276" w:lineRule="auto"/>
        <w:jc w:val="both"/>
        <w:rPr>
          <w:kern w:val="28"/>
          <w:sz w:val="24"/>
          <w:szCs w:val="24"/>
        </w:rPr>
      </w:pPr>
      <w:r>
        <w:rPr>
          <w:kern w:val="28"/>
          <w:sz w:val="24"/>
          <w:szCs w:val="24"/>
        </w:rPr>
        <w:t>Domanda 6: In quali stanze è presente il televisore?</w:t>
      </w:r>
    </w:p>
    <w:p w:rsidR="00423E26" w:rsidRDefault="00423E26" w:rsidP="00176021">
      <w:pPr>
        <w:pStyle w:val="NoSpacing"/>
        <w:spacing w:line="276" w:lineRule="auto"/>
        <w:jc w:val="both"/>
        <w:rPr>
          <w:kern w:val="28"/>
          <w:sz w:val="24"/>
          <w:szCs w:val="24"/>
        </w:rPr>
      </w:pPr>
    </w:p>
    <w:p w:rsidR="00423E26" w:rsidRDefault="00423E26" w:rsidP="00176021">
      <w:pPr>
        <w:pStyle w:val="NoSpacing"/>
        <w:spacing w:line="276" w:lineRule="auto"/>
        <w:jc w:val="both"/>
        <w:rPr>
          <w:kern w:val="28"/>
          <w:sz w:val="24"/>
          <w:szCs w:val="24"/>
        </w:rPr>
      </w:pPr>
      <w:r>
        <w:rPr>
          <w:kern w:val="28"/>
          <w:sz w:val="24"/>
          <w:szCs w:val="24"/>
        </w:rPr>
        <w:t>In cucina:</w:t>
      </w:r>
    </w:p>
    <w:p w:rsidR="00423E26" w:rsidRDefault="00423E26" w:rsidP="00176021">
      <w:pPr>
        <w:pStyle w:val="NoSpacing"/>
        <w:spacing w:line="276" w:lineRule="auto"/>
        <w:jc w:val="both"/>
        <w:rPr>
          <w:kern w:val="28"/>
          <w:sz w:val="24"/>
          <w:szCs w:val="24"/>
        </w:rPr>
      </w:pPr>
    </w:p>
    <w:tbl>
      <w:tblPr>
        <w:tblW w:w="0" w:type="auto"/>
        <w:tblCellSpacing w:w="15" w:type="dxa"/>
        <w:tblCellMar>
          <w:top w:w="15" w:type="dxa"/>
          <w:left w:w="15" w:type="dxa"/>
          <w:bottom w:w="15" w:type="dxa"/>
          <w:right w:w="15" w:type="dxa"/>
        </w:tblCellMar>
        <w:tblLook w:val="00A0"/>
      </w:tblPr>
      <w:tblGrid>
        <w:gridCol w:w="4564"/>
        <w:gridCol w:w="3885"/>
        <w:gridCol w:w="169"/>
        <w:gridCol w:w="1110"/>
      </w:tblGrid>
      <w:tr w:rsidR="00423E26" w:rsidRPr="00F83355" w:rsidTr="00176021">
        <w:trPr>
          <w:tblCellSpacing w:w="15" w:type="dxa"/>
        </w:trPr>
        <w:tc>
          <w:tcPr>
            <w:tcW w:w="0" w:type="auto"/>
          </w:tcPr>
          <w:p w:rsidR="00423E26" w:rsidRPr="00176021" w:rsidRDefault="00423E26" w:rsidP="00176021">
            <w:pPr>
              <w:spacing w:line="240" w:lineRule="auto"/>
              <w:rPr>
                <w:sz w:val="26"/>
                <w:szCs w:val="26"/>
                <w:lang w:eastAsia="it-IT"/>
              </w:rPr>
            </w:pPr>
            <w:r w:rsidRPr="00176021">
              <w:rPr>
                <w:b/>
                <w:bCs/>
                <w:sz w:val="26"/>
                <w:szCs w:val="26"/>
                <w:lang w:eastAsia="it-IT"/>
              </w:rPr>
              <w:t>Distribuzione di frequenza:</w:t>
            </w:r>
            <w:r w:rsidRPr="00176021">
              <w:rPr>
                <w:sz w:val="26"/>
                <w:szCs w:val="26"/>
                <w:lang w:eastAsia="it-IT"/>
              </w:rPr>
              <w:br/>
            </w:r>
            <w:r w:rsidRPr="00176021">
              <w:rPr>
                <w:b/>
                <w:bCs/>
                <w:sz w:val="26"/>
                <w:szCs w:val="26"/>
                <w:lang w:eastAsia="it-IT"/>
              </w:rPr>
              <w:t>V6_1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Frequenza</w:t>
                  </w:r>
                  <w:r w:rsidRPr="00176021">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Percent.</w:t>
                  </w:r>
                  <w:r w:rsidRPr="00176021">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Frequenza</w:t>
                  </w:r>
                  <w:r w:rsidRPr="00176021">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Percent.</w:t>
                  </w:r>
                  <w:r w:rsidRPr="00176021">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26%:55%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45%:74%</w:t>
                  </w:r>
                </w:p>
              </w:tc>
            </w:tr>
          </w:tbl>
          <w:p w:rsidR="00423E26" w:rsidRPr="00176021" w:rsidRDefault="00423E26" w:rsidP="00176021">
            <w:pPr>
              <w:spacing w:line="240" w:lineRule="auto"/>
              <w:rPr>
                <w:sz w:val="26"/>
                <w:szCs w:val="26"/>
                <w:lang w:eastAsia="it-IT"/>
              </w:rPr>
            </w:pPr>
            <w:r w:rsidRPr="00176021">
              <w:rPr>
                <w:sz w:val="26"/>
                <w:szCs w:val="26"/>
                <w:lang w:eastAsia="it-IT"/>
              </w:rPr>
              <w:br/>
            </w:r>
            <w:r w:rsidRPr="00176021">
              <w:rPr>
                <w:b/>
                <w:bCs/>
                <w:sz w:val="26"/>
                <w:szCs w:val="26"/>
                <w:lang w:eastAsia="it-IT"/>
              </w:rPr>
              <w:t>Campione</w:t>
            </w:r>
            <w:r w:rsidRPr="00176021">
              <w:rPr>
                <w:sz w:val="26"/>
                <w:szCs w:val="26"/>
                <w:lang w:eastAsia="it-IT"/>
              </w:rPr>
              <w:t>:</w:t>
            </w:r>
            <w:r w:rsidRPr="00176021">
              <w:rPr>
                <w:sz w:val="26"/>
                <w:szCs w:val="26"/>
                <w:lang w:eastAsia="it-IT"/>
              </w:rPr>
              <w:br/>
              <w:t>Numero di casi= 44</w:t>
            </w:r>
            <w:r w:rsidRPr="00176021">
              <w:rPr>
                <w:sz w:val="26"/>
                <w:szCs w:val="26"/>
                <w:lang w:eastAsia="it-IT"/>
              </w:rPr>
              <w:br/>
              <w:t>Indici di tendenza centrale:</w:t>
            </w:r>
            <w:r w:rsidRPr="00176021">
              <w:rPr>
                <w:sz w:val="26"/>
                <w:szCs w:val="26"/>
                <w:lang w:eastAsia="it-IT"/>
              </w:rPr>
              <w:br/>
              <w:t>  Moda = 1</w:t>
            </w:r>
            <w:r w:rsidRPr="00176021">
              <w:rPr>
                <w:sz w:val="26"/>
                <w:szCs w:val="26"/>
                <w:lang w:eastAsia="it-IT"/>
              </w:rPr>
              <w:br/>
              <w:t>  Mediana = 1</w:t>
            </w:r>
            <w:r w:rsidRPr="00176021">
              <w:rPr>
                <w:sz w:val="26"/>
                <w:szCs w:val="26"/>
                <w:lang w:eastAsia="it-IT"/>
              </w:rPr>
              <w:br/>
              <w:t>  Media = 0.59</w:t>
            </w:r>
            <w:r w:rsidRPr="00176021">
              <w:rPr>
                <w:sz w:val="26"/>
                <w:szCs w:val="26"/>
                <w:lang w:eastAsia="it-IT"/>
              </w:rPr>
              <w:br/>
              <w:t>Indici di dispersione:</w:t>
            </w:r>
            <w:r w:rsidRPr="00176021">
              <w:rPr>
                <w:sz w:val="26"/>
                <w:szCs w:val="26"/>
                <w:lang w:eastAsia="it-IT"/>
              </w:rPr>
              <w:br/>
              <w:t>  Squilibrio = 0.52</w:t>
            </w:r>
            <w:r w:rsidRPr="00176021">
              <w:rPr>
                <w:sz w:val="26"/>
                <w:szCs w:val="26"/>
                <w:lang w:eastAsia="it-IT"/>
              </w:rPr>
              <w:br/>
              <w:t>  Campo di variazione = 1</w:t>
            </w:r>
            <w:r w:rsidRPr="00176021">
              <w:rPr>
                <w:sz w:val="26"/>
                <w:szCs w:val="26"/>
                <w:lang w:eastAsia="it-IT"/>
              </w:rPr>
              <w:br/>
              <w:t>  Differenza interquartilica = 1</w:t>
            </w:r>
            <w:r w:rsidRPr="00176021">
              <w:rPr>
                <w:sz w:val="26"/>
                <w:szCs w:val="26"/>
                <w:lang w:eastAsia="it-IT"/>
              </w:rPr>
              <w:br/>
              <w:t xml:space="preserve">  Scarto tipo = 0.49 </w:t>
            </w:r>
          </w:p>
          <w:p w:rsidR="00423E26" w:rsidRPr="00176021" w:rsidRDefault="00423E26" w:rsidP="00176021">
            <w:pPr>
              <w:spacing w:line="240" w:lineRule="auto"/>
              <w:rPr>
                <w:rFonts w:ascii="Times New Roman" w:hAnsi="Times New Roman" w:cs="Times New Roman"/>
                <w:sz w:val="24"/>
                <w:szCs w:val="24"/>
                <w:lang w:eastAsia="it-IT"/>
              </w:rPr>
            </w:pPr>
          </w:p>
        </w:tc>
        <w:tc>
          <w:tcPr>
            <w:tcW w:w="4500" w:type="dxa"/>
          </w:tcPr>
          <w:p w:rsidR="00423E26" w:rsidRPr="00176021" w:rsidRDefault="00423E26" w:rsidP="00176021">
            <w:pPr>
              <w:spacing w:before="100" w:beforeAutospacing="1" w:after="100" w:afterAutospacing="1" w:line="240" w:lineRule="auto"/>
              <w:jc w:val="right"/>
              <w:rPr>
                <w:sz w:val="26"/>
                <w:szCs w:val="26"/>
                <w:lang w:eastAsia="it-IT"/>
              </w:rPr>
            </w:pPr>
            <w:r w:rsidRPr="00176021">
              <w:rPr>
                <w:sz w:val="26"/>
                <w:szCs w:val="26"/>
                <w:lang w:eastAsia="it-IT"/>
              </w:rPr>
              <w:t xml:space="preserve">  </w:t>
            </w:r>
          </w:p>
          <w:tbl>
            <w:tblPr>
              <w:tblW w:w="0" w:type="auto"/>
              <w:jc w:val="right"/>
              <w:tblCellSpacing w:w="15" w:type="dxa"/>
              <w:tblCellMar>
                <w:left w:w="0" w:type="dxa"/>
                <w:right w:w="0" w:type="dxa"/>
              </w:tblCellMar>
              <w:tblLook w:val="00A0"/>
            </w:tblPr>
            <w:tblGrid>
              <w:gridCol w:w="566"/>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176021" w:rsidRDefault="00423E26" w:rsidP="00176021">
                        <w:pPr>
                          <w:spacing w:line="240" w:lineRule="auto"/>
                          <w:jc w:val="center"/>
                          <w:rPr>
                            <w:sz w:val="26"/>
                            <w:szCs w:val="26"/>
                            <w:lang w:eastAsia="it-IT"/>
                          </w:rPr>
                        </w:pPr>
                        <w:r w:rsidRPr="00176021">
                          <w:rPr>
                            <w:sz w:val="26"/>
                            <w:szCs w:val="26"/>
                            <w:lang w:eastAsia="it-IT"/>
                          </w:rPr>
                          <w:t>41%</w:t>
                        </w:r>
                      </w:p>
                    </w:tc>
                  </w:tr>
                  <w:tr w:rsidR="00423E26" w:rsidRPr="00F83355">
                    <w:trPr>
                      <w:trHeight w:val="1035"/>
                      <w:tblCellSpacing w:w="0" w:type="dxa"/>
                      <w:jc w:val="center"/>
                    </w:trPr>
                    <w:tc>
                      <w:tcPr>
                        <w:tcW w:w="0" w:type="auto"/>
                        <w:shd w:val="clear" w:color="auto" w:fill="C0D0C0"/>
                        <w:vAlign w:val="bottom"/>
                      </w:tcPr>
                      <w:p w:rsidR="00423E26" w:rsidRPr="00176021" w:rsidRDefault="00423E26" w:rsidP="00176021">
                        <w:pPr>
                          <w:spacing w:line="240" w:lineRule="auto"/>
                          <w:jc w:val="center"/>
                          <w:rPr>
                            <w:sz w:val="26"/>
                            <w:szCs w:val="26"/>
                            <w:lang w:eastAsia="it-IT"/>
                          </w:rPr>
                        </w:pPr>
                      </w:p>
                    </w:tc>
                  </w:tr>
                </w:tbl>
                <w:p w:rsidR="00423E26" w:rsidRPr="00176021" w:rsidRDefault="00423E26" w:rsidP="00176021">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176021" w:rsidRDefault="00423E26" w:rsidP="00176021">
                        <w:pPr>
                          <w:spacing w:line="240" w:lineRule="auto"/>
                          <w:jc w:val="center"/>
                          <w:rPr>
                            <w:sz w:val="26"/>
                            <w:szCs w:val="26"/>
                            <w:lang w:eastAsia="it-IT"/>
                          </w:rPr>
                        </w:pPr>
                        <w:r w:rsidRPr="00176021">
                          <w:rPr>
                            <w:sz w:val="26"/>
                            <w:szCs w:val="26"/>
                            <w:lang w:eastAsia="it-IT"/>
                          </w:rPr>
                          <w:t>59%</w:t>
                        </w:r>
                      </w:p>
                    </w:tc>
                  </w:tr>
                  <w:tr w:rsidR="00423E26" w:rsidRPr="00F83355">
                    <w:trPr>
                      <w:trHeight w:val="1500"/>
                      <w:tblCellSpacing w:w="0" w:type="dxa"/>
                      <w:jc w:val="center"/>
                    </w:trPr>
                    <w:tc>
                      <w:tcPr>
                        <w:tcW w:w="0" w:type="auto"/>
                        <w:shd w:val="clear" w:color="auto" w:fill="C0D0C0"/>
                        <w:vAlign w:val="bottom"/>
                      </w:tcPr>
                      <w:p w:rsidR="00423E26" w:rsidRPr="00176021" w:rsidRDefault="00423E26" w:rsidP="00176021">
                        <w:pPr>
                          <w:spacing w:line="240" w:lineRule="auto"/>
                          <w:jc w:val="center"/>
                          <w:rPr>
                            <w:sz w:val="26"/>
                            <w:szCs w:val="26"/>
                            <w:lang w:eastAsia="it-IT"/>
                          </w:rPr>
                        </w:pPr>
                      </w:p>
                    </w:tc>
                  </w:tr>
                </w:tbl>
                <w:p w:rsidR="00423E26" w:rsidRPr="00176021" w:rsidRDefault="00423E26" w:rsidP="00176021">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18</w:t>
                  </w:r>
                </w:p>
              </w:tc>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26</w:t>
                  </w:r>
                </w:p>
              </w:tc>
            </w:tr>
            <w:tr w:rsidR="00423E26" w:rsidRPr="00F83355">
              <w:trPr>
                <w:tblCellSpacing w:w="15" w:type="dxa"/>
                <w:jc w:val="right"/>
              </w:trPr>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0</w:t>
                  </w:r>
                </w:p>
              </w:tc>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1</w:t>
                  </w:r>
                </w:p>
              </w:tc>
            </w:tr>
          </w:tbl>
          <w:p w:rsidR="00423E26" w:rsidRPr="00176021" w:rsidRDefault="00423E26" w:rsidP="00176021">
            <w:pPr>
              <w:spacing w:before="100" w:beforeAutospacing="1" w:after="100" w:afterAutospacing="1" w:line="240" w:lineRule="auto"/>
              <w:rPr>
                <w:sz w:val="26"/>
                <w:szCs w:val="26"/>
                <w:lang w:eastAsia="it-IT"/>
              </w:rPr>
            </w:pPr>
            <w:r w:rsidRPr="00176021">
              <w:rPr>
                <w:b/>
                <w:bCs/>
                <w:sz w:val="26"/>
                <w:szCs w:val="26"/>
                <w:lang w:eastAsia="it-IT"/>
              </w:rPr>
              <w:t>Popolazione</w:t>
            </w:r>
            <w:r w:rsidRPr="00176021">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rsidTr="005E1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15"/>
                      <w:szCs w:val="15"/>
                      <w:lang w:eastAsia="it-IT"/>
                    </w:rPr>
                    <w:t>Int. Fid. 95%</w:t>
                  </w:r>
                </w:p>
              </w:tc>
            </w:tr>
            <w:tr w:rsidR="00423E26" w:rsidRPr="00F83355" w:rsidTr="005E1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da 0.45 a 0.74</w:t>
                  </w:r>
                </w:p>
              </w:tc>
            </w:tr>
            <w:tr w:rsidR="00423E26" w:rsidRPr="00F83355" w:rsidTr="005E1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da 0.41 a 0.65</w:t>
                  </w:r>
                </w:p>
              </w:tc>
            </w:tr>
          </w:tbl>
          <w:p w:rsidR="00423E26" w:rsidRPr="00176021" w:rsidRDefault="00423E26" w:rsidP="00176021">
            <w:pPr>
              <w:spacing w:line="240" w:lineRule="auto"/>
              <w:rPr>
                <w:rFonts w:ascii="Times New Roman" w:hAnsi="Times New Roman" w:cs="Times New Roman"/>
                <w:sz w:val="24"/>
                <w:szCs w:val="24"/>
                <w:lang w:eastAsia="it-IT"/>
              </w:rPr>
            </w:pPr>
          </w:p>
        </w:tc>
        <w:tc>
          <w:tcPr>
            <w:tcW w:w="150" w:type="dxa"/>
            <w:vAlign w:val="center"/>
          </w:tcPr>
          <w:p w:rsidR="00423E26" w:rsidRPr="00176021" w:rsidRDefault="00423E26" w:rsidP="00176021">
            <w:pPr>
              <w:spacing w:line="240" w:lineRule="auto"/>
              <w:rPr>
                <w:sz w:val="26"/>
                <w:szCs w:val="26"/>
                <w:lang w:eastAsia="it-IT"/>
              </w:rPr>
            </w:pPr>
            <w:r w:rsidRPr="00176021">
              <w:rPr>
                <w:sz w:val="26"/>
                <w:szCs w:val="26"/>
                <w:lang w:eastAsia="it-IT"/>
              </w:rPr>
              <w:t> </w:t>
            </w:r>
          </w:p>
        </w:tc>
        <w:tc>
          <w:tcPr>
            <w:tcW w:w="0" w:type="auto"/>
          </w:tcPr>
          <w:p w:rsidR="00423E26" w:rsidRPr="00176021" w:rsidRDefault="00423E26" w:rsidP="00176021">
            <w:pPr>
              <w:spacing w:before="100" w:beforeAutospacing="1" w:after="100" w:afterAutospacing="1" w:line="240" w:lineRule="auto"/>
              <w:rPr>
                <w:sz w:val="26"/>
                <w:szCs w:val="26"/>
                <w:lang w:eastAsia="it-IT"/>
              </w:rPr>
            </w:pPr>
            <w:r w:rsidRPr="00176021">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1035"/>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005"/>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698"/>
                        </w:tblGrid>
                        <w:tr w:rsidR="00423E26" w:rsidRPr="00F83355">
                          <w:trPr>
                            <w:tblCellSpacing w:w="30" w:type="dxa"/>
                          </w:trPr>
                          <w:tc>
                            <w:tcPr>
                              <w:tcW w:w="0" w:type="auto"/>
                              <w:shd w:val="clear" w:color="auto" w:fill="C0D0C0"/>
                              <w:noWrap/>
                              <w:vAlign w:val="center"/>
                            </w:tcPr>
                            <w:p w:rsidR="00423E26" w:rsidRPr="00176021" w:rsidRDefault="00423E26" w:rsidP="00176021">
                              <w:pPr>
                                <w:spacing w:line="240" w:lineRule="auto"/>
                                <w:rPr>
                                  <w:sz w:val="26"/>
                                  <w:szCs w:val="26"/>
                                  <w:lang w:eastAsia="it-IT"/>
                                </w:rPr>
                              </w:pPr>
                              <w:r w:rsidRPr="00176021">
                                <w:rPr>
                                  <w:sz w:val="26"/>
                                  <w:szCs w:val="26"/>
                                  <w:lang w:eastAsia="it-IT"/>
                                </w:rPr>
                                <w:t>   </w:t>
                              </w:r>
                            </w:p>
                          </w:tc>
                          <w:tc>
                            <w:tcPr>
                              <w:tcW w:w="0" w:type="auto"/>
                              <w:noWrap/>
                              <w:vAlign w:val="center"/>
                            </w:tcPr>
                            <w:p w:rsidR="00423E26" w:rsidRPr="00176021" w:rsidRDefault="00423E26" w:rsidP="00176021">
                              <w:pPr>
                                <w:spacing w:line="240" w:lineRule="auto"/>
                                <w:rPr>
                                  <w:sz w:val="26"/>
                                  <w:szCs w:val="26"/>
                                  <w:lang w:eastAsia="it-IT"/>
                                </w:rPr>
                              </w:pPr>
                              <w:r w:rsidRPr="00176021">
                                <w:rPr>
                                  <w:sz w:val="26"/>
                                  <w:szCs w:val="26"/>
                                  <w:lang w:eastAsia="it-IT"/>
                                </w:rPr>
                                <w:t>V6_1</w:t>
                              </w:r>
                            </w:p>
                          </w:tc>
                        </w:tr>
                      </w:tbl>
                      <w:p w:rsidR="00423E26" w:rsidRPr="00176021" w:rsidRDefault="00423E26" w:rsidP="00176021">
                        <w:pPr>
                          <w:spacing w:line="240" w:lineRule="auto"/>
                          <w:rPr>
                            <w:sz w:val="26"/>
                            <w:szCs w:val="26"/>
                            <w:lang w:eastAsia="it-IT"/>
                          </w:rPr>
                        </w:pPr>
                      </w:p>
                    </w:tc>
                  </w:tr>
                </w:tbl>
                <w:p w:rsidR="00423E26" w:rsidRPr="00176021" w:rsidRDefault="00423E26" w:rsidP="00176021">
                  <w:pPr>
                    <w:spacing w:line="240" w:lineRule="auto"/>
                    <w:rPr>
                      <w:sz w:val="26"/>
                      <w:szCs w:val="26"/>
                      <w:lang w:eastAsia="it-IT"/>
                    </w:rPr>
                  </w:pPr>
                </w:p>
              </w:tc>
            </w:tr>
          </w:tbl>
          <w:p w:rsidR="00423E26" w:rsidRPr="00176021" w:rsidRDefault="00423E26" w:rsidP="00176021">
            <w:pPr>
              <w:spacing w:line="240" w:lineRule="auto"/>
              <w:rPr>
                <w:rFonts w:ascii="Times New Roman" w:hAnsi="Times New Roman" w:cs="Times New Roman"/>
                <w:sz w:val="24"/>
                <w:szCs w:val="24"/>
                <w:lang w:eastAsia="it-IT"/>
              </w:rPr>
            </w:pPr>
          </w:p>
        </w:tc>
      </w:tr>
    </w:tbl>
    <w:p w:rsidR="00423E26" w:rsidRDefault="00423E26" w:rsidP="007D24A1">
      <w:pPr>
        <w:pStyle w:val="NoSpacing"/>
        <w:spacing w:line="276" w:lineRule="auto"/>
        <w:jc w:val="both"/>
        <w:rPr>
          <w:sz w:val="28"/>
          <w:szCs w:val="24"/>
        </w:rPr>
      </w:pPr>
    </w:p>
    <w:p w:rsidR="00423E26" w:rsidRPr="00466150" w:rsidRDefault="00423E26" w:rsidP="007D24A1">
      <w:pPr>
        <w:pStyle w:val="NoSpacing"/>
        <w:spacing w:line="276" w:lineRule="auto"/>
        <w:jc w:val="both"/>
        <w:rPr>
          <w:sz w:val="24"/>
          <w:szCs w:val="24"/>
        </w:rPr>
      </w:pPr>
      <w:r w:rsidRPr="00466150">
        <w:rPr>
          <w:sz w:val="24"/>
          <w:szCs w:val="24"/>
        </w:rPr>
        <w:t>In salone:</w:t>
      </w:r>
    </w:p>
    <w:p w:rsidR="00423E26" w:rsidRDefault="00423E26" w:rsidP="007D24A1">
      <w:pPr>
        <w:pStyle w:val="NoSpacing"/>
        <w:spacing w:line="276" w:lineRule="auto"/>
        <w:jc w:val="both"/>
        <w:rPr>
          <w:sz w:val="28"/>
          <w:szCs w:val="24"/>
        </w:rPr>
      </w:pPr>
    </w:p>
    <w:tbl>
      <w:tblPr>
        <w:tblW w:w="0" w:type="auto"/>
        <w:tblCellSpacing w:w="15" w:type="dxa"/>
        <w:tblCellMar>
          <w:top w:w="15" w:type="dxa"/>
          <w:left w:w="15" w:type="dxa"/>
          <w:bottom w:w="15" w:type="dxa"/>
          <w:right w:w="15" w:type="dxa"/>
        </w:tblCellMar>
        <w:tblLook w:val="00A0"/>
      </w:tblPr>
      <w:tblGrid>
        <w:gridCol w:w="4564"/>
        <w:gridCol w:w="3885"/>
        <w:gridCol w:w="169"/>
        <w:gridCol w:w="1110"/>
      </w:tblGrid>
      <w:tr w:rsidR="00423E26" w:rsidRPr="00F83355" w:rsidTr="00176021">
        <w:trPr>
          <w:tblCellSpacing w:w="15" w:type="dxa"/>
        </w:trPr>
        <w:tc>
          <w:tcPr>
            <w:tcW w:w="0" w:type="auto"/>
          </w:tcPr>
          <w:p w:rsidR="00423E26" w:rsidRPr="00176021" w:rsidRDefault="00423E26" w:rsidP="00176021">
            <w:pPr>
              <w:spacing w:line="240" w:lineRule="auto"/>
              <w:rPr>
                <w:sz w:val="26"/>
                <w:szCs w:val="26"/>
                <w:lang w:eastAsia="it-IT"/>
              </w:rPr>
            </w:pPr>
            <w:r w:rsidRPr="00176021">
              <w:rPr>
                <w:b/>
                <w:bCs/>
                <w:sz w:val="26"/>
                <w:szCs w:val="26"/>
                <w:lang w:eastAsia="it-IT"/>
              </w:rPr>
              <w:t>Distribuzione di frequenza:</w:t>
            </w:r>
            <w:r w:rsidRPr="00176021">
              <w:rPr>
                <w:sz w:val="26"/>
                <w:szCs w:val="26"/>
                <w:lang w:eastAsia="it-IT"/>
              </w:rPr>
              <w:br/>
            </w:r>
            <w:r w:rsidRPr="00176021">
              <w:rPr>
                <w:b/>
                <w:bCs/>
                <w:sz w:val="26"/>
                <w:szCs w:val="26"/>
                <w:lang w:eastAsia="it-IT"/>
              </w:rPr>
              <w:t>V6_2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Frequenza</w:t>
                  </w:r>
                  <w:r w:rsidRPr="00176021">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Percent.</w:t>
                  </w:r>
                  <w:r w:rsidRPr="00176021">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Frequenza</w:t>
                  </w:r>
                  <w:r w:rsidRPr="00176021">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Percent.</w:t>
                  </w:r>
                  <w:r w:rsidRPr="00176021">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16%:43%</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57%:84%</w:t>
                  </w:r>
                </w:p>
              </w:tc>
            </w:tr>
          </w:tbl>
          <w:p w:rsidR="00423E26" w:rsidRPr="00176021" w:rsidRDefault="00423E26" w:rsidP="00176021">
            <w:pPr>
              <w:spacing w:line="240" w:lineRule="auto"/>
              <w:rPr>
                <w:sz w:val="26"/>
                <w:szCs w:val="26"/>
                <w:lang w:eastAsia="it-IT"/>
              </w:rPr>
            </w:pPr>
            <w:r w:rsidRPr="00176021">
              <w:rPr>
                <w:sz w:val="26"/>
                <w:szCs w:val="26"/>
                <w:lang w:eastAsia="it-IT"/>
              </w:rPr>
              <w:br/>
            </w:r>
            <w:r w:rsidRPr="00176021">
              <w:rPr>
                <w:b/>
                <w:bCs/>
                <w:sz w:val="26"/>
                <w:szCs w:val="26"/>
                <w:lang w:eastAsia="it-IT"/>
              </w:rPr>
              <w:t>Campione</w:t>
            </w:r>
            <w:r w:rsidRPr="00176021">
              <w:rPr>
                <w:sz w:val="26"/>
                <w:szCs w:val="26"/>
                <w:lang w:eastAsia="it-IT"/>
              </w:rPr>
              <w:t>:</w:t>
            </w:r>
            <w:r w:rsidRPr="00176021">
              <w:rPr>
                <w:sz w:val="26"/>
                <w:szCs w:val="26"/>
                <w:lang w:eastAsia="it-IT"/>
              </w:rPr>
              <w:br/>
              <w:t>Numero di casi= 44</w:t>
            </w:r>
            <w:r w:rsidRPr="00176021">
              <w:rPr>
                <w:sz w:val="26"/>
                <w:szCs w:val="26"/>
                <w:lang w:eastAsia="it-IT"/>
              </w:rPr>
              <w:br/>
              <w:t>Indici di tendenza centrale:</w:t>
            </w:r>
            <w:r w:rsidRPr="00176021">
              <w:rPr>
                <w:sz w:val="26"/>
                <w:szCs w:val="26"/>
                <w:lang w:eastAsia="it-IT"/>
              </w:rPr>
              <w:br/>
              <w:t>  Moda = 1</w:t>
            </w:r>
            <w:r w:rsidRPr="00176021">
              <w:rPr>
                <w:sz w:val="26"/>
                <w:szCs w:val="26"/>
                <w:lang w:eastAsia="it-IT"/>
              </w:rPr>
              <w:br/>
              <w:t>  Mediana = 1</w:t>
            </w:r>
            <w:r w:rsidRPr="00176021">
              <w:rPr>
                <w:sz w:val="26"/>
                <w:szCs w:val="26"/>
                <w:lang w:eastAsia="it-IT"/>
              </w:rPr>
              <w:br/>
              <w:t>  Media = 0.7</w:t>
            </w:r>
            <w:r w:rsidRPr="00176021">
              <w:rPr>
                <w:sz w:val="26"/>
                <w:szCs w:val="26"/>
                <w:lang w:eastAsia="it-IT"/>
              </w:rPr>
              <w:br/>
              <w:t>Indici di dispersione:</w:t>
            </w:r>
            <w:r w:rsidRPr="00176021">
              <w:rPr>
                <w:sz w:val="26"/>
                <w:szCs w:val="26"/>
                <w:lang w:eastAsia="it-IT"/>
              </w:rPr>
              <w:br/>
              <w:t>  Squilibrio = 0.58</w:t>
            </w:r>
            <w:r w:rsidRPr="00176021">
              <w:rPr>
                <w:sz w:val="26"/>
                <w:szCs w:val="26"/>
                <w:lang w:eastAsia="it-IT"/>
              </w:rPr>
              <w:br/>
              <w:t>  Campo di variazione = 1</w:t>
            </w:r>
            <w:r w:rsidRPr="00176021">
              <w:rPr>
                <w:sz w:val="26"/>
                <w:szCs w:val="26"/>
                <w:lang w:eastAsia="it-IT"/>
              </w:rPr>
              <w:br/>
              <w:t>  Differenza interquartilica = 1</w:t>
            </w:r>
            <w:r w:rsidRPr="00176021">
              <w:rPr>
                <w:sz w:val="26"/>
                <w:szCs w:val="26"/>
                <w:lang w:eastAsia="it-IT"/>
              </w:rPr>
              <w:br/>
              <w:t xml:space="preserve">  Scarto tipo = 0.46 </w:t>
            </w:r>
          </w:p>
          <w:p w:rsidR="00423E26" w:rsidRPr="00176021" w:rsidRDefault="00423E26" w:rsidP="00176021">
            <w:pPr>
              <w:spacing w:line="240" w:lineRule="auto"/>
              <w:rPr>
                <w:rFonts w:ascii="Times New Roman" w:hAnsi="Times New Roman" w:cs="Times New Roman"/>
                <w:sz w:val="24"/>
                <w:szCs w:val="24"/>
                <w:lang w:eastAsia="it-IT"/>
              </w:rPr>
            </w:pPr>
          </w:p>
        </w:tc>
        <w:tc>
          <w:tcPr>
            <w:tcW w:w="4500" w:type="dxa"/>
          </w:tcPr>
          <w:p w:rsidR="00423E26" w:rsidRPr="00176021" w:rsidRDefault="00423E26" w:rsidP="00176021">
            <w:pPr>
              <w:spacing w:before="100" w:beforeAutospacing="1" w:after="100" w:afterAutospacing="1" w:line="240" w:lineRule="auto"/>
              <w:jc w:val="right"/>
              <w:rPr>
                <w:sz w:val="26"/>
                <w:szCs w:val="26"/>
                <w:lang w:eastAsia="it-IT"/>
              </w:rPr>
            </w:pPr>
            <w:r w:rsidRPr="00176021">
              <w:rPr>
                <w:sz w:val="26"/>
                <w:szCs w:val="26"/>
                <w:lang w:eastAsia="it-IT"/>
              </w:rPr>
              <w:t xml:space="preserve">  </w:t>
            </w:r>
          </w:p>
          <w:tbl>
            <w:tblPr>
              <w:tblW w:w="0" w:type="auto"/>
              <w:jc w:val="right"/>
              <w:tblCellSpacing w:w="15" w:type="dxa"/>
              <w:tblCellMar>
                <w:left w:w="0" w:type="dxa"/>
                <w:right w:w="0" w:type="dxa"/>
              </w:tblCellMar>
              <w:tblLook w:val="00A0"/>
            </w:tblPr>
            <w:tblGrid>
              <w:gridCol w:w="566"/>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176021" w:rsidRDefault="00423E26" w:rsidP="00176021">
                        <w:pPr>
                          <w:spacing w:line="240" w:lineRule="auto"/>
                          <w:jc w:val="center"/>
                          <w:rPr>
                            <w:sz w:val="26"/>
                            <w:szCs w:val="26"/>
                            <w:lang w:eastAsia="it-IT"/>
                          </w:rPr>
                        </w:pPr>
                        <w:r w:rsidRPr="00176021">
                          <w:rPr>
                            <w:sz w:val="26"/>
                            <w:szCs w:val="26"/>
                            <w:lang w:eastAsia="it-IT"/>
                          </w:rPr>
                          <w:t>30%</w:t>
                        </w:r>
                      </w:p>
                    </w:tc>
                  </w:tr>
                  <w:tr w:rsidR="00423E26" w:rsidRPr="00F83355">
                    <w:trPr>
                      <w:trHeight w:val="645"/>
                      <w:tblCellSpacing w:w="0" w:type="dxa"/>
                      <w:jc w:val="center"/>
                    </w:trPr>
                    <w:tc>
                      <w:tcPr>
                        <w:tcW w:w="0" w:type="auto"/>
                        <w:shd w:val="clear" w:color="auto" w:fill="C0D0C0"/>
                        <w:vAlign w:val="bottom"/>
                      </w:tcPr>
                      <w:p w:rsidR="00423E26" w:rsidRPr="00176021" w:rsidRDefault="00423E26" w:rsidP="00176021">
                        <w:pPr>
                          <w:spacing w:line="240" w:lineRule="auto"/>
                          <w:jc w:val="center"/>
                          <w:rPr>
                            <w:sz w:val="26"/>
                            <w:szCs w:val="26"/>
                            <w:lang w:eastAsia="it-IT"/>
                          </w:rPr>
                        </w:pPr>
                      </w:p>
                    </w:tc>
                  </w:tr>
                </w:tbl>
                <w:p w:rsidR="00423E26" w:rsidRPr="00176021" w:rsidRDefault="00423E26" w:rsidP="00176021">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176021" w:rsidRDefault="00423E26" w:rsidP="00176021">
                        <w:pPr>
                          <w:spacing w:line="240" w:lineRule="auto"/>
                          <w:jc w:val="center"/>
                          <w:rPr>
                            <w:sz w:val="26"/>
                            <w:szCs w:val="26"/>
                            <w:lang w:eastAsia="it-IT"/>
                          </w:rPr>
                        </w:pPr>
                        <w:r w:rsidRPr="00176021">
                          <w:rPr>
                            <w:sz w:val="26"/>
                            <w:szCs w:val="26"/>
                            <w:lang w:eastAsia="it-IT"/>
                          </w:rPr>
                          <w:t>70%</w:t>
                        </w:r>
                      </w:p>
                    </w:tc>
                  </w:tr>
                  <w:tr w:rsidR="00423E26" w:rsidRPr="00F83355">
                    <w:trPr>
                      <w:trHeight w:val="1500"/>
                      <w:tblCellSpacing w:w="0" w:type="dxa"/>
                      <w:jc w:val="center"/>
                    </w:trPr>
                    <w:tc>
                      <w:tcPr>
                        <w:tcW w:w="0" w:type="auto"/>
                        <w:shd w:val="clear" w:color="auto" w:fill="C0D0C0"/>
                        <w:vAlign w:val="bottom"/>
                      </w:tcPr>
                      <w:p w:rsidR="00423E26" w:rsidRPr="00176021" w:rsidRDefault="00423E26" w:rsidP="00176021">
                        <w:pPr>
                          <w:spacing w:line="240" w:lineRule="auto"/>
                          <w:jc w:val="center"/>
                          <w:rPr>
                            <w:sz w:val="26"/>
                            <w:szCs w:val="26"/>
                            <w:lang w:eastAsia="it-IT"/>
                          </w:rPr>
                        </w:pPr>
                      </w:p>
                    </w:tc>
                  </w:tr>
                </w:tbl>
                <w:p w:rsidR="00423E26" w:rsidRPr="00176021" w:rsidRDefault="00423E26" w:rsidP="00176021">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13</w:t>
                  </w:r>
                </w:p>
              </w:tc>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31</w:t>
                  </w:r>
                </w:p>
              </w:tc>
            </w:tr>
            <w:tr w:rsidR="00423E26" w:rsidRPr="00F83355">
              <w:trPr>
                <w:tblCellSpacing w:w="15" w:type="dxa"/>
                <w:jc w:val="right"/>
              </w:trPr>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0</w:t>
                  </w:r>
                </w:p>
              </w:tc>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1</w:t>
                  </w:r>
                </w:p>
              </w:tc>
            </w:tr>
          </w:tbl>
          <w:p w:rsidR="00423E26" w:rsidRPr="00176021" w:rsidRDefault="00423E26" w:rsidP="00176021">
            <w:pPr>
              <w:spacing w:before="100" w:beforeAutospacing="1" w:after="100" w:afterAutospacing="1" w:line="240" w:lineRule="auto"/>
              <w:rPr>
                <w:sz w:val="26"/>
                <w:szCs w:val="26"/>
                <w:lang w:eastAsia="it-IT"/>
              </w:rPr>
            </w:pPr>
            <w:r w:rsidRPr="00176021">
              <w:rPr>
                <w:b/>
                <w:bCs/>
                <w:sz w:val="26"/>
                <w:szCs w:val="26"/>
                <w:lang w:eastAsia="it-IT"/>
              </w:rPr>
              <w:t>Popolazione</w:t>
            </w:r>
            <w:r w:rsidRPr="00176021">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rsidTr="005E1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15"/>
                      <w:szCs w:val="15"/>
                      <w:lang w:eastAsia="it-IT"/>
                    </w:rPr>
                    <w:t>Int. Fid. 95%</w:t>
                  </w:r>
                </w:p>
              </w:tc>
            </w:tr>
            <w:tr w:rsidR="00423E26" w:rsidRPr="00F83355" w:rsidTr="005E1BBB">
              <w:trPr>
                <w:trHeight w:val="50"/>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da 0.57 a 0.84</w:t>
                  </w:r>
                </w:p>
              </w:tc>
            </w:tr>
            <w:tr w:rsidR="00423E26" w:rsidRPr="00F83355" w:rsidTr="005E1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da 0.38 a 0.6</w:t>
                  </w:r>
                </w:p>
              </w:tc>
            </w:tr>
          </w:tbl>
          <w:p w:rsidR="00423E26" w:rsidRPr="00176021" w:rsidRDefault="00423E26" w:rsidP="00176021">
            <w:pPr>
              <w:spacing w:line="240" w:lineRule="auto"/>
              <w:rPr>
                <w:rFonts w:ascii="Times New Roman" w:hAnsi="Times New Roman" w:cs="Times New Roman"/>
                <w:sz w:val="24"/>
                <w:szCs w:val="24"/>
                <w:lang w:eastAsia="it-IT"/>
              </w:rPr>
            </w:pPr>
          </w:p>
        </w:tc>
        <w:tc>
          <w:tcPr>
            <w:tcW w:w="150" w:type="dxa"/>
            <w:vAlign w:val="center"/>
          </w:tcPr>
          <w:p w:rsidR="00423E26" w:rsidRPr="00176021" w:rsidRDefault="00423E26" w:rsidP="00176021">
            <w:pPr>
              <w:spacing w:line="240" w:lineRule="auto"/>
              <w:rPr>
                <w:sz w:val="26"/>
                <w:szCs w:val="26"/>
                <w:lang w:eastAsia="it-IT"/>
              </w:rPr>
            </w:pPr>
            <w:r w:rsidRPr="00176021">
              <w:rPr>
                <w:sz w:val="26"/>
                <w:szCs w:val="26"/>
                <w:lang w:eastAsia="it-IT"/>
              </w:rPr>
              <w:t> </w:t>
            </w:r>
          </w:p>
        </w:tc>
        <w:tc>
          <w:tcPr>
            <w:tcW w:w="0" w:type="auto"/>
          </w:tcPr>
          <w:p w:rsidR="00423E26" w:rsidRPr="00176021" w:rsidRDefault="00423E26" w:rsidP="00176021">
            <w:pPr>
              <w:spacing w:before="100" w:beforeAutospacing="1" w:after="100" w:afterAutospacing="1" w:line="240" w:lineRule="auto"/>
              <w:rPr>
                <w:sz w:val="26"/>
                <w:szCs w:val="26"/>
                <w:lang w:eastAsia="it-IT"/>
              </w:rPr>
            </w:pPr>
            <w:r w:rsidRPr="00176021">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1035"/>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005"/>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698"/>
                        </w:tblGrid>
                        <w:tr w:rsidR="00423E26" w:rsidRPr="00F83355">
                          <w:trPr>
                            <w:tblCellSpacing w:w="30" w:type="dxa"/>
                          </w:trPr>
                          <w:tc>
                            <w:tcPr>
                              <w:tcW w:w="0" w:type="auto"/>
                              <w:shd w:val="clear" w:color="auto" w:fill="C0D0C0"/>
                              <w:noWrap/>
                              <w:vAlign w:val="center"/>
                            </w:tcPr>
                            <w:p w:rsidR="00423E26" w:rsidRPr="00176021" w:rsidRDefault="00423E26" w:rsidP="00176021">
                              <w:pPr>
                                <w:spacing w:line="240" w:lineRule="auto"/>
                                <w:rPr>
                                  <w:sz w:val="26"/>
                                  <w:szCs w:val="26"/>
                                  <w:lang w:eastAsia="it-IT"/>
                                </w:rPr>
                              </w:pPr>
                              <w:r w:rsidRPr="00176021">
                                <w:rPr>
                                  <w:sz w:val="26"/>
                                  <w:szCs w:val="26"/>
                                  <w:lang w:eastAsia="it-IT"/>
                                </w:rPr>
                                <w:t>   </w:t>
                              </w:r>
                            </w:p>
                          </w:tc>
                          <w:tc>
                            <w:tcPr>
                              <w:tcW w:w="0" w:type="auto"/>
                              <w:noWrap/>
                              <w:vAlign w:val="center"/>
                            </w:tcPr>
                            <w:p w:rsidR="00423E26" w:rsidRPr="00176021" w:rsidRDefault="00423E26" w:rsidP="00176021">
                              <w:pPr>
                                <w:spacing w:line="240" w:lineRule="auto"/>
                                <w:rPr>
                                  <w:sz w:val="26"/>
                                  <w:szCs w:val="26"/>
                                  <w:lang w:eastAsia="it-IT"/>
                                </w:rPr>
                              </w:pPr>
                              <w:r w:rsidRPr="00176021">
                                <w:rPr>
                                  <w:sz w:val="26"/>
                                  <w:szCs w:val="26"/>
                                  <w:lang w:eastAsia="it-IT"/>
                                </w:rPr>
                                <w:t>V6_2</w:t>
                              </w:r>
                            </w:p>
                          </w:tc>
                        </w:tr>
                      </w:tbl>
                      <w:p w:rsidR="00423E26" w:rsidRPr="00176021" w:rsidRDefault="00423E26" w:rsidP="00176021">
                        <w:pPr>
                          <w:spacing w:line="240" w:lineRule="auto"/>
                          <w:rPr>
                            <w:sz w:val="26"/>
                            <w:szCs w:val="26"/>
                            <w:lang w:eastAsia="it-IT"/>
                          </w:rPr>
                        </w:pPr>
                      </w:p>
                    </w:tc>
                  </w:tr>
                </w:tbl>
                <w:p w:rsidR="00423E26" w:rsidRPr="00176021" w:rsidRDefault="00423E26" w:rsidP="00176021">
                  <w:pPr>
                    <w:spacing w:line="240" w:lineRule="auto"/>
                    <w:rPr>
                      <w:sz w:val="26"/>
                      <w:szCs w:val="26"/>
                      <w:lang w:eastAsia="it-IT"/>
                    </w:rPr>
                  </w:pPr>
                </w:p>
              </w:tc>
            </w:tr>
          </w:tbl>
          <w:p w:rsidR="00423E26" w:rsidRPr="00176021" w:rsidRDefault="00423E26" w:rsidP="00176021">
            <w:pPr>
              <w:spacing w:line="240" w:lineRule="auto"/>
              <w:rPr>
                <w:rFonts w:ascii="Times New Roman" w:hAnsi="Times New Roman" w:cs="Times New Roman"/>
                <w:sz w:val="24"/>
                <w:szCs w:val="24"/>
                <w:lang w:eastAsia="it-IT"/>
              </w:rPr>
            </w:pPr>
          </w:p>
        </w:tc>
      </w:tr>
    </w:tbl>
    <w:p w:rsidR="00423E26" w:rsidRPr="00466150" w:rsidRDefault="00423E26" w:rsidP="007D24A1">
      <w:pPr>
        <w:pStyle w:val="NoSpacing"/>
        <w:spacing w:line="276" w:lineRule="auto"/>
        <w:jc w:val="both"/>
        <w:rPr>
          <w:sz w:val="24"/>
          <w:szCs w:val="24"/>
        </w:rPr>
      </w:pPr>
      <w:r w:rsidRPr="00466150">
        <w:rPr>
          <w:sz w:val="24"/>
          <w:szCs w:val="24"/>
        </w:rPr>
        <w:t>In camera da letto:</w:t>
      </w:r>
    </w:p>
    <w:p w:rsidR="00423E26" w:rsidRDefault="00423E26" w:rsidP="007D24A1">
      <w:pPr>
        <w:pStyle w:val="NoSpacing"/>
        <w:spacing w:line="276" w:lineRule="auto"/>
        <w:jc w:val="both"/>
        <w:rPr>
          <w:sz w:val="28"/>
          <w:szCs w:val="24"/>
        </w:rPr>
      </w:pPr>
    </w:p>
    <w:tbl>
      <w:tblPr>
        <w:tblW w:w="0" w:type="auto"/>
        <w:tblCellSpacing w:w="15" w:type="dxa"/>
        <w:tblCellMar>
          <w:top w:w="15" w:type="dxa"/>
          <w:left w:w="15" w:type="dxa"/>
          <w:bottom w:w="15" w:type="dxa"/>
          <w:right w:w="15" w:type="dxa"/>
        </w:tblCellMar>
        <w:tblLook w:val="00A0"/>
      </w:tblPr>
      <w:tblGrid>
        <w:gridCol w:w="4513"/>
        <w:gridCol w:w="3997"/>
        <w:gridCol w:w="171"/>
        <w:gridCol w:w="1047"/>
      </w:tblGrid>
      <w:tr w:rsidR="00423E26" w:rsidRPr="00F83355" w:rsidTr="00176021">
        <w:trPr>
          <w:tblCellSpacing w:w="15" w:type="dxa"/>
        </w:trPr>
        <w:tc>
          <w:tcPr>
            <w:tcW w:w="0" w:type="auto"/>
          </w:tcPr>
          <w:p w:rsidR="00423E26" w:rsidRPr="00176021" w:rsidRDefault="00423E26" w:rsidP="00176021">
            <w:pPr>
              <w:spacing w:line="240" w:lineRule="auto"/>
              <w:rPr>
                <w:sz w:val="24"/>
                <w:szCs w:val="24"/>
                <w:lang w:eastAsia="it-IT"/>
              </w:rPr>
            </w:pPr>
            <w:r w:rsidRPr="00176021">
              <w:rPr>
                <w:b/>
                <w:bCs/>
                <w:sz w:val="24"/>
                <w:szCs w:val="24"/>
                <w:lang w:eastAsia="it-IT"/>
              </w:rPr>
              <w:t>Distribuzione di frequenza:</w:t>
            </w:r>
            <w:r w:rsidRPr="00176021">
              <w:rPr>
                <w:sz w:val="24"/>
                <w:szCs w:val="24"/>
                <w:lang w:eastAsia="it-IT"/>
              </w:rPr>
              <w:br/>
            </w:r>
            <w:r w:rsidRPr="00176021">
              <w:rPr>
                <w:b/>
                <w:bCs/>
                <w:sz w:val="24"/>
                <w:szCs w:val="24"/>
                <w:lang w:eastAsia="it-IT"/>
              </w:rPr>
              <w:t>V6_3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04"/>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15"/>
                      <w:szCs w:val="15"/>
                      <w:lang w:eastAsia="it-IT"/>
                    </w:rPr>
                    <w:t>Frequenza</w:t>
                  </w:r>
                  <w:r w:rsidRPr="00176021">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15"/>
                      <w:szCs w:val="15"/>
                      <w:lang w:eastAsia="it-IT"/>
                    </w:rPr>
                    <w:t>Percent.</w:t>
                  </w:r>
                  <w:r w:rsidRPr="00176021">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15"/>
                      <w:szCs w:val="15"/>
                      <w:lang w:eastAsia="it-IT"/>
                    </w:rPr>
                    <w:t>Frequenza</w:t>
                  </w:r>
                  <w:r w:rsidRPr="00176021">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15"/>
                      <w:szCs w:val="15"/>
                      <w:lang w:eastAsia="it-IT"/>
                    </w:rPr>
                    <w:t>Percent.</w:t>
                  </w:r>
                  <w:r w:rsidRPr="00176021">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15"/>
                      <w:szCs w:val="15"/>
                      <w:lang w:eastAsia="it-IT"/>
                    </w:rPr>
                    <w:t>45%:74%</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4"/>
                      <w:szCs w:val="24"/>
                      <w:lang w:eastAsia="it-IT"/>
                    </w:rPr>
                  </w:pPr>
                  <w:r w:rsidRPr="00176021">
                    <w:rPr>
                      <w:sz w:val="15"/>
                      <w:szCs w:val="15"/>
                      <w:lang w:eastAsia="it-IT"/>
                    </w:rPr>
                    <w:t>26%:55%</w:t>
                  </w:r>
                </w:p>
              </w:tc>
            </w:tr>
          </w:tbl>
          <w:p w:rsidR="00423E26" w:rsidRPr="00176021" w:rsidRDefault="00423E26" w:rsidP="00176021">
            <w:pPr>
              <w:spacing w:line="240" w:lineRule="auto"/>
              <w:rPr>
                <w:sz w:val="24"/>
                <w:szCs w:val="24"/>
                <w:lang w:eastAsia="it-IT"/>
              </w:rPr>
            </w:pPr>
            <w:r w:rsidRPr="00176021">
              <w:rPr>
                <w:sz w:val="24"/>
                <w:szCs w:val="24"/>
                <w:lang w:eastAsia="it-IT"/>
              </w:rPr>
              <w:br/>
            </w:r>
            <w:r w:rsidRPr="00176021">
              <w:rPr>
                <w:b/>
                <w:bCs/>
                <w:sz w:val="24"/>
                <w:szCs w:val="24"/>
                <w:lang w:eastAsia="it-IT"/>
              </w:rPr>
              <w:t>Campione</w:t>
            </w:r>
            <w:r w:rsidRPr="00176021">
              <w:rPr>
                <w:sz w:val="24"/>
                <w:szCs w:val="24"/>
                <w:lang w:eastAsia="it-IT"/>
              </w:rPr>
              <w:t>:</w:t>
            </w:r>
            <w:r w:rsidRPr="00176021">
              <w:rPr>
                <w:sz w:val="24"/>
                <w:szCs w:val="24"/>
                <w:lang w:eastAsia="it-IT"/>
              </w:rPr>
              <w:br/>
              <w:t>Numero di casi= 44</w:t>
            </w:r>
            <w:r w:rsidRPr="00176021">
              <w:rPr>
                <w:sz w:val="24"/>
                <w:szCs w:val="24"/>
                <w:lang w:eastAsia="it-IT"/>
              </w:rPr>
              <w:br/>
              <w:t>Indici di tendenza centrale:</w:t>
            </w:r>
            <w:r w:rsidRPr="00176021">
              <w:rPr>
                <w:sz w:val="24"/>
                <w:szCs w:val="24"/>
                <w:lang w:eastAsia="it-IT"/>
              </w:rPr>
              <w:br/>
              <w:t>  Moda = 0</w:t>
            </w:r>
            <w:r w:rsidRPr="00176021">
              <w:rPr>
                <w:sz w:val="24"/>
                <w:szCs w:val="24"/>
                <w:lang w:eastAsia="it-IT"/>
              </w:rPr>
              <w:br/>
              <w:t>  Mediana = V6_3</w:t>
            </w:r>
            <w:r w:rsidRPr="00176021">
              <w:rPr>
                <w:sz w:val="24"/>
                <w:szCs w:val="24"/>
                <w:lang w:eastAsia="it-IT"/>
              </w:rPr>
              <w:br/>
              <w:t>  Media = 0.41</w:t>
            </w:r>
            <w:r w:rsidRPr="00176021">
              <w:rPr>
                <w:sz w:val="24"/>
                <w:szCs w:val="24"/>
                <w:lang w:eastAsia="it-IT"/>
              </w:rPr>
              <w:br/>
              <w:t>Indici di dispersione:</w:t>
            </w:r>
            <w:r w:rsidRPr="00176021">
              <w:rPr>
                <w:sz w:val="24"/>
                <w:szCs w:val="24"/>
                <w:lang w:eastAsia="it-IT"/>
              </w:rPr>
              <w:br/>
              <w:t>  Squilibrio = 0.52</w:t>
            </w:r>
            <w:r w:rsidRPr="00176021">
              <w:rPr>
                <w:sz w:val="24"/>
                <w:szCs w:val="24"/>
                <w:lang w:eastAsia="it-IT"/>
              </w:rPr>
              <w:br/>
              <w:t>  Campo di variazione = 1</w:t>
            </w:r>
            <w:r w:rsidRPr="00176021">
              <w:rPr>
                <w:sz w:val="24"/>
                <w:szCs w:val="24"/>
                <w:lang w:eastAsia="it-IT"/>
              </w:rPr>
              <w:br/>
              <w:t>  Differenza interquartilica = 1</w:t>
            </w:r>
            <w:r w:rsidRPr="00176021">
              <w:rPr>
                <w:sz w:val="24"/>
                <w:szCs w:val="24"/>
                <w:lang w:eastAsia="it-IT"/>
              </w:rPr>
              <w:br/>
              <w:t xml:space="preserve">  Scarto tipo = 0.49 </w:t>
            </w:r>
          </w:p>
          <w:p w:rsidR="00423E26" w:rsidRPr="00176021" w:rsidRDefault="00423E26" w:rsidP="00176021">
            <w:pPr>
              <w:spacing w:line="240" w:lineRule="auto"/>
              <w:rPr>
                <w:rFonts w:ascii="Times New Roman" w:hAnsi="Times New Roman" w:cs="Times New Roman"/>
                <w:sz w:val="24"/>
                <w:szCs w:val="24"/>
                <w:lang w:eastAsia="it-IT"/>
              </w:rPr>
            </w:pPr>
          </w:p>
        </w:tc>
        <w:tc>
          <w:tcPr>
            <w:tcW w:w="4500" w:type="dxa"/>
          </w:tcPr>
          <w:p w:rsidR="00423E26" w:rsidRPr="00176021" w:rsidRDefault="00423E26" w:rsidP="00176021">
            <w:pPr>
              <w:spacing w:before="100" w:beforeAutospacing="1" w:after="100" w:afterAutospacing="1" w:line="240" w:lineRule="auto"/>
              <w:jc w:val="right"/>
              <w:rPr>
                <w:sz w:val="24"/>
                <w:szCs w:val="24"/>
                <w:lang w:eastAsia="it-IT"/>
              </w:rPr>
            </w:pPr>
            <w:r w:rsidRPr="00176021">
              <w:rPr>
                <w:sz w:val="24"/>
                <w:szCs w:val="24"/>
                <w:lang w:eastAsia="it-IT"/>
              </w:rPr>
              <w:t xml:space="preserve">  </w:t>
            </w:r>
          </w:p>
          <w:tbl>
            <w:tblPr>
              <w:tblW w:w="0" w:type="auto"/>
              <w:jc w:val="right"/>
              <w:tblCellSpacing w:w="15" w:type="dxa"/>
              <w:tblCellMar>
                <w:left w:w="0" w:type="dxa"/>
                <w:right w:w="0" w:type="dxa"/>
              </w:tblCellMar>
              <w:tblLook w:val="00A0"/>
            </w:tblPr>
            <w:tblGrid>
              <w:gridCol w:w="526"/>
              <w:gridCol w:w="52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81"/>
                  </w:tblGrid>
                  <w:tr w:rsidR="00423E26" w:rsidRPr="00F83355">
                    <w:trPr>
                      <w:tblCellSpacing w:w="0" w:type="dxa"/>
                      <w:jc w:val="center"/>
                    </w:trPr>
                    <w:tc>
                      <w:tcPr>
                        <w:tcW w:w="0" w:type="auto"/>
                        <w:vAlign w:val="bottom"/>
                      </w:tcPr>
                      <w:p w:rsidR="00423E26" w:rsidRPr="00176021" w:rsidRDefault="00423E26" w:rsidP="00176021">
                        <w:pPr>
                          <w:spacing w:line="240" w:lineRule="auto"/>
                          <w:jc w:val="center"/>
                          <w:rPr>
                            <w:sz w:val="24"/>
                            <w:szCs w:val="24"/>
                            <w:lang w:eastAsia="it-IT"/>
                          </w:rPr>
                        </w:pPr>
                        <w:r w:rsidRPr="00176021">
                          <w:rPr>
                            <w:sz w:val="24"/>
                            <w:szCs w:val="24"/>
                            <w:lang w:eastAsia="it-IT"/>
                          </w:rPr>
                          <w:t>59%</w:t>
                        </w:r>
                      </w:p>
                    </w:tc>
                  </w:tr>
                  <w:tr w:rsidR="00423E26" w:rsidRPr="00F83355">
                    <w:trPr>
                      <w:trHeight w:val="1500"/>
                      <w:tblCellSpacing w:w="0" w:type="dxa"/>
                      <w:jc w:val="center"/>
                    </w:trPr>
                    <w:tc>
                      <w:tcPr>
                        <w:tcW w:w="0" w:type="auto"/>
                        <w:shd w:val="clear" w:color="auto" w:fill="C0D0C0"/>
                        <w:vAlign w:val="bottom"/>
                      </w:tcPr>
                      <w:p w:rsidR="00423E26" w:rsidRPr="00176021" w:rsidRDefault="00423E26" w:rsidP="00176021">
                        <w:pPr>
                          <w:spacing w:line="240" w:lineRule="auto"/>
                          <w:jc w:val="center"/>
                          <w:rPr>
                            <w:sz w:val="24"/>
                            <w:szCs w:val="24"/>
                            <w:lang w:eastAsia="it-IT"/>
                          </w:rPr>
                        </w:pPr>
                      </w:p>
                    </w:tc>
                  </w:tr>
                </w:tbl>
                <w:p w:rsidR="00423E26" w:rsidRPr="00176021" w:rsidRDefault="00423E26" w:rsidP="00176021">
                  <w:pPr>
                    <w:spacing w:line="240" w:lineRule="auto"/>
                    <w:jc w:val="center"/>
                    <w:rPr>
                      <w:sz w:val="24"/>
                      <w:szCs w:val="24"/>
                      <w:lang w:eastAsia="it-IT"/>
                    </w:rPr>
                  </w:pPr>
                </w:p>
              </w:tc>
              <w:tc>
                <w:tcPr>
                  <w:tcW w:w="0" w:type="auto"/>
                  <w:vAlign w:val="bottom"/>
                </w:tcPr>
                <w:tbl>
                  <w:tblPr>
                    <w:tblW w:w="375" w:type="dxa"/>
                    <w:jc w:val="center"/>
                    <w:tblCellSpacing w:w="0" w:type="dxa"/>
                    <w:tblCellMar>
                      <w:left w:w="0" w:type="dxa"/>
                      <w:right w:w="0" w:type="dxa"/>
                    </w:tblCellMar>
                    <w:tblLook w:val="00A0"/>
                  </w:tblPr>
                  <w:tblGrid>
                    <w:gridCol w:w="481"/>
                  </w:tblGrid>
                  <w:tr w:rsidR="00423E26" w:rsidRPr="00F83355">
                    <w:trPr>
                      <w:tblCellSpacing w:w="0" w:type="dxa"/>
                      <w:jc w:val="center"/>
                    </w:trPr>
                    <w:tc>
                      <w:tcPr>
                        <w:tcW w:w="0" w:type="auto"/>
                        <w:vAlign w:val="bottom"/>
                      </w:tcPr>
                      <w:p w:rsidR="00423E26" w:rsidRPr="00176021" w:rsidRDefault="00423E26" w:rsidP="00176021">
                        <w:pPr>
                          <w:spacing w:line="240" w:lineRule="auto"/>
                          <w:jc w:val="center"/>
                          <w:rPr>
                            <w:sz w:val="24"/>
                            <w:szCs w:val="24"/>
                            <w:lang w:eastAsia="it-IT"/>
                          </w:rPr>
                        </w:pPr>
                        <w:r w:rsidRPr="00176021">
                          <w:rPr>
                            <w:sz w:val="24"/>
                            <w:szCs w:val="24"/>
                            <w:lang w:eastAsia="it-IT"/>
                          </w:rPr>
                          <w:t>41%</w:t>
                        </w:r>
                      </w:p>
                    </w:tc>
                  </w:tr>
                  <w:tr w:rsidR="00423E26" w:rsidRPr="00F83355">
                    <w:trPr>
                      <w:trHeight w:val="1035"/>
                      <w:tblCellSpacing w:w="0" w:type="dxa"/>
                      <w:jc w:val="center"/>
                    </w:trPr>
                    <w:tc>
                      <w:tcPr>
                        <w:tcW w:w="0" w:type="auto"/>
                        <w:shd w:val="clear" w:color="auto" w:fill="C0D0C0"/>
                        <w:vAlign w:val="bottom"/>
                      </w:tcPr>
                      <w:p w:rsidR="00423E26" w:rsidRPr="00176021" w:rsidRDefault="00423E26" w:rsidP="00176021">
                        <w:pPr>
                          <w:spacing w:line="240" w:lineRule="auto"/>
                          <w:jc w:val="center"/>
                          <w:rPr>
                            <w:sz w:val="24"/>
                            <w:szCs w:val="24"/>
                            <w:lang w:eastAsia="it-IT"/>
                          </w:rPr>
                        </w:pPr>
                      </w:p>
                    </w:tc>
                  </w:tr>
                </w:tbl>
                <w:p w:rsidR="00423E26" w:rsidRPr="00176021" w:rsidRDefault="00423E26" w:rsidP="00176021">
                  <w:pPr>
                    <w:spacing w:line="240" w:lineRule="auto"/>
                    <w:jc w:val="center"/>
                    <w:rPr>
                      <w:sz w:val="24"/>
                      <w:szCs w:val="24"/>
                      <w:lang w:eastAsia="it-IT"/>
                    </w:rPr>
                  </w:pPr>
                </w:p>
              </w:tc>
            </w:tr>
            <w:tr w:rsidR="00423E26" w:rsidRPr="00F83355">
              <w:trPr>
                <w:tblCellSpacing w:w="15" w:type="dxa"/>
                <w:jc w:val="right"/>
              </w:trPr>
              <w:tc>
                <w:tcPr>
                  <w:tcW w:w="0" w:type="auto"/>
                  <w:shd w:val="clear" w:color="auto" w:fill="E0E0E0"/>
                  <w:vAlign w:val="center"/>
                </w:tcPr>
                <w:p w:rsidR="00423E26" w:rsidRPr="00176021" w:rsidRDefault="00423E26" w:rsidP="00176021">
                  <w:pPr>
                    <w:spacing w:line="240" w:lineRule="auto"/>
                    <w:jc w:val="center"/>
                    <w:rPr>
                      <w:sz w:val="24"/>
                      <w:szCs w:val="24"/>
                      <w:lang w:eastAsia="it-IT"/>
                    </w:rPr>
                  </w:pPr>
                  <w:r w:rsidRPr="00176021">
                    <w:rPr>
                      <w:sz w:val="24"/>
                      <w:szCs w:val="24"/>
                      <w:lang w:eastAsia="it-IT"/>
                    </w:rPr>
                    <w:t>26</w:t>
                  </w:r>
                </w:p>
              </w:tc>
              <w:tc>
                <w:tcPr>
                  <w:tcW w:w="0" w:type="auto"/>
                  <w:shd w:val="clear" w:color="auto" w:fill="E0E0E0"/>
                  <w:vAlign w:val="center"/>
                </w:tcPr>
                <w:p w:rsidR="00423E26" w:rsidRPr="00176021" w:rsidRDefault="00423E26" w:rsidP="00176021">
                  <w:pPr>
                    <w:spacing w:line="240" w:lineRule="auto"/>
                    <w:jc w:val="center"/>
                    <w:rPr>
                      <w:sz w:val="24"/>
                      <w:szCs w:val="24"/>
                      <w:lang w:eastAsia="it-IT"/>
                    </w:rPr>
                  </w:pPr>
                  <w:r w:rsidRPr="00176021">
                    <w:rPr>
                      <w:sz w:val="24"/>
                      <w:szCs w:val="24"/>
                      <w:lang w:eastAsia="it-IT"/>
                    </w:rPr>
                    <w:t>18</w:t>
                  </w:r>
                </w:p>
              </w:tc>
            </w:tr>
            <w:tr w:rsidR="00423E26" w:rsidRPr="00F83355">
              <w:trPr>
                <w:tblCellSpacing w:w="15" w:type="dxa"/>
                <w:jc w:val="right"/>
              </w:trPr>
              <w:tc>
                <w:tcPr>
                  <w:tcW w:w="0" w:type="auto"/>
                  <w:shd w:val="clear" w:color="auto" w:fill="E0E0E0"/>
                  <w:vAlign w:val="center"/>
                </w:tcPr>
                <w:p w:rsidR="00423E26" w:rsidRPr="00176021" w:rsidRDefault="00423E26" w:rsidP="00176021">
                  <w:pPr>
                    <w:spacing w:line="240" w:lineRule="auto"/>
                    <w:jc w:val="center"/>
                    <w:rPr>
                      <w:sz w:val="24"/>
                      <w:szCs w:val="24"/>
                      <w:lang w:eastAsia="it-IT"/>
                    </w:rPr>
                  </w:pPr>
                  <w:r w:rsidRPr="00176021">
                    <w:rPr>
                      <w:sz w:val="24"/>
                      <w:szCs w:val="24"/>
                      <w:lang w:eastAsia="it-IT"/>
                    </w:rPr>
                    <w:t>0</w:t>
                  </w:r>
                </w:p>
              </w:tc>
              <w:tc>
                <w:tcPr>
                  <w:tcW w:w="0" w:type="auto"/>
                  <w:shd w:val="clear" w:color="auto" w:fill="E0E0E0"/>
                  <w:vAlign w:val="center"/>
                </w:tcPr>
                <w:p w:rsidR="00423E26" w:rsidRPr="00176021" w:rsidRDefault="00423E26" w:rsidP="00176021">
                  <w:pPr>
                    <w:spacing w:line="240" w:lineRule="auto"/>
                    <w:jc w:val="center"/>
                    <w:rPr>
                      <w:sz w:val="24"/>
                      <w:szCs w:val="24"/>
                      <w:lang w:eastAsia="it-IT"/>
                    </w:rPr>
                  </w:pPr>
                  <w:r w:rsidRPr="00176021">
                    <w:rPr>
                      <w:sz w:val="24"/>
                      <w:szCs w:val="24"/>
                      <w:lang w:eastAsia="it-IT"/>
                    </w:rPr>
                    <w:t>1</w:t>
                  </w:r>
                </w:p>
              </w:tc>
            </w:tr>
          </w:tbl>
          <w:p w:rsidR="00423E26" w:rsidRPr="00176021" w:rsidRDefault="00423E26" w:rsidP="00176021">
            <w:pPr>
              <w:spacing w:before="100" w:beforeAutospacing="1" w:after="100" w:afterAutospacing="1" w:line="240" w:lineRule="auto"/>
              <w:rPr>
                <w:sz w:val="24"/>
                <w:szCs w:val="24"/>
                <w:lang w:eastAsia="it-IT"/>
              </w:rPr>
            </w:pPr>
            <w:r w:rsidRPr="00176021">
              <w:rPr>
                <w:b/>
                <w:bCs/>
                <w:sz w:val="24"/>
                <w:szCs w:val="24"/>
                <w:lang w:eastAsia="it-IT"/>
              </w:rPr>
              <w:t>Popolazione</w:t>
            </w:r>
            <w:r w:rsidRPr="00176021">
              <w:rPr>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253"/>
              <w:gridCol w:w="1640"/>
            </w:tblGrid>
            <w:tr w:rsidR="00423E26" w:rsidRPr="00F83355" w:rsidTr="005E1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4"/>
                      <w:szCs w:val="24"/>
                      <w:lang w:eastAsia="it-IT"/>
                    </w:rPr>
                  </w:pPr>
                  <w:r w:rsidRPr="00176021">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4"/>
                      <w:szCs w:val="24"/>
                      <w:lang w:eastAsia="it-IT"/>
                    </w:rPr>
                  </w:pPr>
                  <w:r w:rsidRPr="00176021">
                    <w:rPr>
                      <w:sz w:val="15"/>
                      <w:szCs w:val="15"/>
                      <w:lang w:eastAsia="it-IT"/>
                    </w:rPr>
                    <w:t>Int. Fid. 95%</w:t>
                  </w:r>
                </w:p>
              </w:tc>
            </w:tr>
            <w:tr w:rsidR="00423E26" w:rsidRPr="00F83355" w:rsidTr="005E1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4"/>
                      <w:szCs w:val="24"/>
                      <w:lang w:eastAsia="it-IT"/>
                    </w:rPr>
                  </w:pPr>
                  <w:r w:rsidRPr="00176021">
                    <w:rPr>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4"/>
                      <w:szCs w:val="24"/>
                      <w:lang w:eastAsia="it-IT"/>
                    </w:rPr>
                  </w:pPr>
                  <w:r w:rsidRPr="00176021">
                    <w:rPr>
                      <w:sz w:val="24"/>
                      <w:szCs w:val="24"/>
                      <w:lang w:eastAsia="it-IT"/>
                    </w:rPr>
                    <w:t>da 0.26 a 0.55</w:t>
                  </w:r>
                </w:p>
              </w:tc>
            </w:tr>
            <w:tr w:rsidR="00423E26" w:rsidRPr="00F83355" w:rsidTr="005E1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4"/>
                      <w:szCs w:val="24"/>
                      <w:lang w:eastAsia="it-IT"/>
                    </w:rPr>
                  </w:pPr>
                  <w:r w:rsidRPr="00176021">
                    <w:rPr>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4"/>
                      <w:szCs w:val="24"/>
                      <w:lang w:eastAsia="it-IT"/>
                    </w:rPr>
                  </w:pPr>
                  <w:r w:rsidRPr="00176021">
                    <w:rPr>
                      <w:sz w:val="24"/>
                      <w:szCs w:val="24"/>
                      <w:lang w:eastAsia="it-IT"/>
                    </w:rPr>
                    <w:t>da 0.41 a 0.65</w:t>
                  </w:r>
                </w:p>
              </w:tc>
            </w:tr>
          </w:tbl>
          <w:p w:rsidR="00423E26" w:rsidRPr="00176021" w:rsidRDefault="00423E26" w:rsidP="00176021">
            <w:pPr>
              <w:spacing w:line="240" w:lineRule="auto"/>
              <w:rPr>
                <w:rFonts w:ascii="Times New Roman" w:hAnsi="Times New Roman" w:cs="Times New Roman"/>
                <w:sz w:val="24"/>
                <w:szCs w:val="24"/>
                <w:lang w:eastAsia="it-IT"/>
              </w:rPr>
            </w:pPr>
          </w:p>
        </w:tc>
        <w:tc>
          <w:tcPr>
            <w:tcW w:w="150" w:type="dxa"/>
            <w:vAlign w:val="center"/>
          </w:tcPr>
          <w:p w:rsidR="00423E26" w:rsidRPr="00176021" w:rsidRDefault="00423E26" w:rsidP="00176021">
            <w:pPr>
              <w:spacing w:line="240" w:lineRule="auto"/>
              <w:rPr>
                <w:sz w:val="24"/>
                <w:szCs w:val="24"/>
                <w:lang w:eastAsia="it-IT"/>
              </w:rPr>
            </w:pPr>
            <w:r w:rsidRPr="00176021">
              <w:rPr>
                <w:sz w:val="24"/>
                <w:szCs w:val="24"/>
                <w:lang w:eastAsia="it-IT"/>
              </w:rPr>
              <w:t> </w:t>
            </w:r>
          </w:p>
        </w:tc>
        <w:tc>
          <w:tcPr>
            <w:tcW w:w="0" w:type="auto"/>
          </w:tcPr>
          <w:p w:rsidR="00423E26" w:rsidRPr="00176021" w:rsidRDefault="00423E26" w:rsidP="00176021">
            <w:pPr>
              <w:spacing w:before="100" w:beforeAutospacing="1" w:after="100" w:afterAutospacing="1" w:line="240" w:lineRule="auto"/>
              <w:rPr>
                <w:sz w:val="24"/>
                <w:szCs w:val="24"/>
                <w:lang w:eastAsia="it-IT"/>
              </w:rPr>
            </w:pPr>
            <w:r w:rsidRPr="00176021">
              <w:rPr>
                <w:sz w:val="24"/>
                <w:szCs w:val="24"/>
                <w:lang w:eastAsia="it-IT"/>
              </w:rPr>
              <w:t xml:space="preserve">  </w:t>
            </w:r>
          </w:p>
          <w:tbl>
            <w:tblPr>
              <w:tblW w:w="0" w:type="auto"/>
              <w:tblCellSpacing w:w="0" w:type="dxa"/>
              <w:tblCellMar>
                <w:top w:w="15" w:type="dxa"/>
                <w:left w:w="15" w:type="dxa"/>
                <w:bottom w:w="15" w:type="dxa"/>
                <w:right w:w="15" w:type="dxa"/>
              </w:tblCellMar>
              <w:tblLook w:val="00A0"/>
            </w:tblPr>
            <w:tblGrid>
              <w:gridCol w:w="972"/>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942"/>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91"/>
                          <w:gridCol w:w="651"/>
                        </w:tblGrid>
                        <w:tr w:rsidR="00423E26" w:rsidRPr="00F83355">
                          <w:trPr>
                            <w:tblCellSpacing w:w="30" w:type="dxa"/>
                          </w:trPr>
                          <w:tc>
                            <w:tcPr>
                              <w:tcW w:w="0" w:type="auto"/>
                              <w:shd w:val="clear" w:color="auto" w:fill="C0D0C0"/>
                              <w:noWrap/>
                              <w:vAlign w:val="center"/>
                            </w:tcPr>
                            <w:p w:rsidR="00423E26" w:rsidRPr="00176021" w:rsidRDefault="00423E26" w:rsidP="00176021">
                              <w:pPr>
                                <w:spacing w:line="240" w:lineRule="auto"/>
                                <w:rPr>
                                  <w:sz w:val="24"/>
                                  <w:szCs w:val="24"/>
                                  <w:lang w:eastAsia="it-IT"/>
                                </w:rPr>
                              </w:pPr>
                              <w:r w:rsidRPr="00176021">
                                <w:rPr>
                                  <w:sz w:val="24"/>
                                  <w:szCs w:val="24"/>
                                  <w:lang w:eastAsia="it-IT"/>
                                </w:rPr>
                                <w:t>   </w:t>
                              </w:r>
                            </w:p>
                          </w:tc>
                          <w:tc>
                            <w:tcPr>
                              <w:tcW w:w="0" w:type="auto"/>
                              <w:noWrap/>
                              <w:vAlign w:val="center"/>
                            </w:tcPr>
                            <w:p w:rsidR="00423E26" w:rsidRPr="00176021" w:rsidRDefault="00423E26" w:rsidP="00176021">
                              <w:pPr>
                                <w:spacing w:line="240" w:lineRule="auto"/>
                                <w:rPr>
                                  <w:sz w:val="24"/>
                                  <w:szCs w:val="24"/>
                                  <w:lang w:eastAsia="it-IT"/>
                                </w:rPr>
                              </w:pPr>
                              <w:r w:rsidRPr="00176021">
                                <w:rPr>
                                  <w:sz w:val="24"/>
                                  <w:szCs w:val="24"/>
                                  <w:lang w:eastAsia="it-IT"/>
                                </w:rPr>
                                <w:t>V6_3</w:t>
                              </w:r>
                            </w:p>
                          </w:tc>
                        </w:tr>
                      </w:tbl>
                      <w:p w:rsidR="00423E26" w:rsidRPr="00176021" w:rsidRDefault="00423E26" w:rsidP="00176021">
                        <w:pPr>
                          <w:spacing w:line="240" w:lineRule="auto"/>
                          <w:rPr>
                            <w:sz w:val="24"/>
                            <w:szCs w:val="24"/>
                            <w:lang w:eastAsia="it-IT"/>
                          </w:rPr>
                        </w:pPr>
                      </w:p>
                    </w:tc>
                  </w:tr>
                </w:tbl>
                <w:p w:rsidR="00423E26" w:rsidRPr="00176021" w:rsidRDefault="00423E26" w:rsidP="00176021">
                  <w:pPr>
                    <w:spacing w:line="240" w:lineRule="auto"/>
                    <w:rPr>
                      <w:sz w:val="24"/>
                      <w:szCs w:val="24"/>
                      <w:lang w:eastAsia="it-IT"/>
                    </w:rPr>
                  </w:pPr>
                </w:p>
              </w:tc>
            </w:tr>
          </w:tbl>
          <w:p w:rsidR="00423E26" w:rsidRPr="00176021" w:rsidRDefault="00423E26" w:rsidP="00176021">
            <w:pPr>
              <w:spacing w:line="240" w:lineRule="auto"/>
              <w:rPr>
                <w:rFonts w:ascii="Times New Roman" w:hAnsi="Times New Roman" w:cs="Times New Roman"/>
                <w:sz w:val="24"/>
                <w:szCs w:val="24"/>
                <w:lang w:eastAsia="it-IT"/>
              </w:rPr>
            </w:pPr>
          </w:p>
        </w:tc>
      </w:tr>
    </w:tbl>
    <w:p w:rsidR="00423E26" w:rsidRDefault="00423E26" w:rsidP="007D24A1">
      <w:pPr>
        <w:pStyle w:val="NoSpacing"/>
        <w:spacing w:line="276" w:lineRule="auto"/>
        <w:jc w:val="both"/>
        <w:rPr>
          <w:sz w:val="28"/>
          <w:szCs w:val="24"/>
        </w:rPr>
      </w:pPr>
    </w:p>
    <w:p w:rsidR="00423E26" w:rsidRPr="00466150" w:rsidRDefault="00423E26" w:rsidP="007D24A1">
      <w:pPr>
        <w:pStyle w:val="NoSpacing"/>
        <w:spacing w:line="276" w:lineRule="auto"/>
        <w:jc w:val="both"/>
        <w:rPr>
          <w:sz w:val="24"/>
          <w:szCs w:val="24"/>
        </w:rPr>
      </w:pPr>
      <w:r w:rsidRPr="00466150">
        <w:rPr>
          <w:sz w:val="24"/>
          <w:szCs w:val="24"/>
        </w:rPr>
        <w:t>Nella cameretta del bimbo:</w:t>
      </w:r>
    </w:p>
    <w:p w:rsidR="00423E26" w:rsidRDefault="00423E26" w:rsidP="007D24A1">
      <w:pPr>
        <w:pStyle w:val="NoSpacing"/>
        <w:spacing w:line="276" w:lineRule="auto"/>
        <w:jc w:val="both"/>
        <w:rPr>
          <w:sz w:val="28"/>
          <w:szCs w:val="24"/>
        </w:rPr>
      </w:pPr>
    </w:p>
    <w:tbl>
      <w:tblPr>
        <w:tblW w:w="0" w:type="auto"/>
        <w:tblCellSpacing w:w="15" w:type="dxa"/>
        <w:tblCellMar>
          <w:top w:w="15" w:type="dxa"/>
          <w:left w:w="15" w:type="dxa"/>
          <w:bottom w:w="15" w:type="dxa"/>
          <w:right w:w="15" w:type="dxa"/>
        </w:tblCellMar>
        <w:tblLook w:val="00A0"/>
      </w:tblPr>
      <w:tblGrid>
        <w:gridCol w:w="4564"/>
        <w:gridCol w:w="3885"/>
        <w:gridCol w:w="169"/>
        <w:gridCol w:w="1110"/>
      </w:tblGrid>
      <w:tr w:rsidR="00423E26" w:rsidRPr="00F83355" w:rsidTr="00176021">
        <w:trPr>
          <w:tblCellSpacing w:w="15" w:type="dxa"/>
        </w:trPr>
        <w:tc>
          <w:tcPr>
            <w:tcW w:w="0" w:type="auto"/>
          </w:tcPr>
          <w:p w:rsidR="00423E26" w:rsidRPr="00176021" w:rsidRDefault="00423E26" w:rsidP="00176021">
            <w:pPr>
              <w:spacing w:line="240" w:lineRule="auto"/>
              <w:rPr>
                <w:sz w:val="26"/>
                <w:szCs w:val="26"/>
                <w:lang w:eastAsia="it-IT"/>
              </w:rPr>
            </w:pPr>
            <w:r w:rsidRPr="00176021">
              <w:rPr>
                <w:b/>
                <w:bCs/>
                <w:sz w:val="26"/>
                <w:szCs w:val="26"/>
                <w:lang w:eastAsia="it-IT"/>
              </w:rPr>
              <w:t>Distribuzione di frequenza:</w:t>
            </w:r>
            <w:r w:rsidRPr="00176021">
              <w:rPr>
                <w:sz w:val="26"/>
                <w:szCs w:val="26"/>
                <w:lang w:eastAsia="it-IT"/>
              </w:rPr>
              <w:br/>
            </w:r>
            <w:r w:rsidRPr="00176021">
              <w:rPr>
                <w:b/>
                <w:bCs/>
                <w:sz w:val="26"/>
                <w:szCs w:val="26"/>
                <w:lang w:eastAsia="it-IT"/>
              </w:rPr>
              <w:t>V6_4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Frequenza</w:t>
                  </w:r>
                  <w:r w:rsidRPr="00176021">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Percent.</w:t>
                  </w:r>
                  <w:r w:rsidRPr="00176021">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Frequenza</w:t>
                  </w:r>
                  <w:r w:rsidRPr="00176021">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Percent.</w:t>
                  </w:r>
                  <w:r w:rsidRPr="00176021">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68%:91%</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176021">
                  <w:pPr>
                    <w:spacing w:line="240" w:lineRule="auto"/>
                    <w:rPr>
                      <w:sz w:val="26"/>
                      <w:szCs w:val="26"/>
                      <w:lang w:eastAsia="it-IT"/>
                    </w:rPr>
                  </w:pPr>
                  <w:r w:rsidRPr="00176021">
                    <w:rPr>
                      <w:sz w:val="15"/>
                      <w:szCs w:val="15"/>
                      <w:lang w:eastAsia="it-IT"/>
                    </w:rPr>
                    <w:t>9%:32%</w:t>
                  </w:r>
                </w:p>
              </w:tc>
            </w:tr>
          </w:tbl>
          <w:p w:rsidR="00423E26" w:rsidRPr="00176021" w:rsidRDefault="00423E26" w:rsidP="00176021">
            <w:pPr>
              <w:spacing w:line="240" w:lineRule="auto"/>
              <w:rPr>
                <w:sz w:val="26"/>
                <w:szCs w:val="26"/>
                <w:lang w:eastAsia="it-IT"/>
              </w:rPr>
            </w:pPr>
            <w:r w:rsidRPr="00176021">
              <w:rPr>
                <w:sz w:val="26"/>
                <w:szCs w:val="26"/>
                <w:lang w:eastAsia="it-IT"/>
              </w:rPr>
              <w:br/>
            </w:r>
            <w:r w:rsidRPr="00176021">
              <w:rPr>
                <w:b/>
                <w:bCs/>
                <w:sz w:val="26"/>
                <w:szCs w:val="26"/>
                <w:lang w:eastAsia="it-IT"/>
              </w:rPr>
              <w:t>Campione</w:t>
            </w:r>
            <w:r w:rsidRPr="00176021">
              <w:rPr>
                <w:sz w:val="26"/>
                <w:szCs w:val="26"/>
                <w:lang w:eastAsia="it-IT"/>
              </w:rPr>
              <w:t>:</w:t>
            </w:r>
            <w:r w:rsidRPr="00176021">
              <w:rPr>
                <w:sz w:val="26"/>
                <w:szCs w:val="26"/>
                <w:lang w:eastAsia="it-IT"/>
              </w:rPr>
              <w:br/>
              <w:t>Numero di casi= 44</w:t>
            </w:r>
            <w:r w:rsidRPr="00176021">
              <w:rPr>
                <w:sz w:val="26"/>
                <w:szCs w:val="26"/>
                <w:lang w:eastAsia="it-IT"/>
              </w:rPr>
              <w:br/>
              <w:t>Indici di tendenza centrale:</w:t>
            </w:r>
            <w:r w:rsidRPr="00176021">
              <w:rPr>
                <w:sz w:val="26"/>
                <w:szCs w:val="26"/>
                <w:lang w:eastAsia="it-IT"/>
              </w:rPr>
              <w:br/>
              <w:t>  Moda = 0</w:t>
            </w:r>
            <w:r w:rsidRPr="00176021">
              <w:rPr>
                <w:sz w:val="26"/>
                <w:szCs w:val="26"/>
                <w:lang w:eastAsia="it-IT"/>
              </w:rPr>
              <w:br/>
              <w:t>  Mediana = V6_4</w:t>
            </w:r>
            <w:r w:rsidRPr="00176021">
              <w:rPr>
                <w:sz w:val="26"/>
                <w:szCs w:val="26"/>
                <w:lang w:eastAsia="it-IT"/>
              </w:rPr>
              <w:br/>
              <w:t>  Media = 0.2</w:t>
            </w:r>
            <w:r w:rsidRPr="00176021">
              <w:rPr>
                <w:sz w:val="26"/>
                <w:szCs w:val="26"/>
                <w:lang w:eastAsia="it-IT"/>
              </w:rPr>
              <w:br/>
              <w:t>Indici di dispersione:</w:t>
            </w:r>
            <w:r w:rsidRPr="00176021">
              <w:rPr>
                <w:sz w:val="26"/>
                <w:szCs w:val="26"/>
                <w:lang w:eastAsia="it-IT"/>
              </w:rPr>
              <w:br/>
              <w:t>  Squilibrio = 0.67</w:t>
            </w:r>
            <w:r w:rsidRPr="00176021">
              <w:rPr>
                <w:sz w:val="26"/>
                <w:szCs w:val="26"/>
                <w:lang w:eastAsia="it-IT"/>
              </w:rPr>
              <w:br/>
              <w:t>  Campo di variazione = 1</w:t>
            </w:r>
            <w:r w:rsidRPr="00176021">
              <w:rPr>
                <w:sz w:val="26"/>
                <w:szCs w:val="26"/>
                <w:lang w:eastAsia="it-IT"/>
              </w:rPr>
              <w:br/>
              <w:t>  Differenza interquartilica = 0</w:t>
            </w:r>
            <w:r w:rsidRPr="00176021">
              <w:rPr>
                <w:sz w:val="26"/>
                <w:szCs w:val="26"/>
                <w:lang w:eastAsia="it-IT"/>
              </w:rPr>
              <w:br/>
              <w:t xml:space="preserve">  Scarto tipo = 0.4 </w:t>
            </w:r>
          </w:p>
          <w:p w:rsidR="00423E26" w:rsidRPr="00176021" w:rsidRDefault="00423E26" w:rsidP="00176021">
            <w:pPr>
              <w:spacing w:line="240" w:lineRule="auto"/>
              <w:rPr>
                <w:rFonts w:ascii="Times New Roman" w:hAnsi="Times New Roman" w:cs="Times New Roman"/>
                <w:sz w:val="24"/>
                <w:szCs w:val="24"/>
                <w:lang w:eastAsia="it-IT"/>
              </w:rPr>
            </w:pPr>
          </w:p>
        </w:tc>
        <w:tc>
          <w:tcPr>
            <w:tcW w:w="4500" w:type="dxa"/>
          </w:tcPr>
          <w:p w:rsidR="00423E26" w:rsidRPr="00176021" w:rsidRDefault="00423E26" w:rsidP="00176021">
            <w:pPr>
              <w:spacing w:before="100" w:beforeAutospacing="1" w:after="100" w:afterAutospacing="1" w:line="240" w:lineRule="auto"/>
              <w:jc w:val="right"/>
              <w:rPr>
                <w:sz w:val="26"/>
                <w:szCs w:val="26"/>
                <w:lang w:eastAsia="it-IT"/>
              </w:rPr>
            </w:pPr>
            <w:r w:rsidRPr="00176021">
              <w:rPr>
                <w:sz w:val="26"/>
                <w:szCs w:val="26"/>
                <w:lang w:eastAsia="it-IT"/>
              </w:rPr>
              <w:t xml:space="preserve">  </w:t>
            </w:r>
          </w:p>
          <w:tbl>
            <w:tblPr>
              <w:tblW w:w="0" w:type="auto"/>
              <w:jc w:val="right"/>
              <w:tblCellSpacing w:w="15" w:type="dxa"/>
              <w:tblCellMar>
                <w:left w:w="0" w:type="dxa"/>
                <w:right w:w="0" w:type="dxa"/>
              </w:tblCellMar>
              <w:tblLook w:val="00A0"/>
            </w:tblPr>
            <w:tblGrid>
              <w:gridCol w:w="566"/>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176021" w:rsidRDefault="00423E26" w:rsidP="00176021">
                        <w:pPr>
                          <w:spacing w:line="240" w:lineRule="auto"/>
                          <w:jc w:val="center"/>
                          <w:rPr>
                            <w:sz w:val="26"/>
                            <w:szCs w:val="26"/>
                            <w:lang w:eastAsia="it-IT"/>
                          </w:rPr>
                        </w:pPr>
                        <w:r w:rsidRPr="00176021">
                          <w:rPr>
                            <w:sz w:val="26"/>
                            <w:szCs w:val="26"/>
                            <w:lang w:eastAsia="it-IT"/>
                          </w:rPr>
                          <w:t>80%</w:t>
                        </w:r>
                      </w:p>
                    </w:tc>
                  </w:tr>
                  <w:tr w:rsidR="00423E26" w:rsidRPr="00F83355">
                    <w:trPr>
                      <w:trHeight w:val="1500"/>
                      <w:tblCellSpacing w:w="0" w:type="dxa"/>
                      <w:jc w:val="center"/>
                    </w:trPr>
                    <w:tc>
                      <w:tcPr>
                        <w:tcW w:w="0" w:type="auto"/>
                        <w:shd w:val="clear" w:color="auto" w:fill="C0D0C0"/>
                        <w:vAlign w:val="bottom"/>
                      </w:tcPr>
                      <w:p w:rsidR="00423E26" w:rsidRPr="00176021" w:rsidRDefault="00423E26" w:rsidP="00176021">
                        <w:pPr>
                          <w:spacing w:line="240" w:lineRule="auto"/>
                          <w:jc w:val="center"/>
                          <w:rPr>
                            <w:sz w:val="26"/>
                            <w:szCs w:val="26"/>
                            <w:lang w:eastAsia="it-IT"/>
                          </w:rPr>
                        </w:pPr>
                      </w:p>
                    </w:tc>
                  </w:tr>
                </w:tbl>
                <w:p w:rsidR="00423E26" w:rsidRPr="00176021" w:rsidRDefault="00423E26" w:rsidP="00176021">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176021" w:rsidRDefault="00423E26" w:rsidP="00176021">
                        <w:pPr>
                          <w:spacing w:line="240" w:lineRule="auto"/>
                          <w:jc w:val="center"/>
                          <w:rPr>
                            <w:sz w:val="26"/>
                            <w:szCs w:val="26"/>
                            <w:lang w:eastAsia="it-IT"/>
                          </w:rPr>
                        </w:pPr>
                        <w:r w:rsidRPr="00176021">
                          <w:rPr>
                            <w:sz w:val="26"/>
                            <w:szCs w:val="26"/>
                            <w:lang w:eastAsia="it-IT"/>
                          </w:rPr>
                          <w:t>20%</w:t>
                        </w:r>
                      </w:p>
                    </w:tc>
                  </w:tr>
                  <w:tr w:rsidR="00423E26" w:rsidRPr="00F83355">
                    <w:trPr>
                      <w:trHeight w:val="375"/>
                      <w:tblCellSpacing w:w="0" w:type="dxa"/>
                      <w:jc w:val="center"/>
                    </w:trPr>
                    <w:tc>
                      <w:tcPr>
                        <w:tcW w:w="0" w:type="auto"/>
                        <w:shd w:val="clear" w:color="auto" w:fill="C0D0C0"/>
                        <w:vAlign w:val="bottom"/>
                      </w:tcPr>
                      <w:p w:rsidR="00423E26" w:rsidRPr="00176021" w:rsidRDefault="00423E26" w:rsidP="00176021">
                        <w:pPr>
                          <w:spacing w:line="240" w:lineRule="auto"/>
                          <w:jc w:val="center"/>
                          <w:rPr>
                            <w:sz w:val="26"/>
                            <w:szCs w:val="26"/>
                            <w:lang w:eastAsia="it-IT"/>
                          </w:rPr>
                        </w:pPr>
                      </w:p>
                    </w:tc>
                  </w:tr>
                </w:tbl>
                <w:p w:rsidR="00423E26" w:rsidRPr="00176021" w:rsidRDefault="00423E26" w:rsidP="00176021">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35</w:t>
                  </w:r>
                </w:p>
              </w:tc>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9</w:t>
                  </w:r>
                </w:p>
              </w:tc>
            </w:tr>
            <w:tr w:rsidR="00423E26" w:rsidRPr="00F83355">
              <w:trPr>
                <w:tblCellSpacing w:w="15" w:type="dxa"/>
                <w:jc w:val="right"/>
              </w:trPr>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0</w:t>
                  </w:r>
                </w:p>
              </w:tc>
              <w:tc>
                <w:tcPr>
                  <w:tcW w:w="0" w:type="auto"/>
                  <w:shd w:val="clear" w:color="auto" w:fill="E0E0E0"/>
                  <w:vAlign w:val="center"/>
                </w:tcPr>
                <w:p w:rsidR="00423E26" w:rsidRPr="00176021" w:rsidRDefault="00423E26" w:rsidP="00176021">
                  <w:pPr>
                    <w:spacing w:line="240" w:lineRule="auto"/>
                    <w:jc w:val="center"/>
                    <w:rPr>
                      <w:sz w:val="26"/>
                      <w:szCs w:val="26"/>
                      <w:lang w:eastAsia="it-IT"/>
                    </w:rPr>
                  </w:pPr>
                  <w:r w:rsidRPr="00176021">
                    <w:rPr>
                      <w:sz w:val="26"/>
                      <w:szCs w:val="26"/>
                      <w:lang w:eastAsia="it-IT"/>
                    </w:rPr>
                    <w:t>1</w:t>
                  </w:r>
                </w:p>
              </w:tc>
            </w:tr>
          </w:tbl>
          <w:p w:rsidR="00423E26" w:rsidRPr="00176021" w:rsidRDefault="00423E26" w:rsidP="00176021">
            <w:pPr>
              <w:spacing w:before="100" w:beforeAutospacing="1" w:after="100" w:afterAutospacing="1" w:line="240" w:lineRule="auto"/>
              <w:rPr>
                <w:sz w:val="26"/>
                <w:szCs w:val="26"/>
                <w:lang w:eastAsia="it-IT"/>
              </w:rPr>
            </w:pPr>
            <w:r w:rsidRPr="00176021">
              <w:rPr>
                <w:b/>
                <w:bCs/>
                <w:sz w:val="26"/>
                <w:szCs w:val="26"/>
                <w:lang w:eastAsia="it-IT"/>
              </w:rPr>
              <w:t>Popolazione</w:t>
            </w:r>
            <w:r w:rsidRPr="00176021">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rsidTr="005E1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15"/>
                      <w:szCs w:val="15"/>
                      <w:lang w:eastAsia="it-IT"/>
                    </w:rPr>
                    <w:t>Int. Fid. 95%</w:t>
                  </w:r>
                </w:p>
              </w:tc>
            </w:tr>
            <w:tr w:rsidR="00423E26" w:rsidRPr="00F83355" w:rsidTr="005E1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da 0.09 a 0.32</w:t>
                  </w:r>
                </w:p>
              </w:tc>
            </w:tr>
            <w:tr w:rsidR="00423E26" w:rsidRPr="00F83355" w:rsidTr="005E1BB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76021" w:rsidRDefault="00423E26" w:rsidP="005E1BBB">
                  <w:pPr>
                    <w:spacing w:line="240" w:lineRule="auto"/>
                    <w:rPr>
                      <w:sz w:val="26"/>
                      <w:szCs w:val="26"/>
                      <w:lang w:eastAsia="it-IT"/>
                    </w:rPr>
                  </w:pPr>
                  <w:r w:rsidRPr="00176021">
                    <w:rPr>
                      <w:sz w:val="26"/>
                      <w:szCs w:val="26"/>
                      <w:lang w:eastAsia="it-IT"/>
                    </w:rPr>
                    <w:t>da 0.34 a 0.53</w:t>
                  </w:r>
                </w:p>
              </w:tc>
            </w:tr>
          </w:tbl>
          <w:p w:rsidR="00423E26" w:rsidRPr="00176021" w:rsidRDefault="00423E26" w:rsidP="00176021">
            <w:pPr>
              <w:spacing w:line="240" w:lineRule="auto"/>
              <w:rPr>
                <w:rFonts w:ascii="Times New Roman" w:hAnsi="Times New Roman" w:cs="Times New Roman"/>
                <w:sz w:val="24"/>
                <w:szCs w:val="24"/>
                <w:lang w:eastAsia="it-IT"/>
              </w:rPr>
            </w:pPr>
          </w:p>
        </w:tc>
        <w:tc>
          <w:tcPr>
            <w:tcW w:w="150" w:type="dxa"/>
            <w:vAlign w:val="center"/>
          </w:tcPr>
          <w:p w:rsidR="00423E26" w:rsidRPr="00176021" w:rsidRDefault="00423E26" w:rsidP="00176021">
            <w:pPr>
              <w:spacing w:line="240" w:lineRule="auto"/>
              <w:rPr>
                <w:sz w:val="26"/>
                <w:szCs w:val="26"/>
                <w:lang w:eastAsia="it-IT"/>
              </w:rPr>
            </w:pPr>
            <w:r w:rsidRPr="00176021">
              <w:rPr>
                <w:sz w:val="26"/>
                <w:szCs w:val="26"/>
                <w:lang w:eastAsia="it-IT"/>
              </w:rPr>
              <w:t> </w:t>
            </w:r>
          </w:p>
        </w:tc>
        <w:tc>
          <w:tcPr>
            <w:tcW w:w="0" w:type="auto"/>
          </w:tcPr>
          <w:p w:rsidR="00423E26" w:rsidRPr="00176021" w:rsidRDefault="00423E26" w:rsidP="00176021">
            <w:pPr>
              <w:spacing w:before="100" w:beforeAutospacing="1" w:after="100" w:afterAutospacing="1" w:line="240" w:lineRule="auto"/>
              <w:rPr>
                <w:sz w:val="26"/>
                <w:szCs w:val="26"/>
                <w:lang w:eastAsia="it-IT"/>
              </w:rPr>
            </w:pPr>
            <w:r w:rsidRPr="00176021">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1035"/>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005"/>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698"/>
                        </w:tblGrid>
                        <w:tr w:rsidR="00423E26" w:rsidRPr="00F83355">
                          <w:trPr>
                            <w:tblCellSpacing w:w="30" w:type="dxa"/>
                          </w:trPr>
                          <w:tc>
                            <w:tcPr>
                              <w:tcW w:w="0" w:type="auto"/>
                              <w:shd w:val="clear" w:color="auto" w:fill="C0D0C0"/>
                              <w:noWrap/>
                              <w:vAlign w:val="center"/>
                            </w:tcPr>
                            <w:p w:rsidR="00423E26" w:rsidRPr="00176021" w:rsidRDefault="00423E26" w:rsidP="00176021">
                              <w:pPr>
                                <w:spacing w:line="240" w:lineRule="auto"/>
                                <w:rPr>
                                  <w:sz w:val="26"/>
                                  <w:szCs w:val="26"/>
                                  <w:lang w:eastAsia="it-IT"/>
                                </w:rPr>
                              </w:pPr>
                              <w:r w:rsidRPr="00176021">
                                <w:rPr>
                                  <w:sz w:val="26"/>
                                  <w:szCs w:val="26"/>
                                  <w:lang w:eastAsia="it-IT"/>
                                </w:rPr>
                                <w:t>   </w:t>
                              </w:r>
                            </w:p>
                          </w:tc>
                          <w:tc>
                            <w:tcPr>
                              <w:tcW w:w="0" w:type="auto"/>
                              <w:noWrap/>
                              <w:vAlign w:val="center"/>
                            </w:tcPr>
                            <w:p w:rsidR="00423E26" w:rsidRPr="00176021" w:rsidRDefault="00423E26" w:rsidP="00176021">
                              <w:pPr>
                                <w:spacing w:line="240" w:lineRule="auto"/>
                                <w:rPr>
                                  <w:sz w:val="26"/>
                                  <w:szCs w:val="26"/>
                                  <w:lang w:eastAsia="it-IT"/>
                                </w:rPr>
                              </w:pPr>
                              <w:r w:rsidRPr="00176021">
                                <w:rPr>
                                  <w:sz w:val="26"/>
                                  <w:szCs w:val="26"/>
                                  <w:lang w:eastAsia="it-IT"/>
                                </w:rPr>
                                <w:t>V6_4</w:t>
                              </w:r>
                            </w:p>
                          </w:tc>
                        </w:tr>
                      </w:tbl>
                      <w:p w:rsidR="00423E26" w:rsidRPr="00176021" w:rsidRDefault="00423E26" w:rsidP="00176021">
                        <w:pPr>
                          <w:spacing w:line="240" w:lineRule="auto"/>
                          <w:rPr>
                            <w:sz w:val="26"/>
                            <w:szCs w:val="26"/>
                            <w:lang w:eastAsia="it-IT"/>
                          </w:rPr>
                        </w:pPr>
                      </w:p>
                    </w:tc>
                  </w:tr>
                </w:tbl>
                <w:p w:rsidR="00423E26" w:rsidRPr="00176021" w:rsidRDefault="00423E26" w:rsidP="00176021">
                  <w:pPr>
                    <w:spacing w:line="240" w:lineRule="auto"/>
                    <w:rPr>
                      <w:sz w:val="26"/>
                      <w:szCs w:val="26"/>
                      <w:lang w:eastAsia="it-IT"/>
                    </w:rPr>
                  </w:pPr>
                </w:p>
              </w:tc>
            </w:tr>
          </w:tbl>
          <w:p w:rsidR="00423E26" w:rsidRPr="00176021" w:rsidRDefault="00423E26" w:rsidP="00176021">
            <w:pPr>
              <w:spacing w:line="240" w:lineRule="auto"/>
              <w:rPr>
                <w:rFonts w:ascii="Times New Roman" w:hAnsi="Times New Roman" w:cs="Times New Roman"/>
                <w:sz w:val="24"/>
                <w:szCs w:val="24"/>
                <w:lang w:eastAsia="it-IT"/>
              </w:rPr>
            </w:pPr>
          </w:p>
        </w:tc>
      </w:tr>
    </w:tbl>
    <w:p w:rsidR="00423E26" w:rsidRDefault="00423E26" w:rsidP="007D24A1">
      <w:pPr>
        <w:pStyle w:val="NoSpacing"/>
        <w:spacing w:line="276" w:lineRule="auto"/>
        <w:jc w:val="both"/>
        <w:rPr>
          <w:sz w:val="28"/>
          <w:szCs w:val="24"/>
        </w:rPr>
      </w:pPr>
    </w:p>
    <w:p w:rsidR="00423E26" w:rsidRDefault="00423E26" w:rsidP="007D24A1">
      <w:pPr>
        <w:pStyle w:val="NoSpacing"/>
        <w:spacing w:line="276" w:lineRule="auto"/>
        <w:jc w:val="both"/>
        <w:rPr>
          <w:sz w:val="28"/>
          <w:szCs w:val="24"/>
        </w:rPr>
      </w:pPr>
    </w:p>
    <w:p w:rsidR="00423E26" w:rsidRDefault="00423E26" w:rsidP="007D24A1">
      <w:pPr>
        <w:pStyle w:val="NoSpacing"/>
        <w:spacing w:line="276" w:lineRule="auto"/>
        <w:jc w:val="both"/>
        <w:rPr>
          <w:sz w:val="28"/>
          <w:szCs w:val="24"/>
        </w:rPr>
      </w:pPr>
    </w:p>
    <w:p w:rsidR="00423E26" w:rsidRDefault="00423E26" w:rsidP="005E4106">
      <w:pPr>
        <w:pStyle w:val="NoSpacing"/>
        <w:spacing w:line="276" w:lineRule="auto"/>
        <w:jc w:val="center"/>
        <w:rPr>
          <w:sz w:val="28"/>
          <w:szCs w:val="24"/>
        </w:rPr>
      </w:pPr>
      <w:r w:rsidRPr="00F83355">
        <w:rPr>
          <w:noProof/>
          <w:sz w:val="28"/>
          <w:szCs w:val="24"/>
          <w:lang w:eastAsia="it-IT"/>
        </w:rPr>
        <w:object w:dxaOrig="8305" w:dyaOrig="4272">
          <v:shape id="Grafico 10" o:spid="_x0000_i1029" type="#_x0000_t75" style="width:415.5pt;height:213.75pt;visibility:visible" o:ole="">
            <v:imagedata r:id="rId23" o:title="" cropbottom="-15f"/>
            <o:lock v:ext="edit" aspectratio="f"/>
          </v:shape>
          <o:OLEObject Type="Embed" ProgID="Excel.Chart.8" ShapeID="Grafico 10" DrawAspect="Content" ObjectID="_1327165896" r:id="rId24"/>
        </w:object>
      </w:r>
    </w:p>
    <w:p w:rsidR="00423E26" w:rsidRDefault="00423E26" w:rsidP="007D24A1">
      <w:pPr>
        <w:pStyle w:val="NoSpacing"/>
        <w:spacing w:line="276" w:lineRule="auto"/>
        <w:jc w:val="both"/>
        <w:rPr>
          <w:sz w:val="28"/>
          <w:szCs w:val="24"/>
        </w:rPr>
      </w:pPr>
    </w:p>
    <w:p w:rsidR="00423E26" w:rsidRPr="00466150" w:rsidRDefault="00423E26" w:rsidP="007D24A1">
      <w:pPr>
        <w:pStyle w:val="NoSpacing"/>
        <w:spacing w:line="276" w:lineRule="auto"/>
        <w:jc w:val="both"/>
        <w:rPr>
          <w:sz w:val="24"/>
          <w:szCs w:val="24"/>
        </w:rPr>
      </w:pPr>
      <w:r w:rsidRPr="00466150">
        <w:rPr>
          <w:sz w:val="24"/>
          <w:szCs w:val="24"/>
        </w:rPr>
        <w:t>Nel 59% dei casi il televisore è situato in cucina, ma il luogo in cui è presente nella maggioranza dei casi è il salone, con il 70%, ciò dimostra che nella maggioranza dei casi, si guarda la TV anche durante i pasti. Il 41% dei casi ha una televisione in camera da letto, e il 20% ha il televisore nella camera del bimbo.</w:t>
      </w:r>
    </w:p>
    <w:p w:rsidR="00423E26" w:rsidRPr="00466150" w:rsidRDefault="00423E26" w:rsidP="007D24A1">
      <w:pPr>
        <w:pStyle w:val="NoSpacing"/>
        <w:spacing w:line="276" w:lineRule="auto"/>
        <w:jc w:val="both"/>
        <w:rPr>
          <w:sz w:val="24"/>
          <w:szCs w:val="24"/>
        </w:rPr>
      </w:pPr>
    </w:p>
    <w:p w:rsidR="00423E26" w:rsidRPr="00892D61" w:rsidRDefault="00423E26" w:rsidP="009B39A9">
      <w:pPr>
        <w:pStyle w:val="NoSpacing"/>
        <w:numPr>
          <w:ilvl w:val="0"/>
          <w:numId w:val="12"/>
        </w:numPr>
        <w:spacing w:line="276" w:lineRule="auto"/>
        <w:jc w:val="both"/>
        <w:rPr>
          <w:sz w:val="24"/>
          <w:szCs w:val="24"/>
        </w:rPr>
      </w:pPr>
      <w:r>
        <w:rPr>
          <w:kern w:val="28"/>
          <w:sz w:val="24"/>
          <w:szCs w:val="24"/>
        </w:rPr>
        <w:t>Domanda 9</w:t>
      </w:r>
      <w:r w:rsidRPr="00892D61">
        <w:rPr>
          <w:kern w:val="28"/>
          <w:sz w:val="24"/>
          <w:szCs w:val="24"/>
        </w:rPr>
        <w:t xml:space="preserve">: </w:t>
      </w:r>
      <w:r w:rsidRPr="00892D61">
        <w:rPr>
          <w:sz w:val="24"/>
          <w:szCs w:val="24"/>
        </w:rPr>
        <w:t>Durante i pasti guarda la TV?</w:t>
      </w:r>
    </w:p>
    <w:p w:rsidR="00423E26" w:rsidRDefault="00423E26" w:rsidP="009B39A9">
      <w:pPr>
        <w:spacing w:line="240" w:lineRule="auto"/>
        <w:rPr>
          <w:sz w:val="28"/>
          <w:szCs w:val="24"/>
        </w:rPr>
      </w:pPr>
    </w:p>
    <w:tbl>
      <w:tblPr>
        <w:tblW w:w="0" w:type="auto"/>
        <w:tblCellSpacing w:w="15" w:type="dxa"/>
        <w:tblCellMar>
          <w:top w:w="15" w:type="dxa"/>
          <w:left w:w="15" w:type="dxa"/>
          <w:bottom w:w="15" w:type="dxa"/>
          <w:right w:w="15" w:type="dxa"/>
        </w:tblCellMar>
        <w:tblLook w:val="00A0"/>
      </w:tblPr>
      <w:tblGrid>
        <w:gridCol w:w="4564"/>
        <w:gridCol w:w="4169"/>
        <w:gridCol w:w="174"/>
        <w:gridCol w:w="821"/>
      </w:tblGrid>
      <w:tr w:rsidR="00423E26" w:rsidRPr="00F83355" w:rsidTr="009B39A9">
        <w:trPr>
          <w:tblCellSpacing w:w="15" w:type="dxa"/>
        </w:trPr>
        <w:tc>
          <w:tcPr>
            <w:tcW w:w="0" w:type="auto"/>
          </w:tcPr>
          <w:p w:rsidR="00423E26" w:rsidRPr="009B39A9" w:rsidRDefault="00423E26" w:rsidP="009B39A9">
            <w:pPr>
              <w:spacing w:line="240" w:lineRule="auto"/>
              <w:rPr>
                <w:sz w:val="26"/>
                <w:szCs w:val="26"/>
                <w:lang w:eastAsia="it-IT"/>
              </w:rPr>
            </w:pPr>
            <w:r w:rsidRPr="009B39A9">
              <w:rPr>
                <w:b/>
                <w:bCs/>
                <w:sz w:val="26"/>
                <w:szCs w:val="26"/>
                <w:lang w:eastAsia="it-IT"/>
              </w:rPr>
              <w:t>Distribuzione di frequenza:</w:t>
            </w:r>
            <w:r w:rsidRPr="009B39A9">
              <w:rPr>
                <w:sz w:val="26"/>
                <w:szCs w:val="26"/>
                <w:lang w:eastAsia="it-IT"/>
              </w:rPr>
              <w:br/>
            </w:r>
            <w:r w:rsidRPr="009B39A9">
              <w:rPr>
                <w:b/>
                <w:bCs/>
                <w:sz w:val="26"/>
                <w:szCs w:val="26"/>
                <w:lang w:eastAsia="it-IT"/>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15"/>
                      <w:szCs w:val="15"/>
                      <w:lang w:eastAsia="it-IT"/>
                    </w:rPr>
                    <w:t>Frequenza</w:t>
                  </w:r>
                  <w:r w:rsidRPr="009B39A9">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15"/>
                      <w:szCs w:val="15"/>
                      <w:lang w:eastAsia="it-IT"/>
                    </w:rPr>
                    <w:t>Percent.</w:t>
                  </w:r>
                  <w:r w:rsidRPr="009B39A9">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15"/>
                      <w:szCs w:val="15"/>
                      <w:lang w:eastAsia="it-IT"/>
                    </w:rPr>
                    <w:t>Frequenza</w:t>
                  </w:r>
                  <w:r w:rsidRPr="009B39A9">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15"/>
                      <w:szCs w:val="15"/>
                      <w:lang w:eastAsia="it-IT"/>
                    </w:rPr>
                    <w:t>Percent.</w:t>
                  </w:r>
                  <w:r w:rsidRPr="009B39A9">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15"/>
                      <w:szCs w:val="15"/>
                      <w:lang w:eastAsia="it-IT"/>
                    </w:rPr>
                    <w:t>10%:35%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15"/>
                      <w:szCs w:val="15"/>
                      <w:lang w:eastAsia="it-IT"/>
                    </w:rPr>
                    <w:t>35%:65%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9B39A9">
                  <w:pPr>
                    <w:spacing w:line="240" w:lineRule="auto"/>
                    <w:rPr>
                      <w:sz w:val="26"/>
                      <w:szCs w:val="26"/>
                      <w:lang w:eastAsia="it-IT"/>
                    </w:rPr>
                  </w:pPr>
                  <w:r w:rsidRPr="009B39A9">
                    <w:rPr>
                      <w:sz w:val="15"/>
                      <w:szCs w:val="15"/>
                      <w:lang w:eastAsia="it-IT"/>
                    </w:rPr>
                    <w:t>14%:40%</w:t>
                  </w:r>
                </w:p>
              </w:tc>
            </w:tr>
          </w:tbl>
          <w:p w:rsidR="00423E26" w:rsidRDefault="00423E26" w:rsidP="00507AEB">
            <w:pPr>
              <w:spacing w:line="240" w:lineRule="auto"/>
              <w:rPr>
                <w:sz w:val="26"/>
                <w:szCs w:val="26"/>
                <w:lang w:eastAsia="it-IT"/>
              </w:rPr>
            </w:pPr>
            <w:r w:rsidRPr="009B39A9">
              <w:rPr>
                <w:sz w:val="26"/>
                <w:szCs w:val="26"/>
                <w:lang w:eastAsia="it-IT"/>
              </w:rPr>
              <w:br/>
            </w:r>
            <w:r w:rsidRPr="009B39A9">
              <w:rPr>
                <w:b/>
                <w:bCs/>
                <w:sz w:val="26"/>
                <w:szCs w:val="26"/>
                <w:lang w:eastAsia="it-IT"/>
              </w:rPr>
              <w:t>Campione</w:t>
            </w:r>
            <w:r w:rsidRPr="009B39A9">
              <w:rPr>
                <w:sz w:val="26"/>
                <w:szCs w:val="26"/>
                <w:lang w:eastAsia="it-IT"/>
              </w:rPr>
              <w:t>:</w:t>
            </w:r>
            <w:r w:rsidRPr="009B39A9">
              <w:rPr>
                <w:sz w:val="26"/>
                <w:szCs w:val="26"/>
                <w:lang w:eastAsia="it-IT"/>
              </w:rPr>
              <w:br/>
              <w:t>Numero di casi= 44</w:t>
            </w:r>
            <w:r w:rsidRPr="009B39A9">
              <w:rPr>
                <w:sz w:val="26"/>
                <w:szCs w:val="26"/>
                <w:lang w:eastAsia="it-IT"/>
              </w:rPr>
              <w:br/>
              <w:t>Indici di tendenza centrale:</w:t>
            </w:r>
            <w:r w:rsidRPr="009B39A9">
              <w:rPr>
                <w:sz w:val="26"/>
                <w:szCs w:val="26"/>
                <w:lang w:eastAsia="it-IT"/>
              </w:rPr>
              <w:br/>
              <w:t>  Moda = 2</w:t>
            </w:r>
            <w:r w:rsidRPr="009B39A9">
              <w:rPr>
                <w:sz w:val="26"/>
                <w:szCs w:val="26"/>
                <w:lang w:eastAsia="it-IT"/>
              </w:rPr>
              <w:br/>
              <w:t>  Mediana = 2</w:t>
            </w:r>
            <w:r w:rsidRPr="009B39A9">
              <w:rPr>
                <w:sz w:val="26"/>
                <w:szCs w:val="26"/>
                <w:lang w:eastAsia="it-IT"/>
              </w:rPr>
              <w:br/>
              <w:t>  Media = 2.05</w:t>
            </w:r>
            <w:r w:rsidRPr="009B39A9">
              <w:rPr>
                <w:sz w:val="26"/>
                <w:szCs w:val="26"/>
                <w:lang w:eastAsia="it-IT"/>
              </w:rPr>
              <w:br/>
              <w:t>Indici di dispersione:</w:t>
            </w:r>
            <w:r w:rsidRPr="009B39A9">
              <w:rPr>
                <w:sz w:val="26"/>
                <w:szCs w:val="26"/>
                <w:lang w:eastAsia="it-IT"/>
              </w:rPr>
              <w:br/>
              <w:t>  Squilibrio = 0.38</w:t>
            </w:r>
            <w:r w:rsidRPr="009B39A9">
              <w:rPr>
                <w:sz w:val="26"/>
                <w:szCs w:val="26"/>
                <w:lang w:eastAsia="it-IT"/>
              </w:rPr>
              <w:br/>
              <w:t>  Campo di variazione = 2</w:t>
            </w:r>
            <w:r w:rsidRPr="009B39A9">
              <w:rPr>
                <w:sz w:val="26"/>
                <w:szCs w:val="26"/>
                <w:lang w:eastAsia="it-IT"/>
              </w:rPr>
              <w:br/>
              <w:t>  Differenza interquartilica = 1</w:t>
            </w:r>
            <w:r w:rsidRPr="009B39A9">
              <w:rPr>
                <w:sz w:val="26"/>
                <w:szCs w:val="26"/>
                <w:lang w:eastAsia="it-IT"/>
              </w:rPr>
              <w:br/>
              <w:t xml:space="preserve">  Scarto tipo = 0.71 </w:t>
            </w:r>
          </w:p>
          <w:p w:rsidR="00423E26" w:rsidRPr="009B39A9" w:rsidRDefault="00423E26" w:rsidP="009B39A9">
            <w:pPr>
              <w:spacing w:line="240" w:lineRule="auto"/>
              <w:rPr>
                <w:rFonts w:ascii="Times New Roman" w:hAnsi="Times New Roman" w:cs="Times New Roman"/>
                <w:sz w:val="24"/>
                <w:szCs w:val="24"/>
                <w:lang w:eastAsia="it-IT"/>
              </w:rPr>
            </w:pPr>
          </w:p>
        </w:tc>
        <w:tc>
          <w:tcPr>
            <w:tcW w:w="4500" w:type="dxa"/>
          </w:tcPr>
          <w:p w:rsidR="00423E26" w:rsidRPr="009B39A9" w:rsidRDefault="00423E26" w:rsidP="009B39A9">
            <w:pPr>
              <w:spacing w:before="100" w:beforeAutospacing="1" w:after="100" w:afterAutospacing="1" w:line="240" w:lineRule="auto"/>
              <w:jc w:val="right"/>
              <w:rPr>
                <w:sz w:val="26"/>
                <w:szCs w:val="26"/>
                <w:lang w:eastAsia="it-IT"/>
              </w:rPr>
            </w:pPr>
            <w:r w:rsidRPr="009B39A9">
              <w:rPr>
                <w:sz w:val="26"/>
                <w:szCs w:val="26"/>
                <w:lang w:eastAsia="it-IT"/>
              </w:rPr>
              <w:t xml:space="preserve">  </w:t>
            </w:r>
          </w:p>
          <w:tbl>
            <w:tblPr>
              <w:tblW w:w="0" w:type="auto"/>
              <w:jc w:val="right"/>
              <w:tblCellSpacing w:w="15" w:type="dxa"/>
              <w:tblCellMar>
                <w:left w:w="0" w:type="dxa"/>
                <w:right w:w="0" w:type="dxa"/>
              </w:tblCellMar>
              <w:tblLook w:val="00A0"/>
            </w:tblPr>
            <w:tblGrid>
              <w:gridCol w:w="566"/>
              <w:gridCol w:w="551"/>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9B39A9" w:rsidRDefault="00423E26" w:rsidP="009B39A9">
                        <w:pPr>
                          <w:spacing w:line="240" w:lineRule="auto"/>
                          <w:jc w:val="center"/>
                          <w:rPr>
                            <w:sz w:val="26"/>
                            <w:szCs w:val="26"/>
                            <w:lang w:eastAsia="it-IT"/>
                          </w:rPr>
                        </w:pPr>
                        <w:r w:rsidRPr="009B39A9">
                          <w:rPr>
                            <w:sz w:val="26"/>
                            <w:szCs w:val="26"/>
                            <w:lang w:eastAsia="it-IT"/>
                          </w:rPr>
                          <w:t>23%</w:t>
                        </w:r>
                      </w:p>
                    </w:tc>
                  </w:tr>
                  <w:tr w:rsidR="00423E26" w:rsidRPr="00F83355">
                    <w:trPr>
                      <w:trHeight w:val="690"/>
                      <w:tblCellSpacing w:w="0" w:type="dxa"/>
                      <w:jc w:val="center"/>
                    </w:trPr>
                    <w:tc>
                      <w:tcPr>
                        <w:tcW w:w="0" w:type="auto"/>
                        <w:shd w:val="clear" w:color="auto" w:fill="C0D0C0"/>
                        <w:vAlign w:val="bottom"/>
                      </w:tcPr>
                      <w:p w:rsidR="00423E26" w:rsidRPr="009B39A9" w:rsidRDefault="00423E26" w:rsidP="009B39A9">
                        <w:pPr>
                          <w:spacing w:line="240" w:lineRule="auto"/>
                          <w:jc w:val="center"/>
                          <w:rPr>
                            <w:sz w:val="26"/>
                            <w:szCs w:val="26"/>
                            <w:lang w:eastAsia="it-IT"/>
                          </w:rPr>
                        </w:pPr>
                      </w:p>
                    </w:tc>
                  </w:tr>
                </w:tbl>
                <w:p w:rsidR="00423E26" w:rsidRPr="009B39A9" w:rsidRDefault="00423E26" w:rsidP="009B39A9">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9B39A9" w:rsidRDefault="00423E26" w:rsidP="009B39A9">
                        <w:pPr>
                          <w:spacing w:line="240" w:lineRule="auto"/>
                          <w:jc w:val="center"/>
                          <w:rPr>
                            <w:sz w:val="26"/>
                            <w:szCs w:val="26"/>
                            <w:lang w:eastAsia="it-IT"/>
                          </w:rPr>
                        </w:pPr>
                        <w:r w:rsidRPr="009B39A9">
                          <w:rPr>
                            <w:sz w:val="26"/>
                            <w:szCs w:val="26"/>
                            <w:lang w:eastAsia="it-IT"/>
                          </w:rPr>
                          <w:t>50%</w:t>
                        </w:r>
                      </w:p>
                    </w:tc>
                  </w:tr>
                  <w:tr w:rsidR="00423E26" w:rsidRPr="00F83355">
                    <w:trPr>
                      <w:trHeight w:val="1500"/>
                      <w:tblCellSpacing w:w="0" w:type="dxa"/>
                      <w:jc w:val="center"/>
                    </w:trPr>
                    <w:tc>
                      <w:tcPr>
                        <w:tcW w:w="0" w:type="auto"/>
                        <w:shd w:val="clear" w:color="auto" w:fill="C0D0C0"/>
                        <w:vAlign w:val="bottom"/>
                      </w:tcPr>
                      <w:p w:rsidR="00423E26" w:rsidRPr="009B39A9" w:rsidRDefault="00423E26" w:rsidP="009B39A9">
                        <w:pPr>
                          <w:spacing w:line="240" w:lineRule="auto"/>
                          <w:jc w:val="center"/>
                          <w:rPr>
                            <w:sz w:val="26"/>
                            <w:szCs w:val="26"/>
                            <w:lang w:eastAsia="it-IT"/>
                          </w:rPr>
                        </w:pPr>
                      </w:p>
                    </w:tc>
                  </w:tr>
                </w:tbl>
                <w:p w:rsidR="00423E26" w:rsidRPr="009B39A9" w:rsidRDefault="00423E26" w:rsidP="009B39A9">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9B39A9" w:rsidRDefault="00423E26" w:rsidP="009B39A9">
                        <w:pPr>
                          <w:spacing w:line="240" w:lineRule="auto"/>
                          <w:jc w:val="center"/>
                          <w:rPr>
                            <w:sz w:val="26"/>
                            <w:szCs w:val="26"/>
                            <w:lang w:eastAsia="it-IT"/>
                          </w:rPr>
                        </w:pPr>
                        <w:r w:rsidRPr="009B39A9">
                          <w:rPr>
                            <w:sz w:val="26"/>
                            <w:szCs w:val="26"/>
                            <w:lang w:eastAsia="it-IT"/>
                          </w:rPr>
                          <w:t>27%</w:t>
                        </w:r>
                      </w:p>
                    </w:tc>
                  </w:tr>
                  <w:tr w:rsidR="00423E26" w:rsidRPr="00F83355">
                    <w:trPr>
                      <w:trHeight w:val="810"/>
                      <w:tblCellSpacing w:w="0" w:type="dxa"/>
                      <w:jc w:val="center"/>
                    </w:trPr>
                    <w:tc>
                      <w:tcPr>
                        <w:tcW w:w="0" w:type="auto"/>
                        <w:shd w:val="clear" w:color="auto" w:fill="C0D0C0"/>
                        <w:vAlign w:val="bottom"/>
                      </w:tcPr>
                      <w:p w:rsidR="00423E26" w:rsidRPr="009B39A9" w:rsidRDefault="00423E26" w:rsidP="009B39A9">
                        <w:pPr>
                          <w:spacing w:line="240" w:lineRule="auto"/>
                          <w:jc w:val="center"/>
                          <w:rPr>
                            <w:sz w:val="26"/>
                            <w:szCs w:val="26"/>
                            <w:lang w:eastAsia="it-IT"/>
                          </w:rPr>
                        </w:pPr>
                      </w:p>
                    </w:tc>
                  </w:tr>
                </w:tbl>
                <w:p w:rsidR="00423E26" w:rsidRPr="009B39A9" w:rsidRDefault="00423E26" w:rsidP="009B39A9">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9B39A9" w:rsidRDefault="00423E26" w:rsidP="009B39A9">
                  <w:pPr>
                    <w:spacing w:line="240" w:lineRule="auto"/>
                    <w:jc w:val="center"/>
                    <w:rPr>
                      <w:sz w:val="26"/>
                      <w:szCs w:val="26"/>
                      <w:lang w:eastAsia="it-IT"/>
                    </w:rPr>
                  </w:pPr>
                  <w:r w:rsidRPr="009B39A9">
                    <w:rPr>
                      <w:sz w:val="26"/>
                      <w:szCs w:val="26"/>
                      <w:lang w:eastAsia="it-IT"/>
                    </w:rPr>
                    <w:t>10</w:t>
                  </w:r>
                </w:p>
              </w:tc>
              <w:tc>
                <w:tcPr>
                  <w:tcW w:w="0" w:type="auto"/>
                  <w:shd w:val="clear" w:color="auto" w:fill="E0E0E0"/>
                  <w:vAlign w:val="center"/>
                </w:tcPr>
                <w:p w:rsidR="00423E26" w:rsidRPr="009B39A9" w:rsidRDefault="00423E26" w:rsidP="009B39A9">
                  <w:pPr>
                    <w:spacing w:line="240" w:lineRule="auto"/>
                    <w:jc w:val="center"/>
                    <w:rPr>
                      <w:sz w:val="26"/>
                      <w:szCs w:val="26"/>
                      <w:lang w:eastAsia="it-IT"/>
                    </w:rPr>
                  </w:pPr>
                  <w:r w:rsidRPr="009B39A9">
                    <w:rPr>
                      <w:sz w:val="26"/>
                      <w:szCs w:val="26"/>
                      <w:lang w:eastAsia="it-IT"/>
                    </w:rPr>
                    <w:t>22</w:t>
                  </w:r>
                </w:p>
              </w:tc>
              <w:tc>
                <w:tcPr>
                  <w:tcW w:w="0" w:type="auto"/>
                  <w:shd w:val="clear" w:color="auto" w:fill="E0E0E0"/>
                  <w:vAlign w:val="center"/>
                </w:tcPr>
                <w:p w:rsidR="00423E26" w:rsidRPr="009B39A9" w:rsidRDefault="00423E26" w:rsidP="009B39A9">
                  <w:pPr>
                    <w:spacing w:line="240" w:lineRule="auto"/>
                    <w:jc w:val="center"/>
                    <w:rPr>
                      <w:sz w:val="26"/>
                      <w:szCs w:val="26"/>
                      <w:lang w:eastAsia="it-IT"/>
                    </w:rPr>
                  </w:pPr>
                  <w:r w:rsidRPr="009B39A9">
                    <w:rPr>
                      <w:sz w:val="26"/>
                      <w:szCs w:val="26"/>
                      <w:lang w:eastAsia="it-IT"/>
                    </w:rPr>
                    <w:t>12</w:t>
                  </w:r>
                </w:p>
              </w:tc>
            </w:tr>
            <w:tr w:rsidR="00423E26" w:rsidRPr="00F83355">
              <w:trPr>
                <w:tblCellSpacing w:w="15" w:type="dxa"/>
                <w:jc w:val="right"/>
              </w:trPr>
              <w:tc>
                <w:tcPr>
                  <w:tcW w:w="0" w:type="auto"/>
                  <w:shd w:val="clear" w:color="auto" w:fill="E0E0E0"/>
                  <w:vAlign w:val="center"/>
                </w:tcPr>
                <w:p w:rsidR="00423E26" w:rsidRPr="009B39A9" w:rsidRDefault="00423E26" w:rsidP="009B39A9">
                  <w:pPr>
                    <w:spacing w:line="240" w:lineRule="auto"/>
                    <w:jc w:val="center"/>
                    <w:rPr>
                      <w:sz w:val="26"/>
                      <w:szCs w:val="26"/>
                      <w:lang w:eastAsia="it-IT"/>
                    </w:rPr>
                  </w:pPr>
                  <w:r w:rsidRPr="009B39A9">
                    <w:rPr>
                      <w:sz w:val="26"/>
                      <w:szCs w:val="26"/>
                      <w:lang w:eastAsia="it-IT"/>
                    </w:rPr>
                    <w:t>1</w:t>
                  </w:r>
                </w:p>
              </w:tc>
              <w:tc>
                <w:tcPr>
                  <w:tcW w:w="0" w:type="auto"/>
                  <w:shd w:val="clear" w:color="auto" w:fill="E0E0E0"/>
                  <w:vAlign w:val="center"/>
                </w:tcPr>
                <w:p w:rsidR="00423E26" w:rsidRPr="009B39A9" w:rsidRDefault="00423E26" w:rsidP="009B39A9">
                  <w:pPr>
                    <w:spacing w:line="240" w:lineRule="auto"/>
                    <w:jc w:val="center"/>
                    <w:rPr>
                      <w:sz w:val="26"/>
                      <w:szCs w:val="26"/>
                      <w:lang w:eastAsia="it-IT"/>
                    </w:rPr>
                  </w:pPr>
                  <w:r w:rsidRPr="009B39A9">
                    <w:rPr>
                      <w:sz w:val="26"/>
                      <w:szCs w:val="26"/>
                      <w:lang w:eastAsia="it-IT"/>
                    </w:rPr>
                    <w:t>2</w:t>
                  </w:r>
                </w:p>
              </w:tc>
              <w:tc>
                <w:tcPr>
                  <w:tcW w:w="0" w:type="auto"/>
                  <w:shd w:val="clear" w:color="auto" w:fill="E0E0E0"/>
                  <w:vAlign w:val="center"/>
                </w:tcPr>
                <w:p w:rsidR="00423E26" w:rsidRPr="009B39A9" w:rsidRDefault="00423E26" w:rsidP="009B39A9">
                  <w:pPr>
                    <w:spacing w:line="240" w:lineRule="auto"/>
                    <w:jc w:val="center"/>
                    <w:rPr>
                      <w:sz w:val="26"/>
                      <w:szCs w:val="26"/>
                      <w:lang w:eastAsia="it-IT"/>
                    </w:rPr>
                  </w:pPr>
                  <w:r w:rsidRPr="009B39A9">
                    <w:rPr>
                      <w:sz w:val="26"/>
                      <w:szCs w:val="26"/>
                      <w:lang w:eastAsia="it-IT"/>
                    </w:rPr>
                    <w:t>3</w:t>
                  </w:r>
                </w:p>
              </w:tc>
            </w:tr>
          </w:tbl>
          <w:p w:rsidR="00423E26" w:rsidRDefault="00423E26" w:rsidP="00493EAA">
            <w:pPr>
              <w:spacing w:line="240" w:lineRule="auto"/>
              <w:rPr>
                <w:b/>
                <w:bCs/>
                <w:sz w:val="26"/>
                <w:szCs w:val="26"/>
                <w:lang w:eastAsia="it-IT"/>
              </w:rPr>
            </w:pPr>
          </w:p>
          <w:p w:rsidR="00423E26" w:rsidRPr="009B39A9" w:rsidRDefault="00423E26" w:rsidP="00493EAA">
            <w:pPr>
              <w:spacing w:line="240" w:lineRule="auto"/>
              <w:rPr>
                <w:sz w:val="26"/>
                <w:szCs w:val="26"/>
                <w:lang w:eastAsia="it-IT"/>
              </w:rPr>
            </w:pPr>
            <w:r w:rsidRPr="009B39A9">
              <w:rPr>
                <w:b/>
                <w:bCs/>
                <w:sz w:val="26"/>
                <w:szCs w:val="26"/>
                <w:lang w:eastAsia="it-IT"/>
              </w:rPr>
              <w:t>Popolazione</w:t>
            </w:r>
            <w:r w:rsidRPr="009B39A9">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rsidTr="00BB5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BB5BF9">
                  <w:pPr>
                    <w:spacing w:line="240" w:lineRule="auto"/>
                    <w:rPr>
                      <w:sz w:val="26"/>
                      <w:szCs w:val="26"/>
                      <w:lang w:eastAsia="it-IT"/>
                    </w:rPr>
                  </w:pPr>
                  <w:r w:rsidRPr="009B39A9">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BB5BF9">
                  <w:pPr>
                    <w:spacing w:line="240" w:lineRule="auto"/>
                    <w:rPr>
                      <w:sz w:val="26"/>
                      <w:szCs w:val="26"/>
                      <w:lang w:eastAsia="it-IT"/>
                    </w:rPr>
                  </w:pPr>
                  <w:r w:rsidRPr="009B39A9">
                    <w:rPr>
                      <w:sz w:val="15"/>
                      <w:szCs w:val="15"/>
                      <w:lang w:eastAsia="it-IT"/>
                    </w:rPr>
                    <w:t>Int. Fid. 95%</w:t>
                  </w:r>
                </w:p>
              </w:tc>
            </w:tr>
            <w:tr w:rsidR="00423E26" w:rsidRPr="00F83355" w:rsidTr="00BB5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BB5BF9">
                  <w:pPr>
                    <w:spacing w:line="240" w:lineRule="auto"/>
                    <w:rPr>
                      <w:sz w:val="26"/>
                      <w:szCs w:val="26"/>
                      <w:lang w:eastAsia="it-IT"/>
                    </w:rPr>
                  </w:pPr>
                  <w:r w:rsidRPr="009B39A9">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BB5BF9">
                  <w:pPr>
                    <w:spacing w:line="240" w:lineRule="auto"/>
                    <w:rPr>
                      <w:sz w:val="26"/>
                      <w:szCs w:val="26"/>
                      <w:lang w:eastAsia="it-IT"/>
                    </w:rPr>
                  </w:pPr>
                  <w:r w:rsidRPr="009B39A9">
                    <w:rPr>
                      <w:sz w:val="26"/>
                      <w:szCs w:val="26"/>
                      <w:lang w:eastAsia="it-IT"/>
                    </w:rPr>
                    <w:t>da 1.84 a 2.25</w:t>
                  </w:r>
                </w:p>
              </w:tc>
            </w:tr>
            <w:tr w:rsidR="00423E26" w:rsidRPr="00F83355" w:rsidTr="00BB5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BB5BF9">
                  <w:pPr>
                    <w:spacing w:line="240" w:lineRule="auto"/>
                    <w:rPr>
                      <w:sz w:val="26"/>
                      <w:szCs w:val="26"/>
                      <w:lang w:eastAsia="it-IT"/>
                    </w:rPr>
                  </w:pPr>
                  <w:r w:rsidRPr="009B39A9">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9B39A9" w:rsidRDefault="00423E26" w:rsidP="00BB5BF9">
                  <w:pPr>
                    <w:spacing w:line="240" w:lineRule="auto"/>
                    <w:rPr>
                      <w:sz w:val="26"/>
                      <w:szCs w:val="26"/>
                      <w:lang w:eastAsia="it-IT"/>
                    </w:rPr>
                  </w:pPr>
                  <w:r w:rsidRPr="009B39A9">
                    <w:rPr>
                      <w:sz w:val="26"/>
                      <w:szCs w:val="26"/>
                      <w:lang w:eastAsia="it-IT"/>
                    </w:rPr>
                    <w:t>da 0.59 a 0.93</w:t>
                  </w:r>
                </w:p>
              </w:tc>
            </w:tr>
          </w:tbl>
          <w:p w:rsidR="00423E26" w:rsidRPr="009B39A9" w:rsidRDefault="00423E26" w:rsidP="009B39A9">
            <w:pPr>
              <w:spacing w:line="240" w:lineRule="auto"/>
              <w:rPr>
                <w:rFonts w:ascii="Times New Roman" w:hAnsi="Times New Roman" w:cs="Times New Roman"/>
                <w:sz w:val="24"/>
                <w:szCs w:val="24"/>
                <w:lang w:eastAsia="it-IT"/>
              </w:rPr>
            </w:pPr>
          </w:p>
        </w:tc>
        <w:tc>
          <w:tcPr>
            <w:tcW w:w="150" w:type="dxa"/>
            <w:vAlign w:val="center"/>
          </w:tcPr>
          <w:p w:rsidR="00423E26" w:rsidRPr="009B39A9" w:rsidRDefault="00423E26" w:rsidP="009B39A9">
            <w:pPr>
              <w:spacing w:line="240" w:lineRule="auto"/>
              <w:rPr>
                <w:sz w:val="26"/>
                <w:szCs w:val="26"/>
                <w:lang w:eastAsia="it-IT"/>
              </w:rPr>
            </w:pPr>
            <w:r w:rsidRPr="009B39A9">
              <w:rPr>
                <w:sz w:val="26"/>
                <w:szCs w:val="26"/>
                <w:lang w:eastAsia="it-IT"/>
              </w:rPr>
              <w:t> </w:t>
            </w:r>
          </w:p>
        </w:tc>
        <w:tc>
          <w:tcPr>
            <w:tcW w:w="0" w:type="auto"/>
          </w:tcPr>
          <w:p w:rsidR="00423E26" w:rsidRPr="009B39A9" w:rsidRDefault="00423E26" w:rsidP="009B39A9">
            <w:pPr>
              <w:spacing w:before="100" w:beforeAutospacing="1" w:after="100" w:afterAutospacing="1" w:line="240" w:lineRule="auto"/>
              <w:rPr>
                <w:sz w:val="26"/>
                <w:szCs w:val="26"/>
                <w:lang w:eastAsia="it-IT"/>
              </w:rPr>
            </w:pPr>
            <w:r w:rsidRPr="009B39A9">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746"/>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16"/>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409"/>
                        </w:tblGrid>
                        <w:tr w:rsidR="00423E26" w:rsidRPr="00F83355">
                          <w:trPr>
                            <w:tblCellSpacing w:w="30" w:type="dxa"/>
                          </w:trPr>
                          <w:tc>
                            <w:tcPr>
                              <w:tcW w:w="0" w:type="auto"/>
                              <w:shd w:val="clear" w:color="auto" w:fill="C0D0C0"/>
                              <w:noWrap/>
                              <w:vAlign w:val="center"/>
                            </w:tcPr>
                            <w:p w:rsidR="00423E26" w:rsidRPr="009B39A9" w:rsidRDefault="00423E26" w:rsidP="009B39A9">
                              <w:pPr>
                                <w:spacing w:line="240" w:lineRule="auto"/>
                                <w:rPr>
                                  <w:sz w:val="26"/>
                                  <w:szCs w:val="26"/>
                                  <w:lang w:eastAsia="it-IT"/>
                                </w:rPr>
                              </w:pPr>
                              <w:r w:rsidRPr="009B39A9">
                                <w:rPr>
                                  <w:sz w:val="26"/>
                                  <w:szCs w:val="26"/>
                                  <w:lang w:eastAsia="it-IT"/>
                                </w:rPr>
                                <w:t>   </w:t>
                              </w:r>
                            </w:p>
                          </w:tc>
                          <w:tc>
                            <w:tcPr>
                              <w:tcW w:w="0" w:type="auto"/>
                              <w:noWrap/>
                              <w:vAlign w:val="center"/>
                            </w:tcPr>
                            <w:p w:rsidR="00423E26" w:rsidRPr="009B39A9" w:rsidRDefault="00423E26" w:rsidP="009B39A9">
                              <w:pPr>
                                <w:spacing w:line="240" w:lineRule="auto"/>
                                <w:rPr>
                                  <w:sz w:val="26"/>
                                  <w:szCs w:val="26"/>
                                  <w:lang w:eastAsia="it-IT"/>
                                </w:rPr>
                              </w:pPr>
                              <w:r w:rsidRPr="009B39A9">
                                <w:rPr>
                                  <w:sz w:val="26"/>
                                  <w:szCs w:val="26"/>
                                  <w:lang w:eastAsia="it-IT"/>
                                </w:rPr>
                                <w:t>V9</w:t>
                              </w:r>
                            </w:p>
                          </w:tc>
                        </w:tr>
                      </w:tbl>
                      <w:p w:rsidR="00423E26" w:rsidRPr="009B39A9" w:rsidRDefault="00423E26" w:rsidP="009B39A9">
                        <w:pPr>
                          <w:spacing w:line="240" w:lineRule="auto"/>
                          <w:rPr>
                            <w:sz w:val="26"/>
                            <w:szCs w:val="26"/>
                            <w:lang w:eastAsia="it-IT"/>
                          </w:rPr>
                        </w:pPr>
                      </w:p>
                    </w:tc>
                  </w:tr>
                </w:tbl>
                <w:p w:rsidR="00423E26" w:rsidRPr="009B39A9" w:rsidRDefault="00423E26" w:rsidP="009B39A9">
                  <w:pPr>
                    <w:spacing w:line="240" w:lineRule="auto"/>
                    <w:rPr>
                      <w:sz w:val="26"/>
                      <w:szCs w:val="26"/>
                      <w:lang w:eastAsia="it-IT"/>
                    </w:rPr>
                  </w:pPr>
                </w:p>
              </w:tc>
            </w:tr>
          </w:tbl>
          <w:p w:rsidR="00423E26" w:rsidRPr="009B39A9" w:rsidRDefault="00423E26" w:rsidP="009B39A9">
            <w:pPr>
              <w:spacing w:line="240" w:lineRule="auto"/>
              <w:rPr>
                <w:rFonts w:ascii="Times New Roman" w:hAnsi="Times New Roman" w:cs="Times New Roman"/>
                <w:sz w:val="24"/>
                <w:szCs w:val="24"/>
                <w:lang w:eastAsia="it-IT"/>
              </w:rPr>
            </w:pPr>
          </w:p>
        </w:tc>
      </w:tr>
    </w:tbl>
    <w:p w:rsidR="00423E26" w:rsidRDefault="00423E26" w:rsidP="009B39A9">
      <w:pPr>
        <w:spacing w:line="240" w:lineRule="auto"/>
        <w:rPr>
          <w:sz w:val="28"/>
          <w:szCs w:val="24"/>
        </w:rPr>
      </w:pPr>
    </w:p>
    <w:p w:rsidR="00423E26" w:rsidRDefault="00423E26" w:rsidP="009B39A9">
      <w:pPr>
        <w:spacing w:line="240" w:lineRule="auto"/>
        <w:rPr>
          <w:sz w:val="28"/>
          <w:szCs w:val="24"/>
        </w:rPr>
      </w:pPr>
    </w:p>
    <w:p w:rsidR="00423E26" w:rsidRDefault="00423E26" w:rsidP="009B39A9">
      <w:pPr>
        <w:spacing w:line="240" w:lineRule="auto"/>
        <w:rPr>
          <w:sz w:val="28"/>
          <w:szCs w:val="24"/>
        </w:rPr>
      </w:pPr>
    </w:p>
    <w:p w:rsidR="00423E26" w:rsidRPr="00466150" w:rsidRDefault="00423E26" w:rsidP="009B39A9">
      <w:pPr>
        <w:pStyle w:val="NoSpacing"/>
        <w:spacing w:line="276" w:lineRule="auto"/>
        <w:jc w:val="both"/>
        <w:rPr>
          <w:sz w:val="24"/>
          <w:szCs w:val="24"/>
        </w:rPr>
      </w:pPr>
      <w:r w:rsidRPr="00466150">
        <w:rPr>
          <w:sz w:val="24"/>
          <w:szCs w:val="24"/>
        </w:rPr>
        <w:t>L’abitudine di guardare la televisione durante i pasti è generalizzata, a volte utilizzata come strategia per invogliare i figli a mangiare, a volte come strumento di ricatto e altre, solo per abitudine. Nel 27% dei casi i bimbi non guardano mai la TV durante i pasti, il ché, quasi, compensa il 23% che la guarda sempre, come è facile dedurre il 50% la guarda qualche volta.</w:t>
      </w:r>
    </w:p>
    <w:p w:rsidR="00423E26" w:rsidRPr="00466150" w:rsidRDefault="00423E26" w:rsidP="009B39A9">
      <w:pPr>
        <w:pStyle w:val="NoSpacing"/>
        <w:spacing w:line="276" w:lineRule="auto"/>
        <w:jc w:val="both"/>
        <w:rPr>
          <w:sz w:val="24"/>
          <w:szCs w:val="24"/>
        </w:rPr>
      </w:pPr>
    </w:p>
    <w:p w:rsidR="00423E26" w:rsidRDefault="00423E26" w:rsidP="009B39A9">
      <w:pPr>
        <w:pStyle w:val="NoSpacing"/>
        <w:spacing w:line="276" w:lineRule="auto"/>
        <w:jc w:val="center"/>
        <w:rPr>
          <w:sz w:val="28"/>
          <w:szCs w:val="24"/>
        </w:rPr>
      </w:pPr>
      <w:r w:rsidRPr="00F83355">
        <w:rPr>
          <w:noProof/>
          <w:sz w:val="28"/>
          <w:szCs w:val="24"/>
          <w:lang w:eastAsia="it-IT"/>
        </w:rPr>
        <w:object w:dxaOrig="6634" w:dyaOrig="3168">
          <v:shape id="_x0000_i1030" type="#_x0000_t75" style="width:331.5pt;height:158.25pt;visibility:visible" o:ole="">
            <v:imagedata r:id="rId25" o:title="" cropbottom="-41f"/>
            <o:lock v:ext="edit" aspectratio="f"/>
          </v:shape>
          <o:OLEObject Type="Embed" ProgID="Excel.Chart.8" ShapeID="_x0000_i1030" DrawAspect="Content" ObjectID="_1327165897" r:id="rId26"/>
        </w:object>
      </w: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Default="00423E26" w:rsidP="00507AEB">
      <w:pPr>
        <w:pStyle w:val="NoSpacing"/>
        <w:spacing w:line="276" w:lineRule="auto"/>
        <w:rPr>
          <w:sz w:val="28"/>
          <w:szCs w:val="24"/>
        </w:rPr>
      </w:pPr>
    </w:p>
    <w:p w:rsidR="00423E26" w:rsidRPr="00471117" w:rsidRDefault="00423E26" w:rsidP="00471117">
      <w:pPr>
        <w:pStyle w:val="NoSpacing"/>
        <w:numPr>
          <w:ilvl w:val="0"/>
          <w:numId w:val="12"/>
        </w:numPr>
        <w:spacing w:line="276" w:lineRule="auto"/>
        <w:jc w:val="both"/>
        <w:rPr>
          <w:kern w:val="28"/>
          <w:sz w:val="24"/>
          <w:szCs w:val="24"/>
        </w:rPr>
      </w:pPr>
      <w:r>
        <w:rPr>
          <w:kern w:val="28"/>
          <w:sz w:val="24"/>
          <w:szCs w:val="24"/>
        </w:rPr>
        <w:t xml:space="preserve">Domanda 7: </w:t>
      </w:r>
      <w:r w:rsidRPr="00471117">
        <w:rPr>
          <w:sz w:val="24"/>
          <w:szCs w:val="24"/>
        </w:rPr>
        <w:t>Quanto tempo trascorre il tuo bimbo davanti alla TV?</w:t>
      </w:r>
    </w:p>
    <w:p w:rsidR="00423E26" w:rsidRPr="00471117" w:rsidRDefault="00423E26" w:rsidP="007D24A1">
      <w:pPr>
        <w:pStyle w:val="NoSpacing"/>
        <w:spacing w:line="276" w:lineRule="auto"/>
        <w:jc w:val="both"/>
        <w:rPr>
          <w:sz w:val="24"/>
          <w:szCs w:val="24"/>
        </w:rPr>
      </w:pPr>
    </w:p>
    <w:tbl>
      <w:tblPr>
        <w:tblW w:w="0" w:type="auto"/>
        <w:tblCellSpacing w:w="15" w:type="dxa"/>
        <w:tblCellMar>
          <w:top w:w="15" w:type="dxa"/>
          <w:left w:w="15" w:type="dxa"/>
          <w:bottom w:w="15" w:type="dxa"/>
          <w:right w:w="15" w:type="dxa"/>
        </w:tblCellMar>
        <w:tblLook w:val="00A0"/>
      </w:tblPr>
      <w:tblGrid>
        <w:gridCol w:w="4564"/>
        <w:gridCol w:w="4169"/>
        <w:gridCol w:w="174"/>
        <w:gridCol w:w="821"/>
      </w:tblGrid>
      <w:tr w:rsidR="00423E26" w:rsidRPr="00F83355" w:rsidTr="005C3A65">
        <w:trPr>
          <w:tblCellSpacing w:w="15" w:type="dxa"/>
        </w:trPr>
        <w:tc>
          <w:tcPr>
            <w:tcW w:w="0" w:type="auto"/>
          </w:tcPr>
          <w:p w:rsidR="00423E26" w:rsidRPr="005C3A65" w:rsidRDefault="00423E26" w:rsidP="005C3A65">
            <w:pPr>
              <w:spacing w:line="240" w:lineRule="auto"/>
              <w:rPr>
                <w:sz w:val="26"/>
                <w:szCs w:val="26"/>
                <w:lang w:eastAsia="it-IT"/>
              </w:rPr>
            </w:pPr>
            <w:r w:rsidRPr="005C3A65">
              <w:rPr>
                <w:b/>
                <w:bCs/>
                <w:sz w:val="26"/>
                <w:szCs w:val="26"/>
                <w:lang w:eastAsia="it-IT"/>
              </w:rPr>
              <w:t>Distribuzione di frequenza:</w:t>
            </w:r>
            <w:r w:rsidRPr="005C3A65">
              <w:rPr>
                <w:sz w:val="26"/>
                <w:szCs w:val="26"/>
                <w:lang w:eastAsia="it-IT"/>
              </w:rPr>
              <w:br/>
            </w:r>
            <w:r w:rsidRPr="005C3A65">
              <w:rPr>
                <w:b/>
                <w:bCs/>
                <w:sz w:val="26"/>
                <w:szCs w:val="26"/>
                <w:lang w:eastAsia="it-IT"/>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Frequenza</w:t>
                  </w:r>
                  <w:r w:rsidRPr="005C3A65">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Percent.</w:t>
                  </w:r>
                  <w:r w:rsidRPr="005C3A65">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Frequenza</w:t>
                  </w:r>
                  <w:r w:rsidRPr="005C3A65">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Percent.</w:t>
                  </w:r>
                  <w:r w:rsidRPr="005C3A65">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0%:9%</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65%:90%</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5C3A65">
                  <w:pPr>
                    <w:spacing w:line="240" w:lineRule="auto"/>
                    <w:rPr>
                      <w:sz w:val="26"/>
                      <w:szCs w:val="26"/>
                      <w:lang w:eastAsia="it-IT"/>
                    </w:rPr>
                  </w:pPr>
                  <w:r w:rsidRPr="005C3A65">
                    <w:rPr>
                      <w:sz w:val="15"/>
                      <w:szCs w:val="15"/>
                      <w:lang w:eastAsia="it-IT"/>
                    </w:rPr>
                    <w:t>9%:32%</w:t>
                  </w:r>
                </w:p>
              </w:tc>
            </w:tr>
          </w:tbl>
          <w:p w:rsidR="00423E26" w:rsidRPr="005C3A65" w:rsidRDefault="00423E26" w:rsidP="005C3A65">
            <w:pPr>
              <w:spacing w:line="240" w:lineRule="auto"/>
              <w:rPr>
                <w:sz w:val="26"/>
                <w:szCs w:val="26"/>
                <w:lang w:eastAsia="it-IT"/>
              </w:rPr>
            </w:pPr>
            <w:r w:rsidRPr="005C3A65">
              <w:rPr>
                <w:sz w:val="26"/>
                <w:szCs w:val="26"/>
                <w:lang w:eastAsia="it-IT"/>
              </w:rPr>
              <w:br/>
            </w:r>
            <w:r w:rsidRPr="005C3A65">
              <w:rPr>
                <w:b/>
                <w:bCs/>
                <w:sz w:val="26"/>
                <w:szCs w:val="26"/>
                <w:lang w:eastAsia="it-IT"/>
              </w:rPr>
              <w:t>Campione</w:t>
            </w:r>
            <w:r w:rsidRPr="005C3A65">
              <w:rPr>
                <w:sz w:val="26"/>
                <w:szCs w:val="26"/>
                <w:lang w:eastAsia="it-IT"/>
              </w:rPr>
              <w:t>:</w:t>
            </w:r>
            <w:r w:rsidRPr="005C3A65">
              <w:rPr>
                <w:sz w:val="26"/>
                <w:szCs w:val="26"/>
                <w:lang w:eastAsia="it-IT"/>
              </w:rPr>
              <w:br/>
              <w:t>Numero di casi= 44</w:t>
            </w:r>
            <w:r w:rsidRPr="005C3A65">
              <w:rPr>
                <w:sz w:val="26"/>
                <w:szCs w:val="26"/>
                <w:lang w:eastAsia="it-IT"/>
              </w:rPr>
              <w:br/>
              <w:t>Indici di tendenza centrale:</w:t>
            </w:r>
            <w:r w:rsidRPr="005C3A65">
              <w:rPr>
                <w:sz w:val="26"/>
                <w:szCs w:val="26"/>
                <w:lang w:eastAsia="it-IT"/>
              </w:rPr>
              <w:br/>
              <w:t>  Moda = 1</w:t>
            </w:r>
            <w:r w:rsidRPr="005C3A65">
              <w:rPr>
                <w:sz w:val="26"/>
                <w:szCs w:val="26"/>
                <w:lang w:eastAsia="it-IT"/>
              </w:rPr>
              <w:br/>
              <w:t>  Mediana = 1</w:t>
            </w:r>
            <w:r w:rsidRPr="005C3A65">
              <w:rPr>
                <w:sz w:val="26"/>
                <w:szCs w:val="26"/>
                <w:lang w:eastAsia="it-IT"/>
              </w:rPr>
              <w:br/>
              <w:t>  Media = 1.18</w:t>
            </w:r>
            <w:r w:rsidRPr="005C3A65">
              <w:rPr>
                <w:sz w:val="26"/>
                <w:szCs w:val="26"/>
                <w:lang w:eastAsia="it-IT"/>
              </w:rPr>
              <w:br/>
              <w:t>Indici di dispersione:</w:t>
            </w:r>
            <w:r w:rsidRPr="005C3A65">
              <w:rPr>
                <w:sz w:val="26"/>
                <w:szCs w:val="26"/>
                <w:lang w:eastAsia="it-IT"/>
              </w:rPr>
              <w:br/>
              <w:t>  Squilibrio = 0.64</w:t>
            </w:r>
            <w:r w:rsidRPr="005C3A65">
              <w:rPr>
                <w:sz w:val="26"/>
                <w:szCs w:val="26"/>
                <w:lang w:eastAsia="it-IT"/>
              </w:rPr>
              <w:br/>
              <w:t>  Campo di variazione = 2</w:t>
            </w:r>
            <w:r w:rsidRPr="005C3A65">
              <w:rPr>
                <w:sz w:val="26"/>
                <w:szCs w:val="26"/>
                <w:lang w:eastAsia="it-IT"/>
              </w:rPr>
              <w:br/>
              <w:t>  Differenza interquartilica = 0</w:t>
            </w:r>
            <w:r w:rsidRPr="005C3A65">
              <w:rPr>
                <w:sz w:val="26"/>
                <w:szCs w:val="26"/>
                <w:lang w:eastAsia="it-IT"/>
              </w:rPr>
              <w:br/>
              <w:t xml:space="preserve">  Scarto tipo = 0.44 </w:t>
            </w:r>
          </w:p>
          <w:p w:rsidR="00423E26" w:rsidRPr="005C3A65" w:rsidRDefault="00423E26" w:rsidP="005C3A65">
            <w:pPr>
              <w:spacing w:line="240" w:lineRule="auto"/>
              <w:rPr>
                <w:rFonts w:ascii="Times New Roman" w:hAnsi="Times New Roman" w:cs="Times New Roman"/>
                <w:sz w:val="24"/>
                <w:szCs w:val="24"/>
                <w:lang w:eastAsia="it-IT"/>
              </w:rPr>
            </w:pPr>
          </w:p>
        </w:tc>
        <w:tc>
          <w:tcPr>
            <w:tcW w:w="4500" w:type="dxa"/>
          </w:tcPr>
          <w:p w:rsidR="00423E26" w:rsidRPr="005C3A65" w:rsidRDefault="00423E26" w:rsidP="005C3A65">
            <w:pPr>
              <w:spacing w:before="100" w:beforeAutospacing="1" w:after="100" w:afterAutospacing="1" w:line="240" w:lineRule="auto"/>
              <w:jc w:val="right"/>
              <w:rPr>
                <w:sz w:val="26"/>
                <w:szCs w:val="26"/>
                <w:lang w:eastAsia="it-IT"/>
              </w:rPr>
            </w:pPr>
            <w:r w:rsidRPr="005C3A65">
              <w:rPr>
                <w:sz w:val="26"/>
                <w:szCs w:val="26"/>
                <w:lang w:eastAsia="it-IT"/>
              </w:rPr>
              <w:t xml:space="preserve">  </w:t>
            </w:r>
          </w:p>
          <w:tbl>
            <w:tblPr>
              <w:tblW w:w="0" w:type="auto"/>
              <w:jc w:val="right"/>
              <w:tblCellSpacing w:w="15" w:type="dxa"/>
              <w:tblCellMar>
                <w:left w:w="0" w:type="dxa"/>
                <w:right w:w="0" w:type="dxa"/>
              </w:tblCellMar>
              <w:tblLook w:val="00A0"/>
            </w:tblPr>
            <w:tblGrid>
              <w:gridCol w:w="421"/>
              <w:gridCol w:w="551"/>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6"/>
                  </w:tblGrid>
                  <w:tr w:rsidR="00423E26" w:rsidRPr="00F83355">
                    <w:trPr>
                      <w:tblCellSpacing w:w="0" w:type="dxa"/>
                      <w:jc w:val="center"/>
                    </w:trPr>
                    <w:tc>
                      <w:tcPr>
                        <w:tcW w:w="0" w:type="auto"/>
                        <w:vAlign w:val="bottom"/>
                      </w:tcPr>
                      <w:p w:rsidR="00423E26" w:rsidRPr="005C3A65" w:rsidRDefault="00423E26" w:rsidP="005C3A65">
                        <w:pPr>
                          <w:spacing w:line="240" w:lineRule="auto"/>
                          <w:jc w:val="center"/>
                          <w:rPr>
                            <w:sz w:val="26"/>
                            <w:szCs w:val="26"/>
                            <w:lang w:eastAsia="it-IT"/>
                          </w:rPr>
                        </w:pPr>
                        <w:r w:rsidRPr="005C3A65">
                          <w:rPr>
                            <w:sz w:val="26"/>
                            <w:szCs w:val="26"/>
                            <w:lang w:eastAsia="it-IT"/>
                          </w:rPr>
                          <w:t>2%</w:t>
                        </w:r>
                      </w:p>
                    </w:tc>
                  </w:tr>
                  <w:tr w:rsidR="00423E26" w:rsidRPr="00F83355">
                    <w:trPr>
                      <w:trHeight w:val="45"/>
                      <w:tblCellSpacing w:w="0" w:type="dxa"/>
                      <w:jc w:val="center"/>
                    </w:trPr>
                    <w:tc>
                      <w:tcPr>
                        <w:tcW w:w="0" w:type="auto"/>
                        <w:shd w:val="clear" w:color="auto" w:fill="C0D0C0"/>
                        <w:vAlign w:val="bottom"/>
                      </w:tcPr>
                      <w:p w:rsidR="00423E26" w:rsidRPr="005C3A65" w:rsidRDefault="00423E26" w:rsidP="005C3A65">
                        <w:pPr>
                          <w:spacing w:line="240" w:lineRule="auto"/>
                          <w:jc w:val="center"/>
                          <w:rPr>
                            <w:sz w:val="4"/>
                            <w:szCs w:val="26"/>
                            <w:lang w:eastAsia="it-IT"/>
                          </w:rPr>
                        </w:pPr>
                      </w:p>
                    </w:tc>
                  </w:tr>
                </w:tbl>
                <w:p w:rsidR="00423E26" w:rsidRPr="005C3A65" w:rsidRDefault="00423E26" w:rsidP="005C3A65">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5C3A65" w:rsidRDefault="00423E26" w:rsidP="005C3A65">
                        <w:pPr>
                          <w:spacing w:line="240" w:lineRule="auto"/>
                          <w:jc w:val="center"/>
                          <w:rPr>
                            <w:sz w:val="26"/>
                            <w:szCs w:val="26"/>
                            <w:lang w:eastAsia="it-IT"/>
                          </w:rPr>
                        </w:pPr>
                        <w:r w:rsidRPr="005C3A65">
                          <w:rPr>
                            <w:sz w:val="26"/>
                            <w:szCs w:val="26"/>
                            <w:lang w:eastAsia="it-IT"/>
                          </w:rPr>
                          <w:t>77%</w:t>
                        </w:r>
                      </w:p>
                    </w:tc>
                  </w:tr>
                  <w:tr w:rsidR="00423E26" w:rsidRPr="00F83355">
                    <w:trPr>
                      <w:trHeight w:val="1500"/>
                      <w:tblCellSpacing w:w="0" w:type="dxa"/>
                      <w:jc w:val="center"/>
                    </w:trPr>
                    <w:tc>
                      <w:tcPr>
                        <w:tcW w:w="0" w:type="auto"/>
                        <w:shd w:val="clear" w:color="auto" w:fill="C0D0C0"/>
                        <w:vAlign w:val="bottom"/>
                      </w:tcPr>
                      <w:p w:rsidR="00423E26" w:rsidRPr="005C3A65" w:rsidRDefault="00423E26" w:rsidP="005C3A65">
                        <w:pPr>
                          <w:spacing w:line="240" w:lineRule="auto"/>
                          <w:jc w:val="center"/>
                          <w:rPr>
                            <w:sz w:val="26"/>
                            <w:szCs w:val="26"/>
                            <w:lang w:eastAsia="it-IT"/>
                          </w:rPr>
                        </w:pPr>
                      </w:p>
                    </w:tc>
                  </w:tr>
                </w:tbl>
                <w:p w:rsidR="00423E26" w:rsidRPr="005C3A65" w:rsidRDefault="00423E26" w:rsidP="005C3A65">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5C3A65" w:rsidRDefault="00423E26" w:rsidP="005C3A65">
                        <w:pPr>
                          <w:spacing w:line="240" w:lineRule="auto"/>
                          <w:jc w:val="center"/>
                          <w:rPr>
                            <w:sz w:val="26"/>
                            <w:szCs w:val="26"/>
                            <w:lang w:eastAsia="it-IT"/>
                          </w:rPr>
                        </w:pPr>
                        <w:r w:rsidRPr="005C3A65">
                          <w:rPr>
                            <w:sz w:val="26"/>
                            <w:szCs w:val="26"/>
                            <w:lang w:eastAsia="it-IT"/>
                          </w:rPr>
                          <w:t>20%</w:t>
                        </w:r>
                      </w:p>
                    </w:tc>
                  </w:tr>
                  <w:tr w:rsidR="00423E26" w:rsidRPr="00F83355">
                    <w:trPr>
                      <w:trHeight w:val="390"/>
                      <w:tblCellSpacing w:w="0" w:type="dxa"/>
                      <w:jc w:val="center"/>
                    </w:trPr>
                    <w:tc>
                      <w:tcPr>
                        <w:tcW w:w="0" w:type="auto"/>
                        <w:shd w:val="clear" w:color="auto" w:fill="C0D0C0"/>
                        <w:vAlign w:val="bottom"/>
                      </w:tcPr>
                      <w:p w:rsidR="00423E26" w:rsidRPr="005C3A65" w:rsidRDefault="00423E26" w:rsidP="005C3A65">
                        <w:pPr>
                          <w:spacing w:line="240" w:lineRule="auto"/>
                          <w:jc w:val="center"/>
                          <w:rPr>
                            <w:sz w:val="26"/>
                            <w:szCs w:val="26"/>
                            <w:lang w:eastAsia="it-IT"/>
                          </w:rPr>
                        </w:pPr>
                      </w:p>
                    </w:tc>
                  </w:tr>
                </w:tbl>
                <w:p w:rsidR="00423E26" w:rsidRPr="005C3A65" w:rsidRDefault="00423E26" w:rsidP="005C3A65">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1</w:t>
                  </w:r>
                </w:p>
              </w:tc>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34</w:t>
                  </w:r>
                </w:p>
              </w:tc>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9</w:t>
                  </w:r>
                </w:p>
              </w:tc>
            </w:tr>
            <w:tr w:rsidR="00423E26" w:rsidRPr="00F83355">
              <w:trPr>
                <w:tblCellSpacing w:w="15" w:type="dxa"/>
                <w:jc w:val="right"/>
              </w:trPr>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0</w:t>
                  </w:r>
                </w:p>
              </w:tc>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1</w:t>
                  </w:r>
                </w:p>
              </w:tc>
              <w:tc>
                <w:tcPr>
                  <w:tcW w:w="0" w:type="auto"/>
                  <w:shd w:val="clear" w:color="auto" w:fill="E0E0E0"/>
                  <w:vAlign w:val="center"/>
                </w:tcPr>
                <w:p w:rsidR="00423E26" w:rsidRPr="005C3A65" w:rsidRDefault="00423E26" w:rsidP="005C3A65">
                  <w:pPr>
                    <w:spacing w:line="240" w:lineRule="auto"/>
                    <w:jc w:val="center"/>
                    <w:rPr>
                      <w:sz w:val="26"/>
                      <w:szCs w:val="26"/>
                      <w:lang w:eastAsia="it-IT"/>
                    </w:rPr>
                  </w:pPr>
                  <w:r w:rsidRPr="005C3A65">
                    <w:rPr>
                      <w:sz w:val="26"/>
                      <w:szCs w:val="26"/>
                      <w:lang w:eastAsia="it-IT"/>
                    </w:rPr>
                    <w:t>2</w:t>
                  </w:r>
                </w:p>
              </w:tc>
            </w:tr>
          </w:tbl>
          <w:p w:rsidR="00423E26" w:rsidRDefault="00423E26" w:rsidP="00493EAA">
            <w:pPr>
              <w:spacing w:before="100" w:beforeAutospacing="1" w:after="100" w:afterAutospacing="1" w:line="240" w:lineRule="auto"/>
              <w:rPr>
                <w:b/>
                <w:bCs/>
                <w:sz w:val="26"/>
                <w:szCs w:val="26"/>
                <w:lang w:eastAsia="it-IT"/>
              </w:rPr>
            </w:pPr>
          </w:p>
          <w:p w:rsidR="00423E26" w:rsidRDefault="00423E26" w:rsidP="00493EAA">
            <w:pPr>
              <w:spacing w:before="100" w:beforeAutospacing="1" w:after="100" w:afterAutospacing="1" w:line="240" w:lineRule="auto"/>
              <w:rPr>
                <w:b/>
                <w:bCs/>
                <w:sz w:val="26"/>
                <w:szCs w:val="26"/>
                <w:lang w:eastAsia="it-IT"/>
              </w:rPr>
            </w:pPr>
          </w:p>
          <w:p w:rsidR="00423E26" w:rsidRPr="005C3A65" w:rsidRDefault="00423E26" w:rsidP="00493EAA">
            <w:pPr>
              <w:spacing w:before="100" w:beforeAutospacing="1" w:after="100" w:afterAutospacing="1" w:line="240" w:lineRule="auto"/>
              <w:rPr>
                <w:sz w:val="26"/>
                <w:szCs w:val="26"/>
                <w:lang w:eastAsia="it-IT"/>
              </w:rPr>
            </w:pPr>
            <w:r w:rsidRPr="005C3A65">
              <w:rPr>
                <w:b/>
                <w:bCs/>
                <w:sz w:val="26"/>
                <w:szCs w:val="26"/>
                <w:lang w:eastAsia="it-IT"/>
              </w:rPr>
              <w:t>Popolazione</w:t>
            </w:r>
            <w:r w:rsidRPr="005C3A65">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rsidTr="00BB5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BB5BF9">
                  <w:pPr>
                    <w:spacing w:line="240" w:lineRule="auto"/>
                    <w:rPr>
                      <w:sz w:val="26"/>
                      <w:szCs w:val="26"/>
                      <w:lang w:eastAsia="it-IT"/>
                    </w:rPr>
                  </w:pPr>
                  <w:r w:rsidRPr="005C3A65">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BB5BF9">
                  <w:pPr>
                    <w:spacing w:line="240" w:lineRule="auto"/>
                    <w:rPr>
                      <w:sz w:val="26"/>
                      <w:szCs w:val="26"/>
                      <w:lang w:eastAsia="it-IT"/>
                    </w:rPr>
                  </w:pPr>
                  <w:r w:rsidRPr="005C3A65">
                    <w:rPr>
                      <w:sz w:val="15"/>
                      <w:szCs w:val="15"/>
                      <w:lang w:eastAsia="it-IT"/>
                    </w:rPr>
                    <w:t>Int. Fid. 95%</w:t>
                  </w:r>
                </w:p>
              </w:tc>
            </w:tr>
            <w:tr w:rsidR="00423E26" w:rsidRPr="00F83355" w:rsidTr="00BB5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BB5BF9">
                  <w:pPr>
                    <w:spacing w:line="240" w:lineRule="auto"/>
                    <w:rPr>
                      <w:sz w:val="26"/>
                      <w:szCs w:val="26"/>
                      <w:lang w:eastAsia="it-IT"/>
                    </w:rPr>
                  </w:pPr>
                  <w:r w:rsidRPr="005C3A65">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BB5BF9">
                  <w:pPr>
                    <w:spacing w:line="240" w:lineRule="auto"/>
                    <w:rPr>
                      <w:sz w:val="26"/>
                      <w:szCs w:val="26"/>
                      <w:lang w:eastAsia="it-IT"/>
                    </w:rPr>
                  </w:pPr>
                  <w:r w:rsidRPr="005C3A65">
                    <w:rPr>
                      <w:sz w:val="26"/>
                      <w:szCs w:val="26"/>
                      <w:lang w:eastAsia="it-IT"/>
                    </w:rPr>
                    <w:t>da 1.05 a 1.31</w:t>
                  </w:r>
                </w:p>
              </w:tc>
            </w:tr>
            <w:tr w:rsidR="00423E26" w:rsidRPr="00F83355" w:rsidTr="00BB5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BB5BF9">
                  <w:pPr>
                    <w:spacing w:line="240" w:lineRule="auto"/>
                    <w:rPr>
                      <w:sz w:val="26"/>
                      <w:szCs w:val="26"/>
                      <w:lang w:eastAsia="it-IT"/>
                    </w:rPr>
                  </w:pPr>
                  <w:r w:rsidRPr="005C3A65">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C3A65" w:rsidRDefault="00423E26" w:rsidP="00BB5BF9">
                  <w:pPr>
                    <w:spacing w:line="240" w:lineRule="auto"/>
                    <w:rPr>
                      <w:sz w:val="26"/>
                      <w:szCs w:val="26"/>
                      <w:lang w:eastAsia="it-IT"/>
                    </w:rPr>
                  </w:pPr>
                  <w:r w:rsidRPr="005C3A65">
                    <w:rPr>
                      <w:sz w:val="26"/>
                      <w:szCs w:val="26"/>
                      <w:lang w:eastAsia="it-IT"/>
                    </w:rPr>
                    <w:t>da 0.37 a 0.58</w:t>
                  </w:r>
                </w:p>
              </w:tc>
            </w:tr>
          </w:tbl>
          <w:p w:rsidR="00423E26" w:rsidRPr="005C3A65" w:rsidRDefault="00423E26" w:rsidP="005C3A65">
            <w:pPr>
              <w:spacing w:line="240" w:lineRule="auto"/>
              <w:rPr>
                <w:rFonts w:ascii="Times New Roman" w:hAnsi="Times New Roman" w:cs="Times New Roman"/>
                <w:sz w:val="24"/>
                <w:szCs w:val="24"/>
                <w:lang w:eastAsia="it-IT"/>
              </w:rPr>
            </w:pPr>
          </w:p>
        </w:tc>
        <w:tc>
          <w:tcPr>
            <w:tcW w:w="150" w:type="dxa"/>
            <w:vAlign w:val="center"/>
          </w:tcPr>
          <w:p w:rsidR="00423E26" w:rsidRPr="005C3A65" w:rsidRDefault="00423E26" w:rsidP="005C3A65">
            <w:pPr>
              <w:spacing w:line="240" w:lineRule="auto"/>
              <w:rPr>
                <w:sz w:val="26"/>
                <w:szCs w:val="26"/>
                <w:lang w:eastAsia="it-IT"/>
              </w:rPr>
            </w:pPr>
            <w:r w:rsidRPr="005C3A65">
              <w:rPr>
                <w:sz w:val="26"/>
                <w:szCs w:val="26"/>
                <w:lang w:eastAsia="it-IT"/>
              </w:rPr>
              <w:t> </w:t>
            </w:r>
          </w:p>
        </w:tc>
        <w:tc>
          <w:tcPr>
            <w:tcW w:w="0" w:type="auto"/>
          </w:tcPr>
          <w:p w:rsidR="00423E26" w:rsidRPr="005C3A65" w:rsidRDefault="00423E26" w:rsidP="005C3A65">
            <w:pPr>
              <w:spacing w:before="100" w:beforeAutospacing="1" w:after="100" w:afterAutospacing="1" w:line="240" w:lineRule="auto"/>
              <w:rPr>
                <w:sz w:val="26"/>
                <w:szCs w:val="26"/>
                <w:lang w:eastAsia="it-IT"/>
              </w:rPr>
            </w:pPr>
            <w:r w:rsidRPr="005C3A65">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746"/>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716"/>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409"/>
                        </w:tblGrid>
                        <w:tr w:rsidR="00423E26" w:rsidRPr="00F83355">
                          <w:trPr>
                            <w:tblCellSpacing w:w="30" w:type="dxa"/>
                          </w:trPr>
                          <w:tc>
                            <w:tcPr>
                              <w:tcW w:w="0" w:type="auto"/>
                              <w:shd w:val="clear" w:color="auto" w:fill="C0D0C0"/>
                              <w:noWrap/>
                              <w:vAlign w:val="center"/>
                            </w:tcPr>
                            <w:p w:rsidR="00423E26" w:rsidRPr="005C3A65" w:rsidRDefault="00423E26" w:rsidP="005C3A65">
                              <w:pPr>
                                <w:spacing w:line="240" w:lineRule="auto"/>
                                <w:rPr>
                                  <w:sz w:val="26"/>
                                  <w:szCs w:val="26"/>
                                  <w:lang w:eastAsia="it-IT"/>
                                </w:rPr>
                              </w:pPr>
                              <w:r w:rsidRPr="005C3A65">
                                <w:rPr>
                                  <w:sz w:val="26"/>
                                  <w:szCs w:val="26"/>
                                  <w:lang w:eastAsia="it-IT"/>
                                </w:rPr>
                                <w:t>   </w:t>
                              </w:r>
                            </w:p>
                          </w:tc>
                          <w:tc>
                            <w:tcPr>
                              <w:tcW w:w="0" w:type="auto"/>
                              <w:noWrap/>
                              <w:vAlign w:val="center"/>
                            </w:tcPr>
                            <w:p w:rsidR="00423E26" w:rsidRPr="005C3A65" w:rsidRDefault="00423E26" w:rsidP="005C3A65">
                              <w:pPr>
                                <w:spacing w:line="240" w:lineRule="auto"/>
                                <w:rPr>
                                  <w:sz w:val="26"/>
                                  <w:szCs w:val="26"/>
                                  <w:lang w:eastAsia="it-IT"/>
                                </w:rPr>
                              </w:pPr>
                              <w:r w:rsidRPr="005C3A65">
                                <w:rPr>
                                  <w:sz w:val="26"/>
                                  <w:szCs w:val="26"/>
                                  <w:lang w:eastAsia="it-IT"/>
                                </w:rPr>
                                <w:t>V7</w:t>
                              </w:r>
                            </w:p>
                          </w:tc>
                        </w:tr>
                      </w:tbl>
                      <w:p w:rsidR="00423E26" w:rsidRPr="005C3A65" w:rsidRDefault="00423E26" w:rsidP="005C3A65">
                        <w:pPr>
                          <w:spacing w:line="240" w:lineRule="auto"/>
                          <w:rPr>
                            <w:sz w:val="26"/>
                            <w:szCs w:val="26"/>
                            <w:lang w:eastAsia="it-IT"/>
                          </w:rPr>
                        </w:pPr>
                      </w:p>
                    </w:tc>
                  </w:tr>
                </w:tbl>
                <w:p w:rsidR="00423E26" w:rsidRPr="005C3A65" w:rsidRDefault="00423E26" w:rsidP="005C3A65">
                  <w:pPr>
                    <w:spacing w:line="240" w:lineRule="auto"/>
                    <w:rPr>
                      <w:sz w:val="26"/>
                      <w:szCs w:val="26"/>
                      <w:lang w:eastAsia="it-IT"/>
                    </w:rPr>
                  </w:pPr>
                </w:p>
              </w:tc>
            </w:tr>
          </w:tbl>
          <w:p w:rsidR="00423E26" w:rsidRPr="005C3A65" w:rsidRDefault="00423E26" w:rsidP="005C3A65">
            <w:pPr>
              <w:spacing w:line="240" w:lineRule="auto"/>
              <w:rPr>
                <w:rFonts w:ascii="Times New Roman" w:hAnsi="Times New Roman" w:cs="Times New Roman"/>
                <w:sz w:val="24"/>
                <w:szCs w:val="24"/>
                <w:lang w:eastAsia="it-IT"/>
              </w:rPr>
            </w:pPr>
          </w:p>
        </w:tc>
      </w:tr>
    </w:tbl>
    <w:p w:rsidR="00423E26" w:rsidRDefault="00423E26" w:rsidP="007D24A1">
      <w:pPr>
        <w:pStyle w:val="NoSpacing"/>
        <w:spacing w:line="276" w:lineRule="auto"/>
        <w:jc w:val="both"/>
        <w:rPr>
          <w:sz w:val="28"/>
          <w:szCs w:val="24"/>
        </w:rPr>
      </w:pPr>
    </w:p>
    <w:p w:rsidR="00423E26" w:rsidRPr="00466150" w:rsidRDefault="00423E26" w:rsidP="007D24A1">
      <w:pPr>
        <w:pStyle w:val="NoSpacing"/>
        <w:spacing w:line="276" w:lineRule="auto"/>
        <w:jc w:val="both"/>
        <w:rPr>
          <w:sz w:val="24"/>
          <w:szCs w:val="24"/>
        </w:rPr>
      </w:pPr>
    </w:p>
    <w:p w:rsidR="00423E26" w:rsidRPr="00466150" w:rsidRDefault="00423E26" w:rsidP="007D24A1">
      <w:pPr>
        <w:pStyle w:val="NoSpacing"/>
        <w:spacing w:line="276" w:lineRule="auto"/>
        <w:jc w:val="both"/>
        <w:rPr>
          <w:sz w:val="24"/>
          <w:szCs w:val="24"/>
        </w:rPr>
      </w:pPr>
      <w:r w:rsidRPr="00466150">
        <w:rPr>
          <w:sz w:val="24"/>
          <w:szCs w:val="24"/>
        </w:rPr>
        <w:t>Un solo caso, che rappresenta il 2%</w:t>
      </w:r>
      <w:r>
        <w:rPr>
          <w:sz w:val="24"/>
          <w:szCs w:val="24"/>
        </w:rPr>
        <w:t xml:space="preserve">, </w:t>
      </w:r>
      <w:r w:rsidRPr="00466150">
        <w:rPr>
          <w:sz w:val="24"/>
          <w:szCs w:val="24"/>
        </w:rPr>
        <w:t>non guarda la televisione, la maggior parte dei bimbi passa da 0 a 2 ore davanti alla TV, e il 20% ha ammesso che il proprio bimbo guarda la televisione per più di 2 ore.</w:t>
      </w:r>
    </w:p>
    <w:p w:rsidR="00423E26" w:rsidRDefault="00423E26" w:rsidP="001D39B4">
      <w:pPr>
        <w:pStyle w:val="NoSpacing"/>
        <w:spacing w:line="276" w:lineRule="auto"/>
        <w:jc w:val="center"/>
        <w:rPr>
          <w:sz w:val="28"/>
          <w:szCs w:val="24"/>
        </w:rPr>
      </w:pPr>
    </w:p>
    <w:p w:rsidR="00423E26" w:rsidRDefault="00423E26" w:rsidP="001D39B4">
      <w:pPr>
        <w:pStyle w:val="NoSpacing"/>
        <w:spacing w:line="276" w:lineRule="auto"/>
        <w:jc w:val="center"/>
        <w:rPr>
          <w:sz w:val="28"/>
          <w:szCs w:val="24"/>
        </w:rPr>
      </w:pPr>
      <w:r w:rsidRPr="00F83355">
        <w:rPr>
          <w:noProof/>
          <w:sz w:val="28"/>
          <w:szCs w:val="24"/>
          <w:lang w:eastAsia="it-IT"/>
        </w:rPr>
        <w:object w:dxaOrig="6634" w:dyaOrig="3168">
          <v:shape id="_x0000_i1031" type="#_x0000_t75" style="width:331.5pt;height:158.25pt;visibility:visible" o:ole="">
            <v:imagedata r:id="rId27" o:title="" cropbottom="-41f"/>
            <o:lock v:ext="edit" aspectratio="f"/>
          </v:shape>
          <o:OLEObject Type="Embed" ProgID="Excel.Chart.8" ShapeID="_x0000_i1031" DrawAspect="Content" ObjectID="_1327165898" r:id="rId28"/>
        </w:object>
      </w:r>
    </w:p>
    <w:p w:rsidR="00423E26" w:rsidRDefault="00423E26" w:rsidP="00E03EF6">
      <w:pPr>
        <w:pStyle w:val="ListParagraph"/>
        <w:spacing w:line="240" w:lineRule="auto"/>
        <w:rPr>
          <w:rFonts w:ascii="Calibri" w:hAnsi="Calibri"/>
          <w:b/>
        </w:rPr>
      </w:pPr>
    </w:p>
    <w:p w:rsidR="00423E26" w:rsidRDefault="00423E26" w:rsidP="00E03EF6">
      <w:pPr>
        <w:pStyle w:val="ListParagraph"/>
        <w:spacing w:line="240" w:lineRule="auto"/>
        <w:rPr>
          <w:rFonts w:ascii="Calibri" w:hAnsi="Calibri"/>
          <w:b/>
        </w:rPr>
      </w:pPr>
    </w:p>
    <w:p w:rsidR="00423E26" w:rsidRDefault="00423E26" w:rsidP="00E03EF6">
      <w:pPr>
        <w:pStyle w:val="ListParagraph"/>
        <w:spacing w:line="240" w:lineRule="auto"/>
        <w:rPr>
          <w:rFonts w:ascii="Calibri" w:hAnsi="Calibri"/>
          <w:b/>
        </w:rPr>
      </w:pPr>
    </w:p>
    <w:p w:rsidR="00423E26" w:rsidRDefault="00423E26" w:rsidP="00E03EF6">
      <w:pPr>
        <w:pStyle w:val="ListParagraph"/>
        <w:spacing w:line="240" w:lineRule="auto"/>
        <w:rPr>
          <w:rFonts w:ascii="Calibri" w:hAnsi="Calibri"/>
          <w:b/>
        </w:rPr>
      </w:pPr>
    </w:p>
    <w:p w:rsidR="00423E26" w:rsidRDefault="00423E26" w:rsidP="00E03EF6">
      <w:pPr>
        <w:pStyle w:val="ListParagraph"/>
        <w:spacing w:line="240" w:lineRule="auto"/>
        <w:rPr>
          <w:rFonts w:ascii="Calibri" w:hAnsi="Calibri"/>
          <w:b/>
        </w:rPr>
      </w:pPr>
    </w:p>
    <w:p w:rsidR="00423E26" w:rsidRDefault="00423E26" w:rsidP="00E03EF6">
      <w:pPr>
        <w:pStyle w:val="ListParagraph"/>
        <w:spacing w:line="240" w:lineRule="auto"/>
        <w:rPr>
          <w:rFonts w:ascii="Calibri" w:hAnsi="Calibri"/>
          <w:b/>
        </w:rPr>
      </w:pPr>
    </w:p>
    <w:p w:rsidR="00423E26" w:rsidRPr="00CD27A5" w:rsidRDefault="00423E26" w:rsidP="00CD27A5">
      <w:pPr>
        <w:spacing w:line="240" w:lineRule="auto"/>
        <w:rPr>
          <w:rFonts w:ascii="Calibri" w:hAnsi="Calibri"/>
          <w:b/>
        </w:rPr>
      </w:pPr>
    </w:p>
    <w:p w:rsidR="00423E26" w:rsidRPr="00E03EF6" w:rsidRDefault="00423E26" w:rsidP="00E03EF6">
      <w:pPr>
        <w:pStyle w:val="ListParagraph"/>
        <w:numPr>
          <w:ilvl w:val="0"/>
          <w:numId w:val="2"/>
        </w:numPr>
        <w:spacing w:line="240" w:lineRule="auto"/>
        <w:rPr>
          <w:sz w:val="24"/>
          <w:szCs w:val="24"/>
        </w:rPr>
      </w:pPr>
      <w:r w:rsidRPr="00E03EF6">
        <w:rPr>
          <w:kern w:val="28"/>
          <w:sz w:val="24"/>
          <w:szCs w:val="24"/>
        </w:rPr>
        <w:t xml:space="preserve">Domanda 12: </w:t>
      </w:r>
      <w:r w:rsidRPr="00E03EF6">
        <w:rPr>
          <w:sz w:val="24"/>
          <w:szCs w:val="24"/>
        </w:rPr>
        <w:t>Con chi guarda la TV il bambino?</w:t>
      </w:r>
    </w:p>
    <w:p w:rsidR="00423E26" w:rsidRDefault="00423E26" w:rsidP="00E03EF6">
      <w:pPr>
        <w:pStyle w:val="NoSpacing"/>
        <w:spacing w:line="276" w:lineRule="auto"/>
        <w:ind w:left="720"/>
        <w:jc w:val="both"/>
        <w:rPr>
          <w:sz w:val="24"/>
          <w:szCs w:val="24"/>
        </w:rPr>
      </w:pPr>
    </w:p>
    <w:tbl>
      <w:tblPr>
        <w:tblW w:w="0" w:type="auto"/>
        <w:tblCellSpacing w:w="15" w:type="dxa"/>
        <w:tblCellMar>
          <w:top w:w="15" w:type="dxa"/>
          <w:left w:w="15" w:type="dxa"/>
          <w:bottom w:w="15" w:type="dxa"/>
          <w:right w:w="15" w:type="dxa"/>
        </w:tblCellMar>
        <w:tblLook w:val="00A0"/>
      </w:tblPr>
      <w:tblGrid>
        <w:gridCol w:w="4676"/>
        <w:gridCol w:w="3480"/>
        <w:gridCol w:w="168"/>
        <w:gridCol w:w="1404"/>
      </w:tblGrid>
      <w:tr w:rsidR="00423E26" w:rsidRPr="00F83355" w:rsidTr="007E5344">
        <w:trPr>
          <w:tblCellSpacing w:w="15" w:type="dxa"/>
        </w:trPr>
        <w:tc>
          <w:tcPr>
            <w:tcW w:w="0" w:type="auto"/>
          </w:tcPr>
          <w:p w:rsidR="00423E26" w:rsidRPr="007E5344" w:rsidRDefault="00423E26" w:rsidP="007E5344">
            <w:pPr>
              <w:spacing w:line="240" w:lineRule="auto"/>
              <w:rPr>
                <w:sz w:val="30"/>
                <w:szCs w:val="30"/>
                <w:lang w:eastAsia="it-IT"/>
              </w:rPr>
            </w:pPr>
            <w:r w:rsidRPr="007E5344">
              <w:rPr>
                <w:b/>
                <w:bCs/>
                <w:sz w:val="30"/>
                <w:szCs w:val="30"/>
                <w:lang w:eastAsia="it-IT"/>
              </w:rPr>
              <w:t>V12_1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91"/>
              <w:gridCol w:w="808"/>
              <w:gridCol w:w="858"/>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15"/>
                      <w:szCs w:val="15"/>
                      <w:lang w:eastAsia="it-IT"/>
                    </w:rPr>
                    <w:t>Frequenza</w:t>
                  </w:r>
                  <w:r w:rsidRPr="007E5344">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15"/>
                      <w:szCs w:val="15"/>
                      <w:lang w:eastAsia="it-IT"/>
                    </w:rPr>
                    <w:t>Percent.</w:t>
                  </w:r>
                  <w:r w:rsidRPr="007E5344">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15"/>
                      <w:szCs w:val="15"/>
                      <w:lang w:eastAsia="it-IT"/>
                    </w:rPr>
                    <w:t>Frequenza</w:t>
                  </w:r>
                  <w:r w:rsidRPr="007E5344">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15"/>
                      <w:szCs w:val="15"/>
                      <w:lang w:eastAsia="it-IT"/>
                    </w:rPr>
                    <w:t>Percent.</w:t>
                  </w:r>
                  <w:r w:rsidRPr="007E5344">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b/>
                      <w:bCs/>
                      <w:sz w:val="30"/>
                      <w:szCs w:val="3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15"/>
                      <w:szCs w:val="15"/>
                      <w:lang w:eastAsia="it-IT"/>
                    </w:rPr>
                    <w:t>68%:91%</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b/>
                      <w:bCs/>
                      <w:sz w:val="30"/>
                      <w:szCs w:val="3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15"/>
                      <w:szCs w:val="15"/>
                      <w:lang w:eastAsia="it-IT"/>
                    </w:rPr>
                    <w:t>9%:32%</w:t>
                  </w:r>
                </w:p>
              </w:tc>
            </w:tr>
          </w:tbl>
          <w:p w:rsidR="00423E26" w:rsidRPr="007E5344" w:rsidRDefault="00423E26" w:rsidP="007E5344">
            <w:pPr>
              <w:spacing w:line="240" w:lineRule="auto"/>
              <w:rPr>
                <w:sz w:val="30"/>
                <w:szCs w:val="30"/>
                <w:lang w:eastAsia="it-IT"/>
              </w:rPr>
            </w:pPr>
            <w:r w:rsidRPr="007E5344">
              <w:rPr>
                <w:sz w:val="30"/>
                <w:szCs w:val="30"/>
                <w:lang w:eastAsia="it-IT"/>
              </w:rPr>
              <w:br/>
            </w:r>
            <w:r w:rsidRPr="007E5344">
              <w:rPr>
                <w:b/>
                <w:bCs/>
                <w:sz w:val="30"/>
                <w:szCs w:val="30"/>
                <w:lang w:eastAsia="it-IT"/>
              </w:rPr>
              <w:t>Campione</w:t>
            </w:r>
            <w:r w:rsidRPr="007E5344">
              <w:rPr>
                <w:sz w:val="30"/>
                <w:szCs w:val="30"/>
                <w:lang w:eastAsia="it-IT"/>
              </w:rPr>
              <w:t>:</w:t>
            </w:r>
            <w:r w:rsidRPr="007E5344">
              <w:rPr>
                <w:sz w:val="30"/>
                <w:szCs w:val="30"/>
                <w:lang w:eastAsia="it-IT"/>
              </w:rPr>
              <w:br/>
              <w:t>Numero di casi= 44</w:t>
            </w:r>
            <w:r w:rsidRPr="007E5344">
              <w:rPr>
                <w:sz w:val="30"/>
                <w:szCs w:val="30"/>
                <w:lang w:eastAsia="it-IT"/>
              </w:rPr>
              <w:br/>
              <w:t>Indici di tendenza centrale:</w:t>
            </w:r>
            <w:r w:rsidRPr="007E5344">
              <w:rPr>
                <w:sz w:val="30"/>
                <w:szCs w:val="30"/>
                <w:lang w:eastAsia="it-IT"/>
              </w:rPr>
              <w:br/>
              <w:t>  Moda = 0</w:t>
            </w:r>
            <w:r w:rsidRPr="007E5344">
              <w:rPr>
                <w:sz w:val="30"/>
                <w:szCs w:val="30"/>
                <w:lang w:eastAsia="it-IT"/>
              </w:rPr>
              <w:br/>
              <w:t>  Mediana = V12_1</w:t>
            </w:r>
            <w:r w:rsidRPr="007E5344">
              <w:rPr>
                <w:sz w:val="30"/>
                <w:szCs w:val="30"/>
                <w:lang w:eastAsia="it-IT"/>
              </w:rPr>
              <w:br/>
              <w:t>  Media = 0.2</w:t>
            </w:r>
            <w:r w:rsidRPr="007E5344">
              <w:rPr>
                <w:sz w:val="30"/>
                <w:szCs w:val="30"/>
                <w:lang w:eastAsia="it-IT"/>
              </w:rPr>
              <w:br/>
              <w:t>Indici di dispersione:</w:t>
            </w:r>
            <w:r w:rsidRPr="007E5344">
              <w:rPr>
                <w:sz w:val="30"/>
                <w:szCs w:val="30"/>
                <w:lang w:eastAsia="it-IT"/>
              </w:rPr>
              <w:br/>
              <w:t>  Squilibrio = 0.67</w:t>
            </w:r>
            <w:r w:rsidRPr="007E5344">
              <w:rPr>
                <w:sz w:val="30"/>
                <w:szCs w:val="30"/>
                <w:lang w:eastAsia="it-IT"/>
              </w:rPr>
              <w:br/>
              <w:t>  Campo di variazione = 1</w:t>
            </w:r>
            <w:r w:rsidRPr="007E5344">
              <w:rPr>
                <w:sz w:val="30"/>
                <w:szCs w:val="30"/>
                <w:lang w:eastAsia="it-IT"/>
              </w:rPr>
              <w:br/>
              <w:t>  Differenza interquartilica = 0</w:t>
            </w:r>
            <w:r w:rsidRPr="007E5344">
              <w:rPr>
                <w:sz w:val="30"/>
                <w:szCs w:val="30"/>
                <w:lang w:eastAsia="it-IT"/>
              </w:rPr>
              <w:br/>
              <w:t xml:space="preserve">  Scarto tipo = 0.4 </w:t>
            </w:r>
          </w:p>
          <w:p w:rsidR="00423E26" w:rsidRPr="007E5344" w:rsidRDefault="00423E26" w:rsidP="007E5344">
            <w:pPr>
              <w:spacing w:before="100" w:beforeAutospacing="1" w:after="100" w:afterAutospacing="1" w:line="240" w:lineRule="auto"/>
              <w:rPr>
                <w:sz w:val="30"/>
                <w:szCs w:val="30"/>
                <w:lang w:eastAsia="it-IT"/>
              </w:rPr>
            </w:pPr>
            <w:r w:rsidRPr="007E5344">
              <w:rPr>
                <w:b/>
                <w:bCs/>
                <w:sz w:val="30"/>
                <w:szCs w:val="30"/>
                <w:lang w:eastAsia="it-IT"/>
              </w:rPr>
              <w:t>Popolazione</w:t>
            </w:r>
            <w:r w:rsidRPr="007E5344">
              <w:rPr>
                <w:sz w:val="30"/>
                <w:szCs w:val="3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540"/>
              <w:gridCol w:w="2024"/>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da 0.09 a 0.32</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r w:rsidRPr="007E5344">
                    <w:rPr>
                      <w:sz w:val="30"/>
                      <w:szCs w:val="30"/>
                      <w:lang w:eastAsia="it-IT"/>
                    </w:rPr>
                    <w:t>da 0.34 a 0.53</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30"/>
                      <w:szCs w:val="30"/>
                      <w:lang w:eastAsia="it-IT"/>
                    </w:rPr>
                  </w:pPr>
                </w:p>
              </w:tc>
            </w:tr>
          </w:tbl>
          <w:p w:rsidR="00423E26" w:rsidRPr="007E5344" w:rsidRDefault="00423E26" w:rsidP="007E5344">
            <w:pPr>
              <w:spacing w:line="240" w:lineRule="auto"/>
              <w:rPr>
                <w:rFonts w:ascii="Times New Roman" w:hAnsi="Times New Roman" w:cs="Times New Roman"/>
                <w:sz w:val="24"/>
                <w:szCs w:val="24"/>
                <w:lang w:eastAsia="it-IT"/>
              </w:rPr>
            </w:pPr>
          </w:p>
        </w:tc>
        <w:tc>
          <w:tcPr>
            <w:tcW w:w="4500" w:type="dxa"/>
          </w:tcPr>
          <w:p w:rsidR="00423E26" w:rsidRPr="007E5344" w:rsidRDefault="00423E26" w:rsidP="007E5344">
            <w:pPr>
              <w:spacing w:before="100" w:beforeAutospacing="1" w:after="100" w:afterAutospacing="1" w:line="240" w:lineRule="auto"/>
              <w:jc w:val="right"/>
              <w:rPr>
                <w:sz w:val="30"/>
                <w:szCs w:val="30"/>
                <w:lang w:eastAsia="it-IT"/>
              </w:rPr>
            </w:pPr>
            <w:r w:rsidRPr="007E5344">
              <w:rPr>
                <w:sz w:val="30"/>
                <w:szCs w:val="30"/>
                <w:lang w:eastAsia="it-IT"/>
              </w:rPr>
              <w:t xml:space="preserve">  </w:t>
            </w:r>
          </w:p>
          <w:tbl>
            <w:tblPr>
              <w:tblW w:w="0" w:type="auto"/>
              <w:jc w:val="right"/>
              <w:tblCellSpacing w:w="15" w:type="dxa"/>
              <w:tblCellMar>
                <w:left w:w="0" w:type="dxa"/>
                <w:right w:w="0" w:type="dxa"/>
              </w:tblCellMar>
              <w:tblLook w:val="00A0"/>
            </w:tblPr>
            <w:tblGrid>
              <w:gridCol w:w="646"/>
              <w:gridCol w:w="64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601"/>
                  </w:tblGrid>
                  <w:tr w:rsidR="00423E26" w:rsidRPr="00F83355">
                    <w:trPr>
                      <w:tblCellSpacing w:w="0" w:type="dxa"/>
                      <w:jc w:val="center"/>
                    </w:trPr>
                    <w:tc>
                      <w:tcPr>
                        <w:tcW w:w="0" w:type="auto"/>
                        <w:vAlign w:val="bottom"/>
                      </w:tcPr>
                      <w:p w:rsidR="00423E26" w:rsidRPr="007E5344" w:rsidRDefault="00423E26" w:rsidP="007E5344">
                        <w:pPr>
                          <w:spacing w:line="240" w:lineRule="auto"/>
                          <w:jc w:val="center"/>
                          <w:rPr>
                            <w:sz w:val="30"/>
                            <w:szCs w:val="30"/>
                            <w:lang w:eastAsia="it-IT"/>
                          </w:rPr>
                        </w:pPr>
                        <w:r w:rsidRPr="007E5344">
                          <w:rPr>
                            <w:sz w:val="30"/>
                            <w:szCs w:val="30"/>
                            <w:lang w:eastAsia="it-IT"/>
                          </w:rPr>
                          <w:t>80%</w:t>
                        </w:r>
                      </w:p>
                    </w:tc>
                  </w:tr>
                  <w:tr w:rsidR="00423E26" w:rsidRPr="00F83355">
                    <w:trPr>
                      <w:trHeight w:val="1500"/>
                      <w:tblCellSpacing w:w="0" w:type="dxa"/>
                      <w:jc w:val="center"/>
                    </w:trPr>
                    <w:tc>
                      <w:tcPr>
                        <w:tcW w:w="0" w:type="auto"/>
                        <w:shd w:val="clear" w:color="auto" w:fill="C0D0C0"/>
                        <w:vAlign w:val="bottom"/>
                      </w:tcPr>
                      <w:p w:rsidR="00423E26" w:rsidRPr="007E5344" w:rsidRDefault="00423E26" w:rsidP="007E5344">
                        <w:pPr>
                          <w:spacing w:line="240" w:lineRule="auto"/>
                          <w:jc w:val="center"/>
                          <w:rPr>
                            <w:sz w:val="30"/>
                            <w:szCs w:val="30"/>
                            <w:lang w:eastAsia="it-IT"/>
                          </w:rPr>
                        </w:pPr>
                      </w:p>
                    </w:tc>
                  </w:tr>
                </w:tbl>
                <w:p w:rsidR="00423E26" w:rsidRPr="007E5344" w:rsidRDefault="00423E26" w:rsidP="007E5344">
                  <w:pPr>
                    <w:spacing w:line="240" w:lineRule="auto"/>
                    <w:jc w:val="center"/>
                    <w:rPr>
                      <w:sz w:val="30"/>
                      <w:szCs w:val="30"/>
                      <w:lang w:eastAsia="it-IT"/>
                    </w:rPr>
                  </w:pPr>
                </w:p>
              </w:tc>
              <w:tc>
                <w:tcPr>
                  <w:tcW w:w="0" w:type="auto"/>
                  <w:vAlign w:val="bottom"/>
                </w:tcPr>
                <w:tbl>
                  <w:tblPr>
                    <w:tblW w:w="375" w:type="dxa"/>
                    <w:jc w:val="center"/>
                    <w:tblCellSpacing w:w="0" w:type="dxa"/>
                    <w:tblCellMar>
                      <w:left w:w="0" w:type="dxa"/>
                      <w:right w:w="0" w:type="dxa"/>
                    </w:tblCellMar>
                    <w:tblLook w:val="00A0"/>
                  </w:tblPr>
                  <w:tblGrid>
                    <w:gridCol w:w="601"/>
                  </w:tblGrid>
                  <w:tr w:rsidR="00423E26" w:rsidRPr="00F83355">
                    <w:trPr>
                      <w:tblCellSpacing w:w="0" w:type="dxa"/>
                      <w:jc w:val="center"/>
                    </w:trPr>
                    <w:tc>
                      <w:tcPr>
                        <w:tcW w:w="0" w:type="auto"/>
                        <w:vAlign w:val="bottom"/>
                      </w:tcPr>
                      <w:p w:rsidR="00423E26" w:rsidRPr="007E5344" w:rsidRDefault="00423E26" w:rsidP="007E5344">
                        <w:pPr>
                          <w:spacing w:line="240" w:lineRule="auto"/>
                          <w:jc w:val="center"/>
                          <w:rPr>
                            <w:sz w:val="30"/>
                            <w:szCs w:val="30"/>
                            <w:lang w:eastAsia="it-IT"/>
                          </w:rPr>
                        </w:pPr>
                        <w:r w:rsidRPr="007E5344">
                          <w:rPr>
                            <w:sz w:val="30"/>
                            <w:szCs w:val="30"/>
                            <w:lang w:eastAsia="it-IT"/>
                          </w:rPr>
                          <w:t>20%</w:t>
                        </w:r>
                      </w:p>
                    </w:tc>
                  </w:tr>
                  <w:tr w:rsidR="00423E26" w:rsidRPr="00F83355">
                    <w:trPr>
                      <w:trHeight w:val="375"/>
                      <w:tblCellSpacing w:w="0" w:type="dxa"/>
                      <w:jc w:val="center"/>
                    </w:trPr>
                    <w:tc>
                      <w:tcPr>
                        <w:tcW w:w="0" w:type="auto"/>
                        <w:shd w:val="clear" w:color="auto" w:fill="C0D0C0"/>
                        <w:vAlign w:val="bottom"/>
                      </w:tcPr>
                      <w:p w:rsidR="00423E26" w:rsidRPr="007E5344" w:rsidRDefault="00423E26" w:rsidP="007E5344">
                        <w:pPr>
                          <w:spacing w:line="240" w:lineRule="auto"/>
                          <w:jc w:val="center"/>
                          <w:rPr>
                            <w:sz w:val="30"/>
                            <w:szCs w:val="30"/>
                            <w:lang w:eastAsia="it-IT"/>
                          </w:rPr>
                        </w:pPr>
                      </w:p>
                    </w:tc>
                  </w:tr>
                </w:tbl>
                <w:p w:rsidR="00423E26" w:rsidRPr="007E5344" w:rsidRDefault="00423E26" w:rsidP="007E5344">
                  <w:pPr>
                    <w:spacing w:line="240" w:lineRule="auto"/>
                    <w:jc w:val="center"/>
                    <w:rPr>
                      <w:sz w:val="30"/>
                      <w:szCs w:val="30"/>
                      <w:lang w:eastAsia="it-IT"/>
                    </w:rPr>
                  </w:pPr>
                </w:p>
              </w:tc>
            </w:tr>
            <w:tr w:rsidR="00423E26" w:rsidRPr="00F83355">
              <w:trPr>
                <w:tblCellSpacing w:w="15" w:type="dxa"/>
                <w:jc w:val="right"/>
              </w:trPr>
              <w:tc>
                <w:tcPr>
                  <w:tcW w:w="0" w:type="auto"/>
                  <w:shd w:val="clear" w:color="auto" w:fill="E0E0E0"/>
                  <w:vAlign w:val="center"/>
                </w:tcPr>
                <w:p w:rsidR="00423E26" w:rsidRPr="007E5344" w:rsidRDefault="00423E26" w:rsidP="007E5344">
                  <w:pPr>
                    <w:spacing w:line="240" w:lineRule="auto"/>
                    <w:jc w:val="center"/>
                    <w:rPr>
                      <w:sz w:val="30"/>
                      <w:szCs w:val="30"/>
                      <w:lang w:eastAsia="it-IT"/>
                    </w:rPr>
                  </w:pPr>
                  <w:r w:rsidRPr="007E5344">
                    <w:rPr>
                      <w:sz w:val="30"/>
                      <w:szCs w:val="30"/>
                      <w:lang w:eastAsia="it-IT"/>
                    </w:rPr>
                    <w:t>35</w:t>
                  </w:r>
                </w:p>
              </w:tc>
              <w:tc>
                <w:tcPr>
                  <w:tcW w:w="0" w:type="auto"/>
                  <w:shd w:val="clear" w:color="auto" w:fill="E0E0E0"/>
                  <w:vAlign w:val="center"/>
                </w:tcPr>
                <w:p w:rsidR="00423E26" w:rsidRPr="007E5344" w:rsidRDefault="00423E26" w:rsidP="007E5344">
                  <w:pPr>
                    <w:spacing w:line="240" w:lineRule="auto"/>
                    <w:jc w:val="center"/>
                    <w:rPr>
                      <w:sz w:val="30"/>
                      <w:szCs w:val="30"/>
                      <w:lang w:eastAsia="it-IT"/>
                    </w:rPr>
                  </w:pPr>
                  <w:r w:rsidRPr="007E5344">
                    <w:rPr>
                      <w:sz w:val="30"/>
                      <w:szCs w:val="30"/>
                      <w:lang w:eastAsia="it-IT"/>
                    </w:rPr>
                    <w:t>9</w:t>
                  </w:r>
                </w:p>
              </w:tc>
            </w:tr>
            <w:tr w:rsidR="00423E26" w:rsidRPr="00F83355">
              <w:trPr>
                <w:tblCellSpacing w:w="15" w:type="dxa"/>
                <w:jc w:val="right"/>
              </w:trPr>
              <w:tc>
                <w:tcPr>
                  <w:tcW w:w="0" w:type="auto"/>
                  <w:shd w:val="clear" w:color="auto" w:fill="E0E0E0"/>
                  <w:vAlign w:val="center"/>
                </w:tcPr>
                <w:p w:rsidR="00423E26" w:rsidRPr="007E5344" w:rsidRDefault="00423E26" w:rsidP="007E5344">
                  <w:pPr>
                    <w:spacing w:line="240" w:lineRule="auto"/>
                    <w:jc w:val="center"/>
                    <w:rPr>
                      <w:sz w:val="30"/>
                      <w:szCs w:val="30"/>
                      <w:lang w:eastAsia="it-IT"/>
                    </w:rPr>
                  </w:pPr>
                  <w:r w:rsidRPr="007E5344">
                    <w:rPr>
                      <w:sz w:val="30"/>
                      <w:szCs w:val="30"/>
                      <w:lang w:eastAsia="it-IT"/>
                    </w:rPr>
                    <w:t>0</w:t>
                  </w:r>
                </w:p>
              </w:tc>
              <w:tc>
                <w:tcPr>
                  <w:tcW w:w="0" w:type="auto"/>
                  <w:shd w:val="clear" w:color="auto" w:fill="E0E0E0"/>
                  <w:vAlign w:val="center"/>
                </w:tcPr>
                <w:p w:rsidR="00423E26" w:rsidRPr="007E5344" w:rsidRDefault="00423E26" w:rsidP="007E5344">
                  <w:pPr>
                    <w:spacing w:line="240" w:lineRule="auto"/>
                    <w:jc w:val="center"/>
                    <w:rPr>
                      <w:sz w:val="30"/>
                      <w:szCs w:val="30"/>
                      <w:lang w:eastAsia="it-IT"/>
                    </w:rPr>
                  </w:pPr>
                  <w:r w:rsidRPr="007E5344">
                    <w:rPr>
                      <w:sz w:val="30"/>
                      <w:szCs w:val="30"/>
                      <w:lang w:eastAsia="it-IT"/>
                    </w:rPr>
                    <w:t>1</w:t>
                  </w:r>
                </w:p>
              </w:tc>
            </w:tr>
          </w:tbl>
          <w:p w:rsidR="00423E26" w:rsidRPr="007E5344" w:rsidRDefault="00423E26" w:rsidP="007E5344">
            <w:pPr>
              <w:spacing w:line="240" w:lineRule="auto"/>
              <w:rPr>
                <w:rFonts w:ascii="Times New Roman" w:hAnsi="Times New Roman" w:cs="Times New Roman"/>
                <w:sz w:val="24"/>
                <w:szCs w:val="24"/>
                <w:lang w:eastAsia="it-IT"/>
              </w:rPr>
            </w:pPr>
          </w:p>
        </w:tc>
        <w:tc>
          <w:tcPr>
            <w:tcW w:w="150" w:type="dxa"/>
            <w:vAlign w:val="center"/>
          </w:tcPr>
          <w:p w:rsidR="00423E26" w:rsidRPr="007E5344" w:rsidRDefault="00423E26" w:rsidP="007E5344">
            <w:pPr>
              <w:spacing w:line="240" w:lineRule="auto"/>
              <w:rPr>
                <w:sz w:val="30"/>
                <w:szCs w:val="30"/>
                <w:lang w:eastAsia="it-IT"/>
              </w:rPr>
            </w:pPr>
            <w:r w:rsidRPr="007E5344">
              <w:rPr>
                <w:sz w:val="30"/>
                <w:szCs w:val="30"/>
                <w:lang w:eastAsia="it-IT"/>
              </w:rPr>
              <w:t> </w:t>
            </w:r>
          </w:p>
        </w:tc>
        <w:tc>
          <w:tcPr>
            <w:tcW w:w="0" w:type="auto"/>
          </w:tcPr>
          <w:p w:rsidR="00423E26" w:rsidRPr="007E5344" w:rsidRDefault="00423E26" w:rsidP="007E5344">
            <w:pPr>
              <w:spacing w:before="100" w:beforeAutospacing="1" w:after="100" w:afterAutospacing="1" w:line="240" w:lineRule="auto"/>
              <w:rPr>
                <w:sz w:val="30"/>
                <w:szCs w:val="30"/>
                <w:lang w:eastAsia="it-IT"/>
              </w:rPr>
            </w:pPr>
            <w:r w:rsidRPr="007E5344">
              <w:rPr>
                <w:sz w:val="30"/>
                <w:szCs w:val="30"/>
                <w:lang w:eastAsia="it-IT"/>
              </w:rPr>
              <w:t xml:space="preserve">  </w:t>
            </w:r>
          </w:p>
          <w:tbl>
            <w:tblPr>
              <w:tblW w:w="0" w:type="auto"/>
              <w:tblCellSpacing w:w="0" w:type="dxa"/>
              <w:tblCellMar>
                <w:top w:w="15" w:type="dxa"/>
                <w:left w:w="15" w:type="dxa"/>
                <w:bottom w:w="15" w:type="dxa"/>
                <w:right w:w="15" w:type="dxa"/>
              </w:tblCellMar>
              <w:tblLook w:val="00A0"/>
            </w:tblPr>
            <w:tblGrid>
              <w:gridCol w:w="1329"/>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299"/>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41"/>
                          <w:gridCol w:w="958"/>
                        </w:tblGrid>
                        <w:tr w:rsidR="00423E26" w:rsidRPr="00F83355">
                          <w:trPr>
                            <w:tblCellSpacing w:w="30" w:type="dxa"/>
                          </w:trPr>
                          <w:tc>
                            <w:tcPr>
                              <w:tcW w:w="0" w:type="auto"/>
                              <w:shd w:val="clear" w:color="auto" w:fill="C0D0C0"/>
                              <w:noWrap/>
                              <w:vAlign w:val="center"/>
                            </w:tcPr>
                            <w:p w:rsidR="00423E26" w:rsidRPr="007E5344" w:rsidRDefault="00423E26" w:rsidP="007E5344">
                              <w:pPr>
                                <w:spacing w:line="240" w:lineRule="auto"/>
                                <w:rPr>
                                  <w:sz w:val="30"/>
                                  <w:szCs w:val="30"/>
                                  <w:lang w:eastAsia="it-IT"/>
                                </w:rPr>
                              </w:pPr>
                              <w:r w:rsidRPr="007E5344">
                                <w:rPr>
                                  <w:sz w:val="30"/>
                                  <w:szCs w:val="30"/>
                                  <w:lang w:eastAsia="it-IT"/>
                                </w:rPr>
                                <w:t>   </w:t>
                              </w:r>
                            </w:p>
                          </w:tc>
                          <w:tc>
                            <w:tcPr>
                              <w:tcW w:w="0" w:type="auto"/>
                              <w:noWrap/>
                              <w:vAlign w:val="center"/>
                            </w:tcPr>
                            <w:p w:rsidR="00423E26" w:rsidRPr="007E5344" w:rsidRDefault="00423E26" w:rsidP="007E5344">
                              <w:pPr>
                                <w:spacing w:line="240" w:lineRule="auto"/>
                                <w:rPr>
                                  <w:sz w:val="30"/>
                                  <w:szCs w:val="30"/>
                                  <w:lang w:eastAsia="it-IT"/>
                                </w:rPr>
                              </w:pPr>
                              <w:r w:rsidRPr="007E5344">
                                <w:rPr>
                                  <w:sz w:val="30"/>
                                  <w:szCs w:val="30"/>
                                  <w:lang w:eastAsia="it-IT"/>
                                </w:rPr>
                                <w:t>V12_1</w:t>
                              </w:r>
                            </w:p>
                          </w:tc>
                        </w:tr>
                      </w:tbl>
                      <w:p w:rsidR="00423E26" w:rsidRPr="007E5344" w:rsidRDefault="00423E26" w:rsidP="007E5344">
                        <w:pPr>
                          <w:spacing w:line="240" w:lineRule="auto"/>
                          <w:rPr>
                            <w:sz w:val="30"/>
                            <w:szCs w:val="30"/>
                            <w:lang w:eastAsia="it-IT"/>
                          </w:rPr>
                        </w:pPr>
                      </w:p>
                    </w:tc>
                  </w:tr>
                </w:tbl>
                <w:p w:rsidR="00423E26" w:rsidRPr="007E5344" w:rsidRDefault="00423E26" w:rsidP="007E5344">
                  <w:pPr>
                    <w:spacing w:line="240" w:lineRule="auto"/>
                    <w:rPr>
                      <w:sz w:val="30"/>
                      <w:szCs w:val="30"/>
                      <w:lang w:eastAsia="it-IT"/>
                    </w:rPr>
                  </w:pPr>
                </w:p>
              </w:tc>
            </w:tr>
          </w:tbl>
          <w:p w:rsidR="00423E26" w:rsidRPr="007E5344" w:rsidRDefault="00423E26" w:rsidP="007E5344">
            <w:pPr>
              <w:spacing w:line="240" w:lineRule="auto"/>
              <w:rPr>
                <w:rFonts w:ascii="Times New Roman" w:hAnsi="Times New Roman" w:cs="Times New Roman"/>
                <w:sz w:val="24"/>
                <w:szCs w:val="24"/>
                <w:lang w:eastAsia="it-IT"/>
              </w:rPr>
            </w:pPr>
          </w:p>
        </w:tc>
      </w:tr>
    </w:tbl>
    <w:p w:rsidR="00423E26" w:rsidRDefault="00423E26" w:rsidP="0080043C">
      <w:pPr>
        <w:pStyle w:val="NoSpacing"/>
        <w:spacing w:line="276" w:lineRule="auto"/>
        <w:jc w:val="both"/>
        <w:rPr>
          <w:sz w:val="24"/>
          <w:szCs w:val="24"/>
        </w:rPr>
      </w:pPr>
      <w:r w:rsidRPr="00F83355">
        <w:rPr>
          <w:noProof/>
          <w:sz w:val="24"/>
          <w:szCs w:val="24"/>
          <w:lang w:eastAsia="it-IT"/>
        </w:rPr>
        <w:object w:dxaOrig="8641" w:dyaOrig="4868">
          <v:shape id="_x0000_i1032" type="#_x0000_t75" style="width:6in;height:243.75pt;visibility:visible" o:ole="">
            <v:imagedata r:id="rId29" o:title="" cropbottom="-67f"/>
            <o:lock v:ext="edit" aspectratio="f"/>
          </v:shape>
          <o:OLEObject Type="Embed" ProgID="Excel.Chart.8" ShapeID="_x0000_i1032" DrawAspect="Content" ObjectID="_1327165899" r:id="rId30"/>
        </w:object>
      </w:r>
    </w:p>
    <w:p w:rsidR="00423E26" w:rsidRDefault="00423E26" w:rsidP="00E03EF6">
      <w:pPr>
        <w:pStyle w:val="NoSpacing"/>
        <w:spacing w:line="276" w:lineRule="auto"/>
        <w:jc w:val="both"/>
        <w:rPr>
          <w:sz w:val="24"/>
          <w:szCs w:val="24"/>
        </w:rPr>
      </w:pPr>
      <w:r>
        <w:rPr>
          <w:sz w:val="24"/>
          <w:szCs w:val="24"/>
        </w:rPr>
        <w:t xml:space="preserve">Alla domanda: </w:t>
      </w:r>
      <w:r w:rsidRPr="00E03EF6">
        <w:rPr>
          <w:sz w:val="24"/>
          <w:szCs w:val="24"/>
        </w:rPr>
        <w:t>Con chi guarda la TV il bambino?</w:t>
      </w:r>
      <w:r>
        <w:rPr>
          <w:sz w:val="24"/>
          <w:szCs w:val="24"/>
        </w:rPr>
        <w:t>, solo il 20% ha risposto che la guarda da solo, dato che non coincide con quanto affermato dai bambini durante l’intervista.</w:t>
      </w:r>
    </w:p>
    <w:p w:rsidR="00423E26" w:rsidRDefault="00423E26" w:rsidP="00E03EF6">
      <w:pPr>
        <w:pStyle w:val="NoSpacing"/>
        <w:spacing w:line="276" w:lineRule="auto"/>
        <w:jc w:val="both"/>
        <w:rPr>
          <w:sz w:val="24"/>
          <w:szCs w:val="24"/>
        </w:rPr>
      </w:pPr>
      <w:r>
        <w:rPr>
          <w:sz w:val="24"/>
          <w:szCs w:val="24"/>
        </w:rPr>
        <w:t>Dalle risposte dei bambini il dato raccolto è che il 61% guarda la TV da solo, il ché è molto più credibile, rispetto al dati raccolto dal questionario somministrato ai genitori.</w:t>
      </w:r>
    </w:p>
    <w:p w:rsidR="00423E26" w:rsidRDefault="00423E26" w:rsidP="00E03EF6">
      <w:pPr>
        <w:pStyle w:val="NoSpacing"/>
        <w:spacing w:line="276" w:lineRule="auto"/>
        <w:jc w:val="both"/>
        <w:rPr>
          <w:sz w:val="24"/>
          <w:szCs w:val="24"/>
        </w:rPr>
      </w:pPr>
    </w:p>
    <w:tbl>
      <w:tblPr>
        <w:tblW w:w="0" w:type="auto"/>
        <w:tblCellSpacing w:w="15" w:type="dxa"/>
        <w:tblCellMar>
          <w:top w:w="15" w:type="dxa"/>
          <w:left w:w="15" w:type="dxa"/>
          <w:bottom w:w="15" w:type="dxa"/>
          <w:right w:w="15" w:type="dxa"/>
        </w:tblCellMar>
        <w:tblLook w:val="00A0"/>
      </w:tblPr>
      <w:tblGrid>
        <w:gridCol w:w="4513"/>
        <w:gridCol w:w="3667"/>
        <w:gridCol w:w="167"/>
        <w:gridCol w:w="1381"/>
      </w:tblGrid>
      <w:tr w:rsidR="00423E26" w:rsidRPr="00F83355" w:rsidTr="00E03EF6">
        <w:trPr>
          <w:tblCellSpacing w:w="15" w:type="dxa"/>
        </w:trPr>
        <w:tc>
          <w:tcPr>
            <w:tcW w:w="0" w:type="auto"/>
          </w:tcPr>
          <w:p w:rsidR="00423E26" w:rsidRPr="00E03EF6" w:rsidRDefault="00423E26" w:rsidP="00E03EF6">
            <w:pPr>
              <w:spacing w:line="240" w:lineRule="auto"/>
              <w:rPr>
                <w:sz w:val="24"/>
                <w:szCs w:val="24"/>
                <w:lang w:eastAsia="it-IT"/>
              </w:rPr>
            </w:pPr>
            <w:r w:rsidRPr="00E03EF6">
              <w:rPr>
                <w:b/>
                <w:bCs/>
                <w:sz w:val="24"/>
                <w:szCs w:val="24"/>
                <w:lang w:eastAsia="it-IT"/>
              </w:rPr>
              <w:t>Distribuzione di frequenza:</w:t>
            </w:r>
            <w:r w:rsidRPr="00E03EF6">
              <w:rPr>
                <w:sz w:val="24"/>
                <w:szCs w:val="24"/>
                <w:lang w:eastAsia="it-IT"/>
              </w:rPr>
              <w:br/>
            </w:r>
            <w:r w:rsidRPr="00E03EF6">
              <w:rPr>
                <w:b/>
                <w:bCs/>
                <w:sz w:val="24"/>
                <w:szCs w:val="24"/>
                <w:lang w:eastAsia="it-IT"/>
              </w:rPr>
              <w:t>V10 b_1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04"/>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15"/>
                      <w:szCs w:val="15"/>
                      <w:lang w:eastAsia="it-IT"/>
                    </w:rPr>
                    <w:t>Frequenza</w:t>
                  </w:r>
                  <w:r w:rsidRPr="00E03EF6">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15"/>
                      <w:szCs w:val="15"/>
                      <w:lang w:eastAsia="it-IT"/>
                    </w:rPr>
                    <w:t>Percent.</w:t>
                  </w:r>
                  <w:r w:rsidRPr="00E03EF6">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15"/>
                      <w:szCs w:val="15"/>
                      <w:lang w:eastAsia="it-IT"/>
                    </w:rPr>
                    <w:t>Frequenza</w:t>
                  </w:r>
                  <w:r w:rsidRPr="00E03EF6">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15"/>
                      <w:szCs w:val="15"/>
                      <w:lang w:eastAsia="it-IT"/>
                    </w:rPr>
                    <w:t>Percent.</w:t>
                  </w:r>
                  <w:r w:rsidRPr="00E03EF6">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15"/>
                      <w:szCs w:val="15"/>
                      <w:lang w:eastAsia="it-IT"/>
                    </w:rPr>
                    <w:t>24%:53%</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15"/>
                      <w:szCs w:val="15"/>
                      <w:lang w:eastAsia="it-IT"/>
                    </w:rPr>
                    <w:t>47%:76%</w:t>
                  </w:r>
                </w:p>
              </w:tc>
            </w:tr>
          </w:tbl>
          <w:p w:rsidR="00423E26" w:rsidRPr="00E03EF6" w:rsidRDefault="00423E26" w:rsidP="00E03EF6">
            <w:pPr>
              <w:spacing w:line="240" w:lineRule="auto"/>
              <w:rPr>
                <w:sz w:val="24"/>
                <w:szCs w:val="24"/>
                <w:lang w:eastAsia="it-IT"/>
              </w:rPr>
            </w:pPr>
            <w:r w:rsidRPr="00E03EF6">
              <w:rPr>
                <w:sz w:val="24"/>
                <w:szCs w:val="24"/>
                <w:lang w:eastAsia="it-IT"/>
              </w:rPr>
              <w:br/>
            </w:r>
            <w:r w:rsidRPr="00E03EF6">
              <w:rPr>
                <w:b/>
                <w:bCs/>
                <w:sz w:val="24"/>
                <w:szCs w:val="24"/>
                <w:lang w:eastAsia="it-IT"/>
              </w:rPr>
              <w:t>Campione</w:t>
            </w:r>
            <w:r w:rsidRPr="00E03EF6">
              <w:rPr>
                <w:sz w:val="24"/>
                <w:szCs w:val="24"/>
                <w:lang w:eastAsia="it-IT"/>
              </w:rPr>
              <w:t>:</w:t>
            </w:r>
            <w:r w:rsidRPr="00E03EF6">
              <w:rPr>
                <w:sz w:val="24"/>
                <w:szCs w:val="24"/>
                <w:lang w:eastAsia="it-IT"/>
              </w:rPr>
              <w:br/>
              <w:t>Numero di casi= 44</w:t>
            </w:r>
            <w:r w:rsidRPr="00E03EF6">
              <w:rPr>
                <w:sz w:val="24"/>
                <w:szCs w:val="24"/>
                <w:lang w:eastAsia="it-IT"/>
              </w:rPr>
              <w:br/>
              <w:t>Indici di tendenza centrale:</w:t>
            </w:r>
            <w:r w:rsidRPr="00E03EF6">
              <w:rPr>
                <w:sz w:val="24"/>
                <w:szCs w:val="24"/>
                <w:lang w:eastAsia="it-IT"/>
              </w:rPr>
              <w:br/>
              <w:t>  Moda = 1</w:t>
            </w:r>
            <w:r w:rsidRPr="00E03EF6">
              <w:rPr>
                <w:sz w:val="24"/>
                <w:szCs w:val="24"/>
                <w:lang w:eastAsia="it-IT"/>
              </w:rPr>
              <w:br/>
              <w:t>  Mediana = 1</w:t>
            </w:r>
            <w:r w:rsidRPr="00E03EF6">
              <w:rPr>
                <w:sz w:val="24"/>
                <w:szCs w:val="24"/>
                <w:lang w:eastAsia="it-IT"/>
              </w:rPr>
              <w:br/>
              <w:t>  Media = 0.61</w:t>
            </w:r>
            <w:r w:rsidRPr="00E03EF6">
              <w:rPr>
                <w:sz w:val="24"/>
                <w:szCs w:val="24"/>
                <w:lang w:eastAsia="it-IT"/>
              </w:rPr>
              <w:br/>
              <w:t>Indici di dispersione:</w:t>
            </w:r>
            <w:r w:rsidRPr="00E03EF6">
              <w:rPr>
                <w:sz w:val="24"/>
                <w:szCs w:val="24"/>
                <w:lang w:eastAsia="it-IT"/>
              </w:rPr>
              <w:br/>
              <w:t>  Squilibrio = 0.53</w:t>
            </w:r>
            <w:r w:rsidRPr="00E03EF6">
              <w:rPr>
                <w:sz w:val="24"/>
                <w:szCs w:val="24"/>
                <w:lang w:eastAsia="it-IT"/>
              </w:rPr>
              <w:br/>
              <w:t>  Campo di variazione = 1</w:t>
            </w:r>
            <w:r w:rsidRPr="00E03EF6">
              <w:rPr>
                <w:sz w:val="24"/>
                <w:szCs w:val="24"/>
                <w:lang w:eastAsia="it-IT"/>
              </w:rPr>
              <w:br/>
              <w:t>  Differenza interquartilica = 1</w:t>
            </w:r>
            <w:r w:rsidRPr="00E03EF6">
              <w:rPr>
                <w:sz w:val="24"/>
                <w:szCs w:val="24"/>
                <w:lang w:eastAsia="it-IT"/>
              </w:rPr>
              <w:br/>
              <w:t xml:space="preserve">  Scarto tipo = 0.49 </w:t>
            </w:r>
          </w:p>
          <w:p w:rsidR="00423E26" w:rsidRPr="00E03EF6" w:rsidRDefault="00423E26" w:rsidP="00E03EF6">
            <w:pPr>
              <w:spacing w:before="100" w:beforeAutospacing="1" w:after="100" w:afterAutospacing="1" w:line="240" w:lineRule="auto"/>
              <w:rPr>
                <w:sz w:val="24"/>
                <w:szCs w:val="24"/>
                <w:lang w:eastAsia="it-IT"/>
              </w:rPr>
            </w:pPr>
            <w:r w:rsidRPr="00E03EF6">
              <w:rPr>
                <w:b/>
                <w:bCs/>
                <w:sz w:val="24"/>
                <w:szCs w:val="24"/>
                <w:lang w:eastAsia="it-IT"/>
              </w:rPr>
              <w:t>Popolazione</w:t>
            </w:r>
            <w:r w:rsidRPr="00E03EF6">
              <w:rPr>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253"/>
              <w:gridCol w:w="1640"/>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da 0.47 a 0.76</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E03EF6" w:rsidRDefault="00423E26" w:rsidP="00E03EF6">
                  <w:pPr>
                    <w:spacing w:line="240" w:lineRule="auto"/>
                    <w:rPr>
                      <w:sz w:val="24"/>
                      <w:szCs w:val="24"/>
                      <w:lang w:eastAsia="it-IT"/>
                    </w:rPr>
                  </w:pPr>
                  <w:r w:rsidRPr="00E03EF6">
                    <w:rPr>
                      <w:sz w:val="24"/>
                      <w:szCs w:val="24"/>
                      <w:lang w:eastAsia="it-IT"/>
                    </w:rPr>
                    <w:t>da 0.41 a 0.64</w:t>
                  </w:r>
                </w:p>
              </w:tc>
            </w:tr>
          </w:tbl>
          <w:p w:rsidR="00423E26" w:rsidRPr="00E03EF6" w:rsidRDefault="00423E26" w:rsidP="00E03EF6">
            <w:pPr>
              <w:spacing w:line="240" w:lineRule="auto"/>
              <w:rPr>
                <w:rFonts w:ascii="Times New Roman" w:hAnsi="Times New Roman" w:cs="Times New Roman"/>
                <w:sz w:val="24"/>
                <w:szCs w:val="24"/>
                <w:lang w:eastAsia="it-IT"/>
              </w:rPr>
            </w:pPr>
          </w:p>
        </w:tc>
        <w:tc>
          <w:tcPr>
            <w:tcW w:w="4500" w:type="dxa"/>
          </w:tcPr>
          <w:p w:rsidR="00423E26" w:rsidRPr="00E03EF6" w:rsidRDefault="00423E26" w:rsidP="00E03EF6">
            <w:pPr>
              <w:spacing w:before="100" w:beforeAutospacing="1" w:after="100" w:afterAutospacing="1" w:line="240" w:lineRule="auto"/>
              <w:jc w:val="right"/>
              <w:rPr>
                <w:sz w:val="24"/>
                <w:szCs w:val="24"/>
                <w:lang w:eastAsia="it-IT"/>
              </w:rPr>
            </w:pPr>
            <w:r w:rsidRPr="00E03EF6">
              <w:rPr>
                <w:sz w:val="24"/>
                <w:szCs w:val="24"/>
                <w:lang w:eastAsia="it-IT"/>
              </w:rPr>
              <w:t xml:space="preserve">  </w:t>
            </w:r>
          </w:p>
          <w:tbl>
            <w:tblPr>
              <w:tblW w:w="0" w:type="auto"/>
              <w:jc w:val="right"/>
              <w:tblCellSpacing w:w="15" w:type="dxa"/>
              <w:tblCellMar>
                <w:left w:w="0" w:type="dxa"/>
                <w:right w:w="0" w:type="dxa"/>
              </w:tblCellMar>
              <w:tblLook w:val="00A0"/>
            </w:tblPr>
            <w:tblGrid>
              <w:gridCol w:w="526"/>
              <w:gridCol w:w="52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81"/>
                  </w:tblGrid>
                  <w:tr w:rsidR="00423E26" w:rsidRPr="00F83355">
                    <w:trPr>
                      <w:tblCellSpacing w:w="0" w:type="dxa"/>
                      <w:jc w:val="center"/>
                    </w:trPr>
                    <w:tc>
                      <w:tcPr>
                        <w:tcW w:w="0" w:type="auto"/>
                        <w:vAlign w:val="bottom"/>
                      </w:tcPr>
                      <w:p w:rsidR="00423E26" w:rsidRPr="00E03EF6" w:rsidRDefault="00423E26" w:rsidP="00E03EF6">
                        <w:pPr>
                          <w:spacing w:line="240" w:lineRule="auto"/>
                          <w:jc w:val="center"/>
                          <w:rPr>
                            <w:sz w:val="24"/>
                            <w:szCs w:val="24"/>
                            <w:lang w:eastAsia="it-IT"/>
                          </w:rPr>
                        </w:pPr>
                        <w:r w:rsidRPr="00E03EF6">
                          <w:rPr>
                            <w:sz w:val="24"/>
                            <w:szCs w:val="24"/>
                            <w:lang w:eastAsia="it-IT"/>
                          </w:rPr>
                          <w:t>39%</w:t>
                        </w:r>
                      </w:p>
                    </w:tc>
                  </w:tr>
                  <w:tr w:rsidR="00423E26" w:rsidRPr="00F83355">
                    <w:trPr>
                      <w:trHeight w:val="960"/>
                      <w:tblCellSpacing w:w="0" w:type="dxa"/>
                      <w:jc w:val="center"/>
                    </w:trPr>
                    <w:tc>
                      <w:tcPr>
                        <w:tcW w:w="0" w:type="auto"/>
                        <w:shd w:val="clear" w:color="auto" w:fill="C0D0C0"/>
                        <w:vAlign w:val="bottom"/>
                      </w:tcPr>
                      <w:p w:rsidR="00423E26" w:rsidRPr="00E03EF6" w:rsidRDefault="00423E26" w:rsidP="00E03EF6">
                        <w:pPr>
                          <w:spacing w:line="240" w:lineRule="auto"/>
                          <w:jc w:val="center"/>
                          <w:rPr>
                            <w:sz w:val="24"/>
                            <w:szCs w:val="24"/>
                            <w:lang w:eastAsia="it-IT"/>
                          </w:rPr>
                        </w:pPr>
                      </w:p>
                    </w:tc>
                  </w:tr>
                </w:tbl>
                <w:p w:rsidR="00423E26" w:rsidRPr="00E03EF6" w:rsidRDefault="00423E26" w:rsidP="00E03EF6">
                  <w:pPr>
                    <w:spacing w:line="240" w:lineRule="auto"/>
                    <w:jc w:val="center"/>
                    <w:rPr>
                      <w:sz w:val="24"/>
                      <w:szCs w:val="24"/>
                      <w:lang w:eastAsia="it-IT"/>
                    </w:rPr>
                  </w:pPr>
                </w:p>
              </w:tc>
              <w:tc>
                <w:tcPr>
                  <w:tcW w:w="0" w:type="auto"/>
                  <w:vAlign w:val="bottom"/>
                </w:tcPr>
                <w:tbl>
                  <w:tblPr>
                    <w:tblW w:w="375" w:type="dxa"/>
                    <w:jc w:val="center"/>
                    <w:tblCellSpacing w:w="0" w:type="dxa"/>
                    <w:tblCellMar>
                      <w:left w:w="0" w:type="dxa"/>
                      <w:right w:w="0" w:type="dxa"/>
                    </w:tblCellMar>
                    <w:tblLook w:val="00A0"/>
                  </w:tblPr>
                  <w:tblGrid>
                    <w:gridCol w:w="481"/>
                  </w:tblGrid>
                  <w:tr w:rsidR="00423E26" w:rsidRPr="00F83355">
                    <w:trPr>
                      <w:tblCellSpacing w:w="0" w:type="dxa"/>
                      <w:jc w:val="center"/>
                    </w:trPr>
                    <w:tc>
                      <w:tcPr>
                        <w:tcW w:w="0" w:type="auto"/>
                        <w:vAlign w:val="bottom"/>
                      </w:tcPr>
                      <w:p w:rsidR="00423E26" w:rsidRPr="00E03EF6" w:rsidRDefault="00423E26" w:rsidP="00E03EF6">
                        <w:pPr>
                          <w:spacing w:line="240" w:lineRule="auto"/>
                          <w:jc w:val="center"/>
                          <w:rPr>
                            <w:sz w:val="24"/>
                            <w:szCs w:val="24"/>
                            <w:lang w:eastAsia="it-IT"/>
                          </w:rPr>
                        </w:pPr>
                        <w:r w:rsidRPr="00E03EF6">
                          <w:rPr>
                            <w:sz w:val="24"/>
                            <w:szCs w:val="24"/>
                            <w:lang w:eastAsia="it-IT"/>
                          </w:rPr>
                          <w:t>61%</w:t>
                        </w:r>
                      </w:p>
                    </w:tc>
                  </w:tr>
                  <w:tr w:rsidR="00423E26" w:rsidRPr="00F83355">
                    <w:trPr>
                      <w:trHeight w:val="1500"/>
                      <w:tblCellSpacing w:w="0" w:type="dxa"/>
                      <w:jc w:val="center"/>
                    </w:trPr>
                    <w:tc>
                      <w:tcPr>
                        <w:tcW w:w="0" w:type="auto"/>
                        <w:shd w:val="clear" w:color="auto" w:fill="C0D0C0"/>
                        <w:vAlign w:val="bottom"/>
                      </w:tcPr>
                      <w:p w:rsidR="00423E26" w:rsidRPr="00E03EF6" w:rsidRDefault="00423E26" w:rsidP="00E03EF6">
                        <w:pPr>
                          <w:spacing w:line="240" w:lineRule="auto"/>
                          <w:jc w:val="center"/>
                          <w:rPr>
                            <w:sz w:val="24"/>
                            <w:szCs w:val="24"/>
                            <w:lang w:eastAsia="it-IT"/>
                          </w:rPr>
                        </w:pPr>
                      </w:p>
                    </w:tc>
                  </w:tr>
                </w:tbl>
                <w:p w:rsidR="00423E26" w:rsidRPr="00E03EF6" w:rsidRDefault="00423E26" w:rsidP="00E03EF6">
                  <w:pPr>
                    <w:spacing w:line="240" w:lineRule="auto"/>
                    <w:jc w:val="center"/>
                    <w:rPr>
                      <w:sz w:val="24"/>
                      <w:szCs w:val="24"/>
                      <w:lang w:eastAsia="it-IT"/>
                    </w:rPr>
                  </w:pPr>
                </w:p>
              </w:tc>
            </w:tr>
            <w:tr w:rsidR="00423E26" w:rsidRPr="00F83355">
              <w:trPr>
                <w:tblCellSpacing w:w="15" w:type="dxa"/>
                <w:jc w:val="right"/>
              </w:trPr>
              <w:tc>
                <w:tcPr>
                  <w:tcW w:w="0" w:type="auto"/>
                  <w:shd w:val="clear" w:color="auto" w:fill="E0E0E0"/>
                  <w:vAlign w:val="center"/>
                </w:tcPr>
                <w:p w:rsidR="00423E26" w:rsidRPr="00E03EF6" w:rsidRDefault="00423E26" w:rsidP="00E03EF6">
                  <w:pPr>
                    <w:spacing w:line="240" w:lineRule="auto"/>
                    <w:jc w:val="center"/>
                    <w:rPr>
                      <w:sz w:val="24"/>
                      <w:szCs w:val="24"/>
                      <w:lang w:eastAsia="it-IT"/>
                    </w:rPr>
                  </w:pPr>
                  <w:r w:rsidRPr="00E03EF6">
                    <w:rPr>
                      <w:sz w:val="24"/>
                      <w:szCs w:val="24"/>
                      <w:lang w:eastAsia="it-IT"/>
                    </w:rPr>
                    <w:t>17</w:t>
                  </w:r>
                </w:p>
              </w:tc>
              <w:tc>
                <w:tcPr>
                  <w:tcW w:w="0" w:type="auto"/>
                  <w:shd w:val="clear" w:color="auto" w:fill="E0E0E0"/>
                  <w:vAlign w:val="center"/>
                </w:tcPr>
                <w:p w:rsidR="00423E26" w:rsidRPr="00E03EF6" w:rsidRDefault="00423E26" w:rsidP="00E03EF6">
                  <w:pPr>
                    <w:spacing w:line="240" w:lineRule="auto"/>
                    <w:jc w:val="center"/>
                    <w:rPr>
                      <w:sz w:val="24"/>
                      <w:szCs w:val="24"/>
                      <w:lang w:eastAsia="it-IT"/>
                    </w:rPr>
                  </w:pPr>
                  <w:r w:rsidRPr="00E03EF6">
                    <w:rPr>
                      <w:sz w:val="24"/>
                      <w:szCs w:val="24"/>
                      <w:lang w:eastAsia="it-IT"/>
                    </w:rPr>
                    <w:t>27</w:t>
                  </w:r>
                </w:p>
              </w:tc>
            </w:tr>
            <w:tr w:rsidR="00423E26" w:rsidRPr="00F83355">
              <w:trPr>
                <w:tblCellSpacing w:w="15" w:type="dxa"/>
                <w:jc w:val="right"/>
              </w:trPr>
              <w:tc>
                <w:tcPr>
                  <w:tcW w:w="0" w:type="auto"/>
                  <w:shd w:val="clear" w:color="auto" w:fill="E0E0E0"/>
                  <w:vAlign w:val="center"/>
                </w:tcPr>
                <w:p w:rsidR="00423E26" w:rsidRPr="00E03EF6" w:rsidRDefault="00423E26" w:rsidP="00E03EF6">
                  <w:pPr>
                    <w:spacing w:line="240" w:lineRule="auto"/>
                    <w:jc w:val="center"/>
                    <w:rPr>
                      <w:sz w:val="24"/>
                      <w:szCs w:val="24"/>
                      <w:lang w:eastAsia="it-IT"/>
                    </w:rPr>
                  </w:pPr>
                  <w:r w:rsidRPr="00E03EF6">
                    <w:rPr>
                      <w:sz w:val="24"/>
                      <w:szCs w:val="24"/>
                      <w:lang w:eastAsia="it-IT"/>
                    </w:rPr>
                    <w:t>0</w:t>
                  </w:r>
                </w:p>
              </w:tc>
              <w:tc>
                <w:tcPr>
                  <w:tcW w:w="0" w:type="auto"/>
                  <w:shd w:val="clear" w:color="auto" w:fill="E0E0E0"/>
                  <w:vAlign w:val="center"/>
                </w:tcPr>
                <w:p w:rsidR="00423E26" w:rsidRPr="00E03EF6" w:rsidRDefault="00423E26" w:rsidP="00E03EF6">
                  <w:pPr>
                    <w:spacing w:line="240" w:lineRule="auto"/>
                    <w:jc w:val="center"/>
                    <w:rPr>
                      <w:sz w:val="24"/>
                      <w:szCs w:val="24"/>
                      <w:lang w:eastAsia="it-IT"/>
                    </w:rPr>
                  </w:pPr>
                  <w:r w:rsidRPr="00E03EF6">
                    <w:rPr>
                      <w:sz w:val="24"/>
                      <w:szCs w:val="24"/>
                      <w:lang w:eastAsia="it-IT"/>
                    </w:rPr>
                    <w:t>1</w:t>
                  </w:r>
                </w:p>
              </w:tc>
            </w:tr>
          </w:tbl>
          <w:p w:rsidR="00423E26" w:rsidRPr="00E03EF6" w:rsidRDefault="00423E26" w:rsidP="00E03EF6">
            <w:pPr>
              <w:spacing w:line="240" w:lineRule="auto"/>
              <w:rPr>
                <w:rFonts w:ascii="Times New Roman" w:hAnsi="Times New Roman" w:cs="Times New Roman"/>
                <w:sz w:val="24"/>
                <w:szCs w:val="24"/>
                <w:lang w:eastAsia="it-IT"/>
              </w:rPr>
            </w:pPr>
          </w:p>
        </w:tc>
        <w:tc>
          <w:tcPr>
            <w:tcW w:w="150" w:type="dxa"/>
            <w:vAlign w:val="center"/>
          </w:tcPr>
          <w:p w:rsidR="00423E26" w:rsidRPr="00E03EF6" w:rsidRDefault="00423E26" w:rsidP="00E03EF6">
            <w:pPr>
              <w:spacing w:line="240" w:lineRule="auto"/>
              <w:rPr>
                <w:sz w:val="24"/>
                <w:szCs w:val="24"/>
                <w:lang w:eastAsia="it-IT"/>
              </w:rPr>
            </w:pPr>
            <w:r w:rsidRPr="00E03EF6">
              <w:rPr>
                <w:sz w:val="24"/>
                <w:szCs w:val="24"/>
                <w:lang w:eastAsia="it-IT"/>
              </w:rPr>
              <w:t> </w:t>
            </w:r>
          </w:p>
        </w:tc>
        <w:tc>
          <w:tcPr>
            <w:tcW w:w="0" w:type="auto"/>
          </w:tcPr>
          <w:p w:rsidR="00423E26" w:rsidRPr="00E03EF6" w:rsidRDefault="00423E26" w:rsidP="00E03EF6">
            <w:pPr>
              <w:spacing w:before="100" w:beforeAutospacing="1" w:after="100" w:afterAutospacing="1" w:line="240" w:lineRule="auto"/>
              <w:rPr>
                <w:sz w:val="24"/>
                <w:szCs w:val="24"/>
                <w:lang w:eastAsia="it-IT"/>
              </w:rPr>
            </w:pPr>
            <w:r w:rsidRPr="00E03EF6">
              <w:rPr>
                <w:sz w:val="24"/>
                <w:szCs w:val="24"/>
                <w:lang w:eastAsia="it-IT"/>
              </w:rPr>
              <w:t xml:space="preserve">  </w:t>
            </w:r>
          </w:p>
          <w:tbl>
            <w:tblPr>
              <w:tblW w:w="0" w:type="auto"/>
              <w:tblCellSpacing w:w="0" w:type="dxa"/>
              <w:tblCellMar>
                <w:top w:w="15" w:type="dxa"/>
                <w:left w:w="15" w:type="dxa"/>
                <w:bottom w:w="15" w:type="dxa"/>
                <w:right w:w="15" w:type="dxa"/>
              </w:tblCellMar>
              <w:tblLook w:val="00A0"/>
            </w:tblPr>
            <w:tblGrid>
              <w:gridCol w:w="1306"/>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276"/>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91"/>
                          <w:gridCol w:w="985"/>
                        </w:tblGrid>
                        <w:tr w:rsidR="00423E26" w:rsidRPr="00F83355">
                          <w:trPr>
                            <w:tblCellSpacing w:w="30" w:type="dxa"/>
                          </w:trPr>
                          <w:tc>
                            <w:tcPr>
                              <w:tcW w:w="0" w:type="auto"/>
                              <w:shd w:val="clear" w:color="auto" w:fill="C0D0C0"/>
                              <w:noWrap/>
                              <w:vAlign w:val="center"/>
                            </w:tcPr>
                            <w:p w:rsidR="00423E26" w:rsidRPr="00E03EF6" w:rsidRDefault="00423E26" w:rsidP="00E03EF6">
                              <w:pPr>
                                <w:spacing w:line="240" w:lineRule="auto"/>
                                <w:rPr>
                                  <w:sz w:val="24"/>
                                  <w:szCs w:val="24"/>
                                  <w:lang w:eastAsia="it-IT"/>
                                </w:rPr>
                              </w:pPr>
                              <w:r w:rsidRPr="00E03EF6">
                                <w:rPr>
                                  <w:sz w:val="24"/>
                                  <w:szCs w:val="24"/>
                                  <w:lang w:eastAsia="it-IT"/>
                                </w:rPr>
                                <w:t>   </w:t>
                              </w:r>
                            </w:p>
                          </w:tc>
                          <w:tc>
                            <w:tcPr>
                              <w:tcW w:w="0" w:type="auto"/>
                              <w:noWrap/>
                              <w:vAlign w:val="center"/>
                            </w:tcPr>
                            <w:p w:rsidR="00423E26" w:rsidRPr="00E03EF6" w:rsidRDefault="00423E26" w:rsidP="00E03EF6">
                              <w:pPr>
                                <w:spacing w:line="240" w:lineRule="auto"/>
                                <w:rPr>
                                  <w:sz w:val="24"/>
                                  <w:szCs w:val="24"/>
                                  <w:lang w:eastAsia="it-IT"/>
                                </w:rPr>
                              </w:pPr>
                              <w:r w:rsidRPr="00E03EF6">
                                <w:rPr>
                                  <w:sz w:val="24"/>
                                  <w:szCs w:val="24"/>
                                  <w:lang w:eastAsia="it-IT"/>
                                </w:rPr>
                                <w:t>V10 b_1</w:t>
                              </w:r>
                            </w:p>
                          </w:tc>
                        </w:tr>
                      </w:tbl>
                      <w:p w:rsidR="00423E26" w:rsidRPr="00E03EF6" w:rsidRDefault="00423E26" w:rsidP="00E03EF6">
                        <w:pPr>
                          <w:spacing w:line="240" w:lineRule="auto"/>
                          <w:rPr>
                            <w:sz w:val="24"/>
                            <w:szCs w:val="24"/>
                            <w:lang w:eastAsia="it-IT"/>
                          </w:rPr>
                        </w:pPr>
                      </w:p>
                    </w:tc>
                  </w:tr>
                </w:tbl>
                <w:p w:rsidR="00423E26" w:rsidRPr="00E03EF6" w:rsidRDefault="00423E26" w:rsidP="00E03EF6">
                  <w:pPr>
                    <w:spacing w:line="240" w:lineRule="auto"/>
                    <w:rPr>
                      <w:sz w:val="24"/>
                      <w:szCs w:val="24"/>
                      <w:lang w:eastAsia="it-IT"/>
                    </w:rPr>
                  </w:pPr>
                </w:p>
              </w:tc>
            </w:tr>
          </w:tbl>
          <w:p w:rsidR="00423E26" w:rsidRPr="00E03EF6" w:rsidRDefault="00423E26" w:rsidP="00E03EF6">
            <w:pPr>
              <w:spacing w:line="240" w:lineRule="auto"/>
              <w:rPr>
                <w:rFonts w:ascii="Times New Roman" w:hAnsi="Times New Roman" w:cs="Times New Roman"/>
                <w:sz w:val="24"/>
                <w:szCs w:val="24"/>
                <w:lang w:eastAsia="it-IT"/>
              </w:rPr>
            </w:pPr>
          </w:p>
        </w:tc>
      </w:tr>
    </w:tbl>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r>
        <w:rPr>
          <w:sz w:val="24"/>
          <w:szCs w:val="24"/>
        </w:rPr>
        <w:t>Al contrario, invece, l’affermazione secondo cui il 41% guarda la TV con fratelli e sorelle, coincide perfettamente come si può evincere da quanto segue:</w:t>
      </w:r>
    </w:p>
    <w:p w:rsidR="00423E26" w:rsidRDefault="00423E26" w:rsidP="00E03EF6">
      <w:pPr>
        <w:pStyle w:val="NoSpacing"/>
        <w:spacing w:line="276" w:lineRule="auto"/>
        <w:jc w:val="both"/>
        <w:rPr>
          <w:sz w:val="24"/>
          <w:szCs w:val="24"/>
        </w:rPr>
      </w:pPr>
    </w:p>
    <w:tbl>
      <w:tblPr>
        <w:tblW w:w="0" w:type="auto"/>
        <w:tblCellSpacing w:w="15" w:type="dxa"/>
        <w:tblCellMar>
          <w:top w:w="15" w:type="dxa"/>
          <w:left w:w="15" w:type="dxa"/>
          <w:bottom w:w="15" w:type="dxa"/>
          <w:right w:w="15" w:type="dxa"/>
        </w:tblCellMar>
        <w:tblLook w:val="00A0"/>
      </w:tblPr>
      <w:tblGrid>
        <w:gridCol w:w="4564"/>
        <w:gridCol w:w="3741"/>
        <w:gridCol w:w="169"/>
        <w:gridCol w:w="1254"/>
      </w:tblGrid>
      <w:tr w:rsidR="00423E26" w:rsidRPr="00F83355" w:rsidTr="00FB6F96">
        <w:trPr>
          <w:tblCellSpacing w:w="15" w:type="dxa"/>
        </w:trPr>
        <w:tc>
          <w:tcPr>
            <w:tcW w:w="0" w:type="auto"/>
          </w:tcPr>
          <w:p w:rsidR="00423E26" w:rsidRPr="00FB6F96" w:rsidRDefault="00423E26" w:rsidP="00FB6F96">
            <w:pPr>
              <w:spacing w:line="240" w:lineRule="auto"/>
              <w:rPr>
                <w:sz w:val="26"/>
                <w:szCs w:val="26"/>
                <w:lang w:eastAsia="it-IT"/>
              </w:rPr>
            </w:pPr>
            <w:r w:rsidRPr="00FB6F96">
              <w:rPr>
                <w:b/>
                <w:bCs/>
                <w:sz w:val="26"/>
                <w:szCs w:val="26"/>
                <w:lang w:eastAsia="it-IT"/>
              </w:rPr>
              <w:t>Distribuzione di frequenza:</w:t>
            </w:r>
            <w:r w:rsidRPr="00FB6F96">
              <w:rPr>
                <w:sz w:val="26"/>
                <w:szCs w:val="26"/>
                <w:lang w:eastAsia="it-IT"/>
              </w:rPr>
              <w:br/>
            </w:r>
            <w:r w:rsidRPr="00FB6F96">
              <w:rPr>
                <w:b/>
                <w:bCs/>
                <w:sz w:val="26"/>
                <w:szCs w:val="26"/>
                <w:lang w:eastAsia="it-IT"/>
              </w:rPr>
              <w:t>V12_2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15"/>
                      <w:szCs w:val="15"/>
                      <w:lang w:eastAsia="it-IT"/>
                    </w:rPr>
                    <w:t>Frequenza</w:t>
                  </w:r>
                  <w:r w:rsidRPr="00FB6F96">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15"/>
                      <w:szCs w:val="15"/>
                      <w:lang w:eastAsia="it-IT"/>
                    </w:rPr>
                    <w:t>Percent.</w:t>
                  </w:r>
                  <w:r w:rsidRPr="00FB6F96">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15"/>
                      <w:szCs w:val="15"/>
                      <w:lang w:eastAsia="it-IT"/>
                    </w:rPr>
                    <w:t>Frequenza</w:t>
                  </w:r>
                  <w:r w:rsidRPr="00FB6F96">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15"/>
                      <w:szCs w:val="15"/>
                      <w:lang w:eastAsia="it-IT"/>
                    </w:rPr>
                    <w:t>Percent.</w:t>
                  </w:r>
                  <w:r w:rsidRPr="00FB6F96">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b/>
                      <w:bCs/>
                      <w:sz w:val="26"/>
                      <w:szCs w:val="26"/>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15"/>
                      <w:szCs w:val="15"/>
                      <w:lang w:eastAsia="it-IT"/>
                    </w:rPr>
                    <w:t>45%:74%</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15"/>
                      <w:szCs w:val="15"/>
                      <w:lang w:eastAsia="it-IT"/>
                    </w:rPr>
                    <w:t>26%:55%</w:t>
                  </w:r>
                </w:p>
              </w:tc>
            </w:tr>
          </w:tbl>
          <w:p w:rsidR="00423E26" w:rsidRPr="00FB6F96" w:rsidRDefault="00423E26" w:rsidP="00FB6F96">
            <w:pPr>
              <w:spacing w:line="240" w:lineRule="auto"/>
              <w:rPr>
                <w:sz w:val="26"/>
                <w:szCs w:val="26"/>
                <w:lang w:eastAsia="it-IT"/>
              </w:rPr>
            </w:pPr>
            <w:r w:rsidRPr="00FB6F96">
              <w:rPr>
                <w:sz w:val="26"/>
                <w:szCs w:val="26"/>
                <w:lang w:eastAsia="it-IT"/>
              </w:rPr>
              <w:br/>
            </w:r>
            <w:r w:rsidRPr="00FB6F96">
              <w:rPr>
                <w:b/>
                <w:bCs/>
                <w:sz w:val="26"/>
                <w:szCs w:val="26"/>
                <w:lang w:eastAsia="it-IT"/>
              </w:rPr>
              <w:t>Campione</w:t>
            </w:r>
            <w:r w:rsidRPr="00FB6F96">
              <w:rPr>
                <w:sz w:val="26"/>
                <w:szCs w:val="26"/>
                <w:lang w:eastAsia="it-IT"/>
              </w:rPr>
              <w:t>:</w:t>
            </w:r>
            <w:r w:rsidRPr="00FB6F96">
              <w:rPr>
                <w:sz w:val="26"/>
                <w:szCs w:val="26"/>
                <w:lang w:eastAsia="it-IT"/>
              </w:rPr>
              <w:br/>
              <w:t>Numero di casi= 44</w:t>
            </w:r>
            <w:r w:rsidRPr="00FB6F96">
              <w:rPr>
                <w:sz w:val="26"/>
                <w:szCs w:val="26"/>
                <w:lang w:eastAsia="it-IT"/>
              </w:rPr>
              <w:br/>
              <w:t>Indici di tendenza centrale:</w:t>
            </w:r>
            <w:r w:rsidRPr="00FB6F96">
              <w:rPr>
                <w:sz w:val="26"/>
                <w:szCs w:val="26"/>
                <w:lang w:eastAsia="it-IT"/>
              </w:rPr>
              <w:br/>
              <w:t>  Moda = 0</w:t>
            </w:r>
            <w:r w:rsidRPr="00FB6F96">
              <w:rPr>
                <w:sz w:val="26"/>
                <w:szCs w:val="26"/>
                <w:lang w:eastAsia="it-IT"/>
              </w:rPr>
              <w:br/>
              <w:t>  Mediana = V12_2</w:t>
            </w:r>
            <w:r w:rsidRPr="00FB6F96">
              <w:rPr>
                <w:sz w:val="26"/>
                <w:szCs w:val="26"/>
                <w:lang w:eastAsia="it-IT"/>
              </w:rPr>
              <w:br/>
              <w:t>  Media = 0.41</w:t>
            </w:r>
            <w:r w:rsidRPr="00FB6F96">
              <w:rPr>
                <w:sz w:val="26"/>
                <w:szCs w:val="26"/>
                <w:lang w:eastAsia="it-IT"/>
              </w:rPr>
              <w:br/>
              <w:t>Indici di dispersione:</w:t>
            </w:r>
            <w:r w:rsidRPr="00FB6F96">
              <w:rPr>
                <w:sz w:val="26"/>
                <w:szCs w:val="26"/>
                <w:lang w:eastAsia="it-IT"/>
              </w:rPr>
              <w:br/>
              <w:t>  Squilibrio = 0.52</w:t>
            </w:r>
            <w:r w:rsidRPr="00FB6F96">
              <w:rPr>
                <w:sz w:val="26"/>
                <w:szCs w:val="26"/>
                <w:lang w:eastAsia="it-IT"/>
              </w:rPr>
              <w:br/>
              <w:t>  Campo di variazione = 1</w:t>
            </w:r>
            <w:r w:rsidRPr="00FB6F96">
              <w:rPr>
                <w:sz w:val="26"/>
                <w:szCs w:val="26"/>
                <w:lang w:eastAsia="it-IT"/>
              </w:rPr>
              <w:br/>
              <w:t>  Differenza interquartilica = 1</w:t>
            </w:r>
            <w:r w:rsidRPr="00FB6F96">
              <w:rPr>
                <w:sz w:val="26"/>
                <w:szCs w:val="26"/>
                <w:lang w:eastAsia="it-IT"/>
              </w:rPr>
              <w:br/>
              <w:t xml:space="preserve">  Scarto tipo = 0.49 </w:t>
            </w:r>
          </w:p>
          <w:p w:rsidR="00423E26" w:rsidRPr="00FB6F96" w:rsidRDefault="00423E26" w:rsidP="00FB6F96">
            <w:pPr>
              <w:spacing w:before="100" w:beforeAutospacing="1" w:after="100" w:afterAutospacing="1" w:line="240" w:lineRule="auto"/>
              <w:rPr>
                <w:sz w:val="26"/>
                <w:szCs w:val="26"/>
                <w:lang w:eastAsia="it-IT"/>
              </w:rPr>
            </w:pPr>
            <w:r w:rsidRPr="00FB6F96">
              <w:rPr>
                <w:b/>
                <w:bCs/>
                <w:sz w:val="26"/>
                <w:szCs w:val="26"/>
                <w:lang w:eastAsia="it-IT"/>
              </w:rPr>
              <w:t>Popolazione</w:t>
            </w:r>
            <w:r w:rsidRPr="00FB6F96">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da 0.26 a 0.55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6"/>
                      <w:szCs w:val="26"/>
                      <w:lang w:eastAsia="it-IT"/>
                    </w:rPr>
                  </w:pPr>
                  <w:r w:rsidRPr="00FB6F96">
                    <w:rPr>
                      <w:sz w:val="26"/>
                      <w:szCs w:val="26"/>
                      <w:lang w:eastAsia="it-IT"/>
                    </w:rPr>
                    <w:t>da 0.41 a 0.65</w:t>
                  </w:r>
                </w:p>
              </w:tc>
            </w:tr>
          </w:tbl>
          <w:p w:rsidR="00423E26" w:rsidRPr="00FB6F96" w:rsidRDefault="00423E26" w:rsidP="00FB6F96">
            <w:pPr>
              <w:spacing w:line="240" w:lineRule="auto"/>
              <w:rPr>
                <w:rFonts w:ascii="Times New Roman" w:hAnsi="Times New Roman" w:cs="Times New Roman"/>
                <w:sz w:val="24"/>
                <w:szCs w:val="24"/>
                <w:lang w:eastAsia="it-IT"/>
              </w:rPr>
            </w:pPr>
          </w:p>
        </w:tc>
        <w:tc>
          <w:tcPr>
            <w:tcW w:w="4500" w:type="dxa"/>
          </w:tcPr>
          <w:p w:rsidR="00423E26" w:rsidRPr="00FB6F96" w:rsidRDefault="00423E26" w:rsidP="00FB6F96">
            <w:pPr>
              <w:spacing w:before="100" w:beforeAutospacing="1" w:after="100" w:afterAutospacing="1" w:line="240" w:lineRule="auto"/>
              <w:jc w:val="right"/>
              <w:rPr>
                <w:sz w:val="26"/>
                <w:szCs w:val="26"/>
                <w:lang w:eastAsia="it-IT"/>
              </w:rPr>
            </w:pPr>
            <w:r w:rsidRPr="00FB6F96">
              <w:rPr>
                <w:sz w:val="26"/>
                <w:szCs w:val="26"/>
                <w:lang w:eastAsia="it-IT"/>
              </w:rPr>
              <w:t xml:space="preserve">  </w:t>
            </w:r>
          </w:p>
          <w:tbl>
            <w:tblPr>
              <w:tblW w:w="0" w:type="auto"/>
              <w:jc w:val="right"/>
              <w:tblCellSpacing w:w="15" w:type="dxa"/>
              <w:tblCellMar>
                <w:left w:w="0" w:type="dxa"/>
                <w:right w:w="0" w:type="dxa"/>
              </w:tblCellMar>
              <w:tblLook w:val="00A0"/>
            </w:tblPr>
            <w:tblGrid>
              <w:gridCol w:w="566"/>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FB6F96" w:rsidRDefault="00423E26" w:rsidP="00FB6F96">
                        <w:pPr>
                          <w:spacing w:line="240" w:lineRule="auto"/>
                          <w:jc w:val="center"/>
                          <w:rPr>
                            <w:sz w:val="26"/>
                            <w:szCs w:val="26"/>
                            <w:lang w:eastAsia="it-IT"/>
                          </w:rPr>
                        </w:pPr>
                        <w:r w:rsidRPr="00FB6F96">
                          <w:rPr>
                            <w:sz w:val="26"/>
                            <w:szCs w:val="26"/>
                            <w:lang w:eastAsia="it-IT"/>
                          </w:rPr>
                          <w:t>59%</w:t>
                        </w:r>
                      </w:p>
                    </w:tc>
                  </w:tr>
                  <w:tr w:rsidR="00423E26" w:rsidRPr="00F83355">
                    <w:trPr>
                      <w:trHeight w:val="1500"/>
                      <w:tblCellSpacing w:w="0" w:type="dxa"/>
                      <w:jc w:val="center"/>
                    </w:trPr>
                    <w:tc>
                      <w:tcPr>
                        <w:tcW w:w="0" w:type="auto"/>
                        <w:shd w:val="clear" w:color="auto" w:fill="C0D0C0"/>
                        <w:vAlign w:val="bottom"/>
                      </w:tcPr>
                      <w:p w:rsidR="00423E26" w:rsidRPr="00FB6F96" w:rsidRDefault="00423E26" w:rsidP="00FB6F96">
                        <w:pPr>
                          <w:spacing w:line="240" w:lineRule="auto"/>
                          <w:jc w:val="center"/>
                          <w:rPr>
                            <w:sz w:val="26"/>
                            <w:szCs w:val="26"/>
                            <w:lang w:eastAsia="it-IT"/>
                          </w:rPr>
                        </w:pPr>
                      </w:p>
                    </w:tc>
                  </w:tr>
                </w:tbl>
                <w:p w:rsidR="00423E26" w:rsidRPr="00FB6F96" w:rsidRDefault="00423E26" w:rsidP="00FB6F96">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FB6F96" w:rsidRDefault="00423E26" w:rsidP="00FB6F96">
                        <w:pPr>
                          <w:spacing w:line="240" w:lineRule="auto"/>
                          <w:jc w:val="center"/>
                          <w:rPr>
                            <w:sz w:val="26"/>
                            <w:szCs w:val="26"/>
                            <w:lang w:eastAsia="it-IT"/>
                          </w:rPr>
                        </w:pPr>
                        <w:r w:rsidRPr="00FB6F96">
                          <w:rPr>
                            <w:sz w:val="26"/>
                            <w:szCs w:val="26"/>
                            <w:lang w:eastAsia="it-IT"/>
                          </w:rPr>
                          <w:t>41%</w:t>
                        </w:r>
                      </w:p>
                    </w:tc>
                  </w:tr>
                  <w:tr w:rsidR="00423E26" w:rsidRPr="00F83355">
                    <w:trPr>
                      <w:trHeight w:val="1035"/>
                      <w:tblCellSpacing w:w="0" w:type="dxa"/>
                      <w:jc w:val="center"/>
                    </w:trPr>
                    <w:tc>
                      <w:tcPr>
                        <w:tcW w:w="0" w:type="auto"/>
                        <w:shd w:val="clear" w:color="auto" w:fill="C0D0C0"/>
                        <w:vAlign w:val="bottom"/>
                      </w:tcPr>
                      <w:p w:rsidR="00423E26" w:rsidRPr="00FB6F96" w:rsidRDefault="00423E26" w:rsidP="00FB6F96">
                        <w:pPr>
                          <w:spacing w:line="240" w:lineRule="auto"/>
                          <w:jc w:val="center"/>
                          <w:rPr>
                            <w:sz w:val="26"/>
                            <w:szCs w:val="26"/>
                            <w:lang w:eastAsia="it-IT"/>
                          </w:rPr>
                        </w:pPr>
                      </w:p>
                    </w:tc>
                  </w:tr>
                </w:tbl>
                <w:p w:rsidR="00423E26" w:rsidRPr="00FB6F96" w:rsidRDefault="00423E26" w:rsidP="00FB6F96">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FB6F96" w:rsidRDefault="00423E26" w:rsidP="00FB6F96">
                  <w:pPr>
                    <w:spacing w:line="240" w:lineRule="auto"/>
                    <w:jc w:val="center"/>
                    <w:rPr>
                      <w:sz w:val="26"/>
                      <w:szCs w:val="26"/>
                      <w:lang w:eastAsia="it-IT"/>
                    </w:rPr>
                  </w:pPr>
                  <w:r w:rsidRPr="00FB6F96">
                    <w:rPr>
                      <w:sz w:val="26"/>
                      <w:szCs w:val="26"/>
                      <w:lang w:eastAsia="it-IT"/>
                    </w:rPr>
                    <w:t>26</w:t>
                  </w:r>
                </w:p>
              </w:tc>
              <w:tc>
                <w:tcPr>
                  <w:tcW w:w="0" w:type="auto"/>
                  <w:shd w:val="clear" w:color="auto" w:fill="E0E0E0"/>
                  <w:vAlign w:val="center"/>
                </w:tcPr>
                <w:p w:rsidR="00423E26" w:rsidRPr="00FB6F96" w:rsidRDefault="00423E26" w:rsidP="00FB6F96">
                  <w:pPr>
                    <w:spacing w:line="240" w:lineRule="auto"/>
                    <w:jc w:val="center"/>
                    <w:rPr>
                      <w:sz w:val="26"/>
                      <w:szCs w:val="26"/>
                      <w:lang w:eastAsia="it-IT"/>
                    </w:rPr>
                  </w:pPr>
                  <w:r w:rsidRPr="00FB6F96">
                    <w:rPr>
                      <w:sz w:val="26"/>
                      <w:szCs w:val="26"/>
                      <w:lang w:eastAsia="it-IT"/>
                    </w:rPr>
                    <w:t>18</w:t>
                  </w:r>
                </w:p>
              </w:tc>
            </w:tr>
            <w:tr w:rsidR="00423E26" w:rsidRPr="00F83355">
              <w:trPr>
                <w:tblCellSpacing w:w="15" w:type="dxa"/>
                <w:jc w:val="right"/>
              </w:trPr>
              <w:tc>
                <w:tcPr>
                  <w:tcW w:w="0" w:type="auto"/>
                  <w:shd w:val="clear" w:color="auto" w:fill="E0E0E0"/>
                  <w:vAlign w:val="center"/>
                </w:tcPr>
                <w:p w:rsidR="00423E26" w:rsidRPr="00FB6F96" w:rsidRDefault="00423E26" w:rsidP="00FB6F96">
                  <w:pPr>
                    <w:spacing w:line="240" w:lineRule="auto"/>
                    <w:jc w:val="center"/>
                    <w:rPr>
                      <w:sz w:val="26"/>
                      <w:szCs w:val="26"/>
                      <w:lang w:eastAsia="it-IT"/>
                    </w:rPr>
                  </w:pPr>
                  <w:r w:rsidRPr="00FB6F96">
                    <w:rPr>
                      <w:sz w:val="26"/>
                      <w:szCs w:val="26"/>
                      <w:lang w:eastAsia="it-IT"/>
                    </w:rPr>
                    <w:t>0</w:t>
                  </w:r>
                </w:p>
              </w:tc>
              <w:tc>
                <w:tcPr>
                  <w:tcW w:w="0" w:type="auto"/>
                  <w:shd w:val="clear" w:color="auto" w:fill="E0E0E0"/>
                  <w:vAlign w:val="center"/>
                </w:tcPr>
                <w:p w:rsidR="00423E26" w:rsidRPr="00FB6F96" w:rsidRDefault="00423E26" w:rsidP="00FB6F96">
                  <w:pPr>
                    <w:spacing w:line="240" w:lineRule="auto"/>
                    <w:jc w:val="center"/>
                    <w:rPr>
                      <w:sz w:val="26"/>
                      <w:szCs w:val="26"/>
                      <w:lang w:eastAsia="it-IT"/>
                    </w:rPr>
                  </w:pPr>
                  <w:r w:rsidRPr="00FB6F96">
                    <w:rPr>
                      <w:sz w:val="26"/>
                      <w:szCs w:val="26"/>
                      <w:lang w:eastAsia="it-IT"/>
                    </w:rPr>
                    <w:t>1</w:t>
                  </w:r>
                </w:p>
              </w:tc>
            </w:tr>
          </w:tbl>
          <w:p w:rsidR="00423E26" w:rsidRPr="00FB6F96" w:rsidRDefault="00423E26" w:rsidP="00FB6F96">
            <w:pPr>
              <w:spacing w:line="240" w:lineRule="auto"/>
              <w:rPr>
                <w:rFonts w:ascii="Times New Roman" w:hAnsi="Times New Roman" w:cs="Times New Roman"/>
                <w:sz w:val="24"/>
                <w:szCs w:val="24"/>
                <w:lang w:eastAsia="it-IT"/>
              </w:rPr>
            </w:pPr>
          </w:p>
        </w:tc>
        <w:tc>
          <w:tcPr>
            <w:tcW w:w="150" w:type="dxa"/>
            <w:vAlign w:val="center"/>
          </w:tcPr>
          <w:p w:rsidR="00423E26" w:rsidRPr="00FB6F96" w:rsidRDefault="00423E26" w:rsidP="00FB6F96">
            <w:pPr>
              <w:spacing w:line="240" w:lineRule="auto"/>
              <w:rPr>
                <w:sz w:val="26"/>
                <w:szCs w:val="26"/>
                <w:lang w:eastAsia="it-IT"/>
              </w:rPr>
            </w:pPr>
            <w:r w:rsidRPr="00FB6F96">
              <w:rPr>
                <w:sz w:val="26"/>
                <w:szCs w:val="26"/>
                <w:lang w:eastAsia="it-IT"/>
              </w:rPr>
              <w:t> </w:t>
            </w:r>
          </w:p>
        </w:tc>
        <w:tc>
          <w:tcPr>
            <w:tcW w:w="0" w:type="auto"/>
          </w:tcPr>
          <w:p w:rsidR="00423E26" w:rsidRPr="00FB6F96" w:rsidRDefault="00423E26" w:rsidP="00FB6F96">
            <w:pPr>
              <w:spacing w:before="100" w:beforeAutospacing="1" w:after="100" w:afterAutospacing="1" w:line="240" w:lineRule="auto"/>
              <w:rPr>
                <w:sz w:val="26"/>
                <w:szCs w:val="26"/>
                <w:lang w:eastAsia="it-IT"/>
              </w:rPr>
            </w:pPr>
            <w:r w:rsidRPr="00FB6F96">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1179"/>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149"/>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842"/>
                        </w:tblGrid>
                        <w:tr w:rsidR="00423E26" w:rsidRPr="00F83355">
                          <w:trPr>
                            <w:tblCellSpacing w:w="30" w:type="dxa"/>
                          </w:trPr>
                          <w:tc>
                            <w:tcPr>
                              <w:tcW w:w="0" w:type="auto"/>
                              <w:shd w:val="clear" w:color="auto" w:fill="C0D0C0"/>
                              <w:noWrap/>
                              <w:vAlign w:val="center"/>
                            </w:tcPr>
                            <w:p w:rsidR="00423E26" w:rsidRPr="00FB6F96" w:rsidRDefault="00423E26" w:rsidP="00FB6F96">
                              <w:pPr>
                                <w:spacing w:line="240" w:lineRule="auto"/>
                                <w:rPr>
                                  <w:sz w:val="26"/>
                                  <w:szCs w:val="26"/>
                                  <w:lang w:eastAsia="it-IT"/>
                                </w:rPr>
                              </w:pPr>
                              <w:r w:rsidRPr="00FB6F96">
                                <w:rPr>
                                  <w:sz w:val="26"/>
                                  <w:szCs w:val="26"/>
                                  <w:lang w:eastAsia="it-IT"/>
                                </w:rPr>
                                <w:t>   </w:t>
                              </w:r>
                            </w:p>
                          </w:tc>
                          <w:tc>
                            <w:tcPr>
                              <w:tcW w:w="0" w:type="auto"/>
                              <w:noWrap/>
                              <w:vAlign w:val="center"/>
                            </w:tcPr>
                            <w:p w:rsidR="00423E26" w:rsidRPr="00FB6F96" w:rsidRDefault="00423E26" w:rsidP="00FB6F96">
                              <w:pPr>
                                <w:spacing w:line="240" w:lineRule="auto"/>
                                <w:rPr>
                                  <w:sz w:val="26"/>
                                  <w:szCs w:val="26"/>
                                  <w:lang w:eastAsia="it-IT"/>
                                </w:rPr>
                              </w:pPr>
                              <w:r w:rsidRPr="00FB6F96">
                                <w:rPr>
                                  <w:sz w:val="26"/>
                                  <w:szCs w:val="26"/>
                                  <w:lang w:eastAsia="it-IT"/>
                                </w:rPr>
                                <w:t>V12_2</w:t>
                              </w:r>
                            </w:p>
                          </w:tc>
                        </w:tr>
                      </w:tbl>
                      <w:p w:rsidR="00423E26" w:rsidRPr="00FB6F96" w:rsidRDefault="00423E26" w:rsidP="00FB6F96">
                        <w:pPr>
                          <w:spacing w:line="240" w:lineRule="auto"/>
                          <w:rPr>
                            <w:sz w:val="26"/>
                            <w:szCs w:val="26"/>
                            <w:lang w:eastAsia="it-IT"/>
                          </w:rPr>
                        </w:pPr>
                      </w:p>
                    </w:tc>
                  </w:tr>
                </w:tbl>
                <w:p w:rsidR="00423E26" w:rsidRPr="00FB6F96" w:rsidRDefault="00423E26" w:rsidP="00FB6F96">
                  <w:pPr>
                    <w:spacing w:line="240" w:lineRule="auto"/>
                    <w:rPr>
                      <w:sz w:val="26"/>
                      <w:szCs w:val="26"/>
                      <w:lang w:eastAsia="it-IT"/>
                    </w:rPr>
                  </w:pPr>
                </w:p>
              </w:tc>
            </w:tr>
          </w:tbl>
          <w:p w:rsidR="00423E26" w:rsidRPr="00FB6F96" w:rsidRDefault="00423E26" w:rsidP="00FB6F96">
            <w:pPr>
              <w:spacing w:line="240" w:lineRule="auto"/>
              <w:rPr>
                <w:rFonts w:ascii="Times New Roman" w:hAnsi="Times New Roman" w:cs="Times New Roman"/>
                <w:sz w:val="24"/>
                <w:szCs w:val="24"/>
                <w:lang w:eastAsia="it-IT"/>
              </w:rPr>
            </w:pPr>
          </w:p>
        </w:tc>
      </w:tr>
    </w:tbl>
    <w:p w:rsidR="00423E26" w:rsidRDefault="00423E26" w:rsidP="00E03EF6">
      <w:pPr>
        <w:pStyle w:val="NoSpacing"/>
        <w:spacing w:line="276" w:lineRule="auto"/>
        <w:jc w:val="both"/>
        <w:rPr>
          <w:sz w:val="24"/>
          <w:szCs w:val="24"/>
        </w:rPr>
      </w:pPr>
    </w:p>
    <w:tbl>
      <w:tblPr>
        <w:tblW w:w="0" w:type="auto"/>
        <w:tblCellSpacing w:w="15" w:type="dxa"/>
        <w:tblCellMar>
          <w:top w:w="15" w:type="dxa"/>
          <w:left w:w="15" w:type="dxa"/>
          <w:bottom w:w="15" w:type="dxa"/>
          <w:right w:w="15" w:type="dxa"/>
        </w:tblCellMar>
        <w:tblLook w:val="00A0"/>
      </w:tblPr>
      <w:tblGrid>
        <w:gridCol w:w="4513"/>
        <w:gridCol w:w="3667"/>
        <w:gridCol w:w="167"/>
        <w:gridCol w:w="1381"/>
      </w:tblGrid>
      <w:tr w:rsidR="00423E26" w:rsidRPr="00F83355" w:rsidTr="007E5344">
        <w:trPr>
          <w:tblCellSpacing w:w="15" w:type="dxa"/>
        </w:trPr>
        <w:tc>
          <w:tcPr>
            <w:tcW w:w="0" w:type="auto"/>
          </w:tcPr>
          <w:p w:rsidR="00423E26" w:rsidRPr="00FB6F96" w:rsidRDefault="00423E26" w:rsidP="00FB6F96">
            <w:pPr>
              <w:spacing w:line="240" w:lineRule="auto"/>
              <w:rPr>
                <w:sz w:val="24"/>
                <w:szCs w:val="24"/>
                <w:lang w:eastAsia="it-IT"/>
              </w:rPr>
            </w:pPr>
            <w:r w:rsidRPr="00FB6F96">
              <w:rPr>
                <w:b/>
                <w:bCs/>
                <w:sz w:val="24"/>
                <w:szCs w:val="24"/>
                <w:lang w:eastAsia="it-IT"/>
              </w:rPr>
              <w:t>Distribuzione di frequenza:</w:t>
            </w:r>
            <w:r w:rsidRPr="00FB6F96">
              <w:rPr>
                <w:sz w:val="24"/>
                <w:szCs w:val="24"/>
                <w:lang w:eastAsia="it-IT"/>
              </w:rPr>
              <w:br/>
            </w:r>
            <w:r w:rsidRPr="00FB6F96">
              <w:rPr>
                <w:b/>
                <w:bCs/>
                <w:sz w:val="24"/>
                <w:szCs w:val="24"/>
                <w:lang w:eastAsia="it-IT"/>
              </w:rPr>
              <w:t>V10 b_2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04"/>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15"/>
                      <w:szCs w:val="15"/>
                      <w:lang w:eastAsia="it-IT"/>
                    </w:rPr>
                    <w:t>Frequenza</w:t>
                  </w:r>
                  <w:r w:rsidRPr="00FB6F96">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15"/>
                      <w:szCs w:val="15"/>
                      <w:lang w:eastAsia="it-IT"/>
                    </w:rPr>
                    <w:t>Percent.</w:t>
                  </w:r>
                  <w:r w:rsidRPr="00FB6F96">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15"/>
                      <w:szCs w:val="15"/>
                      <w:lang w:eastAsia="it-IT"/>
                    </w:rPr>
                    <w:t>Frequenza</w:t>
                  </w:r>
                  <w:r w:rsidRPr="00FB6F96">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15"/>
                      <w:szCs w:val="15"/>
                      <w:lang w:eastAsia="it-IT"/>
                    </w:rPr>
                    <w:t>Percent.</w:t>
                  </w:r>
                  <w:r w:rsidRPr="00FB6F96">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24"/>
                      <w:szCs w:val="24"/>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24"/>
                      <w:szCs w:val="24"/>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15"/>
                      <w:szCs w:val="15"/>
                      <w:lang w:eastAsia="it-IT"/>
                    </w:rPr>
                    <w:t>45%:74%</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24"/>
                      <w:szCs w:val="24"/>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24"/>
                      <w:szCs w:val="24"/>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24"/>
                      <w:szCs w:val="24"/>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24"/>
                      <w:szCs w:val="24"/>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FB6F96">
                  <w:pPr>
                    <w:spacing w:line="240" w:lineRule="auto"/>
                    <w:rPr>
                      <w:sz w:val="24"/>
                      <w:szCs w:val="24"/>
                      <w:lang w:eastAsia="it-IT"/>
                    </w:rPr>
                  </w:pPr>
                  <w:r w:rsidRPr="00FB6F96">
                    <w:rPr>
                      <w:sz w:val="15"/>
                      <w:szCs w:val="15"/>
                      <w:lang w:eastAsia="it-IT"/>
                    </w:rPr>
                    <w:t>26%:55%</w:t>
                  </w:r>
                </w:p>
              </w:tc>
            </w:tr>
          </w:tbl>
          <w:p w:rsidR="00423E26" w:rsidRDefault="00423E26" w:rsidP="007E5344">
            <w:pPr>
              <w:spacing w:line="240" w:lineRule="auto"/>
              <w:rPr>
                <w:b/>
                <w:bCs/>
                <w:sz w:val="24"/>
                <w:szCs w:val="24"/>
                <w:lang w:eastAsia="it-IT"/>
              </w:rPr>
            </w:pPr>
          </w:p>
          <w:p w:rsidR="00423E26" w:rsidRPr="00FB6F96" w:rsidRDefault="00423E26" w:rsidP="007E5344">
            <w:pPr>
              <w:spacing w:line="240" w:lineRule="auto"/>
              <w:rPr>
                <w:rFonts w:ascii="Times New Roman" w:hAnsi="Times New Roman" w:cs="Times New Roman"/>
                <w:sz w:val="24"/>
                <w:szCs w:val="24"/>
                <w:lang w:eastAsia="it-IT"/>
              </w:rPr>
            </w:pPr>
            <w:r w:rsidRPr="00FB6F96">
              <w:rPr>
                <w:b/>
                <w:bCs/>
                <w:sz w:val="24"/>
                <w:szCs w:val="24"/>
                <w:lang w:eastAsia="it-IT"/>
              </w:rPr>
              <w:t>Campione</w:t>
            </w:r>
            <w:r w:rsidRPr="00FB6F96">
              <w:rPr>
                <w:sz w:val="24"/>
                <w:szCs w:val="24"/>
                <w:lang w:eastAsia="it-IT"/>
              </w:rPr>
              <w:t>:</w:t>
            </w:r>
            <w:r w:rsidRPr="00FB6F96">
              <w:rPr>
                <w:sz w:val="24"/>
                <w:szCs w:val="24"/>
                <w:lang w:eastAsia="it-IT"/>
              </w:rPr>
              <w:br/>
              <w:t>Numero di casi= 44</w:t>
            </w:r>
            <w:r w:rsidRPr="00FB6F96">
              <w:rPr>
                <w:sz w:val="24"/>
                <w:szCs w:val="24"/>
                <w:lang w:eastAsia="it-IT"/>
              </w:rPr>
              <w:br/>
              <w:t>Indici di tendenza centrale:</w:t>
            </w:r>
            <w:r w:rsidRPr="00FB6F96">
              <w:rPr>
                <w:sz w:val="24"/>
                <w:szCs w:val="24"/>
                <w:lang w:eastAsia="it-IT"/>
              </w:rPr>
              <w:br/>
              <w:t>  Moda = 0</w:t>
            </w:r>
            <w:r w:rsidRPr="00FB6F96">
              <w:rPr>
                <w:sz w:val="24"/>
                <w:szCs w:val="24"/>
                <w:lang w:eastAsia="it-IT"/>
              </w:rPr>
              <w:br/>
              <w:t>  Mediana = V10 b_2</w:t>
            </w:r>
            <w:r w:rsidRPr="00FB6F96">
              <w:rPr>
                <w:sz w:val="24"/>
                <w:szCs w:val="24"/>
                <w:lang w:eastAsia="it-IT"/>
              </w:rPr>
              <w:br/>
              <w:t>  Media = 0.41</w:t>
            </w:r>
            <w:r w:rsidRPr="00FB6F96">
              <w:rPr>
                <w:sz w:val="24"/>
                <w:szCs w:val="24"/>
                <w:lang w:eastAsia="it-IT"/>
              </w:rPr>
              <w:br/>
              <w:t>Indici di dispersione:</w:t>
            </w:r>
            <w:r w:rsidRPr="00FB6F96">
              <w:rPr>
                <w:sz w:val="24"/>
                <w:szCs w:val="24"/>
                <w:lang w:eastAsia="it-IT"/>
              </w:rPr>
              <w:br/>
              <w:t>  Squilibrio = 0.52</w:t>
            </w:r>
            <w:r w:rsidRPr="00FB6F96">
              <w:rPr>
                <w:sz w:val="24"/>
                <w:szCs w:val="24"/>
                <w:lang w:eastAsia="it-IT"/>
              </w:rPr>
              <w:br/>
              <w:t>  Campo di variazione = 1</w:t>
            </w:r>
            <w:r w:rsidRPr="00FB6F96">
              <w:rPr>
                <w:sz w:val="24"/>
                <w:szCs w:val="24"/>
                <w:lang w:eastAsia="it-IT"/>
              </w:rPr>
              <w:br/>
              <w:t>  Differenza interquartilica = 1</w:t>
            </w:r>
            <w:r w:rsidRPr="00FB6F96">
              <w:rPr>
                <w:sz w:val="24"/>
                <w:szCs w:val="24"/>
                <w:lang w:eastAsia="it-IT"/>
              </w:rPr>
              <w:br/>
              <w:t xml:space="preserve">  Scarto tipo = 0.49 </w:t>
            </w:r>
          </w:p>
        </w:tc>
        <w:tc>
          <w:tcPr>
            <w:tcW w:w="3637" w:type="dxa"/>
          </w:tcPr>
          <w:p w:rsidR="00423E26" w:rsidRPr="00FB6F96" w:rsidRDefault="00423E26" w:rsidP="00FB6F96">
            <w:pPr>
              <w:spacing w:before="100" w:beforeAutospacing="1" w:after="100" w:afterAutospacing="1" w:line="240" w:lineRule="auto"/>
              <w:jc w:val="right"/>
              <w:rPr>
                <w:sz w:val="24"/>
                <w:szCs w:val="24"/>
                <w:lang w:eastAsia="it-IT"/>
              </w:rPr>
            </w:pPr>
            <w:r w:rsidRPr="00FB6F96">
              <w:rPr>
                <w:sz w:val="24"/>
                <w:szCs w:val="24"/>
                <w:lang w:eastAsia="it-IT"/>
              </w:rPr>
              <w:t xml:space="preserve">  </w:t>
            </w:r>
          </w:p>
          <w:tbl>
            <w:tblPr>
              <w:tblW w:w="0" w:type="auto"/>
              <w:jc w:val="right"/>
              <w:tblCellSpacing w:w="15" w:type="dxa"/>
              <w:tblCellMar>
                <w:left w:w="0" w:type="dxa"/>
                <w:right w:w="0" w:type="dxa"/>
              </w:tblCellMar>
              <w:tblLook w:val="00A0"/>
            </w:tblPr>
            <w:tblGrid>
              <w:gridCol w:w="526"/>
              <w:gridCol w:w="52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81"/>
                  </w:tblGrid>
                  <w:tr w:rsidR="00423E26" w:rsidRPr="00F83355">
                    <w:trPr>
                      <w:tblCellSpacing w:w="0" w:type="dxa"/>
                      <w:jc w:val="center"/>
                    </w:trPr>
                    <w:tc>
                      <w:tcPr>
                        <w:tcW w:w="0" w:type="auto"/>
                        <w:vAlign w:val="bottom"/>
                      </w:tcPr>
                      <w:p w:rsidR="00423E26" w:rsidRPr="00FB6F96" w:rsidRDefault="00423E26" w:rsidP="00FB6F96">
                        <w:pPr>
                          <w:spacing w:line="240" w:lineRule="auto"/>
                          <w:jc w:val="center"/>
                          <w:rPr>
                            <w:sz w:val="24"/>
                            <w:szCs w:val="24"/>
                            <w:lang w:eastAsia="it-IT"/>
                          </w:rPr>
                        </w:pPr>
                        <w:r w:rsidRPr="00FB6F96">
                          <w:rPr>
                            <w:sz w:val="24"/>
                            <w:szCs w:val="24"/>
                            <w:lang w:eastAsia="it-IT"/>
                          </w:rPr>
                          <w:t>59%</w:t>
                        </w:r>
                      </w:p>
                    </w:tc>
                  </w:tr>
                  <w:tr w:rsidR="00423E26" w:rsidRPr="00F83355">
                    <w:trPr>
                      <w:trHeight w:val="1500"/>
                      <w:tblCellSpacing w:w="0" w:type="dxa"/>
                      <w:jc w:val="center"/>
                    </w:trPr>
                    <w:tc>
                      <w:tcPr>
                        <w:tcW w:w="0" w:type="auto"/>
                        <w:shd w:val="clear" w:color="auto" w:fill="C0D0C0"/>
                        <w:vAlign w:val="bottom"/>
                      </w:tcPr>
                      <w:p w:rsidR="00423E26" w:rsidRPr="00FB6F96" w:rsidRDefault="00423E26" w:rsidP="00FB6F96">
                        <w:pPr>
                          <w:spacing w:line="240" w:lineRule="auto"/>
                          <w:jc w:val="center"/>
                          <w:rPr>
                            <w:sz w:val="24"/>
                            <w:szCs w:val="24"/>
                            <w:lang w:eastAsia="it-IT"/>
                          </w:rPr>
                        </w:pPr>
                      </w:p>
                    </w:tc>
                  </w:tr>
                </w:tbl>
                <w:p w:rsidR="00423E26" w:rsidRPr="00FB6F96" w:rsidRDefault="00423E26" w:rsidP="00FB6F96">
                  <w:pPr>
                    <w:spacing w:line="240" w:lineRule="auto"/>
                    <w:jc w:val="center"/>
                    <w:rPr>
                      <w:sz w:val="24"/>
                      <w:szCs w:val="24"/>
                      <w:lang w:eastAsia="it-IT"/>
                    </w:rPr>
                  </w:pPr>
                </w:p>
              </w:tc>
              <w:tc>
                <w:tcPr>
                  <w:tcW w:w="0" w:type="auto"/>
                  <w:vAlign w:val="bottom"/>
                </w:tcPr>
                <w:tbl>
                  <w:tblPr>
                    <w:tblW w:w="375" w:type="dxa"/>
                    <w:jc w:val="center"/>
                    <w:tblCellSpacing w:w="0" w:type="dxa"/>
                    <w:tblCellMar>
                      <w:left w:w="0" w:type="dxa"/>
                      <w:right w:w="0" w:type="dxa"/>
                    </w:tblCellMar>
                    <w:tblLook w:val="00A0"/>
                  </w:tblPr>
                  <w:tblGrid>
                    <w:gridCol w:w="481"/>
                  </w:tblGrid>
                  <w:tr w:rsidR="00423E26" w:rsidRPr="00F83355">
                    <w:trPr>
                      <w:tblCellSpacing w:w="0" w:type="dxa"/>
                      <w:jc w:val="center"/>
                    </w:trPr>
                    <w:tc>
                      <w:tcPr>
                        <w:tcW w:w="0" w:type="auto"/>
                        <w:vAlign w:val="bottom"/>
                      </w:tcPr>
                      <w:p w:rsidR="00423E26" w:rsidRPr="00FB6F96" w:rsidRDefault="00423E26" w:rsidP="00FB6F96">
                        <w:pPr>
                          <w:spacing w:line="240" w:lineRule="auto"/>
                          <w:jc w:val="center"/>
                          <w:rPr>
                            <w:sz w:val="24"/>
                            <w:szCs w:val="24"/>
                            <w:lang w:eastAsia="it-IT"/>
                          </w:rPr>
                        </w:pPr>
                        <w:r w:rsidRPr="00FB6F96">
                          <w:rPr>
                            <w:sz w:val="24"/>
                            <w:szCs w:val="24"/>
                            <w:lang w:eastAsia="it-IT"/>
                          </w:rPr>
                          <w:t>41%</w:t>
                        </w:r>
                      </w:p>
                    </w:tc>
                  </w:tr>
                  <w:tr w:rsidR="00423E26" w:rsidRPr="00F83355">
                    <w:trPr>
                      <w:trHeight w:val="1035"/>
                      <w:tblCellSpacing w:w="0" w:type="dxa"/>
                      <w:jc w:val="center"/>
                    </w:trPr>
                    <w:tc>
                      <w:tcPr>
                        <w:tcW w:w="0" w:type="auto"/>
                        <w:shd w:val="clear" w:color="auto" w:fill="C0D0C0"/>
                        <w:vAlign w:val="bottom"/>
                      </w:tcPr>
                      <w:p w:rsidR="00423E26" w:rsidRPr="00FB6F96" w:rsidRDefault="00423E26" w:rsidP="00FB6F96">
                        <w:pPr>
                          <w:spacing w:line="240" w:lineRule="auto"/>
                          <w:jc w:val="center"/>
                          <w:rPr>
                            <w:sz w:val="24"/>
                            <w:szCs w:val="24"/>
                            <w:lang w:eastAsia="it-IT"/>
                          </w:rPr>
                        </w:pPr>
                      </w:p>
                    </w:tc>
                  </w:tr>
                </w:tbl>
                <w:p w:rsidR="00423E26" w:rsidRPr="00FB6F96" w:rsidRDefault="00423E26" w:rsidP="00FB6F96">
                  <w:pPr>
                    <w:spacing w:line="240" w:lineRule="auto"/>
                    <w:jc w:val="center"/>
                    <w:rPr>
                      <w:sz w:val="24"/>
                      <w:szCs w:val="24"/>
                      <w:lang w:eastAsia="it-IT"/>
                    </w:rPr>
                  </w:pPr>
                </w:p>
              </w:tc>
            </w:tr>
            <w:tr w:rsidR="00423E26" w:rsidRPr="00F83355">
              <w:trPr>
                <w:tblCellSpacing w:w="15" w:type="dxa"/>
                <w:jc w:val="right"/>
              </w:trPr>
              <w:tc>
                <w:tcPr>
                  <w:tcW w:w="0" w:type="auto"/>
                  <w:shd w:val="clear" w:color="auto" w:fill="E0E0E0"/>
                  <w:vAlign w:val="center"/>
                </w:tcPr>
                <w:p w:rsidR="00423E26" w:rsidRPr="00FB6F96" w:rsidRDefault="00423E26" w:rsidP="00FB6F96">
                  <w:pPr>
                    <w:spacing w:line="240" w:lineRule="auto"/>
                    <w:jc w:val="center"/>
                    <w:rPr>
                      <w:sz w:val="24"/>
                      <w:szCs w:val="24"/>
                      <w:lang w:eastAsia="it-IT"/>
                    </w:rPr>
                  </w:pPr>
                  <w:r w:rsidRPr="00FB6F96">
                    <w:rPr>
                      <w:sz w:val="24"/>
                      <w:szCs w:val="24"/>
                      <w:lang w:eastAsia="it-IT"/>
                    </w:rPr>
                    <w:t>26</w:t>
                  </w:r>
                </w:p>
              </w:tc>
              <w:tc>
                <w:tcPr>
                  <w:tcW w:w="0" w:type="auto"/>
                  <w:shd w:val="clear" w:color="auto" w:fill="E0E0E0"/>
                  <w:vAlign w:val="center"/>
                </w:tcPr>
                <w:p w:rsidR="00423E26" w:rsidRPr="00FB6F96" w:rsidRDefault="00423E26" w:rsidP="00FB6F96">
                  <w:pPr>
                    <w:spacing w:line="240" w:lineRule="auto"/>
                    <w:jc w:val="center"/>
                    <w:rPr>
                      <w:sz w:val="24"/>
                      <w:szCs w:val="24"/>
                      <w:lang w:eastAsia="it-IT"/>
                    </w:rPr>
                  </w:pPr>
                  <w:r w:rsidRPr="00FB6F96">
                    <w:rPr>
                      <w:sz w:val="24"/>
                      <w:szCs w:val="24"/>
                      <w:lang w:eastAsia="it-IT"/>
                    </w:rPr>
                    <w:t>18</w:t>
                  </w:r>
                </w:p>
              </w:tc>
            </w:tr>
            <w:tr w:rsidR="00423E26" w:rsidRPr="00F83355">
              <w:trPr>
                <w:tblCellSpacing w:w="15" w:type="dxa"/>
                <w:jc w:val="right"/>
              </w:trPr>
              <w:tc>
                <w:tcPr>
                  <w:tcW w:w="0" w:type="auto"/>
                  <w:shd w:val="clear" w:color="auto" w:fill="E0E0E0"/>
                  <w:vAlign w:val="center"/>
                </w:tcPr>
                <w:p w:rsidR="00423E26" w:rsidRPr="00FB6F96" w:rsidRDefault="00423E26" w:rsidP="00FB6F96">
                  <w:pPr>
                    <w:spacing w:line="240" w:lineRule="auto"/>
                    <w:jc w:val="center"/>
                    <w:rPr>
                      <w:sz w:val="24"/>
                      <w:szCs w:val="24"/>
                      <w:lang w:eastAsia="it-IT"/>
                    </w:rPr>
                  </w:pPr>
                  <w:r w:rsidRPr="00FB6F96">
                    <w:rPr>
                      <w:sz w:val="24"/>
                      <w:szCs w:val="24"/>
                      <w:lang w:eastAsia="it-IT"/>
                    </w:rPr>
                    <w:t>0</w:t>
                  </w:r>
                </w:p>
              </w:tc>
              <w:tc>
                <w:tcPr>
                  <w:tcW w:w="0" w:type="auto"/>
                  <w:shd w:val="clear" w:color="auto" w:fill="E0E0E0"/>
                  <w:vAlign w:val="center"/>
                </w:tcPr>
                <w:p w:rsidR="00423E26" w:rsidRPr="00FB6F96" w:rsidRDefault="00423E26" w:rsidP="00FB6F96">
                  <w:pPr>
                    <w:spacing w:line="240" w:lineRule="auto"/>
                    <w:jc w:val="center"/>
                    <w:rPr>
                      <w:sz w:val="24"/>
                      <w:szCs w:val="24"/>
                      <w:lang w:eastAsia="it-IT"/>
                    </w:rPr>
                  </w:pPr>
                  <w:r w:rsidRPr="00FB6F96">
                    <w:rPr>
                      <w:sz w:val="24"/>
                      <w:szCs w:val="24"/>
                      <w:lang w:eastAsia="it-IT"/>
                    </w:rPr>
                    <w:t>1</w:t>
                  </w:r>
                </w:p>
              </w:tc>
            </w:tr>
          </w:tbl>
          <w:p w:rsidR="00423E26" w:rsidRPr="00FB6F96" w:rsidRDefault="00423E26" w:rsidP="007E5344">
            <w:pPr>
              <w:spacing w:before="100" w:beforeAutospacing="1" w:after="100" w:afterAutospacing="1" w:line="240" w:lineRule="auto"/>
              <w:rPr>
                <w:sz w:val="24"/>
                <w:szCs w:val="24"/>
                <w:lang w:eastAsia="it-IT"/>
              </w:rPr>
            </w:pPr>
            <w:r w:rsidRPr="00FB6F96">
              <w:rPr>
                <w:b/>
                <w:bCs/>
                <w:sz w:val="24"/>
                <w:szCs w:val="24"/>
                <w:lang w:eastAsia="it-IT"/>
              </w:rPr>
              <w:t>Popolazione</w:t>
            </w:r>
            <w:r w:rsidRPr="00FB6F96">
              <w:rPr>
                <w:sz w:val="24"/>
                <w:szCs w:val="24"/>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253"/>
              <w:gridCol w:w="1640"/>
            </w:tblGrid>
            <w:tr w:rsidR="00423E26" w:rsidRPr="00F83355" w:rsidTr="00BB5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BB5BF9">
                  <w:pPr>
                    <w:spacing w:line="240" w:lineRule="auto"/>
                    <w:rPr>
                      <w:sz w:val="24"/>
                      <w:szCs w:val="24"/>
                      <w:lang w:eastAsia="it-IT"/>
                    </w:rPr>
                  </w:pPr>
                  <w:r w:rsidRPr="00FB6F96">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BB5BF9">
                  <w:pPr>
                    <w:spacing w:line="240" w:lineRule="auto"/>
                    <w:rPr>
                      <w:sz w:val="24"/>
                      <w:szCs w:val="24"/>
                      <w:lang w:eastAsia="it-IT"/>
                    </w:rPr>
                  </w:pPr>
                  <w:r w:rsidRPr="00FB6F96">
                    <w:rPr>
                      <w:sz w:val="15"/>
                      <w:szCs w:val="15"/>
                      <w:lang w:eastAsia="it-IT"/>
                    </w:rPr>
                    <w:t>Int. Fid. 95%</w:t>
                  </w:r>
                </w:p>
              </w:tc>
            </w:tr>
            <w:tr w:rsidR="00423E26" w:rsidRPr="00F83355" w:rsidTr="00BB5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BB5BF9">
                  <w:pPr>
                    <w:spacing w:line="240" w:lineRule="auto"/>
                    <w:rPr>
                      <w:sz w:val="24"/>
                      <w:szCs w:val="24"/>
                      <w:lang w:eastAsia="it-IT"/>
                    </w:rPr>
                  </w:pPr>
                  <w:r w:rsidRPr="00FB6F96">
                    <w:rPr>
                      <w:sz w:val="24"/>
                      <w:szCs w:val="24"/>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BB5BF9">
                  <w:pPr>
                    <w:spacing w:line="240" w:lineRule="auto"/>
                    <w:rPr>
                      <w:sz w:val="24"/>
                      <w:szCs w:val="24"/>
                      <w:lang w:eastAsia="it-IT"/>
                    </w:rPr>
                  </w:pPr>
                  <w:r w:rsidRPr="00FB6F96">
                    <w:rPr>
                      <w:sz w:val="24"/>
                      <w:szCs w:val="24"/>
                      <w:lang w:eastAsia="it-IT"/>
                    </w:rPr>
                    <w:t>da 0.26 a 0.55</w:t>
                  </w:r>
                </w:p>
              </w:tc>
            </w:tr>
            <w:tr w:rsidR="00423E26" w:rsidRPr="00F83355" w:rsidTr="00BB5BF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BB5BF9">
                  <w:pPr>
                    <w:spacing w:line="240" w:lineRule="auto"/>
                    <w:rPr>
                      <w:sz w:val="24"/>
                      <w:szCs w:val="24"/>
                      <w:lang w:eastAsia="it-IT"/>
                    </w:rPr>
                  </w:pPr>
                  <w:r w:rsidRPr="00FB6F96">
                    <w:rPr>
                      <w:sz w:val="24"/>
                      <w:szCs w:val="24"/>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FB6F96" w:rsidRDefault="00423E26" w:rsidP="00BB5BF9">
                  <w:pPr>
                    <w:spacing w:line="240" w:lineRule="auto"/>
                    <w:rPr>
                      <w:sz w:val="24"/>
                      <w:szCs w:val="24"/>
                      <w:lang w:eastAsia="it-IT"/>
                    </w:rPr>
                  </w:pPr>
                  <w:r w:rsidRPr="00FB6F96">
                    <w:rPr>
                      <w:sz w:val="24"/>
                      <w:szCs w:val="24"/>
                      <w:lang w:eastAsia="it-IT"/>
                    </w:rPr>
                    <w:t>da 0.41 a 0.65</w:t>
                  </w:r>
                </w:p>
              </w:tc>
            </w:tr>
          </w:tbl>
          <w:p w:rsidR="00423E26" w:rsidRPr="00FB6F96" w:rsidRDefault="00423E26" w:rsidP="00FB6F96">
            <w:pPr>
              <w:spacing w:line="240" w:lineRule="auto"/>
              <w:rPr>
                <w:rFonts w:ascii="Times New Roman" w:hAnsi="Times New Roman" w:cs="Times New Roman"/>
                <w:sz w:val="24"/>
                <w:szCs w:val="24"/>
                <w:lang w:eastAsia="it-IT"/>
              </w:rPr>
            </w:pPr>
          </w:p>
        </w:tc>
        <w:tc>
          <w:tcPr>
            <w:tcW w:w="137" w:type="dxa"/>
            <w:vAlign w:val="center"/>
          </w:tcPr>
          <w:p w:rsidR="00423E26" w:rsidRPr="00FB6F96" w:rsidRDefault="00423E26" w:rsidP="00FB6F96">
            <w:pPr>
              <w:spacing w:line="240" w:lineRule="auto"/>
              <w:rPr>
                <w:sz w:val="24"/>
                <w:szCs w:val="24"/>
                <w:lang w:eastAsia="it-IT"/>
              </w:rPr>
            </w:pPr>
            <w:r w:rsidRPr="00FB6F96">
              <w:rPr>
                <w:sz w:val="24"/>
                <w:szCs w:val="24"/>
                <w:lang w:eastAsia="it-IT"/>
              </w:rPr>
              <w:t> </w:t>
            </w:r>
          </w:p>
        </w:tc>
        <w:tc>
          <w:tcPr>
            <w:tcW w:w="0" w:type="auto"/>
          </w:tcPr>
          <w:p w:rsidR="00423E26" w:rsidRPr="00FB6F96" w:rsidRDefault="00423E26" w:rsidP="00FB6F96">
            <w:pPr>
              <w:spacing w:before="100" w:beforeAutospacing="1" w:after="100" w:afterAutospacing="1" w:line="240" w:lineRule="auto"/>
              <w:rPr>
                <w:sz w:val="24"/>
                <w:szCs w:val="24"/>
                <w:lang w:eastAsia="it-IT"/>
              </w:rPr>
            </w:pPr>
            <w:r w:rsidRPr="00FB6F96">
              <w:rPr>
                <w:sz w:val="24"/>
                <w:szCs w:val="24"/>
                <w:lang w:eastAsia="it-IT"/>
              </w:rPr>
              <w:t xml:space="preserve">  </w:t>
            </w:r>
          </w:p>
          <w:tbl>
            <w:tblPr>
              <w:tblW w:w="0" w:type="auto"/>
              <w:tblCellSpacing w:w="0" w:type="dxa"/>
              <w:tblCellMar>
                <w:top w:w="15" w:type="dxa"/>
                <w:left w:w="15" w:type="dxa"/>
                <w:bottom w:w="15" w:type="dxa"/>
                <w:right w:w="15" w:type="dxa"/>
              </w:tblCellMar>
              <w:tblLook w:val="00A0"/>
            </w:tblPr>
            <w:tblGrid>
              <w:gridCol w:w="1306"/>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276"/>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91"/>
                          <w:gridCol w:w="985"/>
                        </w:tblGrid>
                        <w:tr w:rsidR="00423E26" w:rsidRPr="00F83355">
                          <w:trPr>
                            <w:tblCellSpacing w:w="30" w:type="dxa"/>
                          </w:trPr>
                          <w:tc>
                            <w:tcPr>
                              <w:tcW w:w="0" w:type="auto"/>
                              <w:shd w:val="clear" w:color="auto" w:fill="C0D0C0"/>
                              <w:noWrap/>
                              <w:vAlign w:val="center"/>
                            </w:tcPr>
                            <w:p w:rsidR="00423E26" w:rsidRPr="00FB6F96" w:rsidRDefault="00423E26" w:rsidP="00FB6F96">
                              <w:pPr>
                                <w:spacing w:line="240" w:lineRule="auto"/>
                                <w:rPr>
                                  <w:sz w:val="24"/>
                                  <w:szCs w:val="24"/>
                                  <w:lang w:eastAsia="it-IT"/>
                                </w:rPr>
                              </w:pPr>
                              <w:r w:rsidRPr="00FB6F96">
                                <w:rPr>
                                  <w:sz w:val="24"/>
                                  <w:szCs w:val="24"/>
                                  <w:lang w:eastAsia="it-IT"/>
                                </w:rPr>
                                <w:t>   </w:t>
                              </w:r>
                            </w:p>
                          </w:tc>
                          <w:tc>
                            <w:tcPr>
                              <w:tcW w:w="0" w:type="auto"/>
                              <w:noWrap/>
                              <w:vAlign w:val="center"/>
                            </w:tcPr>
                            <w:p w:rsidR="00423E26" w:rsidRPr="00FB6F96" w:rsidRDefault="00423E26" w:rsidP="00FB6F96">
                              <w:pPr>
                                <w:spacing w:line="240" w:lineRule="auto"/>
                                <w:rPr>
                                  <w:sz w:val="24"/>
                                  <w:szCs w:val="24"/>
                                  <w:lang w:eastAsia="it-IT"/>
                                </w:rPr>
                              </w:pPr>
                              <w:r w:rsidRPr="00FB6F96">
                                <w:rPr>
                                  <w:sz w:val="24"/>
                                  <w:szCs w:val="24"/>
                                  <w:lang w:eastAsia="it-IT"/>
                                </w:rPr>
                                <w:t>V10 b_2</w:t>
                              </w:r>
                            </w:p>
                          </w:tc>
                        </w:tr>
                      </w:tbl>
                      <w:p w:rsidR="00423E26" w:rsidRPr="00FB6F96" w:rsidRDefault="00423E26" w:rsidP="00FB6F96">
                        <w:pPr>
                          <w:spacing w:line="240" w:lineRule="auto"/>
                          <w:rPr>
                            <w:sz w:val="24"/>
                            <w:szCs w:val="24"/>
                            <w:lang w:eastAsia="it-IT"/>
                          </w:rPr>
                        </w:pPr>
                      </w:p>
                    </w:tc>
                  </w:tr>
                </w:tbl>
                <w:p w:rsidR="00423E26" w:rsidRPr="00FB6F96" w:rsidRDefault="00423E26" w:rsidP="00FB6F96">
                  <w:pPr>
                    <w:spacing w:line="240" w:lineRule="auto"/>
                    <w:rPr>
                      <w:sz w:val="24"/>
                      <w:szCs w:val="24"/>
                      <w:lang w:eastAsia="it-IT"/>
                    </w:rPr>
                  </w:pPr>
                </w:p>
              </w:tc>
            </w:tr>
          </w:tbl>
          <w:p w:rsidR="00423E26" w:rsidRPr="00FB6F96" w:rsidRDefault="00423E26" w:rsidP="00FB6F96">
            <w:pPr>
              <w:spacing w:line="240" w:lineRule="auto"/>
              <w:rPr>
                <w:rFonts w:ascii="Times New Roman" w:hAnsi="Times New Roman" w:cs="Times New Roman"/>
                <w:sz w:val="24"/>
                <w:szCs w:val="24"/>
                <w:lang w:eastAsia="it-IT"/>
              </w:rPr>
            </w:pPr>
          </w:p>
        </w:tc>
      </w:tr>
    </w:tbl>
    <w:p w:rsidR="00423E26" w:rsidRPr="00E03EF6" w:rsidRDefault="00423E26" w:rsidP="008F318D">
      <w:pPr>
        <w:pStyle w:val="ListParagraph"/>
        <w:numPr>
          <w:ilvl w:val="0"/>
          <w:numId w:val="2"/>
        </w:numPr>
        <w:spacing w:line="240" w:lineRule="auto"/>
        <w:rPr>
          <w:sz w:val="24"/>
          <w:szCs w:val="24"/>
        </w:rPr>
      </w:pPr>
      <w:r>
        <w:rPr>
          <w:kern w:val="28"/>
          <w:sz w:val="24"/>
          <w:szCs w:val="24"/>
        </w:rPr>
        <w:t>Domanda 18</w:t>
      </w:r>
      <w:r w:rsidRPr="00E03EF6">
        <w:rPr>
          <w:kern w:val="28"/>
          <w:sz w:val="24"/>
          <w:szCs w:val="24"/>
        </w:rPr>
        <w:t xml:space="preserve">: </w:t>
      </w:r>
      <w:r>
        <w:rPr>
          <w:sz w:val="24"/>
          <w:szCs w:val="24"/>
        </w:rPr>
        <w:t>quanto incidono la pubblicità e i cartoni animati sulle richieste del bambino</w:t>
      </w:r>
      <w:r w:rsidRPr="00E03EF6">
        <w:rPr>
          <w:sz w:val="24"/>
          <w:szCs w:val="24"/>
        </w:rPr>
        <w:t>?</w:t>
      </w:r>
    </w:p>
    <w:p w:rsidR="00423E26" w:rsidRDefault="00423E26" w:rsidP="00E03EF6">
      <w:pPr>
        <w:pStyle w:val="NoSpacing"/>
        <w:spacing w:line="276" w:lineRule="auto"/>
        <w:jc w:val="both"/>
        <w:rPr>
          <w:sz w:val="24"/>
          <w:szCs w:val="24"/>
        </w:rPr>
      </w:pPr>
    </w:p>
    <w:tbl>
      <w:tblPr>
        <w:tblW w:w="0" w:type="auto"/>
        <w:tblCellSpacing w:w="15" w:type="dxa"/>
        <w:tblCellMar>
          <w:top w:w="15" w:type="dxa"/>
          <w:left w:w="15" w:type="dxa"/>
          <w:bottom w:w="15" w:type="dxa"/>
          <w:right w:w="15" w:type="dxa"/>
        </w:tblCellMar>
        <w:tblLook w:val="00A0"/>
      </w:tblPr>
      <w:tblGrid>
        <w:gridCol w:w="4564"/>
        <w:gridCol w:w="4027"/>
        <w:gridCol w:w="172"/>
        <w:gridCol w:w="965"/>
      </w:tblGrid>
      <w:tr w:rsidR="00423E26" w:rsidRPr="00F83355" w:rsidTr="001A01DF">
        <w:trPr>
          <w:tblCellSpacing w:w="15" w:type="dxa"/>
        </w:trPr>
        <w:tc>
          <w:tcPr>
            <w:tcW w:w="0" w:type="auto"/>
          </w:tcPr>
          <w:p w:rsidR="00423E26" w:rsidRPr="001A01DF" w:rsidRDefault="00423E26" w:rsidP="001A01DF">
            <w:pPr>
              <w:spacing w:line="240" w:lineRule="auto"/>
              <w:rPr>
                <w:sz w:val="26"/>
                <w:szCs w:val="26"/>
                <w:lang w:eastAsia="it-IT"/>
              </w:rPr>
            </w:pPr>
            <w:r w:rsidRPr="001A01DF">
              <w:rPr>
                <w:b/>
                <w:bCs/>
                <w:sz w:val="26"/>
                <w:szCs w:val="26"/>
                <w:lang w:eastAsia="it-IT"/>
              </w:rPr>
              <w:t>Distribuzione di frequenza:</w:t>
            </w:r>
            <w:r w:rsidRPr="001A01DF">
              <w:rPr>
                <w:sz w:val="26"/>
                <w:szCs w:val="26"/>
                <w:lang w:eastAsia="it-IT"/>
              </w:rPr>
              <w:br/>
            </w:r>
            <w:r w:rsidRPr="001A01DF">
              <w:rPr>
                <w:b/>
                <w:bCs/>
                <w:sz w:val="26"/>
                <w:szCs w:val="26"/>
                <w:lang w:eastAsia="it-IT"/>
              </w:rPr>
              <w:t>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15"/>
                      <w:szCs w:val="15"/>
                      <w:lang w:eastAsia="it-IT"/>
                    </w:rPr>
                    <w:t>Frequenza</w:t>
                  </w:r>
                  <w:r w:rsidRPr="001A01DF">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15"/>
                      <w:szCs w:val="15"/>
                      <w:lang w:eastAsia="it-IT"/>
                    </w:rPr>
                    <w:t>Percent.</w:t>
                  </w:r>
                  <w:r w:rsidRPr="001A01DF">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15"/>
                      <w:szCs w:val="15"/>
                      <w:lang w:eastAsia="it-IT"/>
                    </w:rPr>
                    <w:t>Frequenza</w:t>
                  </w:r>
                  <w:r w:rsidRPr="001A01DF">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15"/>
                      <w:szCs w:val="15"/>
                      <w:lang w:eastAsia="it-IT"/>
                    </w:rPr>
                    <w:t>Percent.</w:t>
                  </w:r>
                  <w:r w:rsidRPr="001A01DF">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15"/>
                      <w:szCs w:val="15"/>
                      <w:lang w:eastAsia="it-IT"/>
                    </w:rPr>
                    <w:t>7%:30%</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15"/>
                      <w:szCs w:val="15"/>
                      <w:lang w:eastAsia="it-IT"/>
                    </w:rPr>
                    <w:t>33%:62%</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15"/>
                      <w:szCs w:val="15"/>
                      <w:lang w:eastAsia="it-IT"/>
                    </w:rPr>
                    <w:t>20%:48%</w:t>
                  </w:r>
                </w:p>
              </w:tc>
            </w:tr>
          </w:tbl>
          <w:p w:rsidR="00423E26" w:rsidRPr="001A01DF" w:rsidRDefault="00423E26" w:rsidP="001A01DF">
            <w:pPr>
              <w:spacing w:line="240" w:lineRule="auto"/>
              <w:rPr>
                <w:sz w:val="26"/>
                <w:szCs w:val="26"/>
                <w:lang w:eastAsia="it-IT"/>
              </w:rPr>
            </w:pPr>
            <w:r w:rsidRPr="001A01DF">
              <w:rPr>
                <w:sz w:val="26"/>
                <w:szCs w:val="26"/>
                <w:lang w:eastAsia="it-IT"/>
              </w:rPr>
              <w:br/>
            </w:r>
            <w:r w:rsidRPr="001A01DF">
              <w:rPr>
                <w:b/>
                <w:bCs/>
                <w:sz w:val="26"/>
                <w:szCs w:val="26"/>
                <w:lang w:eastAsia="it-IT"/>
              </w:rPr>
              <w:t>Campione</w:t>
            </w:r>
            <w:r w:rsidRPr="001A01DF">
              <w:rPr>
                <w:sz w:val="26"/>
                <w:szCs w:val="26"/>
                <w:lang w:eastAsia="it-IT"/>
              </w:rPr>
              <w:t>:</w:t>
            </w:r>
            <w:r w:rsidRPr="001A01DF">
              <w:rPr>
                <w:sz w:val="26"/>
                <w:szCs w:val="26"/>
                <w:lang w:eastAsia="it-IT"/>
              </w:rPr>
              <w:br/>
              <w:t>Numero di casi= 44</w:t>
            </w:r>
            <w:r w:rsidRPr="001A01DF">
              <w:rPr>
                <w:sz w:val="26"/>
                <w:szCs w:val="26"/>
                <w:lang w:eastAsia="it-IT"/>
              </w:rPr>
              <w:br/>
              <w:t>Indici di tendenza centrale:</w:t>
            </w:r>
            <w:r w:rsidRPr="001A01DF">
              <w:rPr>
                <w:sz w:val="26"/>
                <w:szCs w:val="26"/>
                <w:lang w:eastAsia="it-IT"/>
              </w:rPr>
              <w:br/>
              <w:t>  Moda = 2</w:t>
            </w:r>
            <w:r w:rsidRPr="001A01DF">
              <w:rPr>
                <w:sz w:val="26"/>
                <w:szCs w:val="26"/>
                <w:lang w:eastAsia="it-IT"/>
              </w:rPr>
              <w:br/>
              <w:t>  Mediana = 2</w:t>
            </w:r>
            <w:r w:rsidRPr="001A01DF">
              <w:rPr>
                <w:sz w:val="26"/>
                <w:szCs w:val="26"/>
                <w:lang w:eastAsia="it-IT"/>
              </w:rPr>
              <w:br/>
              <w:t>  Media = 2.16</w:t>
            </w:r>
            <w:r w:rsidRPr="001A01DF">
              <w:rPr>
                <w:sz w:val="26"/>
                <w:szCs w:val="26"/>
                <w:lang w:eastAsia="it-IT"/>
              </w:rPr>
              <w:br/>
              <w:t>Indici di dispersione:</w:t>
            </w:r>
            <w:r w:rsidRPr="001A01DF">
              <w:rPr>
                <w:sz w:val="26"/>
                <w:szCs w:val="26"/>
                <w:lang w:eastAsia="it-IT"/>
              </w:rPr>
              <w:br/>
              <w:t>  Squilibrio = 0.38</w:t>
            </w:r>
            <w:r w:rsidRPr="001A01DF">
              <w:rPr>
                <w:sz w:val="26"/>
                <w:szCs w:val="26"/>
                <w:lang w:eastAsia="it-IT"/>
              </w:rPr>
              <w:br/>
              <w:t>  Campo di variazione = 2</w:t>
            </w:r>
            <w:r w:rsidRPr="001A01DF">
              <w:rPr>
                <w:sz w:val="26"/>
                <w:szCs w:val="26"/>
                <w:lang w:eastAsia="it-IT"/>
              </w:rPr>
              <w:br/>
              <w:t>  Differenza interquartilica = 1</w:t>
            </w:r>
            <w:r w:rsidRPr="001A01DF">
              <w:rPr>
                <w:sz w:val="26"/>
                <w:szCs w:val="26"/>
                <w:lang w:eastAsia="it-IT"/>
              </w:rPr>
              <w:br/>
              <w:t xml:space="preserve">  Scarto tipo = 0.71 </w:t>
            </w:r>
          </w:p>
          <w:p w:rsidR="00423E26" w:rsidRPr="001A01DF" w:rsidRDefault="00423E26" w:rsidP="001A01DF">
            <w:pPr>
              <w:spacing w:before="100" w:beforeAutospacing="1" w:after="100" w:afterAutospacing="1" w:line="240" w:lineRule="auto"/>
              <w:rPr>
                <w:sz w:val="26"/>
                <w:szCs w:val="26"/>
                <w:lang w:eastAsia="it-IT"/>
              </w:rPr>
            </w:pPr>
            <w:r w:rsidRPr="001A01DF">
              <w:rPr>
                <w:b/>
                <w:bCs/>
                <w:sz w:val="26"/>
                <w:szCs w:val="26"/>
                <w:lang w:eastAsia="it-IT"/>
              </w:rPr>
              <w:t>Popolazione</w:t>
            </w:r>
            <w:r w:rsidRPr="001A01DF">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da 1.95 a 2.37</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1A01DF" w:rsidRDefault="00423E26" w:rsidP="001A01DF">
                  <w:pPr>
                    <w:spacing w:line="240" w:lineRule="auto"/>
                    <w:rPr>
                      <w:sz w:val="26"/>
                      <w:szCs w:val="26"/>
                      <w:lang w:eastAsia="it-IT"/>
                    </w:rPr>
                  </w:pPr>
                  <w:r w:rsidRPr="001A01DF">
                    <w:rPr>
                      <w:sz w:val="26"/>
                      <w:szCs w:val="26"/>
                      <w:lang w:eastAsia="it-IT"/>
                    </w:rPr>
                    <w:t>da 0.59 a 0.93</w:t>
                  </w:r>
                </w:p>
              </w:tc>
            </w:tr>
          </w:tbl>
          <w:p w:rsidR="00423E26" w:rsidRPr="001A01DF" w:rsidRDefault="00423E26" w:rsidP="001A01DF">
            <w:pPr>
              <w:spacing w:line="240" w:lineRule="auto"/>
              <w:rPr>
                <w:rFonts w:ascii="Times New Roman" w:hAnsi="Times New Roman" w:cs="Times New Roman"/>
                <w:sz w:val="24"/>
                <w:szCs w:val="24"/>
                <w:lang w:eastAsia="it-IT"/>
              </w:rPr>
            </w:pPr>
          </w:p>
        </w:tc>
        <w:tc>
          <w:tcPr>
            <w:tcW w:w="4500" w:type="dxa"/>
          </w:tcPr>
          <w:p w:rsidR="00423E26" w:rsidRPr="001A01DF" w:rsidRDefault="00423E26" w:rsidP="001A01DF">
            <w:pPr>
              <w:spacing w:before="100" w:beforeAutospacing="1" w:after="100" w:afterAutospacing="1" w:line="240" w:lineRule="auto"/>
              <w:jc w:val="right"/>
              <w:rPr>
                <w:sz w:val="26"/>
                <w:szCs w:val="26"/>
                <w:lang w:eastAsia="it-IT"/>
              </w:rPr>
            </w:pPr>
            <w:r w:rsidRPr="001A01DF">
              <w:rPr>
                <w:sz w:val="26"/>
                <w:szCs w:val="26"/>
                <w:lang w:eastAsia="it-IT"/>
              </w:rPr>
              <w:t xml:space="preserve">  </w:t>
            </w:r>
          </w:p>
          <w:tbl>
            <w:tblPr>
              <w:tblW w:w="0" w:type="auto"/>
              <w:jc w:val="right"/>
              <w:tblCellSpacing w:w="15" w:type="dxa"/>
              <w:tblCellMar>
                <w:left w:w="0" w:type="dxa"/>
                <w:right w:w="0" w:type="dxa"/>
              </w:tblCellMar>
              <w:tblLook w:val="00A0"/>
            </w:tblPr>
            <w:tblGrid>
              <w:gridCol w:w="566"/>
              <w:gridCol w:w="551"/>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1A01DF" w:rsidRDefault="00423E26" w:rsidP="001A01DF">
                        <w:pPr>
                          <w:spacing w:line="240" w:lineRule="auto"/>
                          <w:jc w:val="center"/>
                          <w:rPr>
                            <w:sz w:val="26"/>
                            <w:szCs w:val="26"/>
                            <w:lang w:eastAsia="it-IT"/>
                          </w:rPr>
                        </w:pPr>
                        <w:r w:rsidRPr="001A01DF">
                          <w:rPr>
                            <w:sz w:val="26"/>
                            <w:szCs w:val="26"/>
                            <w:lang w:eastAsia="it-IT"/>
                          </w:rPr>
                          <w:t>18%</w:t>
                        </w:r>
                      </w:p>
                    </w:tc>
                  </w:tr>
                  <w:tr w:rsidR="00423E26" w:rsidRPr="00F83355">
                    <w:trPr>
                      <w:trHeight w:val="570"/>
                      <w:tblCellSpacing w:w="0" w:type="dxa"/>
                      <w:jc w:val="center"/>
                    </w:trPr>
                    <w:tc>
                      <w:tcPr>
                        <w:tcW w:w="0" w:type="auto"/>
                        <w:shd w:val="clear" w:color="auto" w:fill="C0D0C0"/>
                        <w:vAlign w:val="bottom"/>
                      </w:tcPr>
                      <w:p w:rsidR="00423E26" w:rsidRPr="001A01DF" w:rsidRDefault="00423E26" w:rsidP="001A01DF">
                        <w:pPr>
                          <w:spacing w:line="240" w:lineRule="auto"/>
                          <w:jc w:val="center"/>
                          <w:rPr>
                            <w:sz w:val="26"/>
                            <w:szCs w:val="26"/>
                            <w:lang w:eastAsia="it-IT"/>
                          </w:rPr>
                        </w:pPr>
                      </w:p>
                    </w:tc>
                  </w:tr>
                </w:tbl>
                <w:p w:rsidR="00423E26" w:rsidRPr="001A01DF" w:rsidRDefault="00423E26" w:rsidP="001A01DF">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1A01DF" w:rsidRDefault="00423E26" w:rsidP="001A01DF">
                        <w:pPr>
                          <w:spacing w:line="240" w:lineRule="auto"/>
                          <w:jc w:val="center"/>
                          <w:rPr>
                            <w:sz w:val="26"/>
                            <w:szCs w:val="26"/>
                            <w:lang w:eastAsia="it-IT"/>
                          </w:rPr>
                        </w:pPr>
                        <w:r w:rsidRPr="001A01DF">
                          <w:rPr>
                            <w:sz w:val="26"/>
                            <w:szCs w:val="26"/>
                            <w:lang w:eastAsia="it-IT"/>
                          </w:rPr>
                          <w:t>48%</w:t>
                        </w:r>
                      </w:p>
                    </w:tc>
                  </w:tr>
                  <w:tr w:rsidR="00423E26" w:rsidRPr="00F83355">
                    <w:trPr>
                      <w:trHeight w:val="1500"/>
                      <w:tblCellSpacing w:w="0" w:type="dxa"/>
                      <w:jc w:val="center"/>
                    </w:trPr>
                    <w:tc>
                      <w:tcPr>
                        <w:tcW w:w="0" w:type="auto"/>
                        <w:shd w:val="clear" w:color="auto" w:fill="C0D0C0"/>
                        <w:vAlign w:val="bottom"/>
                      </w:tcPr>
                      <w:p w:rsidR="00423E26" w:rsidRPr="001A01DF" w:rsidRDefault="00423E26" w:rsidP="001A01DF">
                        <w:pPr>
                          <w:spacing w:line="240" w:lineRule="auto"/>
                          <w:jc w:val="center"/>
                          <w:rPr>
                            <w:sz w:val="26"/>
                            <w:szCs w:val="26"/>
                            <w:lang w:eastAsia="it-IT"/>
                          </w:rPr>
                        </w:pPr>
                      </w:p>
                    </w:tc>
                  </w:tr>
                </w:tbl>
                <w:p w:rsidR="00423E26" w:rsidRPr="001A01DF" w:rsidRDefault="00423E26" w:rsidP="001A01DF">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1A01DF" w:rsidRDefault="00423E26" w:rsidP="001A01DF">
                        <w:pPr>
                          <w:spacing w:line="240" w:lineRule="auto"/>
                          <w:jc w:val="center"/>
                          <w:rPr>
                            <w:sz w:val="26"/>
                            <w:szCs w:val="26"/>
                            <w:lang w:eastAsia="it-IT"/>
                          </w:rPr>
                        </w:pPr>
                        <w:r w:rsidRPr="001A01DF">
                          <w:rPr>
                            <w:sz w:val="26"/>
                            <w:szCs w:val="26"/>
                            <w:lang w:eastAsia="it-IT"/>
                          </w:rPr>
                          <w:t>34%</w:t>
                        </w:r>
                      </w:p>
                    </w:tc>
                  </w:tr>
                  <w:tr w:rsidR="00423E26" w:rsidRPr="00F83355">
                    <w:trPr>
                      <w:trHeight w:val="1065"/>
                      <w:tblCellSpacing w:w="0" w:type="dxa"/>
                      <w:jc w:val="center"/>
                    </w:trPr>
                    <w:tc>
                      <w:tcPr>
                        <w:tcW w:w="0" w:type="auto"/>
                        <w:shd w:val="clear" w:color="auto" w:fill="C0D0C0"/>
                        <w:vAlign w:val="bottom"/>
                      </w:tcPr>
                      <w:p w:rsidR="00423E26" w:rsidRPr="001A01DF" w:rsidRDefault="00423E26" w:rsidP="001A01DF">
                        <w:pPr>
                          <w:spacing w:line="240" w:lineRule="auto"/>
                          <w:jc w:val="center"/>
                          <w:rPr>
                            <w:sz w:val="26"/>
                            <w:szCs w:val="26"/>
                            <w:lang w:eastAsia="it-IT"/>
                          </w:rPr>
                        </w:pPr>
                      </w:p>
                    </w:tc>
                  </w:tr>
                </w:tbl>
                <w:p w:rsidR="00423E26" w:rsidRPr="001A01DF" w:rsidRDefault="00423E26" w:rsidP="001A01DF">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1A01DF" w:rsidRDefault="00423E26" w:rsidP="001A01DF">
                  <w:pPr>
                    <w:spacing w:line="240" w:lineRule="auto"/>
                    <w:jc w:val="center"/>
                    <w:rPr>
                      <w:sz w:val="26"/>
                      <w:szCs w:val="26"/>
                      <w:lang w:eastAsia="it-IT"/>
                    </w:rPr>
                  </w:pPr>
                  <w:r w:rsidRPr="001A01DF">
                    <w:rPr>
                      <w:sz w:val="26"/>
                      <w:szCs w:val="26"/>
                      <w:lang w:eastAsia="it-IT"/>
                    </w:rPr>
                    <w:t>8</w:t>
                  </w:r>
                </w:p>
              </w:tc>
              <w:tc>
                <w:tcPr>
                  <w:tcW w:w="0" w:type="auto"/>
                  <w:shd w:val="clear" w:color="auto" w:fill="E0E0E0"/>
                  <w:vAlign w:val="center"/>
                </w:tcPr>
                <w:p w:rsidR="00423E26" w:rsidRPr="001A01DF" w:rsidRDefault="00423E26" w:rsidP="001A01DF">
                  <w:pPr>
                    <w:spacing w:line="240" w:lineRule="auto"/>
                    <w:jc w:val="center"/>
                    <w:rPr>
                      <w:sz w:val="26"/>
                      <w:szCs w:val="26"/>
                      <w:lang w:eastAsia="it-IT"/>
                    </w:rPr>
                  </w:pPr>
                  <w:r w:rsidRPr="001A01DF">
                    <w:rPr>
                      <w:sz w:val="26"/>
                      <w:szCs w:val="26"/>
                      <w:lang w:eastAsia="it-IT"/>
                    </w:rPr>
                    <w:t>21</w:t>
                  </w:r>
                </w:p>
              </w:tc>
              <w:tc>
                <w:tcPr>
                  <w:tcW w:w="0" w:type="auto"/>
                  <w:shd w:val="clear" w:color="auto" w:fill="E0E0E0"/>
                  <w:vAlign w:val="center"/>
                </w:tcPr>
                <w:p w:rsidR="00423E26" w:rsidRPr="001A01DF" w:rsidRDefault="00423E26" w:rsidP="001A01DF">
                  <w:pPr>
                    <w:spacing w:line="240" w:lineRule="auto"/>
                    <w:jc w:val="center"/>
                    <w:rPr>
                      <w:sz w:val="26"/>
                      <w:szCs w:val="26"/>
                      <w:lang w:eastAsia="it-IT"/>
                    </w:rPr>
                  </w:pPr>
                  <w:r w:rsidRPr="001A01DF">
                    <w:rPr>
                      <w:sz w:val="26"/>
                      <w:szCs w:val="26"/>
                      <w:lang w:eastAsia="it-IT"/>
                    </w:rPr>
                    <w:t>15</w:t>
                  </w:r>
                </w:p>
              </w:tc>
            </w:tr>
            <w:tr w:rsidR="00423E26" w:rsidRPr="00F83355">
              <w:trPr>
                <w:tblCellSpacing w:w="15" w:type="dxa"/>
                <w:jc w:val="right"/>
              </w:trPr>
              <w:tc>
                <w:tcPr>
                  <w:tcW w:w="0" w:type="auto"/>
                  <w:shd w:val="clear" w:color="auto" w:fill="E0E0E0"/>
                  <w:vAlign w:val="center"/>
                </w:tcPr>
                <w:p w:rsidR="00423E26" w:rsidRPr="001A01DF" w:rsidRDefault="00423E26" w:rsidP="001A01DF">
                  <w:pPr>
                    <w:spacing w:line="240" w:lineRule="auto"/>
                    <w:jc w:val="center"/>
                    <w:rPr>
                      <w:sz w:val="26"/>
                      <w:szCs w:val="26"/>
                      <w:lang w:eastAsia="it-IT"/>
                    </w:rPr>
                  </w:pPr>
                  <w:r w:rsidRPr="001A01DF">
                    <w:rPr>
                      <w:sz w:val="26"/>
                      <w:szCs w:val="26"/>
                      <w:lang w:eastAsia="it-IT"/>
                    </w:rPr>
                    <w:t>1</w:t>
                  </w:r>
                </w:p>
              </w:tc>
              <w:tc>
                <w:tcPr>
                  <w:tcW w:w="0" w:type="auto"/>
                  <w:shd w:val="clear" w:color="auto" w:fill="E0E0E0"/>
                  <w:vAlign w:val="center"/>
                </w:tcPr>
                <w:p w:rsidR="00423E26" w:rsidRPr="001A01DF" w:rsidRDefault="00423E26" w:rsidP="001A01DF">
                  <w:pPr>
                    <w:spacing w:line="240" w:lineRule="auto"/>
                    <w:jc w:val="center"/>
                    <w:rPr>
                      <w:sz w:val="26"/>
                      <w:szCs w:val="26"/>
                      <w:lang w:eastAsia="it-IT"/>
                    </w:rPr>
                  </w:pPr>
                  <w:r w:rsidRPr="001A01DF">
                    <w:rPr>
                      <w:sz w:val="26"/>
                      <w:szCs w:val="26"/>
                      <w:lang w:eastAsia="it-IT"/>
                    </w:rPr>
                    <w:t>2</w:t>
                  </w:r>
                </w:p>
              </w:tc>
              <w:tc>
                <w:tcPr>
                  <w:tcW w:w="0" w:type="auto"/>
                  <w:shd w:val="clear" w:color="auto" w:fill="E0E0E0"/>
                  <w:vAlign w:val="center"/>
                </w:tcPr>
                <w:p w:rsidR="00423E26" w:rsidRPr="001A01DF" w:rsidRDefault="00423E26" w:rsidP="001A01DF">
                  <w:pPr>
                    <w:spacing w:line="240" w:lineRule="auto"/>
                    <w:jc w:val="center"/>
                    <w:rPr>
                      <w:sz w:val="26"/>
                      <w:szCs w:val="26"/>
                      <w:lang w:eastAsia="it-IT"/>
                    </w:rPr>
                  </w:pPr>
                  <w:r w:rsidRPr="001A01DF">
                    <w:rPr>
                      <w:sz w:val="26"/>
                      <w:szCs w:val="26"/>
                      <w:lang w:eastAsia="it-IT"/>
                    </w:rPr>
                    <w:t>3</w:t>
                  </w:r>
                </w:p>
              </w:tc>
            </w:tr>
          </w:tbl>
          <w:p w:rsidR="00423E26" w:rsidRPr="001A01DF" w:rsidRDefault="00423E26" w:rsidP="001A01DF">
            <w:pPr>
              <w:spacing w:line="240" w:lineRule="auto"/>
              <w:rPr>
                <w:rFonts w:ascii="Times New Roman" w:hAnsi="Times New Roman" w:cs="Times New Roman"/>
                <w:sz w:val="24"/>
                <w:szCs w:val="24"/>
                <w:lang w:eastAsia="it-IT"/>
              </w:rPr>
            </w:pPr>
          </w:p>
        </w:tc>
        <w:tc>
          <w:tcPr>
            <w:tcW w:w="150" w:type="dxa"/>
            <w:vAlign w:val="center"/>
          </w:tcPr>
          <w:p w:rsidR="00423E26" w:rsidRPr="001A01DF" w:rsidRDefault="00423E26" w:rsidP="001A01DF">
            <w:pPr>
              <w:spacing w:line="240" w:lineRule="auto"/>
              <w:rPr>
                <w:sz w:val="26"/>
                <w:szCs w:val="26"/>
                <w:lang w:eastAsia="it-IT"/>
              </w:rPr>
            </w:pPr>
            <w:r w:rsidRPr="001A01DF">
              <w:rPr>
                <w:sz w:val="26"/>
                <w:szCs w:val="26"/>
                <w:lang w:eastAsia="it-IT"/>
              </w:rPr>
              <w:t> </w:t>
            </w:r>
          </w:p>
        </w:tc>
        <w:tc>
          <w:tcPr>
            <w:tcW w:w="0" w:type="auto"/>
          </w:tcPr>
          <w:p w:rsidR="00423E26" w:rsidRPr="001A01DF" w:rsidRDefault="00423E26" w:rsidP="001A01DF">
            <w:pPr>
              <w:spacing w:before="100" w:beforeAutospacing="1" w:after="100" w:afterAutospacing="1" w:line="240" w:lineRule="auto"/>
              <w:rPr>
                <w:sz w:val="26"/>
                <w:szCs w:val="26"/>
                <w:lang w:eastAsia="it-IT"/>
              </w:rPr>
            </w:pPr>
            <w:r w:rsidRPr="001A01DF">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890"/>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860"/>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553"/>
                        </w:tblGrid>
                        <w:tr w:rsidR="00423E26" w:rsidRPr="00F83355">
                          <w:trPr>
                            <w:tblCellSpacing w:w="30" w:type="dxa"/>
                          </w:trPr>
                          <w:tc>
                            <w:tcPr>
                              <w:tcW w:w="0" w:type="auto"/>
                              <w:shd w:val="clear" w:color="auto" w:fill="C0D0C0"/>
                              <w:noWrap/>
                              <w:vAlign w:val="center"/>
                            </w:tcPr>
                            <w:p w:rsidR="00423E26" w:rsidRPr="001A01DF" w:rsidRDefault="00423E26" w:rsidP="001A01DF">
                              <w:pPr>
                                <w:spacing w:line="240" w:lineRule="auto"/>
                                <w:rPr>
                                  <w:sz w:val="26"/>
                                  <w:szCs w:val="26"/>
                                  <w:lang w:eastAsia="it-IT"/>
                                </w:rPr>
                              </w:pPr>
                              <w:r w:rsidRPr="001A01DF">
                                <w:rPr>
                                  <w:sz w:val="26"/>
                                  <w:szCs w:val="26"/>
                                  <w:lang w:eastAsia="it-IT"/>
                                </w:rPr>
                                <w:t>   </w:t>
                              </w:r>
                            </w:p>
                          </w:tc>
                          <w:tc>
                            <w:tcPr>
                              <w:tcW w:w="0" w:type="auto"/>
                              <w:noWrap/>
                              <w:vAlign w:val="center"/>
                            </w:tcPr>
                            <w:p w:rsidR="00423E26" w:rsidRPr="001A01DF" w:rsidRDefault="00423E26" w:rsidP="001A01DF">
                              <w:pPr>
                                <w:spacing w:line="240" w:lineRule="auto"/>
                                <w:rPr>
                                  <w:sz w:val="26"/>
                                  <w:szCs w:val="26"/>
                                  <w:lang w:eastAsia="it-IT"/>
                                </w:rPr>
                              </w:pPr>
                              <w:r w:rsidRPr="001A01DF">
                                <w:rPr>
                                  <w:sz w:val="26"/>
                                  <w:szCs w:val="26"/>
                                  <w:lang w:eastAsia="it-IT"/>
                                </w:rPr>
                                <w:t>V18</w:t>
                              </w:r>
                            </w:p>
                          </w:tc>
                        </w:tr>
                      </w:tbl>
                      <w:p w:rsidR="00423E26" w:rsidRPr="001A01DF" w:rsidRDefault="00423E26" w:rsidP="001A01DF">
                        <w:pPr>
                          <w:spacing w:line="240" w:lineRule="auto"/>
                          <w:rPr>
                            <w:sz w:val="26"/>
                            <w:szCs w:val="26"/>
                            <w:lang w:eastAsia="it-IT"/>
                          </w:rPr>
                        </w:pPr>
                      </w:p>
                    </w:tc>
                  </w:tr>
                </w:tbl>
                <w:p w:rsidR="00423E26" w:rsidRPr="001A01DF" w:rsidRDefault="00423E26" w:rsidP="001A01DF">
                  <w:pPr>
                    <w:spacing w:line="240" w:lineRule="auto"/>
                    <w:rPr>
                      <w:sz w:val="26"/>
                      <w:szCs w:val="26"/>
                      <w:lang w:eastAsia="it-IT"/>
                    </w:rPr>
                  </w:pPr>
                </w:p>
              </w:tc>
            </w:tr>
          </w:tbl>
          <w:p w:rsidR="00423E26" w:rsidRPr="001A01DF" w:rsidRDefault="00423E26" w:rsidP="001A01DF">
            <w:pPr>
              <w:spacing w:line="240" w:lineRule="auto"/>
              <w:rPr>
                <w:rFonts w:ascii="Times New Roman" w:hAnsi="Times New Roman" w:cs="Times New Roman"/>
                <w:sz w:val="24"/>
                <w:szCs w:val="24"/>
                <w:lang w:eastAsia="it-IT"/>
              </w:rPr>
            </w:pPr>
          </w:p>
        </w:tc>
      </w:tr>
    </w:tbl>
    <w:p w:rsidR="00423E26" w:rsidRDefault="00423E26" w:rsidP="00E03EF6">
      <w:pPr>
        <w:pStyle w:val="NoSpacing"/>
        <w:spacing w:line="276" w:lineRule="auto"/>
        <w:jc w:val="both"/>
        <w:rPr>
          <w:sz w:val="24"/>
          <w:szCs w:val="24"/>
        </w:rPr>
      </w:pPr>
    </w:p>
    <w:p w:rsidR="00423E26" w:rsidRDefault="00423E26" w:rsidP="00E03EF6">
      <w:pPr>
        <w:pStyle w:val="NoSpacing"/>
        <w:spacing w:line="276" w:lineRule="auto"/>
        <w:jc w:val="both"/>
        <w:rPr>
          <w:sz w:val="24"/>
          <w:szCs w:val="24"/>
        </w:rPr>
      </w:pPr>
      <w:r>
        <w:rPr>
          <w:sz w:val="24"/>
          <w:szCs w:val="24"/>
        </w:rPr>
        <w:t>Da quanto emerge dalle risposte dei genitori, nel 18% dei casi ciò che visto in TV non incide sulle richieste dei bambini, il 48% afferma che incide poco, e solo il 34% afferma che incide molto. Anche in questo caso il dato raccolto dai genitori non coincide con il dato raccolto dai bimbi e dall’osservazione diretta di quanto posseggono in ambito scolastico.</w:t>
      </w:r>
    </w:p>
    <w:p w:rsidR="00423E26" w:rsidRDefault="00423E26" w:rsidP="00E03EF6">
      <w:pPr>
        <w:pStyle w:val="NoSpacing"/>
        <w:spacing w:line="276" w:lineRule="auto"/>
        <w:jc w:val="both"/>
        <w:rPr>
          <w:sz w:val="24"/>
          <w:szCs w:val="24"/>
        </w:rPr>
      </w:pPr>
      <w:r>
        <w:rPr>
          <w:sz w:val="24"/>
          <w:szCs w:val="24"/>
        </w:rPr>
        <w:t>È possibile rilevare quanti dei prodotti in possesso dei bambini sono strettamente collegati a quanto visto in TV. Il 57% possiede accessori per la scuola, quali quadernoni, astucci, zaini, grembiuli, ecc., legati ad un personaggio dei cartoni animati. inoltre, è possibile rilevare in ogni ambito, abbigliamento, giochi, accessori personali,ecc. prodotti direttamente legati alla tv, si può pertanto affermare che quanto visto in tv, incide sulle richieste e sui relativi acquisti riservati ai bambini.</w:t>
      </w:r>
    </w:p>
    <w:p w:rsidR="00423E26" w:rsidRDefault="00423E26" w:rsidP="00E03EF6">
      <w:pPr>
        <w:pStyle w:val="NoSpacing"/>
        <w:spacing w:line="276" w:lineRule="auto"/>
        <w:jc w:val="both"/>
        <w:rPr>
          <w:sz w:val="24"/>
          <w:szCs w:val="24"/>
        </w:rPr>
      </w:pPr>
    </w:p>
    <w:p w:rsidR="00423E26" w:rsidRDefault="00423E26" w:rsidP="009A5D64">
      <w:pPr>
        <w:pStyle w:val="NoSpacing"/>
        <w:spacing w:line="276" w:lineRule="auto"/>
        <w:jc w:val="both"/>
        <w:rPr>
          <w:b/>
          <w:i/>
          <w:kern w:val="28"/>
          <w:sz w:val="24"/>
          <w:szCs w:val="24"/>
          <w:u w:val="single"/>
        </w:rPr>
      </w:pPr>
      <w:r w:rsidRPr="00F83355">
        <w:rPr>
          <w:noProof/>
          <w:sz w:val="24"/>
          <w:szCs w:val="24"/>
          <w:lang w:eastAsia="it-IT"/>
        </w:rPr>
        <w:object w:dxaOrig="7949" w:dyaOrig="4445">
          <v:shape id="_x0000_i1033" type="#_x0000_t75" style="width:397.5pt;height:222pt;visibility:visible" o:ole="">
            <v:imagedata r:id="rId31" o:title=""/>
            <o:lock v:ext="edit" aspectratio="f"/>
          </v:shape>
          <o:OLEObject Type="Embed" ProgID="Excel.Chart.8" ShapeID="_x0000_i1033" DrawAspect="Content" ObjectID="_1327165900" r:id="rId32"/>
        </w:object>
      </w:r>
      <w:r w:rsidRPr="009A5D64">
        <w:rPr>
          <w:b/>
          <w:i/>
          <w:kern w:val="28"/>
          <w:sz w:val="24"/>
          <w:szCs w:val="24"/>
          <w:u w:val="single"/>
        </w:rPr>
        <w:t xml:space="preserve"> </w:t>
      </w:r>
    </w:p>
    <w:p w:rsidR="00423E26" w:rsidRDefault="00423E26" w:rsidP="009A5D64">
      <w:pPr>
        <w:pStyle w:val="NoSpacing"/>
        <w:spacing w:line="276" w:lineRule="auto"/>
        <w:jc w:val="both"/>
        <w:rPr>
          <w:b/>
          <w:i/>
          <w:kern w:val="28"/>
          <w:sz w:val="24"/>
          <w:szCs w:val="24"/>
          <w:u w:val="single"/>
        </w:rPr>
      </w:pPr>
    </w:p>
    <w:p w:rsidR="00423E26" w:rsidRDefault="00423E26" w:rsidP="007E5344">
      <w:pPr>
        <w:pStyle w:val="ListParagraph"/>
        <w:numPr>
          <w:ilvl w:val="0"/>
          <w:numId w:val="15"/>
        </w:numPr>
        <w:spacing w:line="240" w:lineRule="auto"/>
        <w:rPr>
          <w:sz w:val="24"/>
          <w:szCs w:val="24"/>
        </w:rPr>
      </w:pPr>
      <w:r w:rsidRPr="007E5344">
        <w:rPr>
          <w:kern w:val="28"/>
          <w:sz w:val="24"/>
          <w:szCs w:val="24"/>
        </w:rPr>
        <w:t xml:space="preserve">Domanda 20: </w:t>
      </w:r>
      <w:r w:rsidRPr="007E5344">
        <w:rPr>
          <w:sz w:val="24"/>
          <w:szCs w:val="24"/>
        </w:rPr>
        <w:t xml:space="preserve">Di fronte alla richiesta di acquisto,da parte del bambino, di uno dei </w:t>
      </w:r>
    </w:p>
    <w:p w:rsidR="00423E26" w:rsidRPr="007E5344" w:rsidRDefault="00423E26" w:rsidP="007E5344">
      <w:pPr>
        <w:pStyle w:val="ListParagraph"/>
        <w:spacing w:line="240" w:lineRule="auto"/>
        <w:ind w:left="2136"/>
        <w:rPr>
          <w:sz w:val="24"/>
          <w:szCs w:val="24"/>
        </w:rPr>
      </w:pPr>
      <w:r>
        <w:rPr>
          <w:sz w:val="24"/>
          <w:szCs w:val="24"/>
        </w:rPr>
        <w:t xml:space="preserve">  </w:t>
      </w:r>
      <w:r w:rsidRPr="007E5344">
        <w:rPr>
          <w:sz w:val="24"/>
          <w:szCs w:val="24"/>
        </w:rPr>
        <w:t>suddetti articoli come reagisci?</w:t>
      </w:r>
    </w:p>
    <w:p w:rsidR="00423E26" w:rsidRPr="007E5344" w:rsidRDefault="00423E26" w:rsidP="007E5344">
      <w:pPr>
        <w:spacing w:line="276" w:lineRule="auto"/>
        <w:jc w:val="both"/>
        <w:rPr>
          <w:sz w:val="24"/>
          <w:szCs w:val="24"/>
        </w:rPr>
      </w:pPr>
    </w:p>
    <w:tbl>
      <w:tblPr>
        <w:tblW w:w="0" w:type="auto"/>
        <w:tblCellSpacing w:w="15" w:type="dxa"/>
        <w:tblCellMar>
          <w:top w:w="15" w:type="dxa"/>
          <w:left w:w="15" w:type="dxa"/>
          <w:bottom w:w="15" w:type="dxa"/>
          <w:right w:w="15" w:type="dxa"/>
        </w:tblCellMar>
        <w:tblLook w:val="00A0"/>
      </w:tblPr>
      <w:tblGrid>
        <w:gridCol w:w="4647"/>
        <w:gridCol w:w="3944"/>
        <w:gridCol w:w="172"/>
        <w:gridCol w:w="965"/>
      </w:tblGrid>
      <w:tr w:rsidR="00423E26" w:rsidRPr="00F83355" w:rsidTr="007E5344">
        <w:trPr>
          <w:tblCellSpacing w:w="15" w:type="dxa"/>
        </w:trPr>
        <w:tc>
          <w:tcPr>
            <w:tcW w:w="0" w:type="auto"/>
          </w:tcPr>
          <w:p w:rsidR="00423E26" w:rsidRPr="007E5344" w:rsidRDefault="00423E26" w:rsidP="007E5344">
            <w:pPr>
              <w:spacing w:line="240" w:lineRule="auto"/>
              <w:rPr>
                <w:sz w:val="26"/>
                <w:szCs w:val="26"/>
                <w:lang w:eastAsia="it-IT"/>
              </w:rPr>
            </w:pPr>
            <w:r w:rsidRPr="007E5344">
              <w:rPr>
                <w:b/>
                <w:bCs/>
                <w:sz w:val="26"/>
                <w:szCs w:val="26"/>
                <w:lang w:eastAsia="it-IT"/>
              </w:rPr>
              <w:t>Distribuzione di frequenza:</w:t>
            </w:r>
            <w:r w:rsidRPr="007E5344">
              <w:rPr>
                <w:sz w:val="26"/>
                <w:szCs w:val="26"/>
                <w:lang w:eastAsia="it-IT"/>
              </w:rPr>
              <w:br/>
            </w:r>
            <w:r w:rsidRPr="007E5344">
              <w:rPr>
                <w:b/>
                <w:bCs/>
                <w:sz w:val="26"/>
                <w:szCs w:val="26"/>
                <w:lang w:eastAsia="it-IT"/>
              </w:rPr>
              <w:t>V20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831"/>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15"/>
                      <w:szCs w:val="15"/>
                      <w:lang w:eastAsia="it-IT"/>
                    </w:rPr>
                    <w:t>Frequenza</w:t>
                  </w:r>
                  <w:r w:rsidRPr="007E5344">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15"/>
                      <w:szCs w:val="15"/>
                      <w:lang w:eastAsia="it-IT"/>
                    </w:rPr>
                    <w:t>Percent.</w:t>
                  </w:r>
                  <w:r w:rsidRPr="007E5344">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15"/>
                      <w:szCs w:val="15"/>
                      <w:lang w:eastAsia="it-IT"/>
                    </w:rPr>
                    <w:t>Frequenza</w:t>
                  </w:r>
                  <w:r w:rsidRPr="007E5344">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15"/>
                      <w:szCs w:val="15"/>
                      <w:lang w:eastAsia="it-IT"/>
                    </w:rPr>
                    <w:t>Percent.</w:t>
                  </w:r>
                  <w:r w:rsidRPr="007E5344">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15"/>
                      <w:szCs w:val="15"/>
                      <w:lang w:eastAsia="it-IT"/>
                    </w:rPr>
                    <w:t>86%:100%</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15"/>
                      <w:szCs w:val="15"/>
                      <w:lang w:eastAsia="it-IT"/>
                    </w:rPr>
                    <w:t>0%:14%</w:t>
                  </w:r>
                </w:p>
              </w:tc>
            </w:tr>
          </w:tbl>
          <w:p w:rsidR="00423E26" w:rsidRPr="007E5344" w:rsidRDefault="00423E26" w:rsidP="007E5344">
            <w:pPr>
              <w:spacing w:line="240" w:lineRule="auto"/>
              <w:rPr>
                <w:sz w:val="26"/>
                <w:szCs w:val="26"/>
                <w:lang w:eastAsia="it-IT"/>
              </w:rPr>
            </w:pPr>
            <w:r w:rsidRPr="007E5344">
              <w:rPr>
                <w:sz w:val="26"/>
                <w:szCs w:val="26"/>
                <w:lang w:eastAsia="it-IT"/>
              </w:rPr>
              <w:br/>
            </w:r>
            <w:r w:rsidRPr="007E5344">
              <w:rPr>
                <w:b/>
                <w:bCs/>
                <w:sz w:val="26"/>
                <w:szCs w:val="26"/>
                <w:lang w:eastAsia="it-IT"/>
              </w:rPr>
              <w:t>Campione</w:t>
            </w:r>
            <w:r w:rsidRPr="007E5344">
              <w:rPr>
                <w:sz w:val="26"/>
                <w:szCs w:val="26"/>
                <w:lang w:eastAsia="it-IT"/>
              </w:rPr>
              <w:t>:</w:t>
            </w:r>
            <w:r w:rsidRPr="007E5344">
              <w:rPr>
                <w:sz w:val="26"/>
                <w:szCs w:val="26"/>
                <w:lang w:eastAsia="it-IT"/>
              </w:rPr>
              <w:br/>
              <w:t>Numero di casi= 44</w:t>
            </w:r>
            <w:r w:rsidRPr="007E5344">
              <w:rPr>
                <w:sz w:val="26"/>
                <w:szCs w:val="26"/>
                <w:lang w:eastAsia="it-IT"/>
              </w:rPr>
              <w:br/>
              <w:t>Indici di tendenza centrale:</w:t>
            </w:r>
            <w:r w:rsidRPr="007E5344">
              <w:rPr>
                <w:sz w:val="26"/>
                <w:szCs w:val="26"/>
                <w:lang w:eastAsia="it-IT"/>
              </w:rPr>
              <w:br/>
              <w:t>  Moda = 2</w:t>
            </w:r>
            <w:r w:rsidRPr="007E5344">
              <w:rPr>
                <w:sz w:val="26"/>
                <w:szCs w:val="26"/>
                <w:lang w:eastAsia="it-IT"/>
              </w:rPr>
              <w:br/>
              <w:t>  Mediana = 2</w:t>
            </w:r>
            <w:r w:rsidRPr="007E5344">
              <w:rPr>
                <w:sz w:val="26"/>
                <w:szCs w:val="26"/>
                <w:lang w:eastAsia="it-IT"/>
              </w:rPr>
              <w:br/>
              <w:t>  Media = 2.07</w:t>
            </w:r>
            <w:r w:rsidRPr="007E5344">
              <w:rPr>
                <w:sz w:val="26"/>
                <w:szCs w:val="26"/>
                <w:lang w:eastAsia="it-IT"/>
              </w:rPr>
              <w:br/>
              <w:t>Indici di dispersione:</w:t>
            </w:r>
            <w:r w:rsidRPr="007E5344">
              <w:rPr>
                <w:sz w:val="26"/>
                <w:szCs w:val="26"/>
                <w:lang w:eastAsia="it-IT"/>
              </w:rPr>
              <w:br/>
              <w:t>  Squilibrio = 0.87</w:t>
            </w:r>
            <w:r w:rsidRPr="007E5344">
              <w:rPr>
                <w:sz w:val="26"/>
                <w:szCs w:val="26"/>
                <w:lang w:eastAsia="it-IT"/>
              </w:rPr>
              <w:br/>
              <w:t>  Campo di variazione = 1</w:t>
            </w:r>
            <w:r w:rsidRPr="007E5344">
              <w:rPr>
                <w:sz w:val="26"/>
                <w:szCs w:val="26"/>
                <w:lang w:eastAsia="it-IT"/>
              </w:rPr>
              <w:br/>
              <w:t>  Differenza interquartilica = 0</w:t>
            </w:r>
            <w:r w:rsidRPr="007E5344">
              <w:rPr>
                <w:sz w:val="26"/>
                <w:szCs w:val="26"/>
                <w:lang w:eastAsia="it-IT"/>
              </w:rPr>
              <w:br/>
              <w:t xml:space="preserve">  Scarto tipo = 0.25 </w:t>
            </w:r>
          </w:p>
          <w:p w:rsidR="00423E26" w:rsidRPr="007E5344" w:rsidRDefault="00423E26" w:rsidP="007E5344">
            <w:pPr>
              <w:spacing w:before="100" w:beforeAutospacing="1" w:after="100" w:afterAutospacing="1" w:line="240" w:lineRule="auto"/>
              <w:rPr>
                <w:sz w:val="26"/>
                <w:szCs w:val="26"/>
                <w:lang w:eastAsia="it-IT"/>
              </w:rPr>
            </w:pPr>
            <w:r w:rsidRPr="007E5344">
              <w:rPr>
                <w:b/>
                <w:bCs/>
                <w:sz w:val="26"/>
                <w:szCs w:val="26"/>
                <w:lang w:eastAsia="it-IT"/>
              </w:rPr>
              <w:t>Popolazione</w:t>
            </w:r>
            <w:r w:rsidRPr="007E5344">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da 1.99 a 2.14</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E5344" w:rsidRDefault="00423E26" w:rsidP="007E5344">
                  <w:pPr>
                    <w:spacing w:line="240" w:lineRule="auto"/>
                    <w:rPr>
                      <w:sz w:val="26"/>
                      <w:szCs w:val="26"/>
                      <w:lang w:eastAsia="it-IT"/>
                    </w:rPr>
                  </w:pPr>
                  <w:r w:rsidRPr="007E5344">
                    <w:rPr>
                      <w:sz w:val="26"/>
                      <w:szCs w:val="26"/>
                      <w:lang w:eastAsia="it-IT"/>
                    </w:rPr>
                    <w:t>da 0.21 a 0.33</w:t>
                  </w:r>
                </w:p>
              </w:tc>
            </w:tr>
          </w:tbl>
          <w:p w:rsidR="00423E26" w:rsidRPr="007E5344" w:rsidRDefault="00423E26" w:rsidP="007E5344">
            <w:pPr>
              <w:spacing w:line="240" w:lineRule="auto"/>
              <w:rPr>
                <w:rFonts w:ascii="Times New Roman" w:hAnsi="Times New Roman" w:cs="Times New Roman"/>
                <w:sz w:val="24"/>
                <w:szCs w:val="24"/>
                <w:lang w:eastAsia="it-IT"/>
              </w:rPr>
            </w:pPr>
          </w:p>
        </w:tc>
        <w:tc>
          <w:tcPr>
            <w:tcW w:w="3914" w:type="dxa"/>
          </w:tcPr>
          <w:p w:rsidR="00423E26" w:rsidRPr="007E5344" w:rsidRDefault="00423E26" w:rsidP="007E5344">
            <w:pPr>
              <w:spacing w:before="100" w:beforeAutospacing="1" w:after="100" w:afterAutospacing="1" w:line="240" w:lineRule="auto"/>
              <w:jc w:val="right"/>
              <w:rPr>
                <w:sz w:val="26"/>
                <w:szCs w:val="26"/>
                <w:lang w:eastAsia="it-IT"/>
              </w:rPr>
            </w:pPr>
            <w:r w:rsidRPr="007E5344">
              <w:rPr>
                <w:sz w:val="26"/>
                <w:szCs w:val="26"/>
                <w:lang w:eastAsia="it-IT"/>
              </w:rPr>
              <w:t xml:space="preserve">  </w:t>
            </w:r>
          </w:p>
          <w:tbl>
            <w:tblPr>
              <w:tblW w:w="0" w:type="auto"/>
              <w:jc w:val="right"/>
              <w:tblCellSpacing w:w="15" w:type="dxa"/>
              <w:tblCellMar>
                <w:left w:w="0" w:type="dxa"/>
                <w:right w:w="0" w:type="dxa"/>
              </w:tblCellMar>
              <w:tblLook w:val="00A0"/>
            </w:tblPr>
            <w:tblGrid>
              <w:gridCol w:w="566"/>
              <w:gridCol w:w="421"/>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7E5344" w:rsidRDefault="00423E26" w:rsidP="007E5344">
                        <w:pPr>
                          <w:spacing w:line="240" w:lineRule="auto"/>
                          <w:jc w:val="center"/>
                          <w:rPr>
                            <w:sz w:val="26"/>
                            <w:szCs w:val="26"/>
                            <w:lang w:eastAsia="it-IT"/>
                          </w:rPr>
                        </w:pPr>
                        <w:r w:rsidRPr="007E5344">
                          <w:rPr>
                            <w:sz w:val="26"/>
                            <w:szCs w:val="26"/>
                            <w:lang w:eastAsia="it-IT"/>
                          </w:rPr>
                          <w:t>93%</w:t>
                        </w:r>
                      </w:p>
                    </w:tc>
                  </w:tr>
                  <w:tr w:rsidR="00423E26" w:rsidRPr="00F83355">
                    <w:trPr>
                      <w:trHeight w:val="1500"/>
                      <w:tblCellSpacing w:w="0" w:type="dxa"/>
                      <w:jc w:val="center"/>
                    </w:trPr>
                    <w:tc>
                      <w:tcPr>
                        <w:tcW w:w="0" w:type="auto"/>
                        <w:shd w:val="clear" w:color="auto" w:fill="C0D0C0"/>
                        <w:vAlign w:val="bottom"/>
                      </w:tcPr>
                      <w:p w:rsidR="00423E26" w:rsidRPr="007E5344" w:rsidRDefault="00423E26" w:rsidP="007E5344">
                        <w:pPr>
                          <w:spacing w:line="240" w:lineRule="auto"/>
                          <w:jc w:val="center"/>
                          <w:rPr>
                            <w:sz w:val="26"/>
                            <w:szCs w:val="26"/>
                            <w:lang w:eastAsia="it-IT"/>
                          </w:rPr>
                        </w:pPr>
                      </w:p>
                    </w:tc>
                  </w:tr>
                </w:tbl>
                <w:p w:rsidR="00423E26" w:rsidRPr="007E5344" w:rsidRDefault="00423E26" w:rsidP="007E5344">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376"/>
                  </w:tblGrid>
                  <w:tr w:rsidR="00423E26" w:rsidRPr="00F83355">
                    <w:trPr>
                      <w:tblCellSpacing w:w="0" w:type="dxa"/>
                      <w:jc w:val="center"/>
                    </w:trPr>
                    <w:tc>
                      <w:tcPr>
                        <w:tcW w:w="0" w:type="auto"/>
                        <w:vAlign w:val="bottom"/>
                      </w:tcPr>
                      <w:p w:rsidR="00423E26" w:rsidRPr="007E5344" w:rsidRDefault="00423E26" w:rsidP="007E5344">
                        <w:pPr>
                          <w:spacing w:line="240" w:lineRule="auto"/>
                          <w:jc w:val="center"/>
                          <w:rPr>
                            <w:sz w:val="26"/>
                            <w:szCs w:val="26"/>
                            <w:lang w:eastAsia="it-IT"/>
                          </w:rPr>
                        </w:pPr>
                        <w:r w:rsidRPr="007E5344">
                          <w:rPr>
                            <w:sz w:val="26"/>
                            <w:szCs w:val="26"/>
                            <w:lang w:eastAsia="it-IT"/>
                          </w:rPr>
                          <w:t>7%</w:t>
                        </w:r>
                      </w:p>
                    </w:tc>
                  </w:tr>
                  <w:tr w:rsidR="00423E26" w:rsidRPr="00F83355">
                    <w:trPr>
                      <w:trHeight w:val="120"/>
                      <w:tblCellSpacing w:w="0" w:type="dxa"/>
                      <w:jc w:val="center"/>
                    </w:trPr>
                    <w:tc>
                      <w:tcPr>
                        <w:tcW w:w="0" w:type="auto"/>
                        <w:shd w:val="clear" w:color="auto" w:fill="C0D0C0"/>
                        <w:vAlign w:val="bottom"/>
                      </w:tcPr>
                      <w:p w:rsidR="00423E26" w:rsidRPr="007E5344" w:rsidRDefault="00423E26" w:rsidP="007E5344">
                        <w:pPr>
                          <w:spacing w:line="240" w:lineRule="auto"/>
                          <w:jc w:val="center"/>
                          <w:rPr>
                            <w:sz w:val="12"/>
                            <w:szCs w:val="26"/>
                            <w:lang w:eastAsia="it-IT"/>
                          </w:rPr>
                        </w:pPr>
                      </w:p>
                    </w:tc>
                  </w:tr>
                </w:tbl>
                <w:p w:rsidR="00423E26" w:rsidRPr="007E5344" w:rsidRDefault="00423E26" w:rsidP="007E5344">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7E5344" w:rsidRDefault="00423E26" w:rsidP="007E5344">
                  <w:pPr>
                    <w:spacing w:line="240" w:lineRule="auto"/>
                    <w:jc w:val="center"/>
                    <w:rPr>
                      <w:sz w:val="26"/>
                      <w:szCs w:val="26"/>
                      <w:lang w:eastAsia="it-IT"/>
                    </w:rPr>
                  </w:pPr>
                  <w:r w:rsidRPr="007E5344">
                    <w:rPr>
                      <w:sz w:val="26"/>
                      <w:szCs w:val="26"/>
                      <w:lang w:eastAsia="it-IT"/>
                    </w:rPr>
                    <w:t>41</w:t>
                  </w:r>
                </w:p>
              </w:tc>
              <w:tc>
                <w:tcPr>
                  <w:tcW w:w="0" w:type="auto"/>
                  <w:shd w:val="clear" w:color="auto" w:fill="E0E0E0"/>
                  <w:vAlign w:val="center"/>
                </w:tcPr>
                <w:p w:rsidR="00423E26" w:rsidRPr="007E5344" w:rsidRDefault="00423E26" w:rsidP="007E5344">
                  <w:pPr>
                    <w:spacing w:line="240" w:lineRule="auto"/>
                    <w:jc w:val="center"/>
                    <w:rPr>
                      <w:sz w:val="26"/>
                      <w:szCs w:val="26"/>
                      <w:lang w:eastAsia="it-IT"/>
                    </w:rPr>
                  </w:pPr>
                  <w:r w:rsidRPr="007E5344">
                    <w:rPr>
                      <w:sz w:val="26"/>
                      <w:szCs w:val="26"/>
                      <w:lang w:eastAsia="it-IT"/>
                    </w:rPr>
                    <w:t>3</w:t>
                  </w:r>
                </w:p>
              </w:tc>
            </w:tr>
            <w:tr w:rsidR="00423E26" w:rsidRPr="00F83355">
              <w:trPr>
                <w:tblCellSpacing w:w="15" w:type="dxa"/>
                <w:jc w:val="right"/>
              </w:trPr>
              <w:tc>
                <w:tcPr>
                  <w:tcW w:w="0" w:type="auto"/>
                  <w:shd w:val="clear" w:color="auto" w:fill="E0E0E0"/>
                  <w:vAlign w:val="center"/>
                </w:tcPr>
                <w:p w:rsidR="00423E26" w:rsidRPr="007E5344" w:rsidRDefault="00423E26" w:rsidP="007E5344">
                  <w:pPr>
                    <w:spacing w:line="240" w:lineRule="auto"/>
                    <w:jc w:val="center"/>
                    <w:rPr>
                      <w:sz w:val="26"/>
                      <w:szCs w:val="26"/>
                      <w:lang w:eastAsia="it-IT"/>
                    </w:rPr>
                  </w:pPr>
                  <w:r w:rsidRPr="007E5344">
                    <w:rPr>
                      <w:sz w:val="26"/>
                      <w:szCs w:val="26"/>
                      <w:lang w:eastAsia="it-IT"/>
                    </w:rPr>
                    <w:t>2</w:t>
                  </w:r>
                </w:p>
              </w:tc>
              <w:tc>
                <w:tcPr>
                  <w:tcW w:w="0" w:type="auto"/>
                  <w:shd w:val="clear" w:color="auto" w:fill="E0E0E0"/>
                  <w:vAlign w:val="center"/>
                </w:tcPr>
                <w:p w:rsidR="00423E26" w:rsidRPr="007E5344" w:rsidRDefault="00423E26" w:rsidP="007E5344">
                  <w:pPr>
                    <w:spacing w:line="240" w:lineRule="auto"/>
                    <w:jc w:val="center"/>
                    <w:rPr>
                      <w:sz w:val="26"/>
                      <w:szCs w:val="26"/>
                      <w:lang w:eastAsia="it-IT"/>
                    </w:rPr>
                  </w:pPr>
                  <w:r w:rsidRPr="007E5344">
                    <w:rPr>
                      <w:sz w:val="26"/>
                      <w:szCs w:val="26"/>
                      <w:lang w:eastAsia="it-IT"/>
                    </w:rPr>
                    <w:t>3</w:t>
                  </w:r>
                </w:p>
              </w:tc>
            </w:tr>
          </w:tbl>
          <w:p w:rsidR="00423E26" w:rsidRPr="007E5344" w:rsidRDefault="00423E26" w:rsidP="007E5344">
            <w:pPr>
              <w:spacing w:line="240" w:lineRule="auto"/>
              <w:rPr>
                <w:rFonts w:ascii="Times New Roman" w:hAnsi="Times New Roman" w:cs="Times New Roman"/>
                <w:sz w:val="24"/>
                <w:szCs w:val="24"/>
                <w:lang w:eastAsia="it-IT"/>
              </w:rPr>
            </w:pPr>
          </w:p>
        </w:tc>
        <w:tc>
          <w:tcPr>
            <w:tcW w:w="142" w:type="dxa"/>
            <w:vAlign w:val="center"/>
          </w:tcPr>
          <w:p w:rsidR="00423E26" w:rsidRPr="007E5344" w:rsidRDefault="00423E26" w:rsidP="007E5344">
            <w:pPr>
              <w:spacing w:line="240" w:lineRule="auto"/>
              <w:rPr>
                <w:sz w:val="26"/>
                <w:szCs w:val="26"/>
                <w:lang w:eastAsia="it-IT"/>
              </w:rPr>
            </w:pPr>
            <w:r w:rsidRPr="007E5344">
              <w:rPr>
                <w:sz w:val="26"/>
                <w:szCs w:val="26"/>
                <w:lang w:eastAsia="it-IT"/>
              </w:rPr>
              <w:t> </w:t>
            </w:r>
          </w:p>
        </w:tc>
        <w:tc>
          <w:tcPr>
            <w:tcW w:w="0" w:type="auto"/>
          </w:tcPr>
          <w:p w:rsidR="00423E26" w:rsidRPr="007E5344" w:rsidRDefault="00423E26" w:rsidP="007E5344">
            <w:pPr>
              <w:spacing w:before="100" w:beforeAutospacing="1" w:after="100" w:afterAutospacing="1" w:line="240" w:lineRule="auto"/>
              <w:rPr>
                <w:sz w:val="26"/>
                <w:szCs w:val="26"/>
                <w:lang w:eastAsia="it-IT"/>
              </w:rPr>
            </w:pPr>
            <w:r w:rsidRPr="007E5344">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890"/>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860"/>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553"/>
                        </w:tblGrid>
                        <w:tr w:rsidR="00423E26" w:rsidRPr="00F83355">
                          <w:trPr>
                            <w:tblCellSpacing w:w="30" w:type="dxa"/>
                          </w:trPr>
                          <w:tc>
                            <w:tcPr>
                              <w:tcW w:w="0" w:type="auto"/>
                              <w:shd w:val="clear" w:color="auto" w:fill="C0D0C0"/>
                              <w:noWrap/>
                              <w:vAlign w:val="center"/>
                            </w:tcPr>
                            <w:p w:rsidR="00423E26" w:rsidRPr="007E5344" w:rsidRDefault="00423E26" w:rsidP="007E5344">
                              <w:pPr>
                                <w:spacing w:line="240" w:lineRule="auto"/>
                                <w:rPr>
                                  <w:sz w:val="26"/>
                                  <w:szCs w:val="26"/>
                                  <w:lang w:eastAsia="it-IT"/>
                                </w:rPr>
                              </w:pPr>
                              <w:r w:rsidRPr="007E5344">
                                <w:rPr>
                                  <w:sz w:val="26"/>
                                  <w:szCs w:val="26"/>
                                  <w:lang w:eastAsia="it-IT"/>
                                </w:rPr>
                                <w:t>   </w:t>
                              </w:r>
                            </w:p>
                          </w:tc>
                          <w:tc>
                            <w:tcPr>
                              <w:tcW w:w="0" w:type="auto"/>
                              <w:noWrap/>
                              <w:vAlign w:val="center"/>
                            </w:tcPr>
                            <w:p w:rsidR="00423E26" w:rsidRPr="007E5344" w:rsidRDefault="00423E26" w:rsidP="007E5344">
                              <w:pPr>
                                <w:spacing w:line="240" w:lineRule="auto"/>
                                <w:rPr>
                                  <w:sz w:val="26"/>
                                  <w:szCs w:val="26"/>
                                  <w:lang w:eastAsia="it-IT"/>
                                </w:rPr>
                              </w:pPr>
                              <w:r w:rsidRPr="007E5344">
                                <w:rPr>
                                  <w:sz w:val="26"/>
                                  <w:szCs w:val="26"/>
                                  <w:lang w:eastAsia="it-IT"/>
                                </w:rPr>
                                <w:t>V20</w:t>
                              </w:r>
                            </w:p>
                          </w:tc>
                        </w:tr>
                      </w:tbl>
                      <w:p w:rsidR="00423E26" w:rsidRPr="007E5344" w:rsidRDefault="00423E26" w:rsidP="007E5344">
                        <w:pPr>
                          <w:spacing w:line="240" w:lineRule="auto"/>
                          <w:rPr>
                            <w:sz w:val="26"/>
                            <w:szCs w:val="26"/>
                            <w:lang w:eastAsia="it-IT"/>
                          </w:rPr>
                        </w:pPr>
                      </w:p>
                    </w:tc>
                  </w:tr>
                </w:tbl>
                <w:p w:rsidR="00423E26" w:rsidRPr="007E5344" w:rsidRDefault="00423E26" w:rsidP="007E5344">
                  <w:pPr>
                    <w:spacing w:line="240" w:lineRule="auto"/>
                    <w:rPr>
                      <w:sz w:val="26"/>
                      <w:szCs w:val="26"/>
                      <w:lang w:eastAsia="it-IT"/>
                    </w:rPr>
                  </w:pPr>
                </w:p>
              </w:tc>
            </w:tr>
          </w:tbl>
          <w:p w:rsidR="00423E26" w:rsidRPr="007E5344" w:rsidRDefault="00423E26" w:rsidP="007E5344">
            <w:pPr>
              <w:spacing w:line="240" w:lineRule="auto"/>
              <w:rPr>
                <w:rFonts w:ascii="Times New Roman" w:hAnsi="Times New Roman" w:cs="Times New Roman"/>
                <w:sz w:val="24"/>
                <w:szCs w:val="24"/>
                <w:lang w:eastAsia="it-IT"/>
              </w:rPr>
            </w:pPr>
          </w:p>
        </w:tc>
      </w:tr>
    </w:tbl>
    <w:p w:rsidR="00423E26" w:rsidRPr="007E5344" w:rsidRDefault="00423E26" w:rsidP="009A5D64">
      <w:pPr>
        <w:pStyle w:val="NoSpacing"/>
        <w:spacing w:line="276" w:lineRule="auto"/>
        <w:jc w:val="both"/>
        <w:rPr>
          <w:kern w:val="28"/>
          <w:sz w:val="24"/>
          <w:szCs w:val="24"/>
        </w:rPr>
      </w:pPr>
    </w:p>
    <w:p w:rsidR="00423E26" w:rsidRPr="007E5344" w:rsidRDefault="00423E26" w:rsidP="009A5D64">
      <w:pPr>
        <w:pStyle w:val="NoSpacing"/>
        <w:spacing w:line="276" w:lineRule="auto"/>
        <w:jc w:val="both"/>
        <w:rPr>
          <w:i/>
          <w:kern w:val="28"/>
          <w:sz w:val="24"/>
          <w:szCs w:val="24"/>
          <w:u w:val="single"/>
        </w:rPr>
      </w:pPr>
      <w:r w:rsidRPr="007E5344">
        <w:rPr>
          <w:kern w:val="28"/>
          <w:sz w:val="24"/>
          <w:szCs w:val="24"/>
        </w:rPr>
        <w:t>A questa domanda nessuno ha risposto: “soddisfo ogni richiesta”, ma allo stesso tempo, solo una bassissima percentuale</w:t>
      </w:r>
      <w:r>
        <w:rPr>
          <w:kern w:val="28"/>
          <w:sz w:val="24"/>
          <w:szCs w:val="24"/>
        </w:rPr>
        <w:t>, il 7%</w:t>
      </w:r>
      <w:r w:rsidRPr="007E5344">
        <w:rPr>
          <w:kern w:val="28"/>
          <w:sz w:val="24"/>
          <w:szCs w:val="24"/>
        </w:rPr>
        <w:t xml:space="preserve"> ha affermato di optare per articoli alternativi, non legati a pubblicità o cartoni animati</w:t>
      </w:r>
      <w:r>
        <w:rPr>
          <w:kern w:val="28"/>
          <w:sz w:val="24"/>
          <w:szCs w:val="24"/>
        </w:rPr>
        <w:t>. Ciò è significativo di quanto sia forte l’influenza della TV, e di quanto incida sulle scelte e sugli acquisti quotidiani. Quasi la totalità del campione preso in esame valuta la reale necessità, non escludendo a priori la possibilità di acquistare prodotti legati alla TV.</w:t>
      </w:r>
    </w:p>
    <w:p w:rsidR="00423E26" w:rsidRDefault="00423E26" w:rsidP="009A5D64">
      <w:pPr>
        <w:pStyle w:val="NoSpacing"/>
        <w:spacing w:line="276" w:lineRule="auto"/>
        <w:jc w:val="both"/>
        <w:rPr>
          <w:i/>
          <w:kern w:val="28"/>
          <w:sz w:val="24"/>
          <w:szCs w:val="24"/>
          <w:u w:val="single"/>
        </w:rPr>
      </w:pPr>
    </w:p>
    <w:p w:rsidR="00423E26" w:rsidRPr="00B46406" w:rsidRDefault="00423E26" w:rsidP="00B46406">
      <w:pPr>
        <w:pStyle w:val="ListParagraph"/>
        <w:numPr>
          <w:ilvl w:val="0"/>
          <w:numId w:val="15"/>
        </w:numPr>
        <w:spacing w:line="240" w:lineRule="auto"/>
        <w:rPr>
          <w:sz w:val="24"/>
          <w:szCs w:val="24"/>
        </w:rPr>
      </w:pPr>
      <w:r w:rsidRPr="00B46406">
        <w:rPr>
          <w:kern w:val="28"/>
          <w:sz w:val="24"/>
          <w:szCs w:val="24"/>
        </w:rPr>
        <w:t xml:space="preserve">Domanda 21: </w:t>
      </w:r>
      <w:r w:rsidRPr="00B46406">
        <w:rPr>
          <w:sz w:val="24"/>
          <w:szCs w:val="24"/>
        </w:rPr>
        <w:t>Il bambino utilizza espressioni verbali, utilizzate e apprese in TV?</w:t>
      </w:r>
    </w:p>
    <w:p w:rsidR="00423E26" w:rsidRPr="007E5344" w:rsidRDefault="00423E26" w:rsidP="009A5D64">
      <w:pPr>
        <w:pStyle w:val="NoSpacing"/>
        <w:spacing w:line="276" w:lineRule="auto"/>
        <w:jc w:val="both"/>
        <w:rPr>
          <w:i/>
          <w:kern w:val="28"/>
          <w:sz w:val="24"/>
          <w:szCs w:val="24"/>
          <w:u w:val="single"/>
        </w:rPr>
      </w:pPr>
    </w:p>
    <w:tbl>
      <w:tblPr>
        <w:tblW w:w="0" w:type="auto"/>
        <w:tblCellSpacing w:w="15" w:type="dxa"/>
        <w:tblCellMar>
          <w:top w:w="15" w:type="dxa"/>
          <w:left w:w="15" w:type="dxa"/>
          <w:bottom w:w="15" w:type="dxa"/>
          <w:right w:w="15" w:type="dxa"/>
        </w:tblCellMar>
        <w:tblLook w:val="00A0"/>
      </w:tblPr>
      <w:tblGrid>
        <w:gridCol w:w="4564"/>
        <w:gridCol w:w="4027"/>
        <w:gridCol w:w="172"/>
        <w:gridCol w:w="965"/>
      </w:tblGrid>
      <w:tr w:rsidR="00423E26" w:rsidRPr="00F83355" w:rsidTr="00BB5BF9">
        <w:trPr>
          <w:tblCellSpacing w:w="15" w:type="dxa"/>
        </w:trPr>
        <w:tc>
          <w:tcPr>
            <w:tcW w:w="0" w:type="auto"/>
          </w:tcPr>
          <w:p w:rsidR="00423E26" w:rsidRPr="00BB5BF9" w:rsidRDefault="00423E26" w:rsidP="00BB5BF9">
            <w:pPr>
              <w:spacing w:line="240" w:lineRule="auto"/>
              <w:rPr>
                <w:sz w:val="26"/>
                <w:szCs w:val="26"/>
                <w:lang w:eastAsia="it-IT"/>
              </w:rPr>
            </w:pPr>
            <w:r w:rsidRPr="00BB5BF9">
              <w:rPr>
                <w:b/>
                <w:bCs/>
                <w:sz w:val="26"/>
                <w:szCs w:val="26"/>
                <w:lang w:eastAsia="it-IT"/>
              </w:rPr>
              <w:t>Distribuzione di frequenza:</w:t>
            </w:r>
            <w:r w:rsidRPr="00BB5BF9">
              <w:rPr>
                <w:sz w:val="26"/>
                <w:szCs w:val="26"/>
                <w:lang w:eastAsia="it-IT"/>
              </w:rPr>
              <w:br/>
            </w:r>
            <w:r w:rsidRPr="00BB5BF9">
              <w:rPr>
                <w:b/>
                <w:bCs/>
                <w:sz w:val="26"/>
                <w:szCs w:val="26"/>
                <w:lang w:eastAsia="it-IT"/>
              </w:rPr>
              <w:t>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15"/>
                      <w:szCs w:val="15"/>
                      <w:lang w:eastAsia="it-IT"/>
                    </w:rPr>
                    <w:t>Frequenza</w:t>
                  </w:r>
                  <w:r w:rsidRPr="00BB5BF9">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15"/>
                      <w:szCs w:val="15"/>
                      <w:lang w:eastAsia="it-IT"/>
                    </w:rPr>
                    <w:t>Percent.</w:t>
                  </w:r>
                  <w:r w:rsidRPr="00BB5BF9">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15"/>
                      <w:szCs w:val="15"/>
                      <w:lang w:eastAsia="it-IT"/>
                    </w:rPr>
                    <w:t>Frequenza</w:t>
                  </w:r>
                  <w:r w:rsidRPr="00BB5BF9">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15"/>
                      <w:szCs w:val="15"/>
                      <w:lang w:eastAsia="it-IT"/>
                    </w:rPr>
                    <w:t>Percent.</w:t>
                  </w:r>
                  <w:r w:rsidRPr="00BB5BF9">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15"/>
                      <w:szCs w:val="15"/>
                      <w:lang w:eastAsia="it-IT"/>
                    </w:rPr>
                    <w:t>0%:9%</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37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84%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15"/>
                      <w:szCs w:val="15"/>
                      <w:lang w:eastAsia="it-IT"/>
                    </w:rPr>
                    <w:t>70%:93%</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15"/>
                      <w:szCs w:val="15"/>
                      <w:lang w:eastAsia="it-IT"/>
                    </w:rPr>
                    <w:t>5%:27%</w:t>
                  </w:r>
                </w:p>
              </w:tc>
            </w:tr>
          </w:tbl>
          <w:p w:rsidR="00423E26" w:rsidRPr="00BB5BF9" w:rsidRDefault="00423E26" w:rsidP="00BB5BF9">
            <w:pPr>
              <w:spacing w:line="240" w:lineRule="auto"/>
              <w:rPr>
                <w:sz w:val="26"/>
                <w:szCs w:val="26"/>
                <w:lang w:eastAsia="it-IT"/>
              </w:rPr>
            </w:pPr>
            <w:r w:rsidRPr="00BB5BF9">
              <w:rPr>
                <w:sz w:val="26"/>
                <w:szCs w:val="26"/>
                <w:lang w:eastAsia="it-IT"/>
              </w:rPr>
              <w:br/>
            </w:r>
            <w:r w:rsidRPr="00BB5BF9">
              <w:rPr>
                <w:b/>
                <w:bCs/>
                <w:sz w:val="26"/>
                <w:szCs w:val="26"/>
                <w:lang w:eastAsia="it-IT"/>
              </w:rPr>
              <w:t>Campione</w:t>
            </w:r>
            <w:r w:rsidRPr="00BB5BF9">
              <w:rPr>
                <w:sz w:val="26"/>
                <w:szCs w:val="26"/>
                <w:lang w:eastAsia="it-IT"/>
              </w:rPr>
              <w:t>:</w:t>
            </w:r>
            <w:r w:rsidRPr="00BB5BF9">
              <w:rPr>
                <w:sz w:val="26"/>
                <w:szCs w:val="26"/>
                <w:lang w:eastAsia="it-IT"/>
              </w:rPr>
              <w:br/>
              <w:t>Numero di casi= 44</w:t>
            </w:r>
            <w:r w:rsidRPr="00BB5BF9">
              <w:rPr>
                <w:sz w:val="26"/>
                <w:szCs w:val="26"/>
                <w:lang w:eastAsia="it-IT"/>
              </w:rPr>
              <w:br/>
              <w:t>Indici di tendenza centrale:</w:t>
            </w:r>
            <w:r w:rsidRPr="00BB5BF9">
              <w:rPr>
                <w:sz w:val="26"/>
                <w:szCs w:val="26"/>
                <w:lang w:eastAsia="it-IT"/>
              </w:rPr>
              <w:br/>
              <w:t>  Moda = 2</w:t>
            </w:r>
            <w:r w:rsidRPr="00BB5BF9">
              <w:rPr>
                <w:sz w:val="26"/>
                <w:szCs w:val="26"/>
                <w:lang w:eastAsia="it-IT"/>
              </w:rPr>
              <w:br/>
              <w:t>  Mediana = 2</w:t>
            </w:r>
            <w:r w:rsidRPr="00BB5BF9">
              <w:rPr>
                <w:sz w:val="26"/>
                <w:szCs w:val="26"/>
                <w:lang w:eastAsia="it-IT"/>
              </w:rPr>
              <w:br/>
              <w:t>  Media = 2.14</w:t>
            </w:r>
            <w:r w:rsidRPr="00BB5BF9">
              <w:rPr>
                <w:sz w:val="26"/>
                <w:szCs w:val="26"/>
                <w:lang w:eastAsia="it-IT"/>
              </w:rPr>
              <w:br/>
              <w:t>Indici di dispersione:</w:t>
            </w:r>
            <w:r w:rsidRPr="00BB5BF9">
              <w:rPr>
                <w:sz w:val="26"/>
                <w:szCs w:val="26"/>
                <w:lang w:eastAsia="it-IT"/>
              </w:rPr>
              <w:br/>
              <w:t>  Squilibrio = 0.7</w:t>
            </w:r>
            <w:r w:rsidRPr="00BB5BF9">
              <w:rPr>
                <w:sz w:val="26"/>
                <w:szCs w:val="26"/>
                <w:lang w:eastAsia="it-IT"/>
              </w:rPr>
              <w:br/>
              <w:t>  Campo di variazione = 2</w:t>
            </w:r>
            <w:r w:rsidRPr="00BB5BF9">
              <w:rPr>
                <w:sz w:val="26"/>
                <w:szCs w:val="26"/>
                <w:lang w:eastAsia="it-IT"/>
              </w:rPr>
              <w:br/>
              <w:t>  Differenza interquartilica = 0</w:t>
            </w:r>
            <w:r w:rsidRPr="00BB5BF9">
              <w:rPr>
                <w:sz w:val="26"/>
                <w:szCs w:val="26"/>
                <w:lang w:eastAsia="it-IT"/>
              </w:rPr>
              <w:br/>
              <w:t xml:space="preserve">  Scarto tipo = 0.4 </w:t>
            </w:r>
          </w:p>
          <w:p w:rsidR="00423E26" w:rsidRPr="00BB5BF9" w:rsidRDefault="00423E26" w:rsidP="00BB5BF9">
            <w:pPr>
              <w:spacing w:before="100" w:beforeAutospacing="1" w:after="100" w:afterAutospacing="1" w:line="240" w:lineRule="auto"/>
              <w:rPr>
                <w:sz w:val="26"/>
                <w:szCs w:val="26"/>
                <w:lang w:eastAsia="it-IT"/>
              </w:rPr>
            </w:pPr>
            <w:r w:rsidRPr="00BB5BF9">
              <w:rPr>
                <w:b/>
                <w:bCs/>
                <w:sz w:val="26"/>
                <w:szCs w:val="26"/>
                <w:lang w:eastAsia="it-IT"/>
              </w:rPr>
              <w:t>Popolazione</w:t>
            </w:r>
            <w:r w:rsidRPr="00BB5BF9">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da 2.02 a 2.26</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B5BF9" w:rsidRDefault="00423E26" w:rsidP="00BB5BF9">
                  <w:pPr>
                    <w:spacing w:line="240" w:lineRule="auto"/>
                    <w:rPr>
                      <w:sz w:val="26"/>
                      <w:szCs w:val="26"/>
                      <w:lang w:eastAsia="it-IT"/>
                    </w:rPr>
                  </w:pPr>
                  <w:r w:rsidRPr="00BB5BF9">
                    <w:rPr>
                      <w:sz w:val="26"/>
                      <w:szCs w:val="26"/>
                      <w:lang w:eastAsia="it-IT"/>
                    </w:rPr>
                    <w:t>da 0.34 a 0.53</w:t>
                  </w:r>
                </w:p>
              </w:tc>
            </w:tr>
          </w:tbl>
          <w:p w:rsidR="00423E26" w:rsidRPr="00BB5BF9" w:rsidRDefault="00423E26" w:rsidP="00BB5BF9">
            <w:pPr>
              <w:spacing w:line="240" w:lineRule="auto"/>
              <w:rPr>
                <w:rFonts w:ascii="Times New Roman" w:hAnsi="Times New Roman" w:cs="Times New Roman"/>
                <w:sz w:val="24"/>
                <w:szCs w:val="24"/>
                <w:lang w:eastAsia="it-IT"/>
              </w:rPr>
            </w:pPr>
          </w:p>
        </w:tc>
        <w:tc>
          <w:tcPr>
            <w:tcW w:w="4500" w:type="dxa"/>
          </w:tcPr>
          <w:p w:rsidR="00423E26" w:rsidRPr="00BB5BF9" w:rsidRDefault="00423E26" w:rsidP="00BB5BF9">
            <w:pPr>
              <w:spacing w:before="100" w:beforeAutospacing="1" w:after="100" w:afterAutospacing="1" w:line="240" w:lineRule="auto"/>
              <w:jc w:val="right"/>
              <w:rPr>
                <w:sz w:val="26"/>
                <w:szCs w:val="26"/>
                <w:lang w:eastAsia="it-IT"/>
              </w:rPr>
            </w:pPr>
            <w:r w:rsidRPr="00BB5BF9">
              <w:rPr>
                <w:sz w:val="26"/>
                <w:szCs w:val="26"/>
                <w:lang w:eastAsia="it-IT"/>
              </w:rPr>
              <w:t xml:space="preserve">  </w:t>
            </w:r>
          </w:p>
          <w:tbl>
            <w:tblPr>
              <w:tblW w:w="0" w:type="auto"/>
              <w:jc w:val="right"/>
              <w:tblCellSpacing w:w="15" w:type="dxa"/>
              <w:tblCellMar>
                <w:left w:w="0" w:type="dxa"/>
                <w:right w:w="0" w:type="dxa"/>
              </w:tblCellMar>
              <w:tblLook w:val="00A0"/>
            </w:tblPr>
            <w:tblGrid>
              <w:gridCol w:w="421"/>
              <w:gridCol w:w="551"/>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6"/>
                  </w:tblGrid>
                  <w:tr w:rsidR="00423E26" w:rsidRPr="00F83355">
                    <w:trPr>
                      <w:tblCellSpacing w:w="0" w:type="dxa"/>
                      <w:jc w:val="center"/>
                    </w:trPr>
                    <w:tc>
                      <w:tcPr>
                        <w:tcW w:w="0" w:type="auto"/>
                        <w:vAlign w:val="bottom"/>
                      </w:tcPr>
                      <w:p w:rsidR="00423E26" w:rsidRPr="00BB5BF9" w:rsidRDefault="00423E26" w:rsidP="00BB5BF9">
                        <w:pPr>
                          <w:spacing w:line="240" w:lineRule="auto"/>
                          <w:jc w:val="center"/>
                          <w:rPr>
                            <w:sz w:val="26"/>
                            <w:szCs w:val="26"/>
                            <w:lang w:eastAsia="it-IT"/>
                          </w:rPr>
                        </w:pPr>
                        <w:r w:rsidRPr="00BB5BF9">
                          <w:rPr>
                            <w:sz w:val="26"/>
                            <w:szCs w:val="26"/>
                            <w:lang w:eastAsia="it-IT"/>
                          </w:rPr>
                          <w:t>2%</w:t>
                        </w:r>
                      </w:p>
                    </w:tc>
                  </w:tr>
                  <w:tr w:rsidR="00423E26" w:rsidRPr="00F83355">
                    <w:trPr>
                      <w:trHeight w:val="30"/>
                      <w:tblCellSpacing w:w="0" w:type="dxa"/>
                      <w:jc w:val="center"/>
                    </w:trPr>
                    <w:tc>
                      <w:tcPr>
                        <w:tcW w:w="0" w:type="auto"/>
                        <w:shd w:val="clear" w:color="auto" w:fill="C0D0C0"/>
                        <w:vAlign w:val="bottom"/>
                      </w:tcPr>
                      <w:p w:rsidR="00423E26" w:rsidRPr="00BB5BF9" w:rsidRDefault="00423E26" w:rsidP="00BB5BF9">
                        <w:pPr>
                          <w:spacing w:line="240" w:lineRule="auto"/>
                          <w:jc w:val="center"/>
                          <w:rPr>
                            <w:sz w:val="4"/>
                            <w:szCs w:val="26"/>
                            <w:lang w:eastAsia="it-IT"/>
                          </w:rPr>
                        </w:pPr>
                      </w:p>
                    </w:tc>
                  </w:tr>
                </w:tbl>
                <w:p w:rsidR="00423E26" w:rsidRPr="00BB5BF9" w:rsidRDefault="00423E26" w:rsidP="00BB5BF9">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BB5BF9" w:rsidRDefault="00423E26" w:rsidP="00BB5BF9">
                        <w:pPr>
                          <w:spacing w:line="240" w:lineRule="auto"/>
                          <w:jc w:val="center"/>
                          <w:rPr>
                            <w:sz w:val="26"/>
                            <w:szCs w:val="26"/>
                            <w:lang w:eastAsia="it-IT"/>
                          </w:rPr>
                        </w:pPr>
                        <w:r w:rsidRPr="00BB5BF9">
                          <w:rPr>
                            <w:sz w:val="26"/>
                            <w:szCs w:val="26"/>
                            <w:lang w:eastAsia="it-IT"/>
                          </w:rPr>
                          <w:t>82%</w:t>
                        </w:r>
                      </w:p>
                    </w:tc>
                  </w:tr>
                  <w:tr w:rsidR="00423E26" w:rsidRPr="00F83355">
                    <w:trPr>
                      <w:trHeight w:val="1500"/>
                      <w:tblCellSpacing w:w="0" w:type="dxa"/>
                      <w:jc w:val="center"/>
                    </w:trPr>
                    <w:tc>
                      <w:tcPr>
                        <w:tcW w:w="0" w:type="auto"/>
                        <w:shd w:val="clear" w:color="auto" w:fill="C0D0C0"/>
                        <w:vAlign w:val="bottom"/>
                      </w:tcPr>
                      <w:p w:rsidR="00423E26" w:rsidRPr="00BB5BF9" w:rsidRDefault="00423E26" w:rsidP="00BB5BF9">
                        <w:pPr>
                          <w:spacing w:line="240" w:lineRule="auto"/>
                          <w:jc w:val="center"/>
                          <w:rPr>
                            <w:sz w:val="26"/>
                            <w:szCs w:val="26"/>
                            <w:lang w:eastAsia="it-IT"/>
                          </w:rPr>
                        </w:pPr>
                      </w:p>
                    </w:tc>
                  </w:tr>
                </w:tbl>
                <w:p w:rsidR="00423E26" w:rsidRPr="00BB5BF9" w:rsidRDefault="00423E26" w:rsidP="00BB5BF9">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BB5BF9" w:rsidRDefault="00423E26" w:rsidP="00BB5BF9">
                        <w:pPr>
                          <w:spacing w:line="240" w:lineRule="auto"/>
                          <w:jc w:val="center"/>
                          <w:rPr>
                            <w:sz w:val="26"/>
                            <w:szCs w:val="26"/>
                            <w:lang w:eastAsia="it-IT"/>
                          </w:rPr>
                        </w:pPr>
                        <w:r w:rsidRPr="00BB5BF9">
                          <w:rPr>
                            <w:sz w:val="26"/>
                            <w:szCs w:val="26"/>
                            <w:lang w:eastAsia="it-IT"/>
                          </w:rPr>
                          <w:t>16%</w:t>
                        </w:r>
                      </w:p>
                    </w:tc>
                  </w:tr>
                  <w:tr w:rsidR="00423E26" w:rsidRPr="00F83355">
                    <w:trPr>
                      <w:trHeight w:val="300"/>
                      <w:tblCellSpacing w:w="0" w:type="dxa"/>
                      <w:jc w:val="center"/>
                    </w:trPr>
                    <w:tc>
                      <w:tcPr>
                        <w:tcW w:w="0" w:type="auto"/>
                        <w:shd w:val="clear" w:color="auto" w:fill="C0D0C0"/>
                        <w:vAlign w:val="bottom"/>
                      </w:tcPr>
                      <w:p w:rsidR="00423E26" w:rsidRPr="00BB5BF9" w:rsidRDefault="00423E26" w:rsidP="00BB5BF9">
                        <w:pPr>
                          <w:spacing w:line="240" w:lineRule="auto"/>
                          <w:jc w:val="center"/>
                          <w:rPr>
                            <w:sz w:val="26"/>
                            <w:szCs w:val="26"/>
                            <w:lang w:eastAsia="it-IT"/>
                          </w:rPr>
                        </w:pPr>
                      </w:p>
                    </w:tc>
                  </w:tr>
                </w:tbl>
                <w:p w:rsidR="00423E26" w:rsidRPr="00BB5BF9" w:rsidRDefault="00423E26" w:rsidP="00BB5BF9">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BB5BF9" w:rsidRDefault="00423E26" w:rsidP="00BB5BF9">
                  <w:pPr>
                    <w:spacing w:line="240" w:lineRule="auto"/>
                    <w:jc w:val="center"/>
                    <w:rPr>
                      <w:sz w:val="26"/>
                      <w:szCs w:val="26"/>
                      <w:lang w:eastAsia="it-IT"/>
                    </w:rPr>
                  </w:pPr>
                  <w:r w:rsidRPr="00BB5BF9">
                    <w:rPr>
                      <w:sz w:val="26"/>
                      <w:szCs w:val="26"/>
                      <w:lang w:eastAsia="it-IT"/>
                    </w:rPr>
                    <w:t>1</w:t>
                  </w:r>
                </w:p>
              </w:tc>
              <w:tc>
                <w:tcPr>
                  <w:tcW w:w="0" w:type="auto"/>
                  <w:shd w:val="clear" w:color="auto" w:fill="E0E0E0"/>
                  <w:vAlign w:val="center"/>
                </w:tcPr>
                <w:p w:rsidR="00423E26" w:rsidRPr="00BB5BF9" w:rsidRDefault="00423E26" w:rsidP="00BB5BF9">
                  <w:pPr>
                    <w:spacing w:line="240" w:lineRule="auto"/>
                    <w:jc w:val="center"/>
                    <w:rPr>
                      <w:sz w:val="26"/>
                      <w:szCs w:val="26"/>
                      <w:lang w:eastAsia="it-IT"/>
                    </w:rPr>
                  </w:pPr>
                  <w:r w:rsidRPr="00BB5BF9">
                    <w:rPr>
                      <w:sz w:val="26"/>
                      <w:szCs w:val="26"/>
                      <w:lang w:eastAsia="it-IT"/>
                    </w:rPr>
                    <w:t>36</w:t>
                  </w:r>
                </w:p>
              </w:tc>
              <w:tc>
                <w:tcPr>
                  <w:tcW w:w="0" w:type="auto"/>
                  <w:shd w:val="clear" w:color="auto" w:fill="E0E0E0"/>
                  <w:vAlign w:val="center"/>
                </w:tcPr>
                <w:p w:rsidR="00423E26" w:rsidRPr="00BB5BF9" w:rsidRDefault="00423E26" w:rsidP="00BB5BF9">
                  <w:pPr>
                    <w:spacing w:line="240" w:lineRule="auto"/>
                    <w:jc w:val="center"/>
                    <w:rPr>
                      <w:sz w:val="26"/>
                      <w:szCs w:val="26"/>
                      <w:lang w:eastAsia="it-IT"/>
                    </w:rPr>
                  </w:pPr>
                  <w:r w:rsidRPr="00BB5BF9">
                    <w:rPr>
                      <w:sz w:val="26"/>
                      <w:szCs w:val="26"/>
                      <w:lang w:eastAsia="it-IT"/>
                    </w:rPr>
                    <w:t>7</w:t>
                  </w:r>
                </w:p>
              </w:tc>
            </w:tr>
            <w:tr w:rsidR="00423E26" w:rsidRPr="00F83355">
              <w:trPr>
                <w:tblCellSpacing w:w="15" w:type="dxa"/>
                <w:jc w:val="right"/>
              </w:trPr>
              <w:tc>
                <w:tcPr>
                  <w:tcW w:w="0" w:type="auto"/>
                  <w:shd w:val="clear" w:color="auto" w:fill="E0E0E0"/>
                  <w:vAlign w:val="center"/>
                </w:tcPr>
                <w:p w:rsidR="00423E26" w:rsidRPr="00BB5BF9" w:rsidRDefault="00423E26" w:rsidP="00BB5BF9">
                  <w:pPr>
                    <w:spacing w:line="240" w:lineRule="auto"/>
                    <w:jc w:val="center"/>
                    <w:rPr>
                      <w:sz w:val="26"/>
                      <w:szCs w:val="26"/>
                      <w:lang w:eastAsia="it-IT"/>
                    </w:rPr>
                  </w:pPr>
                  <w:r w:rsidRPr="00BB5BF9">
                    <w:rPr>
                      <w:sz w:val="26"/>
                      <w:szCs w:val="26"/>
                      <w:lang w:eastAsia="it-IT"/>
                    </w:rPr>
                    <w:t>1</w:t>
                  </w:r>
                </w:p>
              </w:tc>
              <w:tc>
                <w:tcPr>
                  <w:tcW w:w="0" w:type="auto"/>
                  <w:shd w:val="clear" w:color="auto" w:fill="E0E0E0"/>
                  <w:vAlign w:val="center"/>
                </w:tcPr>
                <w:p w:rsidR="00423E26" w:rsidRPr="00BB5BF9" w:rsidRDefault="00423E26" w:rsidP="00BB5BF9">
                  <w:pPr>
                    <w:spacing w:line="240" w:lineRule="auto"/>
                    <w:jc w:val="center"/>
                    <w:rPr>
                      <w:sz w:val="26"/>
                      <w:szCs w:val="26"/>
                      <w:lang w:eastAsia="it-IT"/>
                    </w:rPr>
                  </w:pPr>
                  <w:r w:rsidRPr="00BB5BF9">
                    <w:rPr>
                      <w:sz w:val="26"/>
                      <w:szCs w:val="26"/>
                      <w:lang w:eastAsia="it-IT"/>
                    </w:rPr>
                    <w:t>2</w:t>
                  </w:r>
                </w:p>
              </w:tc>
              <w:tc>
                <w:tcPr>
                  <w:tcW w:w="0" w:type="auto"/>
                  <w:shd w:val="clear" w:color="auto" w:fill="E0E0E0"/>
                  <w:vAlign w:val="center"/>
                </w:tcPr>
                <w:p w:rsidR="00423E26" w:rsidRPr="00BB5BF9" w:rsidRDefault="00423E26" w:rsidP="00BB5BF9">
                  <w:pPr>
                    <w:spacing w:line="240" w:lineRule="auto"/>
                    <w:jc w:val="center"/>
                    <w:rPr>
                      <w:sz w:val="26"/>
                      <w:szCs w:val="26"/>
                      <w:lang w:eastAsia="it-IT"/>
                    </w:rPr>
                  </w:pPr>
                  <w:r w:rsidRPr="00BB5BF9">
                    <w:rPr>
                      <w:sz w:val="26"/>
                      <w:szCs w:val="26"/>
                      <w:lang w:eastAsia="it-IT"/>
                    </w:rPr>
                    <w:t>3</w:t>
                  </w:r>
                </w:p>
              </w:tc>
            </w:tr>
          </w:tbl>
          <w:p w:rsidR="00423E26" w:rsidRPr="00BB5BF9" w:rsidRDefault="00423E26" w:rsidP="00BB5BF9">
            <w:pPr>
              <w:spacing w:line="240" w:lineRule="auto"/>
              <w:rPr>
                <w:rFonts w:ascii="Times New Roman" w:hAnsi="Times New Roman" w:cs="Times New Roman"/>
                <w:sz w:val="24"/>
                <w:szCs w:val="24"/>
                <w:lang w:eastAsia="it-IT"/>
              </w:rPr>
            </w:pPr>
          </w:p>
        </w:tc>
        <w:tc>
          <w:tcPr>
            <w:tcW w:w="150" w:type="dxa"/>
            <w:vAlign w:val="center"/>
          </w:tcPr>
          <w:p w:rsidR="00423E26" w:rsidRPr="00BB5BF9" w:rsidRDefault="00423E26" w:rsidP="00BB5BF9">
            <w:pPr>
              <w:spacing w:line="240" w:lineRule="auto"/>
              <w:rPr>
                <w:sz w:val="26"/>
                <w:szCs w:val="26"/>
                <w:lang w:eastAsia="it-IT"/>
              </w:rPr>
            </w:pPr>
            <w:r w:rsidRPr="00BB5BF9">
              <w:rPr>
                <w:sz w:val="26"/>
                <w:szCs w:val="26"/>
                <w:lang w:eastAsia="it-IT"/>
              </w:rPr>
              <w:t> </w:t>
            </w:r>
          </w:p>
        </w:tc>
        <w:tc>
          <w:tcPr>
            <w:tcW w:w="0" w:type="auto"/>
          </w:tcPr>
          <w:p w:rsidR="00423E26" w:rsidRPr="00BB5BF9" w:rsidRDefault="00423E26" w:rsidP="00BB5BF9">
            <w:pPr>
              <w:spacing w:before="100" w:beforeAutospacing="1" w:after="100" w:afterAutospacing="1" w:line="240" w:lineRule="auto"/>
              <w:rPr>
                <w:sz w:val="26"/>
                <w:szCs w:val="26"/>
                <w:lang w:eastAsia="it-IT"/>
              </w:rPr>
            </w:pPr>
            <w:r w:rsidRPr="00BB5BF9">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890"/>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860"/>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553"/>
                        </w:tblGrid>
                        <w:tr w:rsidR="00423E26" w:rsidRPr="00F83355">
                          <w:trPr>
                            <w:tblCellSpacing w:w="30" w:type="dxa"/>
                          </w:trPr>
                          <w:tc>
                            <w:tcPr>
                              <w:tcW w:w="0" w:type="auto"/>
                              <w:shd w:val="clear" w:color="auto" w:fill="C0D0C0"/>
                              <w:noWrap/>
                              <w:vAlign w:val="center"/>
                            </w:tcPr>
                            <w:p w:rsidR="00423E26" w:rsidRPr="00BB5BF9" w:rsidRDefault="00423E26" w:rsidP="00BB5BF9">
                              <w:pPr>
                                <w:spacing w:line="240" w:lineRule="auto"/>
                                <w:rPr>
                                  <w:sz w:val="26"/>
                                  <w:szCs w:val="26"/>
                                  <w:lang w:eastAsia="it-IT"/>
                                </w:rPr>
                              </w:pPr>
                              <w:r w:rsidRPr="00BB5BF9">
                                <w:rPr>
                                  <w:sz w:val="26"/>
                                  <w:szCs w:val="26"/>
                                  <w:lang w:eastAsia="it-IT"/>
                                </w:rPr>
                                <w:t>   </w:t>
                              </w:r>
                            </w:p>
                          </w:tc>
                          <w:tc>
                            <w:tcPr>
                              <w:tcW w:w="0" w:type="auto"/>
                              <w:noWrap/>
                              <w:vAlign w:val="center"/>
                            </w:tcPr>
                            <w:p w:rsidR="00423E26" w:rsidRPr="00BB5BF9" w:rsidRDefault="00423E26" w:rsidP="00BB5BF9">
                              <w:pPr>
                                <w:spacing w:line="240" w:lineRule="auto"/>
                                <w:rPr>
                                  <w:sz w:val="26"/>
                                  <w:szCs w:val="26"/>
                                  <w:lang w:eastAsia="it-IT"/>
                                </w:rPr>
                              </w:pPr>
                              <w:r w:rsidRPr="00BB5BF9">
                                <w:rPr>
                                  <w:sz w:val="26"/>
                                  <w:szCs w:val="26"/>
                                  <w:lang w:eastAsia="it-IT"/>
                                </w:rPr>
                                <w:t>V21</w:t>
                              </w:r>
                            </w:p>
                          </w:tc>
                        </w:tr>
                      </w:tbl>
                      <w:p w:rsidR="00423E26" w:rsidRPr="00BB5BF9" w:rsidRDefault="00423E26" w:rsidP="00BB5BF9">
                        <w:pPr>
                          <w:spacing w:line="240" w:lineRule="auto"/>
                          <w:rPr>
                            <w:sz w:val="26"/>
                            <w:szCs w:val="26"/>
                            <w:lang w:eastAsia="it-IT"/>
                          </w:rPr>
                        </w:pPr>
                      </w:p>
                    </w:tc>
                  </w:tr>
                </w:tbl>
                <w:p w:rsidR="00423E26" w:rsidRPr="00BB5BF9" w:rsidRDefault="00423E26" w:rsidP="00BB5BF9">
                  <w:pPr>
                    <w:spacing w:line="240" w:lineRule="auto"/>
                    <w:rPr>
                      <w:sz w:val="26"/>
                      <w:szCs w:val="26"/>
                      <w:lang w:eastAsia="it-IT"/>
                    </w:rPr>
                  </w:pPr>
                </w:p>
              </w:tc>
            </w:tr>
          </w:tbl>
          <w:p w:rsidR="00423E26" w:rsidRPr="00BB5BF9" w:rsidRDefault="00423E26" w:rsidP="00BB5BF9">
            <w:pPr>
              <w:spacing w:line="240" w:lineRule="auto"/>
              <w:rPr>
                <w:rFonts w:ascii="Times New Roman" w:hAnsi="Times New Roman" w:cs="Times New Roman"/>
                <w:sz w:val="24"/>
                <w:szCs w:val="24"/>
                <w:lang w:eastAsia="it-IT"/>
              </w:rPr>
            </w:pPr>
          </w:p>
        </w:tc>
      </w:tr>
    </w:tbl>
    <w:p w:rsidR="00423E26" w:rsidRPr="007E5344" w:rsidRDefault="00423E26" w:rsidP="009A5D64">
      <w:pPr>
        <w:pStyle w:val="NoSpacing"/>
        <w:spacing w:line="276" w:lineRule="auto"/>
        <w:jc w:val="both"/>
        <w:rPr>
          <w:i/>
          <w:kern w:val="28"/>
          <w:sz w:val="24"/>
          <w:szCs w:val="24"/>
          <w:u w:val="single"/>
        </w:rPr>
      </w:pPr>
    </w:p>
    <w:p w:rsidR="00423E26" w:rsidRPr="007E5344" w:rsidRDefault="00423E26" w:rsidP="009A5D64">
      <w:pPr>
        <w:pStyle w:val="NoSpacing"/>
        <w:spacing w:line="276" w:lineRule="auto"/>
        <w:jc w:val="both"/>
        <w:rPr>
          <w:i/>
          <w:kern w:val="28"/>
          <w:sz w:val="24"/>
          <w:szCs w:val="24"/>
          <w:u w:val="single"/>
        </w:rPr>
      </w:pPr>
    </w:p>
    <w:p w:rsidR="00423E26" w:rsidRPr="00B46406" w:rsidRDefault="00423E26" w:rsidP="009A5D64">
      <w:pPr>
        <w:pStyle w:val="NoSpacing"/>
        <w:spacing w:line="276" w:lineRule="auto"/>
        <w:jc w:val="both"/>
        <w:rPr>
          <w:kern w:val="28"/>
          <w:sz w:val="24"/>
          <w:szCs w:val="24"/>
        </w:rPr>
      </w:pPr>
      <w:r>
        <w:rPr>
          <w:kern w:val="28"/>
          <w:sz w:val="24"/>
          <w:szCs w:val="24"/>
        </w:rPr>
        <w:t>Gran parte dei soggetti presi a campione, utilizzano, qualche volta, espressioni verbali apprese in TV. Una bassa %, il 16%, non risulta condizionato in nessun caso da espressioni verbali tipiche dei programmi televisivi, mentre un solo soggetto, sembra utilizzare costantemente espressioni verbali apprese in TV.</w:t>
      </w:r>
    </w:p>
    <w:p w:rsidR="00423E26" w:rsidRPr="00AF1D7C" w:rsidRDefault="00423E26" w:rsidP="009A5D64">
      <w:pPr>
        <w:pStyle w:val="NoSpacing"/>
        <w:spacing w:line="276" w:lineRule="auto"/>
        <w:jc w:val="both"/>
        <w:rPr>
          <w:kern w:val="28"/>
          <w:sz w:val="24"/>
          <w:szCs w:val="24"/>
        </w:rPr>
      </w:pPr>
      <w:r w:rsidRPr="00AF1D7C">
        <w:rPr>
          <w:kern w:val="28"/>
          <w:sz w:val="24"/>
          <w:szCs w:val="24"/>
        </w:rPr>
        <w:t xml:space="preserve">Lo stesso orientamento </w:t>
      </w:r>
      <w:r>
        <w:rPr>
          <w:kern w:val="28"/>
          <w:sz w:val="24"/>
          <w:szCs w:val="24"/>
        </w:rPr>
        <w:t>è riscontrabile a livello di comportamento fisico, e sociale, difatti nel gioco libero, la maggior parte dei soggetti (70%) qualche volta, imita comportamenti legati a particolari scene viste in Tv, e interpreta personaggi di cartoni animati.</w:t>
      </w:r>
    </w:p>
    <w:p w:rsidR="00423E26" w:rsidRPr="007E5344" w:rsidRDefault="00423E26" w:rsidP="009A5D64">
      <w:pPr>
        <w:pStyle w:val="NoSpacing"/>
        <w:spacing w:line="276" w:lineRule="auto"/>
        <w:jc w:val="both"/>
        <w:rPr>
          <w:i/>
          <w:kern w:val="28"/>
          <w:sz w:val="24"/>
          <w:szCs w:val="24"/>
          <w:u w:val="single"/>
        </w:rPr>
      </w:pPr>
      <w:r w:rsidRPr="00F83355">
        <w:rPr>
          <w:i/>
          <w:noProof/>
          <w:kern w:val="28"/>
          <w:sz w:val="24"/>
          <w:szCs w:val="24"/>
          <w:u w:val="single"/>
          <w:lang w:eastAsia="it-IT"/>
        </w:rPr>
        <w:object w:dxaOrig="8670" w:dyaOrig="5050">
          <v:shape id="Grafico 19" o:spid="_x0000_i1034" type="#_x0000_t75" style="width:433.5pt;height:252.75pt;visibility:visible" o:ole="">
            <v:imagedata r:id="rId33" o:title=""/>
            <o:lock v:ext="edit" aspectratio="f"/>
          </v:shape>
          <o:OLEObject Type="Embed" ProgID="Excel.Chart.8" ShapeID="Grafico 19" DrawAspect="Content" ObjectID="_1327165901" r:id="rId34"/>
        </w:object>
      </w:r>
    </w:p>
    <w:p w:rsidR="00423E26" w:rsidRDefault="00423E26" w:rsidP="009A5D64">
      <w:pPr>
        <w:pStyle w:val="NoSpacing"/>
        <w:spacing w:line="276" w:lineRule="auto"/>
        <w:jc w:val="both"/>
        <w:rPr>
          <w:b/>
          <w:i/>
          <w:kern w:val="28"/>
          <w:sz w:val="24"/>
          <w:szCs w:val="24"/>
          <w:u w:val="single"/>
        </w:rPr>
      </w:pPr>
    </w:p>
    <w:p w:rsidR="00423E26" w:rsidRPr="00B46406" w:rsidRDefault="00423E26" w:rsidP="0033157B">
      <w:pPr>
        <w:pStyle w:val="ListParagraph"/>
        <w:numPr>
          <w:ilvl w:val="0"/>
          <w:numId w:val="15"/>
        </w:numPr>
        <w:spacing w:line="240" w:lineRule="auto"/>
        <w:rPr>
          <w:sz w:val="24"/>
          <w:szCs w:val="24"/>
        </w:rPr>
      </w:pPr>
      <w:r w:rsidRPr="00B46406">
        <w:rPr>
          <w:kern w:val="28"/>
          <w:sz w:val="24"/>
          <w:szCs w:val="24"/>
        </w:rPr>
        <w:t xml:space="preserve">Domanda </w:t>
      </w:r>
      <w:r>
        <w:rPr>
          <w:kern w:val="28"/>
          <w:sz w:val="24"/>
          <w:szCs w:val="24"/>
        </w:rPr>
        <w:t>22b</w:t>
      </w:r>
      <w:r w:rsidRPr="00B46406">
        <w:rPr>
          <w:kern w:val="28"/>
          <w:sz w:val="24"/>
          <w:szCs w:val="24"/>
        </w:rPr>
        <w:t xml:space="preserve">: </w:t>
      </w:r>
      <w:r>
        <w:rPr>
          <w:kern w:val="28"/>
          <w:sz w:val="24"/>
          <w:szCs w:val="24"/>
        </w:rPr>
        <w:t>Quando giochi interpreti qualche personaggio dei cartoni animati?</w:t>
      </w:r>
    </w:p>
    <w:p w:rsidR="00423E26" w:rsidRDefault="00423E26" w:rsidP="009A5D64">
      <w:pPr>
        <w:pStyle w:val="NoSpacing"/>
        <w:spacing w:line="276" w:lineRule="auto"/>
        <w:jc w:val="both"/>
        <w:rPr>
          <w:b/>
          <w:i/>
          <w:kern w:val="28"/>
          <w:sz w:val="24"/>
          <w:szCs w:val="24"/>
          <w:u w:val="single"/>
        </w:rPr>
      </w:pPr>
    </w:p>
    <w:p w:rsidR="00423E26" w:rsidRDefault="00423E26" w:rsidP="009A5D64">
      <w:pPr>
        <w:pStyle w:val="NoSpacing"/>
        <w:spacing w:line="276" w:lineRule="auto"/>
        <w:jc w:val="both"/>
        <w:rPr>
          <w:b/>
          <w:i/>
          <w:kern w:val="28"/>
          <w:sz w:val="24"/>
          <w:szCs w:val="24"/>
          <w:u w:val="single"/>
        </w:rPr>
      </w:pPr>
    </w:p>
    <w:tbl>
      <w:tblPr>
        <w:tblW w:w="0" w:type="auto"/>
        <w:tblCellSpacing w:w="15" w:type="dxa"/>
        <w:tblCellMar>
          <w:top w:w="15" w:type="dxa"/>
          <w:left w:w="15" w:type="dxa"/>
          <w:bottom w:w="15" w:type="dxa"/>
          <w:right w:w="15" w:type="dxa"/>
        </w:tblCellMar>
        <w:tblLook w:val="00A0"/>
      </w:tblPr>
      <w:tblGrid>
        <w:gridCol w:w="4564"/>
        <w:gridCol w:w="3883"/>
        <w:gridCol w:w="171"/>
        <w:gridCol w:w="1110"/>
      </w:tblGrid>
      <w:tr w:rsidR="00423E26" w:rsidRPr="00F83355" w:rsidTr="00AF1D7C">
        <w:trPr>
          <w:tblCellSpacing w:w="15" w:type="dxa"/>
        </w:trPr>
        <w:tc>
          <w:tcPr>
            <w:tcW w:w="0" w:type="auto"/>
          </w:tcPr>
          <w:p w:rsidR="00423E26" w:rsidRPr="00AF1D7C" w:rsidRDefault="00423E26" w:rsidP="00AF1D7C">
            <w:pPr>
              <w:spacing w:line="240" w:lineRule="auto"/>
              <w:rPr>
                <w:sz w:val="26"/>
                <w:szCs w:val="26"/>
                <w:lang w:eastAsia="it-IT"/>
              </w:rPr>
            </w:pPr>
            <w:r w:rsidRPr="00AF1D7C">
              <w:rPr>
                <w:b/>
                <w:bCs/>
                <w:sz w:val="26"/>
                <w:szCs w:val="26"/>
                <w:lang w:eastAsia="it-IT"/>
              </w:rPr>
              <w:t>Distribuzione di frequenza:</w:t>
            </w:r>
            <w:r w:rsidRPr="00AF1D7C">
              <w:rPr>
                <w:sz w:val="26"/>
                <w:szCs w:val="26"/>
                <w:lang w:eastAsia="it-IT"/>
              </w:rPr>
              <w:br/>
            </w:r>
            <w:r w:rsidRPr="00AF1D7C">
              <w:rPr>
                <w:b/>
                <w:bCs/>
                <w:sz w:val="26"/>
                <w:szCs w:val="26"/>
                <w:lang w:eastAsia="it-IT"/>
              </w:rPr>
              <w:t>V22b</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15"/>
                      <w:szCs w:val="15"/>
                      <w:lang w:eastAsia="it-IT"/>
                    </w:rPr>
                    <w:t>Frequenza</w:t>
                  </w:r>
                  <w:r w:rsidRPr="00AF1D7C">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15"/>
                      <w:szCs w:val="15"/>
                      <w:lang w:eastAsia="it-IT"/>
                    </w:rPr>
                    <w:t>Percent.</w:t>
                  </w:r>
                  <w:r w:rsidRPr="00AF1D7C">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15"/>
                      <w:szCs w:val="15"/>
                      <w:lang w:eastAsia="it-IT"/>
                    </w:rPr>
                    <w:t>Frequenza</w:t>
                  </w:r>
                  <w:r w:rsidRPr="00AF1D7C">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15"/>
                      <w:szCs w:val="15"/>
                      <w:lang w:eastAsia="it-IT"/>
                    </w:rPr>
                    <w:t>Percent.</w:t>
                  </w:r>
                  <w:r w:rsidRPr="00AF1D7C">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15"/>
                      <w:szCs w:val="15"/>
                      <w:lang w:eastAsia="it-IT"/>
                    </w:rPr>
                    <w:t>59%:88%</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26%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15"/>
                      <w:szCs w:val="15"/>
                      <w:lang w:eastAsia="it-IT"/>
                    </w:rPr>
                    <w:t>12%:41%</w:t>
                  </w:r>
                </w:p>
              </w:tc>
            </w:tr>
          </w:tbl>
          <w:p w:rsidR="00423E26" w:rsidRPr="00AF1D7C" w:rsidRDefault="00423E26" w:rsidP="00AF1D7C">
            <w:pPr>
              <w:spacing w:line="240" w:lineRule="auto"/>
              <w:rPr>
                <w:sz w:val="26"/>
                <w:szCs w:val="26"/>
                <w:lang w:eastAsia="it-IT"/>
              </w:rPr>
            </w:pPr>
            <w:r w:rsidRPr="00AF1D7C">
              <w:rPr>
                <w:sz w:val="26"/>
                <w:szCs w:val="26"/>
                <w:lang w:eastAsia="it-IT"/>
              </w:rPr>
              <w:br/>
            </w:r>
            <w:r w:rsidRPr="00AF1D7C">
              <w:rPr>
                <w:b/>
                <w:bCs/>
                <w:sz w:val="26"/>
                <w:szCs w:val="26"/>
                <w:lang w:eastAsia="it-IT"/>
              </w:rPr>
              <w:t>Campione</w:t>
            </w:r>
            <w:r w:rsidRPr="00AF1D7C">
              <w:rPr>
                <w:sz w:val="26"/>
                <w:szCs w:val="26"/>
                <w:lang w:eastAsia="it-IT"/>
              </w:rPr>
              <w:t>:</w:t>
            </w:r>
            <w:r w:rsidRPr="00AF1D7C">
              <w:rPr>
                <w:sz w:val="26"/>
                <w:szCs w:val="26"/>
                <w:lang w:eastAsia="it-IT"/>
              </w:rPr>
              <w:br/>
              <w:t>Numero di casi= 34</w:t>
            </w:r>
            <w:r w:rsidRPr="00AF1D7C">
              <w:rPr>
                <w:sz w:val="26"/>
                <w:szCs w:val="26"/>
                <w:lang w:eastAsia="it-IT"/>
              </w:rPr>
              <w:br/>
              <w:t>Indici di tendenza centrale:</w:t>
            </w:r>
            <w:r w:rsidRPr="00AF1D7C">
              <w:rPr>
                <w:sz w:val="26"/>
                <w:szCs w:val="26"/>
                <w:lang w:eastAsia="it-IT"/>
              </w:rPr>
              <w:br/>
              <w:t>  Moda = 1</w:t>
            </w:r>
            <w:r w:rsidRPr="00AF1D7C">
              <w:rPr>
                <w:sz w:val="26"/>
                <w:szCs w:val="26"/>
                <w:lang w:eastAsia="it-IT"/>
              </w:rPr>
              <w:br/>
              <w:t>  Mediana = 1</w:t>
            </w:r>
            <w:r w:rsidRPr="00AF1D7C">
              <w:rPr>
                <w:sz w:val="26"/>
                <w:szCs w:val="26"/>
                <w:lang w:eastAsia="it-IT"/>
              </w:rPr>
              <w:br/>
              <w:t>  Media = 1.26</w:t>
            </w:r>
            <w:r w:rsidRPr="00AF1D7C">
              <w:rPr>
                <w:sz w:val="26"/>
                <w:szCs w:val="26"/>
                <w:lang w:eastAsia="it-IT"/>
              </w:rPr>
              <w:br/>
              <w:t>Indici di dispersione:</w:t>
            </w:r>
            <w:r w:rsidRPr="00AF1D7C">
              <w:rPr>
                <w:sz w:val="26"/>
                <w:szCs w:val="26"/>
                <w:lang w:eastAsia="it-IT"/>
              </w:rPr>
              <w:br/>
              <w:t>  Squilibrio = 0.61</w:t>
            </w:r>
            <w:r w:rsidRPr="00AF1D7C">
              <w:rPr>
                <w:sz w:val="26"/>
                <w:szCs w:val="26"/>
                <w:lang w:eastAsia="it-IT"/>
              </w:rPr>
              <w:br/>
              <w:t>  Campo di variazione = 1</w:t>
            </w:r>
            <w:r w:rsidRPr="00AF1D7C">
              <w:rPr>
                <w:sz w:val="26"/>
                <w:szCs w:val="26"/>
                <w:lang w:eastAsia="it-IT"/>
              </w:rPr>
              <w:br/>
              <w:t>  Differenza interquartilica = 1</w:t>
            </w:r>
            <w:r w:rsidRPr="00AF1D7C">
              <w:rPr>
                <w:sz w:val="26"/>
                <w:szCs w:val="26"/>
                <w:lang w:eastAsia="it-IT"/>
              </w:rPr>
              <w:br/>
              <w:t xml:space="preserve">  Scarto tipo = 0.44 </w:t>
            </w:r>
          </w:p>
          <w:p w:rsidR="00423E26" w:rsidRPr="00AF1D7C" w:rsidRDefault="00423E26" w:rsidP="00AF1D7C">
            <w:pPr>
              <w:spacing w:before="100" w:beforeAutospacing="1" w:after="100" w:afterAutospacing="1" w:line="240" w:lineRule="auto"/>
              <w:rPr>
                <w:sz w:val="26"/>
                <w:szCs w:val="26"/>
                <w:lang w:eastAsia="it-IT"/>
              </w:rPr>
            </w:pPr>
            <w:r w:rsidRPr="00AF1D7C">
              <w:rPr>
                <w:b/>
                <w:bCs/>
                <w:sz w:val="26"/>
                <w:szCs w:val="26"/>
                <w:lang w:eastAsia="it-IT"/>
              </w:rPr>
              <w:t>Popolazione</w:t>
            </w:r>
            <w:r w:rsidRPr="00AF1D7C">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da 1.12 a 1.41</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AF1D7C" w:rsidRDefault="00423E26" w:rsidP="00AF1D7C">
                  <w:pPr>
                    <w:spacing w:line="240" w:lineRule="auto"/>
                    <w:rPr>
                      <w:sz w:val="26"/>
                      <w:szCs w:val="26"/>
                      <w:lang w:eastAsia="it-IT"/>
                    </w:rPr>
                  </w:pPr>
                  <w:r w:rsidRPr="00AF1D7C">
                    <w:rPr>
                      <w:sz w:val="26"/>
                      <w:szCs w:val="26"/>
                      <w:lang w:eastAsia="it-IT"/>
                    </w:rPr>
                    <w:t>da 0.36 a 0.58</w:t>
                  </w:r>
                </w:p>
              </w:tc>
            </w:tr>
          </w:tbl>
          <w:p w:rsidR="00423E26" w:rsidRPr="00AF1D7C" w:rsidRDefault="00423E26" w:rsidP="00AF1D7C">
            <w:pPr>
              <w:spacing w:line="240" w:lineRule="auto"/>
              <w:rPr>
                <w:rFonts w:ascii="Times New Roman" w:hAnsi="Times New Roman" w:cs="Times New Roman"/>
                <w:sz w:val="24"/>
                <w:szCs w:val="24"/>
                <w:lang w:eastAsia="it-IT"/>
              </w:rPr>
            </w:pPr>
          </w:p>
        </w:tc>
        <w:tc>
          <w:tcPr>
            <w:tcW w:w="4500" w:type="dxa"/>
          </w:tcPr>
          <w:p w:rsidR="00423E26" w:rsidRPr="00AF1D7C" w:rsidRDefault="00423E26" w:rsidP="00AF1D7C">
            <w:pPr>
              <w:spacing w:before="100" w:beforeAutospacing="1" w:after="100" w:afterAutospacing="1" w:line="240" w:lineRule="auto"/>
              <w:jc w:val="right"/>
              <w:rPr>
                <w:sz w:val="26"/>
                <w:szCs w:val="26"/>
                <w:lang w:eastAsia="it-IT"/>
              </w:rPr>
            </w:pPr>
            <w:r w:rsidRPr="00AF1D7C">
              <w:rPr>
                <w:sz w:val="26"/>
                <w:szCs w:val="26"/>
                <w:lang w:eastAsia="it-IT"/>
              </w:rPr>
              <w:t xml:space="preserve">  </w:t>
            </w:r>
          </w:p>
          <w:tbl>
            <w:tblPr>
              <w:tblW w:w="0" w:type="auto"/>
              <w:jc w:val="right"/>
              <w:tblCellSpacing w:w="15" w:type="dxa"/>
              <w:tblCellMar>
                <w:left w:w="0" w:type="dxa"/>
                <w:right w:w="0" w:type="dxa"/>
              </w:tblCellMar>
              <w:tblLook w:val="00A0"/>
            </w:tblPr>
            <w:tblGrid>
              <w:gridCol w:w="566"/>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AF1D7C" w:rsidRDefault="00423E26" w:rsidP="00AF1D7C">
                        <w:pPr>
                          <w:spacing w:line="240" w:lineRule="auto"/>
                          <w:jc w:val="center"/>
                          <w:rPr>
                            <w:sz w:val="26"/>
                            <w:szCs w:val="26"/>
                            <w:lang w:eastAsia="it-IT"/>
                          </w:rPr>
                        </w:pPr>
                        <w:r w:rsidRPr="00AF1D7C">
                          <w:rPr>
                            <w:sz w:val="26"/>
                            <w:szCs w:val="26"/>
                            <w:lang w:eastAsia="it-IT"/>
                          </w:rPr>
                          <w:t>74%</w:t>
                        </w:r>
                      </w:p>
                    </w:tc>
                  </w:tr>
                  <w:tr w:rsidR="00423E26" w:rsidRPr="00F83355">
                    <w:trPr>
                      <w:trHeight w:val="1500"/>
                      <w:tblCellSpacing w:w="0" w:type="dxa"/>
                      <w:jc w:val="center"/>
                    </w:trPr>
                    <w:tc>
                      <w:tcPr>
                        <w:tcW w:w="0" w:type="auto"/>
                        <w:shd w:val="clear" w:color="auto" w:fill="C0D0C0"/>
                        <w:vAlign w:val="bottom"/>
                      </w:tcPr>
                      <w:p w:rsidR="00423E26" w:rsidRPr="00AF1D7C" w:rsidRDefault="00423E26" w:rsidP="00AF1D7C">
                        <w:pPr>
                          <w:spacing w:line="240" w:lineRule="auto"/>
                          <w:jc w:val="center"/>
                          <w:rPr>
                            <w:sz w:val="26"/>
                            <w:szCs w:val="26"/>
                            <w:lang w:eastAsia="it-IT"/>
                          </w:rPr>
                        </w:pPr>
                      </w:p>
                    </w:tc>
                  </w:tr>
                </w:tbl>
                <w:p w:rsidR="00423E26" w:rsidRPr="00AF1D7C" w:rsidRDefault="00423E26" w:rsidP="00AF1D7C">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AF1D7C" w:rsidRDefault="00423E26" w:rsidP="00AF1D7C">
                        <w:pPr>
                          <w:spacing w:line="240" w:lineRule="auto"/>
                          <w:jc w:val="center"/>
                          <w:rPr>
                            <w:sz w:val="26"/>
                            <w:szCs w:val="26"/>
                            <w:lang w:eastAsia="it-IT"/>
                          </w:rPr>
                        </w:pPr>
                        <w:r w:rsidRPr="00AF1D7C">
                          <w:rPr>
                            <w:sz w:val="26"/>
                            <w:szCs w:val="26"/>
                            <w:lang w:eastAsia="it-IT"/>
                          </w:rPr>
                          <w:t>26%</w:t>
                        </w:r>
                      </w:p>
                    </w:tc>
                  </w:tr>
                  <w:tr w:rsidR="00423E26" w:rsidRPr="00F83355">
                    <w:trPr>
                      <w:trHeight w:val="525"/>
                      <w:tblCellSpacing w:w="0" w:type="dxa"/>
                      <w:jc w:val="center"/>
                    </w:trPr>
                    <w:tc>
                      <w:tcPr>
                        <w:tcW w:w="0" w:type="auto"/>
                        <w:shd w:val="clear" w:color="auto" w:fill="C0D0C0"/>
                        <w:vAlign w:val="bottom"/>
                      </w:tcPr>
                      <w:p w:rsidR="00423E26" w:rsidRPr="00AF1D7C" w:rsidRDefault="00423E26" w:rsidP="00AF1D7C">
                        <w:pPr>
                          <w:spacing w:line="240" w:lineRule="auto"/>
                          <w:jc w:val="center"/>
                          <w:rPr>
                            <w:sz w:val="26"/>
                            <w:szCs w:val="26"/>
                            <w:lang w:eastAsia="it-IT"/>
                          </w:rPr>
                        </w:pPr>
                      </w:p>
                    </w:tc>
                  </w:tr>
                </w:tbl>
                <w:p w:rsidR="00423E26" w:rsidRPr="00AF1D7C" w:rsidRDefault="00423E26" w:rsidP="00AF1D7C">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AF1D7C" w:rsidRDefault="00423E26" w:rsidP="00AF1D7C">
                  <w:pPr>
                    <w:spacing w:line="240" w:lineRule="auto"/>
                    <w:jc w:val="center"/>
                    <w:rPr>
                      <w:sz w:val="26"/>
                      <w:szCs w:val="26"/>
                      <w:lang w:eastAsia="it-IT"/>
                    </w:rPr>
                  </w:pPr>
                  <w:r w:rsidRPr="00AF1D7C">
                    <w:rPr>
                      <w:sz w:val="26"/>
                      <w:szCs w:val="26"/>
                      <w:lang w:eastAsia="it-IT"/>
                    </w:rPr>
                    <w:t>25</w:t>
                  </w:r>
                </w:p>
              </w:tc>
              <w:tc>
                <w:tcPr>
                  <w:tcW w:w="0" w:type="auto"/>
                  <w:shd w:val="clear" w:color="auto" w:fill="E0E0E0"/>
                  <w:vAlign w:val="center"/>
                </w:tcPr>
                <w:p w:rsidR="00423E26" w:rsidRPr="00AF1D7C" w:rsidRDefault="00423E26" w:rsidP="00AF1D7C">
                  <w:pPr>
                    <w:spacing w:line="240" w:lineRule="auto"/>
                    <w:jc w:val="center"/>
                    <w:rPr>
                      <w:sz w:val="26"/>
                      <w:szCs w:val="26"/>
                      <w:lang w:eastAsia="it-IT"/>
                    </w:rPr>
                  </w:pPr>
                  <w:r w:rsidRPr="00AF1D7C">
                    <w:rPr>
                      <w:sz w:val="26"/>
                      <w:szCs w:val="26"/>
                      <w:lang w:eastAsia="it-IT"/>
                    </w:rPr>
                    <w:t>9</w:t>
                  </w:r>
                </w:p>
              </w:tc>
            </w:tr>
            <w:tr w:rsidR="00423E26" w:rsidRPr="00F83355">
              <w:trPr>
                <w:tblCellSpacing w:w="15" w:type="dxa"/>
                <w:jc w:val="right"/>
              </w:trPr>
              <w:tc>
                <w:tcPr>
                  <w:tcW w:w="0" w:type="auto"/>
                  <w:shd w:val="clear" w:color="auto" w:fill="E0E0E0"/>
                  <w:vAlign w:val="center"/>
                </w:tcPr>
                <w:p w:rsidR="00423E26" w:rsidRPr="00AF1D7C" w:rsidRDefault="00423E26" w:rsidP="00AF1D7C">
                  <w:pPr>
                    <w:spacing w:line="240" w:lineRule="auto"/>
                    <w:jc w:val="center"/>
                    <w:rPr>
                      <w:sz w:val="26"/>
                      <w:szCs w:val="26"/>
                      <w:lang w:eastAsia="it-IT"/>
                    </w:rPr>
                  </w:pPr>
                  <w:r w:rsidRPr="00AF1D7C">
                    <w:rPr>
                      <w:sz w:val="26"/>
                      <w:szCs w:val="26"/>
                      <w:lang w:eastAsia="it-IT"/>
                    </w:rPr>
                    <w:t>1</w:t>
                  </w:r>
                </w:p>
              </w:tc>
              <w:tc>
                <w:tcPr>
                  <w:tcW w:w="0" w:type="auto"/>
                  <w:shd w:val="clear" w:color="auto" w:fill="E0E0E0"/>
                  <w:vAlign w:val="center"/>
                </w:tcPr>
                <w:p w:rsidR="00423E26" w:rsidRPr="00AF1D7C" w:rsidRDefault="00423E26" w:rsidP="00AF1D7C">
                  <w:pPr>
                    <w:spacing w:line="240" w:lineRule="auto"/>
                    <w:jc w:val="center"/>
                    <w:rPr>
                      <w:sz w:val="26"/>
                      <w:szCs w:val="26"/>
                      <w:lang w:eastAsia="it-IT"/>
                    </w:rPr>
                  </w:pPr>
                  <w:r w:rsidRPr="00AF1D7C">
                    <w:rPr>
                      <w:sz w:val="26"/>
                      <w:szCs w:val="26"/>
                      <w:lang w:eastAsia="it-IT"/>
                    </w:rPr>
                    <w:t>2</w:t>
                  </w:r>
                </w:p>
              </w:tc>
            </w:tr>
          </w:tbl>
          <w:p w:rsidR="00423E26" w:rsidRPr="00AF1D7C" w:rsidRDefault="00423E26" w:rsidP="00AF1D7C">
            <w:pPr>
              <w:spacing w:line="240" w:lineRule="auto"/>
              <w:rPr>
                <w:rFonts w:ascii="Times New Roman" w:hAnsi="Times New Roman" w:cs="Times New Roman"/>
                <w:sz w:val="24"/>
                <w:szCs w:val="24"/>
                <w:lang w:eastAsia="it-IT"/>
              </w:rPr>
            </w:pPr>
          </w:p>
        </w:tc>
        <w:tc>
          <w:tcPr>
            <w:tcW w:w="150" w:type="dxa"/>
            <w:vAlign w:val="center"/>
          </w:tcPr>
          <w:p w:rsidR="00423E26" w:rsidRPr="00AF1D7C" w:rsidRDefault="00423E26" w:rsidP="00AF1D7C">
            <w:pPr>
              <w:spacing w:line="240" w:lineRule="auto"/>
              <w:rPr>
                <w:sz w:val="26"/>
                <w:szCs w:val="26"/>
                <w:lang w:eastAsia="it-IT"/>
              </w:rPr>
            </w:pPr>
            <w:r w:rsidRPr="00AF1D7C">
              <w:rPr>
                <w:sz w:val="26"/>
                <w:szCs w:val="26"/>
                <w:lang w:eastAsia="it-IT"/>
              </w:rPr>
              <w:t> </w:t>
            </w:r>
          </w:p>
        </w:tc>
        <w:tc>
          <w:tcPr>
            <w:tcW w:w="0" w:type="auto"/>
          </w:tcPr>
          <w:p w:rsidR="00423E26" w:rsidRPr="00AF1D7C" w:rsidRDefault="00423E26" w:rsidP="00AF1D7C">
            <w:pPr>
              <w:spacing w:before="100" w:beforeAutospacing="1" w:after="100" w:afterAutospacing="1" w:line="240" w:lineRule="auto"/>
              <w:rPr>
                <w:sz w:val="26"/>
                <w:szCs w:val="26"/>
                <w:lang w:eastAsia="it-IT"/>
              </w:rPr>
            </w:pPr>
            <w:r w:rsidRPr="00AF1D7C">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1035"/>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005"/>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698"/>
                        </w:tblGrid>
                        <w:tr w:rsidR="00423E26" w:rsidRPr="00F83355">
                          <w:trPr>
                            <w:tblCellSpacing w:w="30" w:type="dxa"/>
                          </w:trPr>
                          <w:tc>
                            <w:tcPr>
                              <w:tcW w:w="0" w:type="auto"/>
                              <w:shd w:val="clear" w:color="auto" w:fill="C0D0C0"/>
                              <w:noWrap/>
                              <w:vAlign w:val="center"/>
                            </w:tcPr>
                            <w:p w:rsidR="00423E26" w:rsidRPr="00AF1D7C" w:rsidRDefault="00423E26" w:rsidP="00AF1D7C">
                              <w:pPr>
                                <w:spacing w:line="240" w:lineRule="auto"/>
                                <w:rPr>
                                  <w:sz w:val="26"/>
                                  <w:szCs w:val="26"/>
                                  <w:lang w:eastAsia="it-IT"/>
                                </w:rPr>
                              </w:pPr>
                              <w:r w:rsidRPr="00AF1D7C">
                                <w:rPr>
                                  <w:sz w:val="26"/>
                                  <w:szCs w:val="26"/>
                                  <w:lang w:eastAsia="it-IT"/>
                                </w:rPr>
                                <w:t>   </w:t>
                              </w:r>
                            </w:p>
                          </w:tc>
                          <w:tc>
                            <w:tcPr>
                              <w:tcW w:w="0" w:type="auto"/>
                              <w:noWrap/>
                              <w:vAlign w:val="center"/>
                            </w:tcPr>
                            <w:p w:rsidR="00423E26" w:rsidRPr="00AF1D7C" w:rsidRDefault="00423E26" w:rsidP="00AF1D7C">
                              <w:pPr>
                                <w:spacing w:line="240" w:lineRule="auto"/>
                                <w:rPr>
                                  <w:sz w:val="26"/>
                                  <w:szCs w:val="26"/>
                                  <w:lang w:eastAsia="it-IT"/>
                                </w:rPr>
                              </w:pPr>
                              <w:r w:rsidRPr="00AF1D7C">
                                <w:rPr>
                                  <w:sz w:val="26"/>
                                  <w:szCs w:val="26"/>
                                  <w:lang w:eastAsia="it-IT"/>
                                </w:rPr>
                                <w:t>V22b</w:t>
                              </w:r>
                            </w:p>
                          </w:tc>
                        </w:tr>
                      </w:tbl>
                      <w:p w:rsidR="00423E26" w:rsidRPr="00AF1D7C" w:rsidRDefault="00423E26" w:rsidP="00AF1D7C">
                        <w:pPr>
                          <w:spacing w:line="240" w:lineRule="auto"/>
                          <w:rPr>
                            <w:sz w:val="26"/>
                            <w:szCs w:val="26"/>
                            <w:lang w:eastAsia="it-IT"/>
                          </w:rPr>
                        </w:pPr>
                      </w:p>
                    </w:tc>
                  </w:tr>
                </w:tbl>
                <w:p w:rsidR="00423E26" w:rsidRPr="00AF1D7C" w:rsidRDefault="00423E26" w:rsidP="00AF1D7C">
                  <w:pPr>
                    <w:spacing w:line="240" w:lineRule="auto"/>
                    <w:rPr>
                      <w:sz w:val="26"/>
                      <w:szCs w:val="26"/>
                      <w:lang w:eastAsia="it-IT"/>
                    </w:rPr>
                  </w:pPr>
                </w:p>
              </w:tc>
            </w:tr>
          </w:tbl>
          <w:p w:rsidR="00423E26" w:rsidRPr="00AF1D7C" w:rsidRDefault="00423E26" w:rsidP="00AF1D7C">
            <w:pPr>
              <w:spacing w:line="240" w:lineRule="auto"/>
              <w:rPr>
                <w:rFonts w:ascii="Times New Roman" w:hAnsi="Times New Roman" w:cs="Times New Roman"/>
                <w:sz w:val="24"/>
                <w:szCs w:val="24"/>
                <w:lang w:eastAsia="it-IT"/>
              </w:rPr>
            </w:pPr>
          </w:p>
        </w:tc>
      </w:tr>
    </w:tbl>
    <w:p w:rsidR="00423E26" w:rsidRDefault="00423E26" w:rsidP="009A5D64">
      <w:pPr>
        <w:pStyle w:val="NoSpacing"/>
        <w:spacing w:line="276" w:lineRule="auto"/>
        <w:jc w:val="both"/>
        <w:rPr>
          <w:b/>
          <w:i/>
          <w:kern w:val="28"/>
          <w:sz w:val="24"/>
          <w:szCs w:val="24"/>
          <w:u w:val="single"/>
        </w:rPr>
      </w:pPr>
    </w:p>
    <w:p w:rsidR="00423E26" w:rsidRDefault="00423E26" w:rsidP="00B84F10">
      <w:pPr>
        <w:pStyle w:val="NoSpacing"/>
        <w:spacing w:line="276" w:lineRule="auto"/>
        <w:jc w:val="center"/>
        <w:rPr>
          <w:sz w:val="28"/>
          <w:szCs w:val="24"/>
        </w:rPr>
      </w:pPr>
      <w:r w:rsidRPr="00F83355">
        <w:rPr>
          <w:noProof/>
          <w:sz w:val="28"/>
          <w:szCs w:val="24"/>
          <w:lang w:eastAsia="it-IT"/>
        </w:rPr>
        <w:object w:dxaOrig="5837" w:dyaOrig="2362">
          <v:shape id="_x0000_i1035" type="#_x0000_t75" style="width:291.75pt;height:118.5pt;visibility:visible" o:ole="">
            <v:imagedata r:id="rId35" o:title="" cropbottom="-111f"/>
            <o:lock v:ext="edit" aspectratio="f"/>
          </v:shape>
          <o:OLEObject Type="Embed" ProgID="Excel.Chart.8" ShapeID="_x0000_i1035" DrawAspect="Content" ObjectID="_1327165902" r:id="rId36"/>
        </w:object>
      </w:r>
    </w:p>
    <w:p w:rsidR="00423E26" w:rsidRDefault="00423E26" w:rsidP="009A5D64">
      <w:pPr>
        <w:pStyle w:val="NoSpacing"/>
        <w:spacing w:line="276" w:lineRule="auto"/>
        <w:jc w:val="both"/>
        <w:rPr>
          <w:kern w:val="28"/>
          <w:sz w:val="24"/>
          <w:szCs w:val="24"/>
        </w:rPr>
      </w:pPr>
      <w:r w:rsidRPr="0033157B">
        <w:rPr>
          <w:kern w:val="28"/>
          <w:sz w:val="24"/>
          <w:szCs w:val="24"/>
        </w:rPr>
        <w:t xml:space="preserve">A </w:t>
      </w:r>
      <w:r>
        <w:rPr>
          <w:kern w:val="28"/>
          <w:sz w:val="24"/>
          <w:szCs w:val="24"/>
        </w:rPr>
        <w:t>questa domanda il 74% dei soggetti intervistati ha risposto che quando gioca “fa finta di essere…”. Dalla ricerca è emerso che quasi la metà dei soggetti, nel gioco libero, interpreta il personaggio del suo cartone animato preferito.</w:t>
      </w:r>
    </w:p>
    <w:p w:rsidR="00423E26" w:rsidRDefault="00423E26" w:rsidP="009A5D64">
      <w:pPr>
        <w:pStyle w:val="NoSpacing"/>
        <w:spacing w:line="276" w:lineRule="auto"/>
        <w:jc w:val="both"/>
        <w:rPr>
          <w:b/>
          <w:i/>
          <w:kern w:val="28"/>
          <w:sz w:val="24"/>
          <w:szCs w:val="24"/>
          <w:u w:val="single"/>
        </w:rPr>
      </w:pPr>
      <w:r>
        <w:rPr>
          <w:kern w:val="28"/>
          <w:sz w:val="24"/>
          <w:szCs w:val="24"/>
        </w:rPr>
        <w:t>La vastità dei programmi trasmessi e dei canali riservati a tali programmi, non permette di rilevare una maggioranza significativa, ma è possibile evidenziare alcuni tra i titoli e i personaggi che maggiormente ricorrono tra le preferenze dei bambini, quali “Gormiti” per i maschietti, “Winx” per le femminucce, “Teletubbies” per i più piccoli, e Scooby Doo che ricorre tra le preferenze di entrambi i sessi.</w:t>
      </w:r>
    </w:p>
    <w:p w:rsidR="00423E26" w:rsidRDefault="00423E26" w:rsidP="009A5D64">
      <w:pPr>
        <w:pStyle w:val="NoSpacing"/>
        <w:spacing w:line="276" w:lineRule="auto"/>
        <w:jc w:val="both"/>
        <w:rPr>
          <w:kern w:val="28"/>
          <w:sz w:val="24"/>
          <w:szCs w:val="24"/>
        </w:rPr>
      </w:pPr>
      <w:r>
        <w:rPr>
          <w:kern w:val="28"/>
          <w:sz w:val="24"/>
          <w:szCs w:val="24"/>
        </w:rPr>
        <w:t>Un’a</w:t>
      </w:r>
      <w:r w:rsidRPr="00772138">
        <w:rPr>
          <w:kern w:val="28"/>
          <w:sz w:val="24"/>
          <w:szCs w:val="24"/>
        </w:rPr>
        <w:t xml:space="preserve">ltro dato significato è possibile </w:t>
      </w:r>
      <w:r>
        <w:rPr>
          <w:kern w:val="28"/>
          <w:sz w:val="24"/>
          <w:szCs w:val="24"/>
        </w:rPr>
        <w:t>riscontrarlo dalle risposte date alla seguente domanda:</w:t>
      </w:r>
    </w:p>
    <w:p w:rsidR="00423E26" w:rsidRDefault="00423E26" w:rsidP="009A5D64">
      <w:pPr>
        <w:pStyle w:val="NoSpacing"/>
        <w:spacing w:line="276" w:lineRule="auto"/>
        <w:jc w:val="both"/>
        <w:rPr>
          <w:kern w:val="28"/>
          <w:sz w:val="24"/>
          <w:szCs w:val="24"/>
        </w:rPr>
      </w:pPr>
    </w:p>
    <w:p w:rsidR="00423E26" w:rsidRDefault="00423E26" w:rsidP="00772138">
      <w:pPr>
        <w:pStyle w:val="ListParagraph"/>
        <w:numPr>
          <w:ilvl w:val="0"/>
          <w:numId w:val="15"/>
        </w:numPr>
        <w:spacing w:line="240" w:lineRule="auto"/>
        <w:rPr>
          <w:sz w:val="24"/>
          <w:szCs w:val="24"/>
        </w:rPr>
      </w:pPr>
      <w:r w:rsidRPr="00772138">
        <w:rPr>
          <w:kern w:val="28"/>
          <w:sz w:val="24"/>
          <w:szCs w:val="24"/>
        </w:rPr>
        <w:t xml:space="preserve">Domanda 24: </w:t>
      </w:r>
      <w:r w:rsidRPr="00772138">
        <w:rPr>
          <w:sz w:val="24"/>
          <w:szCs w:val="24"/>
        </w:rPr>
        <w:t xml:space="preserve">La scelta della “Maschera di Carnevale” è legata ad un personaggio </w:t>
      </w:r>
    </w:p>
    <w:p w:rsidR="00423E26" w:rsidRPr="00772138" w:rsidRDefault="00423E26" w:rsidP="00772138">
      <w:pPr>
        <w:pStyle w:val="ListParagraph"/>
        <w:spacing w:line="240" w:lineRule="auto"/>
        <w:rPr>
          <w:sz w:val="24"/>
          <w:szCs w:val="24"/>
        </w:rPr>
      </w:pPr>
      <w:r>
        <w:rPr>
          <w:sz w:val="24"/>
          <w:szCs w:val="24"/>
        </w:rPr>
        <w:t xml:space="preserve">    </w:t>
      </w:r>
      <w:r>
        <w:rPr>
          <w:sz w:val="24"/>
          <w:szCs w:val="24"/>
        </w:rPr>
        <w:tab/>
      </w:r>
      <w:r>
        <w:rPr>
          <w:sz w:val="24"/>
          <w:szCs w:val="24"/>
        </w:rPr>
        <w:tab/>
        <w:t xml:space="preserve">  </w:t>
      </w:r>
      <w:r w:rsidRPr="00772138">
        <w:rPr>
          <w:sz w:val="24"/>
          <w:szCs w:val="24"/>
        </w:rPr>
        <w:t>dei cartoni animati?</w:t>
      </w:r>
    </w:p>
    <w:p w:rsidR="00423E26" w:rsidRPr="00772138" w:rsidRDefault="00423E26" w:rsidP="00772138">
      <w:pPr>
        <w:spacing w:line="240" w:lineRule="auto"/>
        <w:ind w:left="360"/>
        <w:rPr>
          <w:sz w:val="24"/>
          <w:szCs w:val="24"/>
        </w:rPr>
      </w:pPr>
    </w:p>
    <w:tbl>
      <w:tblPr>
        <w:tblW w:w="0" w:type="auto"/>
        <w:tblCellSpacing w:w="15" w:type="dxa"/>
        <w:tblCellMar>
          <w:top w:w="15" w:type="dxa"/>
          <w:left w:w="15" w:type="dxa"/>
          <w:bottom w:w="15" w:type="dxa"/>
          <w:right w:w="15" w:type="dxa"/>
        </w:tblCellMar>
        <w:tblLook w:val="00A0"/>
      </w:tblPr>
      <w:tblGrid>
        <w:gridCol w:w="4564"/>
        <w:gridCol w:w="4026"/>
        <w:gridCol w:w="173"/>
        <w:gridCol w:w="965"/>
      </w:tblGrid>
      <w:tr w:rsidR="00423E26" w:rsidRPr="00F83355" w:rsidTr="00B84F10">
        <w:trPr>
          <w:tblCellSpacing w:w="15" w:type="dxa"/>
        </w:trPr>
        <w:tc>
          <w:tcPr>
            <w:tcW w:w="0" w:type="auto"/>
          </w:tcPr>
          <w:p w:rsidR="00423E26" w:rsidRPr="00B84F10" w:rsidRDefault="00423E26" w:rsidP="00B84F10">
            <w:pPr>
              <w:spacing w:line="240" w:lineRule="auto"/>
              <w:rPr>
                <w:sz w:val="26"/>
                <w:szCs w:val="26"/>
                <w:lang w:eastAsia="it-IT"/>
              </w:rPr>
            </w:pPr>
            <w:r w:rsidRPr="00B84F10">
              <w:rPr>
                <w:b/>
                <w:bCs/>
                <w:sz w:val="26"/>
                <w:szCs w:val="26"/>
                <w:lang w:eastAsia="it-IT"/>
              </w:rPr>
              <w:t>Distribuzione di frequenza:</w:t>
            </w:r>
            <w:r w:rsidRPr="00B84F10">
              <w:rPr>
                <w:sz w:val="26"/>
                <w:szCs w:val="26"/>
                <w:lang w:eastAsia="it-IT"/>
              </w:rPr>
              <w:br/>
            </w:r>
            <w:r w:rsidRPr="00B84F10">
              <w:rPr>
                <w:b/>
                <w:bCs/>
                <w:sz w:val="26"/>
                <w:szCs w:val="26"/>
                <w:lang w:eastAsia="it-IT"/>
              </w:rPr>
              <w:t>V24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15"/>
                      <w:szCs w:val="15"/>
                      <w:lang w:eastAsia="it-IT"/>
                    </w:rPr>
                    <w:t>Frequenza</w:t>
                  </w:r>
                  <w:r w:rsidRPr="00B84F10">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15"/>
                      <w:szCs w:val="15"/>
                      <w:lang w:eastAsia="it-IT"/>
                    </w:rPr>
                    <w:t>Percent.</w:t>
                  </w:r>
                  <w:r w:rsidRPr="00B84F10">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15"/>
                      <w:szCs w:val="15"/>
                      <w:lang w:eastAsia="it-IT"/>
                    </w:rPr>
                    <w:t>Frequenza</w:t>
                  </w:r>
                  <w:r w:rsidRPr="00B84F10">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15"/>
                      <w:szCs w:val="15"/>
                      <w:lang w:eastAsia="it-IT"/>
                    </w:rPr>
                    <w:t>Percent.</w:t>
                  </w:r>
                  <w:r w:rsidRPr="00B84F10">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15"/>
                      <w:szCs w:val="15"/>
                      <w:lang w:eastAsia="it-IT"/>
                    </w:rPr>
                    <w:t>57%:84%</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15"/>
                      <w:szCs w:val="15"/>
                      <w:lang w:eastAsia="it-IT"/>
                    </w:rPr>
                    <w:t>16%:43%</w:t>
                  </w:r>
                </w:p>
              </w:tc>
            </w:tr>
          </w:tbl>
          <w:p w:rsidR="00423E26" w:rsidRPr="00B84F10" w:rsidRDefault="00423E26" w:rsidP="00B84F10">
            <w:pPr>
              <w:spacing w:line="240" w:lineRule="auto"/>
              <w:rPr>
                <w:sz w:val="26"/>
                <w:szCs w:val="26"/>
                <w:lang w:eastAsia="it-IT"/>
              </w:rPr>
            </w:pPr>
            <w:r w:rsidRPr="00B84F10">
              <w:rPr>
                <w:sz w:val="26"/>
                <w:szCs w:val="26"/>
                <w:lang w:eastAsia="it-IT"/>
              </w:rPr>
              <w:br/>
            </w:r>
            <w:r w:rsidRPr="00B84F10">
              <w:rPr>
                <w:b/>
                <w:bCs/>
                <w:sz w:val="26"/>
                <w:szCs w:val="26"/>
                <w:lang w:eastAsia="it-IT"/>
              </w:rPr>
              <w:t>Campione</w:t>
            </w:r>
            <w:r w:rsidRPr="00B84F10">
              <w:rPr>
                <w:sz w:val="26"/>
                <w:szCs w:val="26"/>
                <w:lang w:eastAsia="it-IT"/>
              </w:rPr>
              <w:t>:</w:t>
            </w:r>
            <w:r w:rsidRPr="00B84F10">
              <w:rPr>
                <w:sz w:val="26"/>
                <w:szCs w:val="26"/>
                <w:lang w:eastAsia="it-IT"/>
              </w:rPr>
              <w:br/>
              <w:t>Numero di casi= 44</w:t>
            </w:r>
            <w:r w:rsidRPr="00B84F10">
              <w:rPr>
                <w:sz w:val="26"/>
                <w:szCs w:val="26"/>
                <w:lang w:eastAsia="it-IT"/>
              </w:rPr>
              <w:br/>
              <w:t>Indici di tendenza centrale:</w:t>
            </w:r>
            <w:r w:rsidRPr="00B84F10">
              <w:rPr>
                <w:sz w:val="26"/>
                <w:szCs w:val="26"/>
                <w:lang w:eastAsia="it-IT"/>
              </w:rPr>
              <w:br/>
              <w:t>  Moda = 1</w:t>
            </w:r>
            <w:r w:rsidRPr="00B84F10">
              <w:rPr>
                <w:sz w:val="26"/>
                <w:szCs w:val="26"/>
                <w:lang w:eastAsia="it-IT"/>
              </w:rPr>
              <w:br/>
              <w:t>  Mediana = 1</w:t>
            </w:r>
            <w:r w:rsidRPr="00B84F10">
              <w:rPr>
                <w:sz w:val="26"/>
                <w:szCs w:val="26"/>
                <w:lang w:eastAsia="it-IT"/>
              </w:rPr>
              <w:br/>
              <w:t>  Media = 1.3</w:t>
            </w:r>
            <w:r w:rsidRPr="00B84F10">
              <w:rPr>
                <w:sz w:val="26"/>
                <w:szCs w:val="26"/>
                <w:lang w:eastAsia="it-IT"/>
              </w:rPr>
              <w:br/>
              <w:t>Indici di dispersione:</w:t>
            </w:r>
            <w:r w:rsidRPr="00B84F10">
              <w:rPr>
                <w:sz w:val="26"/>
                <w:szCs w:val="26"/>
                <w:lang w:eastAsia="it-IT"/>
              </w:rPr>
              <w:br/>
              <w:t>  Squilibrio = 0.58</w:t>
            </w:r>
            <w:r w:rsidRPr="00B84F10">
              <w:rPr>
                <w:sz w:val="26"/>
                <w:szCs w:val="26"/>
                <w:lang w:eastAsia="it-IT"/>
              </w:rPr>
              <w:br/>
              <w:t>  Campo di variazione = 1</w:t>
            </w:r>
            <w:r w:rsidRPr="00B84F10">
              <w:rPr>
                <w:sz w:val="26"/>
                <w:szCs w:val="26"/>
                <w:lang w:eastAsia="it-IT"/>
              </w:rPr>
              <w:br/>
              <w:t>  Differenza interquartilica = 1</w:t>
            </w:r>
            <w:r w:rsidRPr="00B84F10">
              <w:rPr>
                <w:sz w:val="26"/>
                <w:szCs w:val="26"/>
                <w:lang w:eastAsia="it-IT"/>
              </w:rPr>
              <w:br/>
              <w:t xml:space="preserve">  Scarto tipo = 0.46 </w:t>
            </w:r>
          </w:p>
          <w:p w:rsidR="00423E26" w:rsidRPr="00B84F10" w:rsidRDefault="00423E26" w:rsidP="00B84F10">
            <w:pPr>
              <w:spacing w:before="100" w:beforeAutospacing="1" w:after="100" w:afterAutospacing="1" w:line="240" w:lineRule="auto"/>
              <w:rPr>
                <w:sz w:val="26"/>
                <w:szCs w:val="26"/>
                <w:lang w:eastAsia="it-IT"/>
              </w:rPr>
            </w:pPr>
            <w:r w:rsidRPr="00B84F10">
              <w:rPr>
                <w:b/>
                <w:bCs/>
                <w:sz w:val="26"/>
                <w:szCs w:val="26"/>
                <w:lang w:eastAsia="it-IT"/>
              </w:rPr>
              <w:t>Popolazione</w:t>
            </w:r>
            <w:r w:rsidRPr="00B84F10">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da 1.16 a 1.43</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84F10" w:rsidRDefault="00423E26" w:rsidP="00B84F10">
                  <w:pPr>
                    <w:spacing w:line="240" w:lineRule="auto"/>
                    <w:rPr>
                      <w:sz w:val="26"/>
                      <w:szCs w:val="26"/>
                      <w:lang w:eastAsia="it-IT"/>
                    </w:rPr>
                  </w:pPr>
                  <w:r w:rsidRPr="00B84F10">
                    <w:rPr>
                      <w:sz w:val="26"/>
                      <w:szCs w:val="26"/>
                      <w:lang w:eastAsia="it-IT"/>
                    </w:rPr>
                    <w:t>da 0.38 a 0.6</w:t>
                  </w:r>
                </w:p>
              </w:tc>
            </w:tr>
          </w:tbl>
          <w:p w:rsidR="00423E26" w:rsidRPr="00B84F10" w:rsidRDefault="00423E26" w:rsidP="00B84F10">
            <w:pPr>
              <w:spacing w:line="240" w:lineRule="auto"/>
              <w:rPr>
                <w:rFonts w:ascii="Times New Roman" w:hAnsi="Times New Roman" w:cs="Times New Roman"/>
                <w:sz w:val="24"/>
                <w:szCs w:val="24"/>
                <w:lang w:eastAsia="it-IT"/>
              </w:rPr>
            </w:pPr>
          </w:p>
        </w:tc>
        <w:tc>
          <w:tcPr>
            <w:tcW w:w="4500" w:type="dxa"/>
          </w:tcPr>
          <w:p w:rsidR="00423E26" w:rsidRPr="00B84F10" w:rsidRDefault="00423E26" w:rsidP="00B84F10">
            <w:pPr>
              <w:spacing w:before="100" w:beforeAutospacing="1" w:after="100" w:afterAutospacing="1" w:line="240" w:lineRule="auto"/>
              <w:jc w:val="right"/>
              <w:rPr>
                <w:sz w:val="26"/>
                <w:szCs w:val="26"/>
                <w:lang w:eastAsia="it-IT"/>
              </w:rPr>
            </w:pPr>
            <w:r w:rsidRPr="00B84F10">
              <w:rPr>
                <w:sz w:val="26"/>
                <w:szCs w:val="26"/>
                <w:lang w:eastAsia="it-IT"/>
              </w:rPr>
              <w:t xml:space="preserve">  </w:t>
            </w:r>
          </w:p>
          <w:tbl>
            <w:tblPr>
              <w:tblW w:w="0" w:type="auto"/>
              <w:jc w:val="right"/>
              <w:tblCellSpacing w:w="15" w:type="dxa"/>
              <w:tblCellMar>
                <w:left w:w="0" w:type="dxa"/>
                <w:right w:w="0" w:type="dxa"/>
              </w:tblCellMar>
              <w:tblLook w:val="00A0"/>
            </w:tblPr>
            <w:tblGrid>
              <w:gridCol w:w="566"/>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B84F10" w:rsidRDefault="00423E26" w:rsidP="00B84F10">
                        <w:pPr>
                          <w:spacing w:line="240" w:lineRule="auto"/>
                          <w:jc w:val="center"/>
                          <w:rPr>
                            <w:sz w:val="26"/>
                            <w:szCs w:val="26"/>
                            <w:lang w:eastAsia="it-IT"/>
                          </w:rPr>
                        </w:pPr>
                        <w:r w:rsidRPr="00B84F10">
                          <w:rPr>
                            <w:sz w:val="26"/>
                            <w:szCs w:val="26"/>
                            <w:lang w:eastAsia="it-IT"/>
                          </w:rPr>
                          <w:t>70%</w:t>
                        </w:r>
                      </w:p>
                    </w:tc>
                  </w:tr>
                  <w:tr w:rsidR="00423E26" w:rsidRPr="00F83355">
                    <w:trPr>
                      <w:trHeight w:val="1500"/>
                      <w:tblCellSpacing w:w="0" w:type="dxa"/>
                      <w:jc w:val="center"/>
                    </w:trPr>
                    <w:tc>
                      <w:tcPr>
                        <w:tcW w:w="0" w:type="auto"/>
                        <w:shd w:val="clear" w:color="auto" w:fill="C0D0C0"/>
                        <w:vAlign w:val="bottom"/>
                      </w:tcPr>
                      <w:p w:rsidR="00423E26" w:rsidRPr="00B84F10" w:rsidRDefault="00423E26" w:rsidP="00B84F10">
                        <w:pPr>
                          <w:spacing w:line="240" w:lineRule="auto"/>
                          <w:jc w:val="center"/>
                          <w:rPr>
                            <w:sz w:val="26"/>
                            <w:szCs w:val="26"/>
                            <w:lang w:eastAsia="it-IT"/>
                          </w:rPr>
                        </w:pPr>
                      </w:p>
                    </w:tc>
                  </w:tr>
                </w:tbl>
                <w:p w:rsidR="00423E26" w:rsidRPr="00B84F10" w:rsidRDefault="00423E26" w:rsidP="00B84F10">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B84F10" w:rsidRDefault="00423E26" w:rsidP="00B84F10">
                        <w:pPr>
                          <w:spacing w:line="240" w:lineRule="auto"/>
                          <w:jc w:val="center"/>
                          <w:rPr>
                            <w:sz w:val="26"/>
                            <w:szCs w:val="26"/>
                            <w:lang w:eastAsia="it-IT"/>
                          </w:rPr>
                        </w:pPr>
                        <w:r w:rsidRPr="00B84F10">
                          <w:rPr>
                            <w:sz w:val="26"/>
                            <w:szCs w:val="26"/>
                            <w:lang w:eastAsia="it-IT"/>
                          </w:rPr>
                          <w:t>30%</w:t>
                        </w:r>
                      </w:p>
                    </w:tc>
                  </w:tr>
                  <w:tr w:rsidR="00423E26" w:rsidRPr="00F83355">
                    <w:trPr>
                      <w:trHeight w:val="645"/>
                      <w:tblCellSpacing w:w="0" w:type="dxa"/>
                      <w:jc w:val="center"/>
                    </w:trPr>
                    <w:tc>
                      <w:tcPr>
                        <w:tcW w:w="0" w:type="auto"/>
                        <w:shd w:val="clear" w:color="auto" w:fill="C0D0C0"/>
                        <w:vAlign w:val="bottom"/>
                      </w:tcPr>
                      <w:p w:rsidR="00423E26" w:rsidRPr="00B84F10" w:rsidRDefault="00423E26" w:rsidP="00B84F10">
                        <w:pPr>
                          <w:spacing w:line="240" w:lineRule="auto"/>
                          <w:jc w:val="center"/>
                          <w:rPr>
                            <w:sz w:val="26"/>
                            <w:szCs w:val="26"/>
                            <w:lang w:eastAsia="it-IT"/>
                          </w:rPr>
                        </w:pPr>
                      </w:p>
                    </w:tc>
                  </w:tr>
                </w:tbl>
                <w:p w:rsidR="00423E26" w:rsidRPr="00B84F10" w:rsidRDefault="00423E26" w:rsidP="00B84F10">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B84F10" w:rsidRDefault="00423E26" w:rsidP="00B84F10">
                  <w:pPr>
                    <w:spacing w:line="240" w:lineRule="auto"/>
                    <w:jc w:val="center"/>
                    <w:rPr>
                      <w:sz w:val="26"/>
                      <w:szCs w:val="26"/>
                      <w:lang w:eastAsia="it-IT"/>
                    </w:rPr>
                  </w:pPr>
                  <w:r w:rsidRPr="00B84F10">
                    <w:rPr>
                      <w:sz w:val="26"/>
                      <w:szCs w:val="26"/>
                      <w:lang w:eastAsia="it-IT"/>
                    </w:rPr>
                    <w:t>31</w:t>
                  </w:r>
                </w:p>
              </w:tc>
              <w:tc>
                <w:tcPr>
                  <w:tcW w:w="0" w:type="auto"/>
                  <w:shd w:val="clear" w:color="auto" w:fill="E0E0E0"/>
                  <w:vAlign w:val="center"/>
                </w:tcPr>
                <w:p w:rsidR="00423E26" w:rsidRPr="00B84F10" w:rsidRDefault="00423E26" w:rsidP="00B84F10">
                  <w:pPr>
                    <w:spacing w:line="240" w:lineRule="auto"/>
                    <w:jc w:val="center"/>
                    <w:rPr>
                      <w:sz w:val="26"/>
                      <w:szCs w:val="26"/>
                      <w:lang w:eastAsia="it-IT"/>
                    </w:rPr>
                  </w:pPr>
                  <w:r w:rsidRPr="00B84F10">
                    <w:rPr>
                      <w:sz w:val="26"/>
                      <w:szCs w:val="26"/>
                      <w:lang w:eastAsia="it-IT"/>
                    </w:rPr>
                    <w:t>13</w:t>
                  </w:r>
                </w:p>
              </w:tc>
            </w:tr>
            <w:tr w:rsidR="00423E26" w:rsidRPr="00F83355">
              <w:trPr>
                <w:tblCellSpacing w:w="15" w:type="dxa"/>
                <w:jc w:val="right"/>
              </w:trPr>
              <w:tc>
                <w:tcPr>
                  <w:tcW w:w="0" w:type="auto"/>
                  <w:shd w:val="clear" w:color="auto" w:fill="E0E0E0"/>
                  <w:vAlign w:val="center"/>
                </w:tcPr>
                <w:p w:rsidR="00423E26" w:rsidRPr="00B84F10" w:rsidRDefault="00423E26" w:rsidP="00B84F10">
                  <w:pPr>
                    <w:spacing w:line="240" w:lineRule="auto"/>
                    <w:jc w:val="center"/>
                    <w:rPr>
                      <w:sz w:val="26"/>
                      <w:szCs w:val="26"/>
                      <w:lang w:eastAsia="it-IT"/>
                    </w:rPr>
                  </w:pPr>
                  <w:r w:rsidRPr="00B84F10">
                    <w:rPr>
                      <w:sz w:val="26"/>
                      <w:szCs w:val="26"/>
                      <w:lang w:eastAsia="it-IT"/>
                    </w:rPr>
                    <w:t>1</w:t>
                  </w:r>
                </w:p>
              </w:tc>
              <w:tc>
                <w:tcPr>
                  <w:tcW w:w="0" w:type="auto"/>
                  <w:shd w:val="clear" w:color="auto" w:fill="E0E0E0"/>
                  <w:vAlign w:val="center"/>
                </w:tcPr>
                <w:p w:rsidR="00423E26" w:rsidRPr="00B84F10" w:rsidRDefault="00423E26" w:rsidP="00B84F10">
                  <w:pPr>
                    <w:spacing w:line="240" w:lineRule="auto"/>
                    <w:jc w:val="center"/>
                    <w:rPr>
                      <w:sz w:val="26"/>
                      <w:szCs w:val="26"/>
                      <w:lang w:eastAsia="it-IT"/>
                    </w:rPr>
                  </w:pPr>
                  <w:r w:rsidRPr="00B84F10">
                    <w:rPr>
                      <w:sz w:val="26"/>
                      <w:szCs w:val="26"/>
                      <w:lang w:eastAsia="it-IT"/>
                    </w:rPr>
                    <w:t>2</w:t>
                  </w:r>
                </w:p>
              </w:tc>
            </w:tr>
          </w:tbl>
          <w:p w:rsidR="00423E26" w:rsidRPr="00B84F10" w:rsidRDefault="00423E26" w:rsidP="00B84F10">
            <w:pPr>
              <w:spacing w:line="240" w:lineRule="auto"/>
              <w:rPr>
                <w:rFonts w:ascii="Times New Roman" w:hAnsi="Times New Roman" w:cs="Times New Roman"/>
                <w:sz w:val="24"/>
                <w:szCs w:val="24"/>
                <w:lang w:eastAsia="it-IT"/>
              </w:rPr>
            </w:pPr>
          </w:p>
        </w:tc>
        <w:tc>
          <w:tcPr>
            <w:tcW w:w="150" w:type="dxa"/>
            <w:vAlign w:val="center"/>
          </w:tcPr>
          <w:p w:rsidR="00423E26" w:rsidRPr="00B84F10" w:rsidRDefault="00423E26" w:rsidP="00B84F10">
            <w:pPr>
              <w:spacing w:line="240" w:lineRule="auto"/>
              <w:rPr>
                <w:sz w:val="26"/>
                <w:szCs w:val="26"/>
                <w:lang w:eastAsia="it-IT"/>
              </w:rPr>
            </w:pPr>
            <w:r w:rsidRPr="00B84F10">
              <w:rPr>
                <w:sz w:val="26"/>
                <w:szCs w:val="26"/>
                <w:lang w:eastAsia="it-IT"/>
              </w:rPr>
              <w:t> </w:t>
            </w:r>
          </w:p>
        </w:tc>
        <w:tc>
          <w:tcPr>
            <w:tcW w:w="0" w:type="auto"/>
          </w:tcPr>
          <w:p w:rsidR="00423E26" w:rsidRPr="00B84F10" w:rsidRDefault="00423E26" w:rsidP="00B84F10">
            <w:pPr>
              <w:spacing w:before="100" w:beforeAutospacing="1" w:after="100" w:afterAutospacing="1" w:line="240" w:lineRule="auto"/>
              <w:rPr>
                <w:sz w:val="26"/>
                <w:szCs w:val="26"/>
                <w:lang w:eastAsia="it-IT"/>
              </w:rPr>
            </w:pPr>
            <w:r w:rsidRPr="00B84F10">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890"/>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860"/>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553"/>
                        </w:tblGrid>
                        <w:tr w:rsidR="00423E26" w:rsidRPr="00F83355">
                          <w:trPr>
                            <w:tblCellSpacing w:w="30" w:type="dxa"/>
                          </w:trPr>
                          <w:tc>
                            <w:tcPr>
                              <w:tcW w:w="0" w:type="auto"/>
                              <w:shd w:val="clear" w:color="auto" w:fill="C0D0C0"/>
                              <w:noWrap/>
                              <w:vAlign w:val="center"/>
                            </w:tcPr>
                            <w:p w:rsidR="00423E26" w:rsidRPr="00B84F10" w:rsidRDefault="00423E26" w:rsidP="00B84F10">
                              <w:pPr>
                                <w:spacing w:line="240" w:lineRule="auto"/>
                                <w:rPr>
                                  <w:sz w:val="26"/>
                                  <w:szCs w:val="26"/>
                                  <w:lang w:eastAsia="it-IT"/>
                                </w:rPr>
                              </w:pPr>
                              <w:r w:rsidRPr="00B84F10">
                                <w:rPr>
                                  <w:sz w:val="26"/>
                                  <w:szCs w:val="26"/>
                                  <w:lang w:eastAsia="it-IT"/>
                                </w:rPr>
                                <w:t>   </w:t>
                              </w:r>
                            </w:p>
                          </w:tc>
                          <w:tc>
                            <w:tcPr>
                              <w:tcW w:w="0" w:type="auto"/>
                              <w:noWrap/>
                              <w:vAlign w:val="center"/>
                            </w:tcPr>
                            <w:p w:rsidR="00423E26" w:rsidRPr="00B84F10" w:rsidRDefault="00423E26" w:rsidP="00B84F10">
                              <w:pPr>
                                <w:spacing w:line="240" w:lineRule="auto"/>
                                <w:rPr>
                                  <w:sz w:val="26"/>
                                  <w:szCs w:val="26"/>
                                  <w:lang w:eastAsia="it-IT"/>
                                </w:rPr>
                              </w:pPr>
                              <w:r w:rsidRPr="00B84F10">
                                <w:rPr>
                                  <w:sz w:val="26"/>
                                  <w:szCs w:val="26"/>
                                  <w:lang w:eastAsia="it-IT"/>
                                </w:rPr>
                                <w:t>V24</w:t>
                              </w:r>
                            </w:p>
                          </w:tc>
                        </w:tr>
                      </w:tbl>
                      <w:p w:rsidR="00423E26" w:rsidRPr="00B84F10" w:rsidRDefault="00423E26" w:rsidP="00B84F10">
                        <w:pPr>
                          <w:spacing w:line="240" w:lineRule="auto"/>
                          <w:rPr>
                            <w:sz w:val="26"/>
                            <w:szCs w:val="26"/>
                            <w:lang w:eastAsia="it-IT"/>
                          </w:rPr>
                        </w:pPr>
                      </w:p>
                    </w:tc>
                  </w:tr>
                </w:tbl>
                <w:p w:rsidR="00423E26" w:rsidRPr="00B84F10" w:rsidRDefault="00423E26" w:rsidP="00B84F10">
                  <w:pPr>
                    <w:spacing w:line="240" w:lineRule="auto"/>
                    <w:rPr>
                      <w:sz w:val="26"/>
                      <w:szCs w:val="26"/>
                      <w:lang w:eastAsia="it-IT"/>
                    </w:rPr>
                  </w:pPr>
                </w:p>
              </w:tc>
            </w:tr>
          </w:tbl>
          <w:p w:rsidR="00423E26" w:rsidRPr="00B84F10" w:rsidRDefault="00423E26" w:rsidP="00B84F10">
            <w:pPr>
              <w:spacing w:line="240" w:lineRule="auto"/>
              <w:rPr>
                <w:rFonts w:ascii="Times New Roman" w:hAnsi="Times New Roman" w:cs="Times New Roman"/>
                <w:sz w:val="24"/>
                <w:szCs w:val="24"/>
                <w:lang w:eastAsia="it-IT"/>
              </w:rPr>
            </w:pPr>
          </w:p>
        </w:tc>
      </w:tr>
    </w:tbl>
    <w:p w:rsidR="00423E26" w:rsidRDefault="00423E26" w:rsidP="00CD27A5">
      <w:pPr>
        <w:pStyle w:val="NoSpacing"/>
        <w:spacing w:line="276" w:lineRule="auto"/>
        <w:jc w:val="center"/>
        <w:rPr>
          <w:b/>
          <w:i/>
          <w:kern w:val="28"/>
          <w:sz w:val="24"/>
          <w:szCs w:val="24"/>
          <w:u w:val="single"/>
        </w:rPr>
      </w:pPr>
      <w:r w:rsidRPr="00F83355">
        <w:rPr>
          <w:b/>
          <w:i/>
          <w:noProof/>
          <w:kern w:val="28"/>
          <w:sz w:val="24"/>
          <w:szCs w:val="24"/>
          <w:u w:val="single"/>
          <w:lang w:eastAsia="it-IT"/>
        </w:rPr>
        <w:object w:dxaOrig="7028" w:dyaOrig="2986">
          <v:shape id="_x0000_i1036" type="#_x0000_t75" style="width:351.75pt;height:149.25pt;visibility:visible" o:ole="">
            <v:imagedata r:id="rId37" o:title=""/>
            <o:lock v:ext="edit" aspectratio="f"/>
          </v:shape>
          <o:OLEObject Type="Embed" ProgID="Excel.Chart.8" ShapeID="_x0000_i1036" DrawAspect="Content" ObjectID="_1327165903" r:id="rId38"/>
        </w:object>
      </w:r>
    </w:p>
    <w:p w:rsidR="00423E26" w:rsidRPr="00E0062B"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bCs/>
          <w:kern w:val="28"/>
          <w:sz w:val="24"/>
          <w:szCs w:val="24"/>
        </w:rPr>
      </w:pPr>
      <w:r>
        <w:rPr>
          <w:kern w:val="28"/>
          <w:sz w:val="24"/>
          <w:szCs w:val="24"/>
        </w:rPr>
        <w:t xml:space="preserve">Anche in questo caso il risultato è molto simile a quello della domanda precedente. Nel 70% dei casi la scelta della </w:t>
      </w:r>
      <w:r w:rsidRPr="00E0062B">
        <w:rPr>
          <w:bCs/>
          <w:kern w:val="28"/>
          <w:sz w:val="24"/>
          <w:szCs w:val="24"/>
        </w:rPr>
        <w:t>“Maschera di Carnevale” è legata ad un personaggio dei cartoni animati</w:t>
      </w:r>
      <w:r>
        <w:rPr>
          <w:bCs/>
          <w:kern w:val="28"/>
          <w:sz w:val="24"/>
          <w:szCs w:val="24"/>
        </w:rPr>
        <w:t>, ancora una volta è possibile notare come il comportamento consumistico del bambino è strettamente collegato all’influenza della televisione, e più precisamente dei cartoni animati “del momento”. Non è possibile rilevare una maggioranza significativa data la moltitudine di personaggi citati dai bambini, ma è possibile distinguere tre principali gruppi, quali maschere legate ai cartoni animati, maschere tradizionali e altre</w:t>
      </w:r>
    </w:p>
    <w:p w:rsidR="00423E26" w:rsidRDefault="00423E26" w:rsidP="00E0062B">
      <w:pPr>
        <w:pStyle w:val="NoSpacing"/>
        <w:spacing w:line="276" w:lineRule="auto"/>
        <w:jc w:val="both"/>
        <w:rPr>
          <w:bCs/>
          <w:kern w:val="28"/>
          <w:sz w:val="24"/>
          <w:szCs w:val="24"/>
        </w:rPr>
      </w:pPr>
      <w:r>
        <w:rPr>
          <w:bCs/>
          <w:kern w:val="28"/>
          <w:sz w:val="24"/>
          <w:szCs w:val="24"/>
        </w:rPr>
        <w:t>È evidente come sia preponderante la scelta nei confronti dei personaggi televisivi.</w:t>
      </w:r>
    </w:p>
    <w:p w:rsidR="00423E26" w:rsidRDefault="00423E26" w:rsidP="00E0062B">
      <w:pPr>
        <w:pStyle w:val="NoSpacing"/>
        <w:spacing w:line="276" w:lineRule="auto"/>
        <w:jc w:val="both"/>
        <w:rPr>
          <w:bCs/>
          <w:kern w:val="28"/>
          <w:sz w:val="24"/>
          <w:szCs w:val="24"/>
        </w:rPr>
      </w:pPr>
    </w:p>
    <w:tbl>
      <w:tblPr>
        <w:tblW w:w="0" w:type="auto"/>
        <w:tblCellSpacing w:w="15" w:type="dxa"/>
        <w:tblCellMar>
          <w:top w:w="15" w:type="dxa"/>
          <w:left w:w="15" w:type="dxa"/>
          <w:bottom w:w="15" w:type="dxa"/>
          <w:right w:w="15" w:type="dxa"/>
        </w:tblCellMar>
        <w:tblLook w:val="00A0"/>
      </w:tblPr>
      <w:tblGrid>
        <w:gridCol w:w="4564"/>
        <w:gridCol w:w="4027"/>
        <w:gridCol w:w="172"/>
        <w:gridCol w:w="965"/>
      </w:tblGrid>
      <w:tr w:rsidR="00423E26" w:rsidRPr="00F83355" w:rsidTr="0071525E">
        <w:trPr>
          <w:tblCellSpacing w:w="15" w:type="dxa"/>
        </w:trPr>
        <w:tc>
          <w:tcPr>
            <w:tcW w:w="0" w:type="auto"/>
          </w:tcPr>
          <w:p w:rsidR="00423E26" w:rsidRPr="0071525E" w:rsidRDefault="00423E26" w:rsidP="0071525E">
            <w:pPr>
              <w:spacing w:line="240" w:lineRule="auto"/>
              <w:rPr>
                <w:sz w:val="26"/>
                <w:szCs w:val="26"/>
                <w:lang w:eastAsia="it-IT"/>
              </w:rPr>
            </w:pPr>
            <w:r w:rsidRPr="0071525E">
              <w:rPr>
                <w:b/>
                <w:bCs/>
                <w:sz w:val="26"/>
                <w:szCs w:val="26"/>
                <w:lang w:eastAsia="it-IT"/>
              </w:rPr>
              <w:t>Distribuzione di frequenza:</w:t>
            </w:r>
            <w:r w:rsidRPr="0071525E">
              <w:rPr>
                <w:sz w:val="26"/>
                <w:szCs w:val="26"/>
                <w:lang w:eastAsia="it-IT"/>
              </w:rPr>
              <w:br/>
            </w:r>
            <w:r w:rsidRPr="0071525E">
              <w:rPr>
                <w:b/>
                <w:bCs/>
                <w:sz w:val="26"/>
                <w:szCs w:val="26"/>
                <w:lang w:eastAsia="it-IT"/>
              </w:rPr>
              <w:t>V25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672"/>
              <w:gridCol w:w="808"/>
              <w:gridCol w:w="682"/>
              <w:gridCol w:w="808"/>
              <w:gridCol w:w="755"/>
              <w:gridCol w:w="74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15"/>
                      <w:szCs w:val="15"/>
                      <w:lang w:eastAsia="it-IT"/>
                    </w:rPr>
                    <w:t>Frequenza</w:t>
                  </w:r>
                  <w:r w:rsidRPr="0071525E">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15"/>
                      <w:szCs w:val="15"/>
                      <w:lang w:eastAsia="it-IT"/>
                    </w:rPr>
                    <w:t>Percent.</w:t>
                  </w:r>
                  <w:r w:rsidRPr="0071525E">
                    <w:rPr>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15"/>
                      <w:szCs w:val="15"/>
                      <w:lang w:eastAsia="it-IT"/>
                    </w:rPr>
                    <w:t>Frequenza</w:t>
                  </w:r>
                  <w:r w:rsidRPr="0071525E">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15"/>
                      <w:szCs w:val="15"/>
                      <w:lang w:eastAsia="it-IT"/>
                    </w:rPr>
                    <w:t>Percent.</w:t>
                  </w:r>
                  <w:r w:rsidRPr="0071525E">
                    <w:rPr>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b/>
                      <w:bCs/>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15"/>
                      <w:szCs w:val="15"/>
                      <w:lang w:eastAsia="it-IT"/>
                    </w:rPr>
                    <w:t>54%:83%</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b/>
                      <w:bCs/>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15"/>
                      <w:szCs w:val="15"/>
                      <w:lang w:eastAsia="it-IT"/>
                    </w:rPr>
                    <w:t>0%:10%</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b/>
                      <w:bCs/>
                      <w:sz w:val="26"/>
                      <w:szCs w:val="26"/>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15"/>
                      <w:szCs w:val="15"/>
                      <w:lang w:eastAsia="it-IT"/>
                    </w:rPr>
                    <w:t>15%:43%</w:t>
                  </w:r>
                </w:p>
              </w:tc>
            </w:tr>
          </w:tbl>
          <w:p w:rsidR="00423E26" w:rsidRPr="0071525E" w:rsidRDefault="00423E26" w:rsidP="0071525E">
            <w:pPr>
              <w:spacing w:line="240" w:lineRule="auto"/>
              <w:rPr>
                <w:sz w:val="26"/>
                <w:szCs w:val="26"/>
                <w:lang w:eastAsia="it-IT"/>
              </w:rPr>
            </w:pPr>
            <w:r w:rsidRPr="0071525E">
              <w:rPr>
                <w:sz w:val="26"/>
                <w:szCs w:val="26"/>
                <w:lang w:eastAsia="it-IT"/>
              </w:rPr>
              <w:br/>
            </w:r>
            <w:r w:rsidRPr="0071525E">
              <w:rPr>
                <w:b/>
                <w:bCs/>
                <w:sz w:val="26"/>
                <w:szCs w:val="26"/>
                <w:lang w:eastAsia="it-IT"/>
              </w:rPr>
              <w:t>Campione</w:t>
            </w:r>
            <w:r w:rsidRPr="0071525E">
              <w:rPr>
                <w:sz w:val="26"/>
                <w:szCs w:val="26"/>
                <w:lang w:eastAsia="it-IT"/>
              </w:rPr>
              <w:t>:</w:t>
            </w:r>
            <w:r w:rsidRPr="0071525E">
              <w:rPr>
                <w:sz w:val="26"/>
                <w:szCs w:val="26"/>
                <w:lang w:eastAsia="it-IT"/>
              </w:rPr>
              <w:br/>
              <w:t>Numero di casi= 41</w:t>
            </w:r>
            <w:r w:rsidRPr="0071525E">
              <w:rPr>
                <w:sz w:val="26"/>
                <w:szCs w:val="26"/>
                <w:lang w:eastAsia="it-IT"/>
              </w:rPr>
              <w:br/>
              <w:t>Indici di tendenza centrale:</w:t>
            </w:r>
            <w:r w:rsidRPr="0071525E">
              <w:rPr>
                <w:sz w:val="26"/>
                <w:szCs w:val="26"/>
                <w:lang w:eastAsia="it-IT"/>
              </w:rPr>
              <w:br/>
              <w:t>  Moda = 1</w:t>
            </w:r>
            <w:r w:rsidRPr="0071525E">
              <w:rPr>
                <w:sz w:val="26"/>
                <w:szCs w:val="26"/>
                <w:lang w:eastAsia="it-IT"/>
              </w:rPr>
              <w:br/>
              <w:t>  Mediana = 1</w:t>
            </w:r>
            <w:r w:rsidRPr="0071525E">
              <w:rPr>
                <w:sz w:val="26"/>
                <w:szCs w:val="26"/>
                <w:lang w:eastAsia="it-IT"/>
              </w:rPr>
              <w:br/>
              <w:t>  Media = 1.61</w:t>
            </w:r>
            <w:r w:rsidRPr="0071525E">
              <w:rPr>
                <w:sz w:val="26"/>
                <w:szCs w:val="26"/>
                <w:lang w:eastAsia="it-IT"/>
              </w:rPr>
              <w:br/>
              <w:t>Indici di dispersione:</w:t>
            </w:r>
            <w:r w:rsidRPr="0071525E">
              <w:rPr>
                <w:sz w:val="26"/>
                <w:szCs w:val="26"/>
                <w:lang w:eastAsia="it-IT"/>
              </w:rPr>
              <w:br/>
              <w:t>  Squilibrio = 0.55</w:t>
            </w:r>
            <w:r w:rsidRPr="0071525E">
              <w:rPr>
                <w:sz w:val="26"/>
                <w:szCs w:val="26"/>
                <w:lang w:eastAsia="it-IT"/>
              </w:rPr>
              <w:br/>
              <w:t>  Campo di variazione = 2</w:t>
            </w:r>
            <w:r w:rsidRPr="0071525E">
              <w:rPr>
                <w:sz w:val="26"/>
                <w:szCs w:val="26"/>
                <w:lang w:eastAsia="it-IT"/>
              </w:rPr>
              <w:br/>
              <w:t>  Differenza interquartilica = 2</w:t>
            </w:r>
            <w:r w:rsidRPr="0071525E">
              <w:rPr>
                <w:sz w:val="26"/>
                <w:szCs w:val="26"/>
                <w:lang w:eastAsia="it-IT"/>
              </w:rPr>
              <w:br/>
              <w:t xml:space="preserve">  Scarto tipo = 0.91 </w:t>
            </w:r>
          </w:p>
          <w:p w:rsidR="00423E26" w:rsidRPr="0071525E" w:rsidRDefault="00423E26" w:rsidP="0071525E">
            <w:pPr>
              <w:spacing w:before="100" w:beforeAutospacing="1" w:after="100" w:afterAutospacing="1" w:line="240" w:lineRule="auto"/>
              <w:rPr>
                <w:sz w:val="26"/>
                <w:szCs w:val="26"/>
                <w:lang w:eastAsia="it-IT"/>
              </w:rPr>
            </w:pPr>
            <w:r w:rsidRPr="0071525E">
              <w:rPr>
                <w:b/>
                <w:bCs/>
                <w:sz w:val="26"/>
                <w:szCs w:val="26"/>
                <w:lang w:eastAsia="it-IT"/>
              </w:rPr>
              <w:t>Popolazione</w:t>
            </w:r>
            <w:r w:rsidRPr="0071525E">
              <w:rPr>
                <w:sz w:val="26"/>
                <w:szCs w:val="26"/>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48"/>
              <w:gridCol w:w="1768"/>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15"/>
                      <w:szCs w:val="15"/>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15"/>
                      <w:szCs w:val="15"/>
                      <w:lang w:eastAsia="it-IT"/>
                    </w:rPr>
                    <w:t>Int. Fid. 95%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da 1.33 a 1.89</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71525E" w:rsidRDefault="00423E26" w:rsidP="0071525E">
                  <w:pPr>
                    <w:spacing w:line="240" w:lineRule="auto"/>
                    <w:rPr>
                      <w:sz w:val="26"/>
                      <w:szCs w:val="26"/>
                      <w:lang w:eastAsia="it-IT"/>
                    </w:rPr>
                  </w:pPr>
                  <w:r w:rsidRPr="0071525E">
                    <w:rPr>
                      <w:sz w:val="26"/>
                      <w:szCs w:val="26"/>
                      <w:lang w:eastAsia="it-IT"/>
                    </w:rPr>
                    <w:t>da 0.76 a 1.21</w:t>
                  </w:r>
                </w:p>
              </w:tc>
            </w:tr>
          </w:tbl>
          <w:p w:rsidR="00423E26" w:rsidRPr="0071525E" w:rsidRDefault="00423E26" w:rsidP="0071525E">
            <w:pPr>
              <w:spacing w:line="240" w:lineRule="auto"/>
              <w:rPr>
                <w:rFonts w:ascii="Times New Roman" w:hAnsi="Times New Roman" w:cs="Times New Roman"/>
                <w:sz w:val="24"/>
                <w:szCs w:val="24"/>
                <w:lang w:eastAsia="it-IT"/>
              </w:rPr>
            </w:pPr>
          </w:p>
        </w:tc>
        <w:tc>
          <w:tcPr>
            <w:tcW w:w="4500" w:type="dxa"/>
          </w:tcPr>
          <w:p w:rsidR="00423E26" w:rsidRPr="0071525E" w:rsidRDefault="00423E26" w:rsidP="0071525E">
            <w:pPr>
              <w:spacing w:before="100" w:beforeAutospacing="1" w:after="100" w:afterAutospacing="1" w:line="240" w:lineRule="auto"/>
              <w:jc w:val="right"/>
              <w:rPr>
                <w:sz w:val="26"/>
                <w:szCs w:val="26"/>
                <w:lang w:eastAsia="it-IT"/>
              </w:rPr>
            </w:pPr>
            <w:r w:rsidRPr="0071525E">
              <w:rPr>
                <w:sz w:val="26"/>
                <w:szCs w:val="26"/>
                <w:lang w:eastAsia="it-IT"/>
              </w:rPr>
              <w:t xml:space="preserve">  </w:t>
            </w:r>
          </w:p>
          <w:tbl>
            <w:tblPr>
              <w:tblW w:w="0" w:type="auto"/>
              <w:jc w:val="right"/>
              <w:tblCellSpacing w:w="15" w:type="dxa"/>
              <w:tblCellMar>
                <w:left w:w="0" w:type="dxa"/>
                <w:right w:w="0" w:type="dxa"/>
              </w:tblCellMar>
              <w:tblLook w:val="00A0"/>
            </w:tblPr>
            <w:tblGrid>
              <w:gridCol w:w="566"/>
              <w:gridCol w:w="406"/>
              <w:gridCol w:w="5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71525E" w:rsidRDefault="00423E26" w:rsidP="0071525E">
                        <w:pPr>
                          <w:spacing w:line="240" w:lineRule="auto"/>
                          <w:jc w:val="center"/>
                          <w:rPr>
                            <w:sz w:val="26"/>
                            <w:szCs w:val="26"/>
                            <w:lang w:eastAsia="it-IT"/>
                          </w:rPr>
                        </w:pPr>
                        <w:r w:rsidRPr="0071525E">
                          <w:rPr>
                            <w:sz w:val="26"/>
                            <w:szCs w:val="26"/>
                            <w:lang w:eastAsia="it-IT"/>
                          </w:rPr>
                          <w:t>68%</w:t>
                        </w:r>
                      </w:p>
                    </w:tc>
                  </w:tr>
                  <w:tr w:rsidR="00423E26" w:rsidRPr="00F83355">
                    <w:trPr>
                      <w:trHeight w:val="1500"/>
                      <w:tblCellSpacing w:w="0" w:type="dxa"/>
                      <w:jc w:val="center"/>
                    </w:trPr>
                    <w:tc>
                      <w:tcPr>
                        <w:tcW w:w="0" w:type="auto"/>
                        <w:shd w:val="clear" w:color="auto" w:fill="C0D0C0"/>
                        <w:vAlign w:val="bottom"/>
                      </w:tcPr>
                      <w:p w:rsidR="00423E26" w:rsidRPr="0071525E" w:rsidRDefault="00423E26" w:rsidP="0071525E">
                        <w:pPr>
                          <w:spacing w:line="240" w:lineRule="auto"/>
                          <w:jc w:val="center"/>
                          <w:rPr>
                            <w:sz w:val="26"/>
                            <w:szCs w:val="26"/>
                            <w:lang w:eastAsia="it-IT"/>
                          </w:rPr>
                        </w:pPr>
                      </w:p>
                    </w:tc>
                  </w:tr>
                </w:tbl>
                <w:p w:rsidR="00423E26" w:rsidRPr="0071525E" w:rsidRDefault="00423E26" w:rsidP="0071525E">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376"/>
                  </w:tblGrid>
                  <w:tr w:rsidR="00423E26" w:rsidRPr="00F83355">
                    <w:trPr>
                      <w:tblCellSpacing w:w="0" w:type="dxa"/>
                      <w:jc w:val="center"/>
                    </w:trPr>
                    <w:tc>
                      <w:tcPr>
                        <w:tcW w:w="0" w:type="auto"/>
                        <w:vAlign w:val="bottom"/>
                      </w:tcPr>
                      <w:p w:rsidR="00423E26" w:rsidRPr="0071525E" w:rsidRDefault="00423E26" w:rsidP="0071525E">
                        <w:pPr>
                          <w:spacing w:line="240" w:lineRule="auto"/>
                          <w:jc w:val="center"/>
                          <w:rPr>
                            <w:sz w:val="26"/>
                            <w:szCs w:val="26"/>
                            <w:lang w:eastAsia="it-IT"/>
                          </w:rPr>
                        </w:pPr>
                        <w:r w:rsidRPr="0071525E">
                          <w:rPr>
                            <w:sz w:val="26"/>
                            <w:szCs w:val="26"/>
                            <w:lang w:eastAsia="it-IT"/>
                          </w:rPr>
                          <w:t>2%</w:t>
                        </w:r>
                      </w:p>
                    </w:tc>
                  </w:tr>
                  <w:tr w:rsidR="00423E26" w:rsidRPr="00F83355">
                    <w:trPr>
                      <w:trHeight w:val="45"/>
                      <w:tblCellSpacing w:w="0" w:type="dxa"/>
                      <w:jc w:val="center"/>
                    </w:trPr>
                    <w:tc>
                      <w:tcPr>
                        <w:tcW w:w="0" w:type="auto"/>
                        <w:shd w:val="clear" w:color="auto" w:fill="C0D0C0"/>
                        <w:vAlign w:val="bottom"/>
                      </w:tcPr>
                      <w:p w:rsidR="00423E26" w:rsidRPr="0071525E" w:rsidRDefault="00423E26" w:rsidP="0071525E">
                        <w:pPr>
                          <w:spacing w:line="240" w:lineRule="auto"/>
                          <w:jc w:val="center"/>
                          <w:rPr>
                            <w:sz w:val="4"/>
                            <w:szCs w:val="26"/>
                            <w:lang w:eastAsia="it-IT"/>
                          </w:rPr>
                        </w:pPr>
                      </w:p>
                    </w:tc>
                  </w:tr>
                </w:tbl>
                <w:p w:rsidR="00423E26" w:rsidRPr="0071525E" w:rsidRDefault="00423E26" w:rsidP="0071525E">
                  <w:pPr>
                    <w:spacing w:line="240" w:lineRule="auto"/>
                    <w:jc w:val="center"/>
                    <w:rPr>
                      <w:sz w:val="26"/>
                      <w:szCs w:val="26"/>
                      <w:lang w:eastAsia="it-IT"/>
                    </w:rPr>
                  </w:pPr>
                </w:p>
              </w:tc>
              <w:tc>
                <w:tcPr>
                  <w:tcW w:w="0" w:type="auto"/>
                  <w:vAlign w:val="bottom"/>
                </w:tcPr>
                <w:tbl>
                  <w:tblPr>
                    <w:tblW w:w="375" w:type="dxa"/>
                    <w:jc w:val="center"/>
                    <w:tblCellSpacing w:w="0" w:type="dxa"/>
                    <w:tblCellMar>
                      <w:left w:w="0" w:type="dxa"/>
                      <w:right w:w="0" w:type="dxa"/>
                    </w:tblCellMar>
                    <w:tblLook w:val="00A0"/>
                  </w:tblPr>
                  <w:tblGrid>
                    <w:gridCol w:w="521"/>
                  </w:tblGrid>
                  <w:tr w:rsidR="00423E26" w:rsidRPr="00F83355">
                    <w:trPr>
                      <w:tblCellSpacing w:w="0" w:type="dxa"/>
                      <w:jc w:val="center"/>
                    </w:trPr>
                    <w:tc>
                      <w:tcPr>
                        <w:tcW w:w="0" w:type="auto"/>
                        <w:vAlign w:val="bottom"/>
                      </w:tcPr>
                      <w:p w:rsidR="00423E26" w:rsidRPr="0071525E" w:rsidRDefault="00423E26" w:rsidP="0071525E">
                        <w:pPr>
                          <w:spacing w:line="240" w:lineRule="auto"/>
                          <w:jc w:val="center"/>
                          <w:rPr>
                            <w:sz w:val="26"/>
                            <w:szCs w:val="26"/>
                            <w:lang w:eastAsia="it-IT"/>
                          </w:rPr>
                        </w:pPr>
                        <w:r w:rsidRPr="0071525E">
                          <w:rPr>
                            <w:sz w:val="26"/>
                            <w:szCs w:val="26"/>
                            <w:lang w:eastAsia="it-IT"/>
                          </w:rPr>
                          <w:t>29%</w:t>
                        </w:r>
                      </w:p>
                    </w:tc>
                  </w:tr>
                  <w:tr w:rsidR="00423E26" w:rsidRPr="00F83355">
                    <w:trPr>
                      <w:trHeight w:val="645"/>
                      <w:tblCellSpacing w:w="0" w:type="dxa"/>
                      <w:jc w:val="center"/>
                    </w:trPr>
                    <w:tc>
                      <w:tcPr>
                        <w:tcW w:w="0" w:type="auto"/>
                        <w:shd w:val="clear" w:color="auto" w:fill="C0D0C0"/>
                        <w:vAlign w:val="bottom"/>
                      </w:tcPr>
                      <w:p w:rsidR="00423E26" w:rsidRPr="0071525E" w:rsidRDefault="00423E26" w:rsidP="0071525E">
                        <w:pPr>
                          <w:spacing w:line="240" w:lineRule="auto"/>
                          <w:jc w:val="center"/>
                          <w:rPr>
                            <w:sz w:val="26"/>
                            <w:szCs w:val="26"/>
                            <w:lang w:eastAsia="it-IT"/>
                          </w:rPr>
                        </w:pPr>
                      </w:p>
                    </w:tc>
                  </w:tr>
                </w:tbl>
                <w:p w:rsidR="00423E26" w:rsidRPr="0071525E" w:rsidRDefault="00423E26" w:rsidP="0071525E">
                  <w:pPr>
                    <w:spacing w:line="240" w:lineRule="auto"/>
                    <w:jc w:val="center"/>
                    <w:rPr>
                      <w:sz w:val="26"/>
                      <w:szCs w:val="26"/>
                      <w:lang w:eastAsia="it-IT"/>
                    </w:rPr>
                  </w:pPr>
                </w:p>
              </w:tc>
            </w:tr>
            <w:tr w:rsidR="00423E26" w:rsidRPr="00F83355">
              <w:trPr>
                <w:tblCellSpacing w:w="15" w:type="dxa"/>
                <w:jc w:val="right"/>
              </w:trPr>
              <w:tc>
                <w:tcPr>
                  <w:tcW w:w="0" w:type="auto"/>
                  <w:shd w:val="clear" w:color="auto" w:fill="E0E0E0"/>
                  <w:vAlign w:val="center"/>
                </w:tcPr>
                <w:p w:rsidR="00423E26" w:rsidRPr="0071525E" w:rsidRDefault="00423E26" w:rsidP="0071525E">
                  <w:pPr>
                    <w:spacing w:line="240" w:lineRule="auto"/>
                    <w:jc w:val="center"/>
                    <w:rPr>
                      <w:sz w:val="26"/>
                      <w:szCs w:val="26"/>
                      <w:lang w:eastAsia="it-IT"/>
                    </w:rPr>
                  </w:pPr>
                  <w:r w:rsidRPr="0071525E">
                    <w:rPr>
                      <w:sz w:val="26"/>
                      <w:szCs w:val="26"/>
                      <w:lang w:eastAsia="it-IT"/>
                    </w:rPr>
                    <w:t>28</w:t>
                  </w:r>
                </w:p>
              </w:tc>
              <w:tc>
                <w:tcPr>
                  <w:tcW w:w="0" w:type="auto"/>
                  <w:shd w:val="clear" w:color="auto" w:fill="E0E0E0"/>
                  <w:vAlign w:val="center"/>
                </w:tcPr>
                <w:p w:rsidR="00423E26" w:rsidRPr="0071525E" w:rsidRDefault="00423E26" w:rsidP="0071525E">
                  <w:pPr>
                    <w:spacing w:line="240" w:lineRule="auto"/>
                    <w:jc w:val="center"/>
                    <w:rPr>
                      <w:sz w:val="26"/>
                      <w:szCs w:val="26"/>
                      <w:lang w:eastAsia="it-IT"/>
                    </w:rPr>
                  </w:pPr>
                  <w:r w:rsidRPr="0071525E">
                    <w:rPr>
                      <w:sz w:val="26"/>
                      <w:szCs w:val="26"/>
                      <w:lang w:eastAsia="it-IT"/>
                    </w:rPr>
                    <w:t>1</w:t>
                  </w:r>
                </w:p>
              </w:tc>
              <w:tc>
                <w:tcPr>
                  <w:tcW w:w="0" w:type="auto"/>
                  <w:shd w:val="clear" w:color="auto" w:fill="E0E0E0"/>
                  <w:vAlign w:val="center"/>
                </w:tcPr>
                <w:p w:rsidR="00423E26" w:rsidRPr="0071525E" w:rsidRDefault="00423E26" w:rsidP="0071525E">
                  <w:pPr>
                    <w:spacing w:line="240" w:lineRule="auto"/>
                    <w:jc w:val="center"/>
                    <w:rPr>
                      <w:sz w:val="26"/>
                      <w:szCs w:val="26"/>
                      <w:lang w:eastAsia="it-IT"/>
                    </w:rPr>
                  </w:pPr>
                  <w:r w:rsidRPr="0071525E">
                    <w:rPr>
                      <w:sz w:val="26"/>
                      <w:szCs w:val="26"/>
                      <w:lang w:eastAsia="it-IT"/>
                    </w:rPr>
                    <w:t>12</w:t>
                  </w:r>
                </w:p>
              </w:tc>
            </w:tr>
            <w:tr w:rsidR="00423E26" w:rsidRPr="00F83355">
              <w:trPr>
                <w:tblCellSpacing w:w="15" w:type="dxa"/>
                <w:jc w:val="right"/>
              </w:trPr>
              <w:tc>
                <w:tcPr>
                  <w:tcW w:w="0" w:type="auto"/>
                  <w:shd w:val="clear" w:color="auto" w:fill="E0E0E0"/>
                  <w:vAlign w:val="center"/>
                </w:tcPr>
                <w:p w:rsidR="00423E26" w:rsidRPr="0071525E" w:rsidRDefault="00423E26" w:rsidP="0071525E">
                  <w:pPr>
                    <w:spacing w:line="240" w:lineRule="auto"/>
                    <w:jc w:val="center"/>
                    <w:rPr>
                      <w:sz w:val="26"/>
                      <w:szCs w:val="26"/>
                      <w:lang w:eastAsia="it-IT"/>
                    </w:rPr>
                  </w:pPr>
                  <w:r w:rsidRPr="0071525E">
                    <w:rPr>
                      <w:sz w:val="26"/>
                      <w:szCs w:val="26"/>
                      <w:lang w:eastAsia="it-IT"/>
                    </w:rPr>
                    <w:t>1</w:t>
                  </w:r>
                </w:p>
              </w:tc>
              <w:tc>
                <w:tcPr>
                  <w:tcW w:w="0" w:type="auto"/>
                  <w:shd w:val="clear" w:color="auto" w:fill="E0E0E0"/>
                  <w:vAlign w:val="center"/>
                </w:tcPr>
                <w:p w:rsidR="00423E26" w:rsidRPr="0071525E" w:rsidRDefault="00423E26" w:rsidP="0071525E">
                  <w:pPr>
                    <w:spacing w:line="240" w:lineRule="auto"/>
                    <w:jc w:val="center"/>
                    <w:rPr>
                      <w:sz w:val="26"/>
                      <w:szCs w:val="26"/>
                      <w:lang w:eastAsia="it-IT"/>
                    </w:rPr>
                  </w:pPr>
                  <w:r w:rsidRPr="0071525E">
                    <w:rPr>
                      <w:sz w:val="26"/>
                      <w:szCs w:val="26"/>
                      <w:lang w:eastAsia="it-IT"/>
                    </w:rPr>
                    <w:t>2</w:t>
                  </w:r>
                </w:p>
              </w:tc>
              <w:tc>
                <w:tcPr>
                  <w:tcW w:w="0" w:type="auto"/>
                  <w:shd w:val="clear" w:color="auto" w:fill="E0E0E0"/>
                  <w:vAlign w:val="center"/>
                </w:tcPr>
                <w:p w:rsidR="00423E26" w:rsidRPr="0071525E" w:rsidRDefault="00423E26" w:rsidP="0071525E">
                  <w:pPr>
                    <w:spacing w:line="240" w:lineRule="auto"/>
                    <w:jc w:val="center"/>
                    <w:rPr>
                      <w:sz w:val="26"/>
                      <w:szCs w:val="26"/>
                      <w:lang w:eastAsia="it-IT"/>
                    </w:rPr>
                  </w:pPr>
                  <w:r w:rsidRPr="0071525E">
                    <w:rPr>
                      <w:sz w:val="26"/>
                      <w:szCs w:val="26"/>
                      <w:lang w:eastAsia="it-IT"/>
                    </w:rPr>
                    <w:t>3</w:t>
                  </w:r>
                </w:p>
              </w:tc>
            </w:tr>
          </w:tbl>
          <w:p w:rsidR="00423E26" w:rsidRPr="0071525E" w:rsidRDefault="00423E26" w:rsidP="0071525E">
            <w:pPr>
              <w:spacing w:line="240" w:lineRule="auto"/>
              <w:rPr>
                <w:rFonts w:ascii="Times New Roman" w:hAnsi="Times New Roman" w:cs="Times New Roman"/>
                <w:sz w:val="24"/>
                <w:szCs w:val="24"/>
                <w:lang w:eastAsia="it-IT"/>
              </w:rPr>
            </w:pPr>
          </w:p>
        </w:tc>
        <w:tc>
          <w:tcPr>
            <w:tcW w:w="150" w:type="dxa"/>
            <w:vAlign w:val="center"/>
          </w:tcPr>
          <w:p w:rsidR="00423E26" w:rsidRPr="0071525E" w:rsidRDefault="00423E26" w:rsidP="0071525E">
            <w:pPr>
              <w:spacing w:line="240" w:lineRule="auto"/>
              <w:rPr>
                <w:sz w:val="26"/>
                <w:szCs w:val="26"/>
                <w:lang w:eastAsia="it-IT"/>
              </w:rPr>
            </w:pPr>
            <w:r w:rsidRPr="0071525E">
              <w:rPr>
                <w:sz w:val="26"/>
                <w:szCs w:val="26"/>
                <w:lang w:eastAsia="it-IT"/>
              </w:rPr>
              <w:t> </w:t>
            </w:r>
          </w:p>
        </w:tc>
        <w:tc>
          <w:tcPr>
            <w:tcW w:w="0" w:type="auto"/>
          </w:tcPr>
          <w:p w:rsidR="00423E26" w:rsidRPr="0071525E" w:rsidRDefault="00423E26" w:rsidP="0071525E">
            <w:pPr>
              <w:spacing w:before="100" w:beforeAutospacing="1" w:after="100" w:afterAutospacing="1" w:line="240" w:lineRule="auto"/>
              <w:rPr>
                <w:sz w:val="26"/>
                <w:szCs w:val="26"/>
                <w:lang w:eastAsia="it-IT"/>
              </w:rPr>
            </w:pPr>
            <w:r w:rsidRPr="0071525E">
              <w:rPr>
                <w:sz w:val="26"/>
                <w:szCs w:val="26"/>
                <w:lang w:eastAsia="it-IT"/>
              </w:rPr>
              <w:t xml:space="preserve">  </w:t>
            </w:r>
          </w:p>
          <w:tbl>
            <w:tblPr>
              <w:tblW w:w="0" w:type="auto"/>
              <w:tblCellSpacing w:w="0" w:type="dxa"/>
              <w:tblCellMar>
                <w:top w:w="15" w:type="dxa"/>
                <w:left w:w="15" w:type="dxa"/>
                <w:bottom w:w="15" w:type="dxa"/>
                <w:right w:w="15" w:type="dxa"/>
              </w:tblCellMar>
              <w:tblLook w:val="00A0"/>
            </w:tblPr>
            <w:tblGrid>
              <w:gridCol w:w="890"/>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860"/>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07"/>
                          <w:gridCol w:w="553"/>
                        </w:tblGrid>
                        <w:tr w:rsidR="00423E26" w:rsidRPr="00F83355">
                          <w:trPr>
                            <w:tblCellSpacing w:w="30" w:type="dxa"/>
                          </w:trPr>
                          <w:tc>
                            <w:tcPr>
                              <w:tcW w:w="0" w:type="auto"/>
                              <w:shd w:val="clear" w:color="auto" w:fill="C0D0C0"/>
                              <w:noWrap/>
                              <w:vAlign w:val="center"/>
                            </w:tcPr>
                            <w:p w:rsidR="00423E26" w:rsidRPr="0071525E" w:rsidRDefault="00423E26" w:rsidP="0071525E">
                              <w:pPr>
                                <w:spacing w:line="240" w:lineRule="auto"/>
                                <w:rPr>
                                  <w:sz w:val="26"/>
                                  <w:szCs w:val="26"/>
                                  <w:lang w:eastAsia="it-IT"/>
                                </w:rPr>
                              </w:pPr>
                              <w:r w:rsidRPr="0071525E">
                                <w:rPr>
                                  <w:sz w:val="26"/>
                                  <w:szCs w:val="26"/>
                                  <w:lang w:eastAsia="it-IT"/>
                                </w:rPr>
                                <w:t>   </w:t>
                              </w:r>
                            </w:p>
                          </w:tc>
                          <w:tc>
                            <w:tcPr>
                              <w:tcW w:w="0" w:type="auto"/>
                              <w:noWrap/>
                              <w:vAlign w:val="center"/>
                            </w:tcPr>
                            <w:p w:rsidR="00423E26" w:rsidRPr="0071525E" w:rsidRDefault="00423E26" w:rsidP="0071525E">
                              <w:pPr>
                                <w:spacing w:line="240" w:lineRule="auto"/>
                                <w:rPr>
                                  <w:sz w:val="26"/>
                                  <w:szCs w:val="26"/>
                                  <w:lang w:eastAsia="it-IT"/>
                                </w:rPr>
                              </w:pPr>
                              <w:r w:rsidRPr="0071525E">
                                <w:rPr>
                                  <w:sz w:val="26"/>
                                  <w:szCs w:val="26"/>
                                  <w:lang w:eastAsia="it-IT"/>
                                </w:rPr>
                                <w:t>V25</w:t>
                              </w:r>
                            </w:p>
                          </w:tc>
                        </w:tr>
                      </w:tbl>
                      <w:p w:rsidR="00423E26" w:rsidRPr="0071525E" w:rsidRDefault="00423E26" w:rsidP="0071525E">
                        <w:pPr>
                          <w:spacing w:line="240" w:lineRule="auto"/>
                          <w:rPr>
                            <w:sz w:val="26"/>
                            <w:szCs w:val="26"/>
                            <w:lang w:eastAsia="it-IT"/>
                          </w:rPr>
                        </w:pPr>
                      </w:p>
                    </w:tc>
                  </w:tr>
                </w:tbl>
                <w:p w:rsidR="00423E26" w:rsidRPr="0071525E" w:rsidRDefault="00423E26" w:rsidP="0071525E">
                  <w:pPr>
                    <w:spacing w:line="240" w:lineRule="auto"/>
                    <w:rPr>
                      <w:sz w:val="26"/>
                      <w:szCs w:val="26"/>
                      <w:lang w:eastAsia="it-IT"/>
                    </w:rPr>
                  </w:pPr>
                </w:p>
              </w:tc>
            </w:tr>
          </w:tbl>
          <w:p w:rsidR="00423E26" w:rsidRPr="0071525E" w:rsidRDefault="00423E26" w:rsidP="0071525E">
            <w:pPr>
              <w:spacing w:line="240" w:lineRule="auto"/>
              <w:rPr>
                <w:rFonts w:ascii="Times New Roman" w:hAnsi="Times New Roman" w:cs="Times New Roman"/>
                <w:sz w:val="24"/>
                <w:szCs w:val="24"/>
                <w:lang w:eastAsia="it-IT"/>
              </w:rPr>
            </w:pPr>
          </w:p>
        </w:tc>
      </w:tr>
    </w:tbl>
    <w:p w:rsidR="00423E26" w:rsidRDefault="00423E26" w:rsidP="00E0062B">
      <w:pPr>
        <w:pStyle w:val="NoSpacing"/>
        <w:spacing w:line="276" w:lineRule="auto"/>
        <w:jc w:val="both"/>
        <w:rPr>
          <w:bCs/>
          <w:kern w:val="28"/>
          <w:sz w:val="24"/>
          <w:szCs w:val="24"/>
        </w:rPr>
      </w:pPr>
    </w:p>
    <w:p w:rsidR="00423E26" w:rsidRDefault="00423E26" w:rsidP="0071525E">
      <w:pPr>
        <w:pStyle w:val="NoSpacing"/>
        <w:spacing w:line="276" w:lineRule="auto"/>
        <w:jc w:val="center"/>
        <w:rPr>
          <w:kern w:val="28"/>
          <w:sz w:val="24"/>
          <w:szCs w:val="24"/>
        </w:rPr>
      </w:pPr>
      <w:r w:rsidRPr="00F83355">
        <w:rPr>
          <w:noProof/>
          <w:kern w:val="28"/>
          <w:sz w:val="24"/>
          <w:szCs w:val="24"/>
          <w:lang w:eastAsia="it-IT"/>
        </w:rPr>
        <w:object w:dxaOrig="7949" w:dyaOrig="4445">
          <v:shape id="_x0000_i1037" type="#_x0000_t75" style="width:397.5pt;height:222pt;visibility:visible" o:ole="">
            <v:imagedata r:id="rId39" o:title=""/>
            <o:lock v:ext="edit" aspectratio="f"/>
          </v:shape>
          <o:OLEObject Type="Embed" ProgID="Excel.Chart.8" ShapeID="_x0000_i1037" DrawAspect="Content" ObjectID="_1327165904" r:id="rId40"/>
        </w:object>
      </w: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Default="00423E26" w:rsidP="00E0062B">
      <w:pPr>
        <w:pStyle w:val="NoSpacing"/>
        <w:spacing w:line="276" w:lineRule="auto"/>
        <w:jc w:val="both"/>
        <w:rPr>
          <w:kern w:val="28"/>
          <w:sz w:val="24"/>
          <w:szCs w:val="24"/>
        </w:rPr>
      </w:pPr>
    </w:p>
    <w:p w:rsidR="00423E26" w:rsidRPr="00E0062B" w:rsidRDefault="00423E26" w:rsidP="00E0062B">
      <w:pPr>
        <w:pStyle w:val="NoSpacing"/>
        <w:spacing w:line="276" w:lineRule="auto"/>
        <w:jc w:val="both"/>
        <w:rPr>
          <w:kern w:val="28"/>
          <w:sz w:val="24"/>
          <w:szCs w:val="24"/>
        </w:rPr>
      </w:pPr>
    </w:p>
    <w:p w:rsidR="00423E26" w:rsidRPr="00B74250" w:rsidRDefault="00423E26" w:rsidP="009A5D64">
      <w:pPr>
        <w:pStyle w:val="NoSpacing"/>
        <w:spacing w:line="276" w:lineRule="auto"/>
        <w:jc w:val="both"/>
        <w:rPr>
          <w:b/>
          <w:i/>
          <w:kern w:val="28"/>
          <w:sz w:val="24"/>
          <w:szCs w:val="24"/>
          <w:u w:val="single"/>
        </w:rPr>
      </w:pPr>
      <w:r w:rsidRPr="00B74250">
        <w:rPr>
          <w:b/>
          <w:i/>
          <w:kern w:val="28"/>
          <w:sz w:val="24"/>
          <w:szCs w:val="24"/>
          <w:u w:val="single"/>
        </w:rPr>
        <w:t xml:space="preserve">ANALISI </w:t>
      </w:r>
      <w:r>
        <w:rPr>
          <w:b/>
          <w:i/>
          <w:kern w:val="28"/>
          <w:sz w:val="24"/>
          <w:szCs w:val="24"/>
          <w:u w:val="single"/>
        </w:rPr>
        <w:t>BIVARIATA</w:t>
      </w:r>
    </w:p>
    <w:p w:rsidR="00423E26" w:rsidRDefault="00423E26" w:rsidP="009A5D64">
      <w:pPr>
        <w:pStyle w:val="NoSpacing"/>
        <w:spacing w:line="276" w:lineRule="auto"/>
        <w:jc w:val="both"/>
        <w:rPr>
          <w:sz w:val="28"/>
          <w:szCs w:val="24"/>
        </w:rPr>
      </w:pPr>
    </w:p>
    <w:p w:rsidR="00423E26" w:rsidRDefault="00423E26" w:rsidP="00683D44">
      <w:pPr>
        <w:pStyle w:val="NoSpacing"/>
        <w:spacing w:line="276" w:lineRule="auto"/>
        <w:jc w:val="both"/>
        <w:rPr>
          <w:sz w:val="24"/>
          <w:szCs w:val="24"/>
        </w:rPr>
      </w:pPr>
      <w:r w:rsidRPr="0070566F">
        <w:rPr>
          <w:sz w:val="24"/>
          <w:szCs w:val="24"/>
        </w:rPr>
        <w:t xml:space="preserve">Esiste una relazione significativa tra </w:t>
      </w:r>
      <w:r>
        <w:rPr>
          <w:sz w:val="24"/>
          <w:szCs w:val="24"/>
        </w:rPr>
        <w:t>la presenza del televisore in cucina e la fruizione dello stesso durante i pasti.</w:t>
      </w:r>
    </w:p>
    <w:p w:rsidR="00423E26" w:rsidRDefault="00423E26" w:rsidP="009A5D64">
      <w:pPr>
        <w:pStyle w:val="NoSpacing"/>
        <w:spacing w:line="276" w:lineRule="auto"/>
        <w:jc w:val="both"/>
        <w:rPr>
          <w:sz w:val="28"/>
          <w:szCs w:val="24"/>
        </w:rPr>
      </w:pPr>
    </w:p>
    <w:tbl>
      <w:tblPr>
        <w:tblW w:w="0" w:type="auto"/>
        <w:tblCellSpacing w:w="15" w:type="dxa"/>
        <w:tblCellMar>
          <w:top w:w="15" w:type="dxa"/>
          <w:left w:w="15" w:type="dxa"/>
          <w:bottom w:w="15" w:type="dxa"/>
          <w:right w:w="15" w:type="dxa"/>
        </w:tblCellMar>
        <w:tblLook w:val="00A0"/>
      </w:tblPr>
      <w:tblGrid>
        <w:gridCol w:w="4398"/>
        <w:gridCol w:w="4530"/>
        <w:gridCol w:w="180"/>
        <w:gridCol w:w="620"/>
      </w:tblGrid>
      <w:tr w:rsidR="00423E26" w:rsidRPr="00F83355" w:rsidTr="005C3A65">
        <w:trPr>
          <w:tblCellSpacing w:w="15" w:type="dxa"/>
        </w:trPr>
        <w:tc>
          <w:tcPr>
            <w:tcW w:w="0" w:type="auto"/>
          </w:tcPr>
          <w:p w:rsidR="00423E26" w:rsidRPr="00884097" w:rsidRDefault="00423E26" w:rsidP="005C3A65">
            <w:pPr>
              <w:spacing w:before="100" w:beforeAutospacing="1" w:after="100" w:afterAutospacing="1" w:line="240" w:lineRule="auto"/>
              <w:rPr>
                <w:sz w:val="24"/>
                <w:szCs w:val="24"/>
                <w:lang w:eastAsia="it-IT"/>
              </w:rPr>
            </w:pPr>
            <w:r w:rsidRPr="00884097">
              <w:rPr>
                <w:b/>
                <w:bCs/>
                <w:sz w:val="24"/>
                <w:szCs w:val="24"/>
                <w:lang w:eastAsia="it-IT"/>
              </w:rPr>
              <w:t>Tabella a doppia entrata:</w:t>
            </w:r>
            <w:r w:rsidRPr="00884097">
              <w:rPr>
                <w:b/>
                <w:bCs/>
                <w:sz w:val="24"/>
                <w:szCs w:val="24"/>
                <w:lang w:eastAsia="it-IT"/>
              </w:rPr>
              <w:br/>
              <w:t>V6_1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200"/>
              <w:gridCol w:w="504"/>
              <w:gridCol w:w="504"/>
              <w:gridCol w:w="504"/>
              <w:gridCol w:w="1159"/>
            </w:tblGrid>
            <w:tr w:rsidR="00423E26" w:rsidRPr="00F83355" w:rsidTr="005C3A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V9-&gt;</w:t>
                  </w:r>
                  <w:r w:rsidRPr="00884097">
                    <w:rPr>
                      <w:sz w:val="24"/>
                      <w:szCs w:val="24"/>
                      <w:lang w:eastAsia="it-IT"/>
                    </w:rPr>
                    <w:br/>
                    <w:t>V6_1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b/>
                      <w:bCs/>
                      <w:sz w:val="24"/>
                      <w:szCs w:val="24"/>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b/>
                      <w:bCs/>
                      <w:sz w:val="24"/>
                      <w:szCs w:val="24"/>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 xml:space="preserve">Marginale </w:t>
                  </w:r>
                  <w:r w:rsidRPr="00884097">
                    <w:rPr>
                      <w:sz w:val="24"/>
                      <w:szCs w:val="24"/>
                      <w:lang w:eastAsia="it-IT"/>
                    </w:rPr>
                    <w:br/>
                    <w:t>di riga</w:t>
                  </w:r>
                </w:p>
              </w:tc>
            </w:tr>
            <w:tr w:rsidR="00423E26" w:rsidRPr="00F83355" w:rsidTr="005C3A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b/>
                      <w:bCs/>
                      <w:sz w:val="24"/>
                      <w:szCs w:val="24"/>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1</w:t>
                  </w:r>
                  <w:r w:rsidRPr="00884097">
                    <w:rPr>
                      <w:sz w:val="24"/>
                      <w:szCs w:val="24"/>
                      <w:lang w:eastAsia="it-IT"/>
                    </w:rPr>
                    <w:br/>
                  </w:r>
                  <w:r w:rsidRPr="00884097">
                    <w:rPr>
                      <w:i/>
                      <w:iCs/>
                      <w:sz w:val="24"/>
                      <w:szCs w:val="24"/>
                      <w:lang w:eastAsia="it-IT"/>
                    </w:rPr>
                    <w:t>4.1</w:t>
                  </w:r>
                  <w:r w:rsidRPr="00884097">
                    <w:rPr>
                      <w:sz w:val="24"/>
                      <w:szCs w:val="24"/>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7</w:t>
                  </w:r>
                  <w:r w:rsidRPr="00884097">
                    <w:rPr>
                      <w:sz w:val="24"/>
                      <w:szCs w:val="24"/>
                      <w:lang w:eastAsia="it-IT"/>
                    </w:rPr>
                    <w:br/>
                  </w:r>
                  <w:r w:rsidRPr="00884097">
                    <w:rPr>
                      <w:i/>
                      <w:iCs/>
                      <w:sz w:val="24"/>
                      <w:szCs w:val="24"/>
                      <w:lang w:eastAsia="it-IT"/>
                    </w:rPr>
                    <w:t>9</w:t>
                  </w:r>
                  <w:r w:rsidRPr="00884097">
                    <w:rPr>
                      <w:sz w:val="24"/>
                      <w:szCs w:val="24"/>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10</w:t>
                  </w:r>
                  <w:r w:rsidRPr="00884097">
                    <w:rPr>
                      <w:sz w:val="24"/>
                      <w:szCs w:val="24"/>
                      <w:lang w:eastAsia="it-IT"/>
                    </w:rPr>
                    <w:br/>
                  </w:r>
                  <w:r w:rsidRPr="00884097">
                    <w:rPr>
                      <w:i/>
                      <w:iCs/>
                      <w:sz w:val="24"/>
                      <w:szCs w:val="24"/>
                      <w:lang w:eastAsia="it-IT"/>
                    </w:rPr>
                    <w:t>4.9</w:t>
                  </w:r>
                  <w:r w:rsidRPr="00884097">
                    <w:rPr>
                      <w:sz w:val="24"/>
                      <w:szCs w:val="24"/>
                      <w:lang w:eastAsia="it-IT"/>
                    </w:rPr>
                    <w:br/>
                  </w:r>
                  <w:r w:rsidRPr="00884097">
                    <w:rPr>
                      <w:b/>
                      <w:bCs/>
                      <w:sz w:val="24"/>
                      <w:szCs w:val="24"/>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18</w:t>
                  </w:r>
                </w:p>
              </w:tc>
            </w:tr>
            <w:tr w:rsidR="00423E26" w:rsidRPr="00F83355" w:rsidTr="005C3A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b/>
                      <w:bCs/>
                      <w:sz w:val="24"/>
                      <w:szCs w:val="24"/>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9</w:t>
                  </w:r>
                  <w:r w:rsidRPr="00884097">
                    <w:rPr>
                      <w:sz w:val="24"/>
                      <w:szCs w:val="24"/>
                      <w:lang w:eastAsia="it-IT"/>
                    </w:rPr>
                    <w:br/>
                  </w:r>
                  <w:r w:rsidRPr="00884097">
                    <w:rPr>
                      <w:i/>
                      <w:iCs/>
                      <w:sz w:val="24"/>
                      <w:szCs w:val="24"/>
                      <w:lang w:eastAsia="it-IT"/>
                    </w:rPr>
                    <w:t>5.9</w:t>
                  </w:r>
                  <w:r w:rsidRPr="00884097">
                    <w:rPr>
                      <w:sz w:val="24"/>
                      <w:szCs w:val="24"/>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15</w:t>
                  </w:r>
                  <w:r w:rsidRPr="00884097">
                    <w:rPr>
                      <w:sz w:val="24"/>
                      <w:szCs w:val="24"/>
                      <w:lang w:eastAsia="it-IT"/>
                    </w:rPr>
                    <w:br/>
                  </w:r>
                  <w:r w:rsidRPr="00884097">
                    <w:rPr>
                      <w:i/>
                      <w:iCs/>
                      <w:sz w:val="24"/>
                      <w:szCs w:val="24"/>
                      <w:lang w:eastAsia="it-IT"/>
                    </w:rPr>
                    <w:t>13</w:t>
                  </w:r>
                  <w:r w:rsidRPr="00884097">
                    <w:rPr>
                      <w:sz w:val="24"/>
                      <w:szCs w:val="24"/>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2</w:t>
                  </w:r>
                  <w:r w:rsidRPr="00884097">
                    <w:rPr>
                      <w:sz w:val="24"/>
                      <w:szCs w:val="24"/>
                      <w:lang w:eastAsia="it-IT"/>
                    </w:rPr>
                    <w:br/>
                  </w:r>
                  <w:r w:rsidRPr="00884097">
                    <w:rPr>
                      <w:i/>
                      <w:iCs/>
                      <w:sz w:val="24"/>
                      <w:szCs w:val="24"/>
                      <w:lang w:eastAsia="it-IT"/>
                    </w:rPr>
                    <w:t>7.1</w:t>
                  </w:r>
                  <w:r w:rsidRPr="00884097">
                    <w:rPr>
                      <w:sz w:val="24"/>
                      <w:szCs w:val="24"/>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26</w:t>
                  </w:r>
                </w:p>
              </w:tc>
            </w:tr>
            <w:tr w:rsidR="00423E26" w:rsidRPr="00F83355" w:rsidTr="005C3A6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 xml:space="preserve">Marginale </w:t>
                  </w:r>
                  <w:r w:rsidRPr="00884097">
                    <w:rPr>
                      <w:sz w:val="24"/>
                      <w:szCs w:val="24"/>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5C3A65">
                  <w:pPr>
                    <w:spacing w:line="240" w:lineRule="auto"/>
                    <w:rPr>
                      <w:sz w:val="24"/>
                      <w:szCs w:val="24"/>
                      <w:lang w:eastAsia="it-IT"/>
                    </w:rPr>
                  </w:pPr>
                  <w:r w:rsidRPr="00884097">
                    <w:rPr>
                      <w:sz w:val="24"/>
                      <w:szCs w:val="24"/>
                      <w:lang w:eastAsia="it-IT"/>
                    </w:rPr>
                    <w:t>44</w:t>
                  </w:r>
                </w:p>
              </w:tc>
            </w:tr>
          </w:tbl>
          <w:p w:rsidR="00423E26" w:rsidRPr="00884097" w:rsidRDefault="00423E26" w:rsidP="005C3A65">
            <w:pPr>
              <w:spacing w:before="100" w:beforeAutospacing="1" w:after="100" w:afterAutospacing="1" w:line="240" w:lineRule="auto"/>
              <w:rPr>
                <w:sz w:val="24"/>
                <w:szCs w:val="24"/>
                <w:lang w:eastAsia="it-IT"/>
              </w:rPr>
            </w:pPr>
            <w:r w:rsidRPr="00884097">
              <w:rPr>
                <w:sz w:val="24"/>
                <w:szCs w:val="24"/>
                <w:lang w:eastAsia="it-IT"/>
              </w:rPr>
              <w:t xml:space="preserve">X quadro = 13.64. Significatività = </w:t>
            </w:r>
            <w:r w:rsidRPr="00884097">
              <w:rPr>
                <w:b/>
                <w:bCs/>
                <w:sz w:val="24"/>
                <w:szCs w:val="24"/>
                <w:lang w:eastAsia="it-IT"/>
              </w:rPr>
              <w:t>0.001</w:t>
            </w:r>
            <w:r w:rsidRPr="00884097">
              <w:rPr>
                <w:sz w:val="24"/>
                <w:szCs w:val="24"/>
                <w:lang w:eastAsia="it-IT"/>
              </w:rPr>
              <w:br/>
              <w:t>V di Cramer = 0.56</w:t>
            </w:r>
          </w:p>
          <w:p w:rsidR="00423E26" w:rsidRPr="00884097" w:rsidRDefault="00423E26" w:rsidP="005C3A65">
            <w:pPr>
              <w:spacing w:before="100" w:beforeAutospacing="1" w:after="100" w:afterAutospacing="1" w:line="240" w:lineRule="auto"/>
              <w:rPr>
                <w:sz w:val="24"/>
                <w:szCs w:val="24"/>
                <w:lang w:eastAsia="it-IT"/>
              </w:rPr>
            </w:pPr>
            <w:r w:rsidRPr="00884097">
              <w:rPr>
                <w:sz w:val="24"/>
                <w:szCs w:val="24"/>
                <w:lang w:eastAsia="it-IT"/>
              </w:rPr>
              <w:t xml:space="preserve">Nelle celle della tabella sono indicati: </w:t>
            </w:r>
          </w:p>
          <w:p w:rsidR="00423E26" w:rsidRPr="00884097" w:rsidRDefault="00423E26" w:rsidP="005C3A65">
            <w:pPr>
              <w:numPr>
                <w:ilvl w:val="0"/>
                <w:numId w:val="13"/>
              </w:numPr>
              <w:spacing w:before="100" w:beforeAutospacing="1" w:after="100" w:afterAutospacing="1" w:line="240" w:lineRule="auto"/>
              <w:rPr>
                <w:sz w:val="24"/>
                <w:szCs w:val="24"/>
                <w:lang w:eastAsia="it-IT"/>
              </w:rPr>
            </w:pPr>
            <w:r w:rsidRPr="00884097">
              <w:rPr>
                <w:sz w:val="24"/>
                <w:szCs w:val="24"/>
                <w:lang w:eastAsia="it-IT"/>
              </w:rPr>
              <w:t xml:space="preserve">la frequenza osservata O </w:t>
            </w:r>
          </w:p>
          <w:p w:rsidR="00423E26" w:rsidRPr="00884097" w:rsidRDefault="00423E26" w:rsidP="005C3A65">
            <w:pPr>
              <w:numPr>
                <w:ilvl w:val="0"/>
                <w:numId w:val="13"/>
              </w:numPr>
              <w:spacing w:before="100" w:beforeAutospacing="1" w:after="100" w:afterAutospacing="1" w:line="240" w:lineRule="auto"/>
              <w:rPr>
                <w:sz w:val="24"/>
                <w:szCs w:val="24"/>
                <w:lang w:eastAsia="it-IT"/>
              </w:rPr>
            </w:pPr>
            <w:r w:rsidRPr="00884097">
              <w:rPr>
                <w:sz w:val="24"/>
                <w:szCs w:val="24"/>
                <w:lang w:eastAsia="it-IT"/>
              </w:rPr>
              <w:t xml:space="preserve">la frequenza attesa A </w:t>
            </w:r>
          </w:p>
          <w:p w:rsidR="00423E26" w:rsidRPr="00884097" w:rsidRDefault="00423E26" w:rsidP="00D36FED">
            <w:pPr>
              <w:numPr>
                <w:ilvl w:val="0"/>
                <w:numId w:val="13"/>
              </w:numPr>
              <w:spacing w:before="100" w:beforeAutospacing="1" w:after="100" w:afterAutospacing="1" w:line="240" w:lineRule="auto"/>
              <w:rPr>
                <w:sz w:val="24"/>
                <w:szCs w:val="24"/>
                <w:lang w:eastAsia="it-IT"/>
              </w:rPr>
            </w:pPr>
            <w:r w:rsidRPr="00884097">
              <w:rPr>
                <w:sz w:val="24"/>
                <w:szCs w:val="24"/>
                <w:lang w:eastAsia="it-IT"/>
              </w:rPr>
              <w:t>il residuo standardizzato di cella, ossia lo scarto tra frequenza osservata e attesa rapportato alla radice quadrata della frequenza attesa (O-A)/radq(A)</w:t>
            </w:r>
          </w:p>
        </w:tc>
        <w:tc>
          <w:tcPr>
            <w:tcW w:w="4500" w:type="dxa"/>
          </w:tcPr>
          <w:p w:rsidR="00423E26" w:rsidRPr="00884097" w:rsidRDefault="00423E26" w:rsidP="005C3A65">
            <w:pPr>
              <w:spacing w:before="100" w:beforeAutospacing="1" w:after="100" w:afterAutospacing="1" w:line="240" w:lineRule="auto"/>
              <w:jc w:val="right"/>
              <w:rPr>
                <w:sz w:val="24"/>
                <w:szCs w:val="24"/>
                <w:lang w:eastAsia="it-IT"/>
              </w:rPr>
            </w:pPr>
            <w:r w:rsidRPr="00884097">
              <w:rPr>
                <w:sz w:val="24"/>
                <w:szCs w:val="24"/>
                <w:lang w:eastAsia="it-IT"/>
              </w:rPr>
              <w:t xml:space="preserve">  </w:t>
            </w:r>
          </w:p>
          <w:tbl>
            <w:tblPr>
              <w:tblW w:w="0" w:type="auto"/>
              <w:jc w:val="right"/>
              <w:tblCellSpacing w:w="15" w:type="dxa"/>
              <w:tblCellMar>
                <w:left w:w="0" w:type="dxa"/>
                <w:right w:w="0" w:type="dxa"/>
              </w:tblCellMar>
              <w:tblLook w:val="00A0"/>
            </w:tblPr>
            <w:tblGrid>
              <w:gridCol w:w="459"/>
              <w:gridCol w:w="511"/>
              <w:gridCol w:w="511"/>
              <w:gridCol w:w="511"/>
              <w:gridCol w:w="511"/>
              <w:gridCol w:w="459"/>
            </w:tblGrid>
            <w:tr w:rsidR="00423E26" w:rsidRPr="00F83355" w:rsidTr="005C3A6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rsidTr="005C3A65">
                    <w:trPr>
                      <w:tblCellSpacing w:w="0" w:type="dxa"/>
                      <w:jc w:val="center"/>
                    </w:trPr>
                    <w:tc>
                      <w:tcPr>
                        <w:tcW w:w="0" w:type="auto"/>
                        <w:vAlign w:val="bottom"/>
                      </w:tcPr>
                      <w:p w:rsidR="00423E26" w:rsidRPr="00884097" w:rsidRDefault="00423E26" w:rsidP="005C3A65">
                        <w:pPr>
                          <w:spacing w:line="240" w:lineRule="auto"/>
                          <w:jc w:val="center"/>
                          <w:rPr>
                            <w:sz w:val="24"/>
                            <w:szCs w:val="24"/>
                            <w:lang w:eastAsia="it-IT"/>
                          </w:rPr>
                        </w:pPr>
                        <w:r w:rsidRPr="00884097">
                          <w:rPr>
                            <w:sz w:val="24"/>
                            <w:szCs w:val="24"/>
                            <w:lang w:eastAsia="it-IT"/>
                          </w:rPr>
                          <w:t>2%</w:t>
                        </w:r>
                      </w:p>
                    </w:tc>
                  </w:tr>
                  <w:tr w:rsidR="00423E26" w:rsidRPr="00F83355" w:rsidTr="005C3A65">
                    <w:trPr>
                      <w:trHeight w:val="90"/>
                      <w:tblCellSpacing w:w="0" w:type="dxa"/>
                      <w:jc w:val="center"/>
                    </w:trPr>
                    <w:tc>
                      <w:tcPr>
                        <w:tcW w:w="0" w:type="auto"/>
                        <w:shd w:val="clear" w:color="auto" w:fill="C0D0C0"/>
                        <w:vAlign w:val="bottom"/>
                      </w:tcPr>
                      <w:p w:rsidR="00423E26" w:rsidRPr="00884097" w:rsidRDefault="00423E26" w:rsidP="005C3A65">
                        <w:pPr>
                          <w:spacing w:line="240" w:lineRule="auto"/>
                          <w:jc w:val="center"/>
                          <w:rPr>
                            <w:sz w:val="24"/>
                            <w:szCs w:val="24"/>
                            <w:lang w:eastAsia="it-IT"/>
                          </w:rPr>
                        </w:pPr>
                      </w:p>
                    </w:tc>
                  </w:tr>
                </w:tbl>
                <w:p w:rsidR="00423E26" w:rsidRPr="00884097" w:rsidRDefault="00423E26" w:rsidP="005C3A65">
                  <w:pPr>
                    <w:spacing w:line="240" w:lineRule="auto"/>
                    <w:jc w:val="center"/>
                    <w:rPr>
                      <w:sz w:val="24"/>
                      <w:szCs w:val="24"/>
                      <w:lang w:eastAsia="it-IT"/>
                    </w:rPr>
                  </w:pPr>
                </w:p>
              </w:tc>
              <w:tc>
                <w:tcPr>
                  <w:tcW w:w="0" w:type="auto"/>
                  <w:vAlign w:val="bottom"/>
                </w:tcPr>
                <w:tbl>
                  <w:tblPr>
                    <w:tblW w:w="375" w:type="dxa"/>
                    <w:jc w:val="center"/>
                    <w:tblCellSpacing w:w="0" w:type="dxa"/>
                    <w:tblCellMar>
                      <w:left w:w="0" w:type="dxa"/>
                      <w:right w:w="0" w:type="dxa"/>
                    </w:tblCellMar>
                    <w:tblLook w:val="00A0"/>
                  </w:tblPr>
                  <w:tblGrid>
                    <w:gridCol w:w="481"/>
                  </w:tblGrid>
                  <w:tr w:rsidR="00423E26" w:rsidRPr="00F83355" w:rsidTr="005C3A65">
                    <w:trPr>
                      <w:tblCellSpacing w:w="0" w:type="dxa"/>
                      <w:jc w:val="center"/>
                    </w:trPr>
                    <w:tc>
                      <w:tcPr>
                        <w:tcW w:w="0" w:type="auto"/>
                        <w:vAlign w:val="bottom"/>
                      </w:tcPr>
                      <w:p w:rsidR="00423E26" w:rsidRPr="00884097" w:rsidRDefault="00423E26" w:rsidP="005C3A65">
                        <w:pPr>
                          <w:spacing w:line="240" w:lineRule="auto"/>
                          <w:jc w:val="center"/>
                          <w:rPr>
                            <w:sz w:val="24"/>
                            <w:szCs w:val="24"/>
                            <w:lang w:eastAsia="it-IT"/>
                          </w:rPr>
                        </w:pPr>
                        <w:r w:rsidRPr="00884097">
                          <w:rPr>
                            <w:sz w:val="24"/>
                            <w:szCs w:val="24"/>
                            <w:lang w:eastAsia="it-IT"/>
                          </w:rPr>
                          <w:t>16%</w:t>
                        </w:r>
                      </w:p>
                    </w:tc>
                  </w:tr>
                  <w:tr w:rsidR="00423E26" w:rsidRPr="00F83355" w:rsidTr="005C3A65">
                    <w:trPr>
                      <w:trHeight w:val="705"/>
                      <w:tblCellSpacing w:w="0" w:type="dxa"/>
                      <w:jc w:val="center"/>
                    </w:trPr>
                    <w:tc>
                      <w:tcPr>
                        <w:tcW w:w="0" w:type="auto"/>
                        <w:shd w:val="clear" w:color="auto" w:fill="80D080"/>
                        <w:vAlign w:val="bottom"/>
                      </w:tcPr>
                      <w:p w:rsidR="00423E26" w:rsidRPr="00884097" w:rsidRDefault="00423E26" w:rsidP="005C3A65">
                        <w:pPr>
                          <w:spacing w:line="240" w:lineRule="auto"/>
                          <w:jc w:val="center"/>
                          <w:rPr>
                            <w:sz w:val="24"/>
                            <w:szCs w:val="24"/>
                            <w:lang w:eastAsia="it-IT"/>
                          </w:rPr>
                        </w:pPr>
                      </w:p>
                    </w:tc>
                  </w:tr>
                </w:tbl>
                <w:p w:rsidR="00423E26" w:rsidRPr="00884097" w:rsidRDefault="00423E26" w:rsidP="005C3A65">
                  <w:pPr>
                    <w:spacing w:line="240" w:lineRule="auto"/>
                    <w:jc w:val="center"/>
                    <w:rPr>
                      <w:sz w:val="24"/>
                      <w:szCs w:val="24"/>
                      <w:lang w:eastAsia="it-IT"/>
                    </w:rPr>
                  </w:pPr>
                </w:p>
              </w:tc>
              <w:tc>
                <w:tcPr>
                  <w:tcW w:w="0" w:type="auto"/>
                  <w:vAlign w:val="bottom"/>
                </w:tcPr>
                <w:tbl>
                  <w:tblPr>
                    <w:tblW w:w="375" w:type="dxa"/>
                    <w:jc w:val="center"/>
                    <w:tblCellSpacing w:w="0" w:type="dxa"/>
                    <w:tblCellMar>
                      <w:left w:w="0" w:type="dxa"/>
                      <w:right w:w="0" w:type="dxa"/>
                    </w:tblCellMar>
                    <w:tblLook w:val="00A0"/>
                  </w:tblPr>
                  <w:tblGrid>
                    <w:gridCol w:w="481"/>
                  </w:tblGrid>
                  <w:tr w:rsidR="00423E26" w:rsidRPr="00F83355" w:rsidTr="005C3A65">
                    <w:trPr>
                      <w:tblCellSpacing w:w="0" w:type="dxa"/>
                      <w:jc w:val="center"/>
                    </w:trPr>
                    <w:tc>
                      <w:tcPr>
                        <w:tcW w:w="0" w:type="auto"/>
                        <w:vAlign w:val="bottom"/>
                      </w:tcPr>
                      <w:p w:rsidR="00423E26" w:rsidRPr="00884097" w:rsidRDefault="00423E26" w:rsidP="005C3A65">
                        <w:pPr>
                          <w:spacing w:line="240" w:lineRule="auto"/>
                          <w:jc w:val="center"/>
                          <w:rPr>
                            <w:sz w:val="24"/>
                            <w:szCs w:val="24"/>
                            <w:lang w:eastAsia="it-IT"/>
                          </w:rPr>
                        </w:pPr>
                        <w:r w:rsidRPr="00884097">
                          <w:rPr>
                            <w:sz w:val="24"/>
                            <w:szCs w:val="24"/>
                            <w:lang w:eastAsia="it-IT"/>
                          </w:rPr>
                          <w:t>23%</w:t>
                        </w:r>
                      </w:p>
                    </w:tc>
                  </w:tr>
                  <w:tr w:rsidR="00423E26" w:rsidRPr="00F83355" w:rsidTr="005C3A65">
                    <w:trPr>
                      <w:trHeight w:val="1020"/>
                      <w:tblCellSpacing w:w="0" w:type="dxa"/>
                      <w:jc w:val="center"/>
                    </w:trPr>
                    <w:tc>
                      <w:tcPr>
                        <w:tcW w:w="0" w:type="auto"/>
                        <w:shd w:val="clear" w:color="auto" w:fill="404040"/>
                        <w:vAlign w:val="bottom"/>
                      </w:tcPr>
                      <w:p w:rsidR="00423E26" w:rsidRPr="00884097" w:rsidRDefault="00423E26" w:rsidP="005C3A65">
                        <w:pPr>
                          <w:spacing w:line="240" w:lineRule="auto"/>
                          <w:jc w:val="center"/>
                          <w:rPr>
                            <w:sz w:val="24"/>
                            <w:szCs w:val="24"/>
                            <w:lang w:eastAsia="it-IT"/>
                          </w:rPr>
                        </w:pPr>
                      </w:p>
                    </w:tc>
                  </w:tr>
                </w:tbl>
                <w:p w:rsidR="00423E26" w:rsidRPr="00884097" w:rsidRDefault="00423E26" w:rsidP="005C3A65">
                  <w:pPr>
                    <w:spacing w:line="240" w:lineRule="auto"/>
                    <w:jc w:val="center"/>
                    <w:rPr>
                      <w:sz w:val="24"/>
                      <w:szCs w:val="24"/>
                      <w:lang w:eastAsia="it-IT"/>
                    </w:rPr>
                  </w:pPr>
                </w:p>
              </w:tc>
              <w:tc>
                <w:tcPr>
                  <w:tcW w:w="0" w:type="auto"/>
                  <w:vAlign w:val="bottom"/>
                </w:tcPr>
                <w:tbl>
                  <w:tblPr>
                    <w:tblW w:w="375" w:type="dxa"/>
                    <w:jc w:val="center"/>
                    <w:tblCellSpacing w:w="0" w:type="dxa"/>
                    <w:tblCellMar>
                      <w:left w:w="0" w:type="dxa"/>
                      <w:right w:w="0" w:type="dxa"/>
                    </w:tblCellMar>
                    <w:tblLook w:val="00A0"/>
                  </w:tblPr>
                  <w:tblGrid>
                    <w:gridCol w:w="481"/>
                  </w:tblGrid>
                  <w:tr w:rsidR="00423E26" w:rsidRPr="00F83355" w:rsidTr="005C3A65">
                    <w:trPr>
                      <w:tblCellSpacing w:w="0" w:type="dxa"/>
                      <w:jc w:val="center"/>
                    </w:trPr>
                    <w:tc>
                      <w:tcPr>
                        <w:tcW w:w="0" w:type="auto"/>
                        <w:vAlign w:val="bottom"/>
                      </w:tcPr>
                      <w:p w:rsidR="00423E26" w:rsidRPr="00884097" w:rsidRDefault="00423E26" w:rsidP="005C3A65">
                        <w:pPr>
                          <w:spacing w:line="240" w:lineRule="auto"/>
                          <w:jc w:val="center"/>
                          <w:rPr>
                            <w:sz w:val="24"/>
                            <w:szCs w:val="24"/>
                            <w:lang w:eastAsia="it-IT"/>
                          </w:rPr>
                        </w:pPr>
                        <w:r w:rsidRPr="00884097">
                          <w:rPr>
                            <w:sz w:val="24"/>
                            <w:szCs w:val="24"/>
                            <w:lang w:eastAsia="it-IT"/>
                          </w:rPr>
                          <w:t>20%</w:t>
                        </w:r>
                      </w:p>
                    </w:tc>
                  </w:tr>
                  <w:tr w:rsidR="00423E26" w:rsidRPr="00F83355" w:rsidTr="005C3A65">
                    <w:trPr>
                      <w:trHeight w:val="885"/>
                      <w:tblCellSpacing w:w="0" w:type="dxa"/>
                      <w:jc w:val="center"/>
                    </w:trPr>
                    <w:tc>
                      <w:tcPr>
                        <w:tcW w:w="0" w:type="auto"/>
                        <w:shd w:val="clear" w:color="auto" w:fill="C0D0C0"/>
                        <w:vAlign w:val="bottom"/>
                      </w:tcPr>
                      <w:p w:rsidR="00423E26" w:rsidRPr="00884097" w:rsidRDefault="00423E26" w:rsidP="005C3A65">
                        <w:pPr>
                          <w:spacing w:line="240" w:lineRule="auto"/>
                          <w:jc w:val="center"/>
                          <w:rPr>
                            <w:sz w:val="24"/>
                            <w:szCs w:val="24"/>
                            <w:lang w:eastAsia="it-IT"/>
                          </w:rPr>
                        </w:pPr>
                      </w:p>
                    </w:tc>
                  </w:tr>
                </w:tbl>
                <w:p w:rsidR="00423E26" w:rsidRPr="00884097" w:rsidRDefault="00423E26" w:rsidP="005C3A65">
                  <w:pPr>
                    <w:spacing w:line="240" w:lineRule="auto"/>
                    <w:jc w:val="center"/>
                    <w:rPr>
                      <w:sz w:val="24"/>
                      <w:szCs w:val="24"/>
                      <w:lang w:eastAsia="it-IT"/>
                    </w:rPr>
                  </w:pPr>
                </w:p>
              </w:tc>
              <w:tc>
                <w:tcPr>
                  <w:tcW w:w="0" w:type="auto"/>
                  <w:vAlign w:val="bottom"/>
                </w:tcPr>
                <w:tbl>
                  <w:tblPr>
                    <w:tblW w:w="375" w:type="dxa"/>
                    <w:jc w:val="center"/>
                    <w:tblCellSpacing w:w="0" w:type="dxa"/>
                    <w:tblCellMar>
                      <w:left w:w="0" w:type="dxa"/>
                      <w:right w:w="0" w:type="dxa"/>
                    </w:tblCellMar>
                    <w:tblLook w:val="00A0"/>
                  </w:tblPr>
                  <w:tblGrid>
                    <w:gridCol w:w="481"/>
                  </w:tblGrid>
                  <w:tr w:rsidR="00423E26" w:rsidRPr="00F83355" w:rsidTr="005C3A65">
                    <w:trPr>
                      <w:tblCellSpacing w:w="0" w:type="dxa"/>
                      <w:jc w:val="center"/>
                    </w:trPr>
                    <w:tc>
                      <w:tcPr>
                        <w:tcW w:w="0" w:type="auto"/>
                        <w:vAlign w:val="bottom"/>
                      </w:tcPr>
                      <w:p w:rsidR="00423E26" w:rsidRPr="00884097" w:rsidRDefault="00423E26" w:rsidP="005C3A65">
                        <w:pPr>
                          <w:spacing w:line="240" w:lineRule="auto"/>
                          <w:jc w:val="center"/>
                          <w:rPr>
                            <w:sz w:val="24"/>
                            <w:szCs w:val="24"/>
                            <w:lang w:eastAsia="it-IT"/>
                          </w:rPr>
                        </w:pPr>
                        <w:r w:rsidRPr="00884097">
                          <w:rPr>
                            <w:sz w:val="24"/>
                            <w:szCs w:val="24"/>
                            <w:lang w:eastAsia="it-IT"/>
                          </w:rPr>
                          <w:t>34%</w:t>
                        </w:r>
                      </w:p>
                    </w:tc>
                  </w:tr>
                  <w:tr w:rsidR="00423E26" w:rsidRPr="00F83355" w:rsidTr="005C3A65">
                    <w:trPr>
                      <w:trHeight w:val="1500"/>
                      <w:tblCellSpacing w:w="0" w:type="dxa"/>
                      <w:jc w:val="center"/>
                    </w:trPr>
                    <w:tc>
                      <w:tcPr>
                        <w:tcW w:w="0" w:type="auto"/>
                        <w:shd w:val="clear" w:color="auto" w:fill="80D080"/>
                        <w:vAlign w:val="bottom"/>
                      </w:tcPr>
                      <w:p w:rsidR="00423E26" w:rsidRPr="00884097" w:rsidRDefault="00423E26" w:rsidP="005C3A65">
                        <w:pPr>
                          <w:spacing w:line="240" w:lineRule="auto"/>
                          <w:jc w:val="center"/>
                          <w:rPr>
                            <w:sz w:val="24"/>
                            <w:szCs w:val="24"/>
                            <w:lang w:eastAsia="it-IT"/>
                          </w:rPr>
                        </w:pPr>
                      </w:p>
                    </w:tc>
                  </w:tr>
                </w:tbl>
                <w:p w:rsidR="00423E26" w:rsidRPr="00884097" w:rsidRDefault="00423E26" w:rsidP="005C3A65">
                  <w:pPr>
                    <w:spacing w:line="240" w:lineRule="auto"/>
                    <w:jc w:val="center"/>
                    <w:rPr>
                      <w:sz w:val="24"/>
                      <w:szCs w:val="24"/>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rsidTr="005C3A65">
                    <w:trPr>
                      <w:tblCellSpacing w:w="0" w:type="dxa"/>
                      <w:jc w:val="center"/>
                    </w:trPr>
                    <w:tc>
                      <w:tcPr>
                        <w:tcW w:w="0" w:type="auto"/>
                        <w:vAlign w:val="bottom"/>
                      </w:tcPr>
                      <w:p w:rsidR="00423E26" w:rsidRPr="00884097" w:rsidRDefault="00423E26" w:rsidP="005C3A65">
                        <w:pPr>
                          <w:spacing w:line="240" w:lineRule="auto"/>
                          <w:jc w:val="center"/>
                          <w:rPr>
                            <w:sz w:val="24"/>
                            <w:szCs w:val="24"/>
                            <w:lang w:eastAsia="it-IT"/>
                          </w:rPr>
                        </w:pPr>
                        <w:r w:rsidRPr="00884097">
                          <w:rPr>
                            <w:sz w:val="24"/>
                            <w:szCs w:val="24"/>
                            <w:lang w:eastAsia="it-IT"/>
                          </w:rPr>
                          <w:t>5%</w:t>
                        </w:r>
                      </w:p>
                    </w:tc>
                  </w:tr>
                  <w:tr w:rsidR="00423E26" w:rsidRPr="00F83355" w:rsidTr="005C3A65">
                    <w:trPr>
                      <w:trHeight w:val="225"/>
                      <w:tblCellSpacing w:w="0" w:type="dxa"/>
                      <w:jc w:val="center"/>
                    </w:trPr>
                    <w:tc>
                      <w:tcPr>
                        <w:tcW w:w="0" w:type="auto"/>
                        <w:shd w:val="clear" w:color="auto" w:fill="404040"/>
                        <w:vAlign w:val="bottom"/>
                      </w:tcPr>
                      <w:p w:rsidR="00423E26" w:rsidRPr="00884097" w:rsidRDefault="00423E26" w:rsidP="005C3A65">
                        <w:pPr>
                          <w:spacing w:line="240" w:lineRule="auto"/>
                          <w:jc w:val="center"/>
                          <w:rPr>
                            <w:sz w:val="24"/>
                            <w:szCs w:val="24"/>
                            <w:lang w:eastAsia="it-IT"/>
                          </w:rPr>
                        </w:pPr>
                      </w:p>
                    </w:tc>
                  </w:tr>
                </w:tbl>
                <w:p w:rsidR="00423E26" w:rsidRPr="00884097" w:rsidRDefault="00423E26" w:rsidP="005C3A65">
                  <w:pPr>
                    <w:spacing w:line="240" w:lineRule="auto"/>
                    <w:jc w:val="center"/>
                    <w:rPr>
                      <w:sz w:val="24"/>
                      <w:szCs w:val="24"/>
                      <w:lang w:eastAsia="it-IT"/>
                    </w:rPr>
                  </w:pPr>
                </w:p>
              </w:tc>
            </w:tr>
            <w:tr w:rsidR="00423E26" w:rsidRPr="00F83355" w:rsidTr="005C3A65">
              <w:trPr>
                <w:tblCellSpacing w:w="15" w:type="dxa"/>
                <w:jc w:val="right"/>
              </w:trPr>
              <w:tc>
                <w:tcPr>
                  <w:tcW w:w="0" w:type="auto"/>
                  <w:shd w:val="clear" w:color="auto" w:fill="E0E0E0"/>
                  <w:vAlign w:val="center"/>
                </w:tcPr>
                <w:p w:rsidR="00423E26" w:rsidRPr="00884097" w:rsidRDefault="00423E26" w:rsidP="005C3A65">
                  <w:pPr>
                    <w:spacing w:line="240" w:lineRule="auto"/>
                    <w:jc w:val="center"/>
                    <w:rPr>
                      <w:sz w:val="24"/>
                      <w:szCs w:val="24"/>
                      <w:lang w:eastAsia="it-IT"/>
                    </w:rPr>
                  </w:pPr>
                  <w:r w:rsidRPr="00884097">
                    <w:rPr>
                      <w:sz w:val="24"/>
                      <w:szCs w:val="24"/>
                      <w:lang w:eastAsia="it-IT"/>
                    </w:rPr>
                    <w:t>1</w:t>
                  </w:r>
                </w:p>
              </w:tc>
              <w:tc>
                <w:tcPr>
                  <w:tcW w:w="0" w:type="auto"/>
                  <w:shd w:val="clear" w:color="auto" w:fill="E0E0E0"/>
                  <w:vAlign w:val="center"/>
                </w:tcPr>
                <w:p w:rsidR="00423E26" w:rsidRPr="00884097" w:rsidRDefault="00423E26" w:rsidP="005C3A65">
                  <w:pPr>
                    <w:spacing w:line="240" w:lineRule="auto"/>
                    <w:jc w:val="center"/>
                    <w:rPr>
                      <w:sz w:val="24"/>
                      <w:szCs w:val="24"/>
                      <w:lang w:eastAsia="it-IT"/>
                    </w:rPr>
                  </w:pPr>
                  <w:r w:rsidRPr="00884097">
                    <w:rPr>
                      <w:sz w:val="24"/>
                      <w:szCs w:val="24"/>
                      <w:lang w:eastAsia="it-IT"/>
                    </w:rPr>
                    <w:t>7</w:t>
                  </w:r>
                </w:p>
              </w:tc>
              <w:tc>
                <w:tcPr>
                  <w:tcW w:w="0" w:type="auto"/>
                  <w:shd w:val="clear" w:color="auto" w:fill="E0E0E0"/>
                  <w:vAlign w:val="center"/>
                </w:tcPr>
                <w:p w:rsidR="00423E26" w:rsidRPr="00884097" w:rsidRDefault="00423E26" w:rsidP="005C3A65">
                  <w:pPr>
                    <w:spacing w:line="240" w:lineRule="auto"/>
                    <w:jc w:val="center"/>
                    <w:rPr>
                      <w:sz w:val="24"/>
                      <w:szCs w:val="24"/>
                      <w:lang w:eastAsia="it-IT"/>
                    </w:rPr>
                  </w:pPr>
                  <w:r w:rsidRPr="00884097">
                    <w:rPr>
                      <w:sz w:val="24"/>
                      <w:szCs w:val="24"/>
                      <w:lang w:eastAsia="it-IT"/>
                    </w:rPr>
                    <w:t>10</w:t>
                  </w:r>
                </w:p>
              </w:tc>
              <w:tc>
                <w:tcPr>
                  <w:tcW w:w="0" w:type="auto"/>
                  <w:shd w:val="clear" w:color="auto" w:fill="E0E0E0"/>
                  <w:vAlign w:val="center"/>
                </w:tcPr>
                <w:p w:rsidR="00423E26" w:rsidRPr="00884097" w:rsidRDefault="00423E26" w:rsidP="005C3A65">
                  <w:pPr>
                    <w:spacing w:line="240" w:lineRule="auto"/>
                    <w:jc w:val="center"/>
                    <w:rPr>
                      <w:sz w:val="24"/>
                      <w:szCs w:val="24"/>
                      <w:lang w:eastAsia="it-IT"/>
                    </w:rPr>
                  </w:pPr>
                  <w:r w:rsidRPr="00884097">
                    <w:rPr>
                      <w:sz w:val="24"/>
                      <w:szCs w:val="24"/>
                      <w:lang w:eastAsia="it-IT"/>
                    </w:rPr>
                    <w:t>9</w:t>
                  </w:r>
                </w:p>
              </w:tc>
              <w:tc>
                <w:tcPr>
                  <w:tcW w:w="0" w:type="auto"/>
                  <w:shd w:val="clear" w:color="auto" w:fill="E0E0E0"/>
                  <w:vAlign w:val="center"/>
                </w:tcPr>
                <w:p w:rsidR="00423E26" w:rsidRPr="00884097" w:rsidRDefault="00423E26" w:rsidP="005C3A65">
                  <w:pPr>
                    <w:spacing w:line="240" w:lineRule="auto"/>
                    <w:jc w:val="center"/>
                    <w:rPr>
                      <w:sz w:val="24"/>
                      <w:szCs w:val="24"/>
                      <w:lang w:eastAsia="it-IT"/>
                    </w:rPr>
                  </w:pPr>
                  <w:r w:rsidRPr="00884097">
                    <w:rPr>
                      <w:sz w:val="24"/>
                      <w:szCs w:val="24"/>
                      <w:lang w:eastAsia="it-IT"/>
                    </w:rPr>
                    <w:t>15</w:t>
                  </w:r>
                </w:p>
              </w:tc>
              <w:tc>
                <w:tcPr>
                  <w:tcW w:w="0" w:type="auto"/>
                  <w:shd w:val="clear" w:color="auto" w:fill="E0E0E0"/>
                  <w:vAlign w:val="center"/>
                </w:tcPr>
                <w:p w:rsidR="00423E26" w:rsidRPr="00884097" w:rsidRDefault="00423E26" w:rsidP="005C3A65">
                  <w:pPr>
                    <w:spacing w:line="240" w:lineRule="auto"/>
                    <w:jc w:val="center"/>
                    <w:rPr>
                      <w:sz w:val="24"/>
                      <w:szCs w:val="24"/>
                      <w:lang w:eastAsia="it-IT"/>
                    </w:rPr>
                  </w:pPr>
                  <w:r w:rsidRPr="00884097">
                    <w:rPr>
                      <w:sz w:val="24"/>
                      <w:szCs w:val="24"/>
                      <w:lang w:eastAsia="it-IT"/>
                    </w:rPr>
                    <w:t>2</w:t>
                  </w:r>
                </w:p>
              </w:tc>
            </w:tr>
            <w:tr w:rsidR="00423E26" w:rsidRPr="00F83355" w:rsidTr="005C3A65">
              <w:trPr>
                <w:tblCellSpacing w:w="15" w:type="dxa"/>
                <w:jc w:val="right"/>
              </w:trPr>
              <w:tc>
                <w:tcPr>
                  <w:tcW w:w="0" w:type="auto"/>
                  <w:gridSpan w:val="3"/>
                  <w:shd w:val="clear" w:color="auto" w:fill="E0E0E0"/>
                  <w:vAlign w:val="center"/>
                </w:tcPr>
                <w:p w:rsidR="00423E26" w:rsidRPr="00884097" w:rsidRDefault="00423E26" w:rsidP="005C3A65">
                  <w:pPr>
                    <w:spacing w:line="240" w:lineRule="auto"/>
                    <w:jc w:val="center"/>
                    <w:rPr>
                      <w:sz w:val="24"/>
                      <w:szCs w:val="24"/>
                      <w:lang w:eastAsia="it-IT"/>
                    </w:rPr>
                  </w:pPr>
                  <w:r w:rsidRPr="00884097">
                    <w:rPr>
                      <w:sz w:val="24"/>
                      <w:szCs w:val="24"/>
                      <w:lang w:eastAsia="it-IT"/>
                    </w:rPr>
                    <w:t>0</w:t>
                  </w:r>
                </w:p>
              </w:tc>
              <w:tc>
                <w:tcPr>
                  <w:tcW w:w="0" w:type="auto"/>
                  <w:gridSpan w:val="3"/>
                  <w:shd w:val="clear" w:color="auto" w:fill="E0E0E0"/>
                  <w:vAlign w:val="center"/>
                </w:tcPr>
                <w:p w:rsidR="00423E26" w:rsidRPr="00884097" w:rsidRDefault="00423E26" w:rsidP="005C3A65">
                  <w:pPr>
                    <w:spacing w:line="240" w:lineRule="auto"/>
                    <w:jc w:val="center"/>
                    <w:rPr>
                      <w:sz w:val="24"/>
                      <w:szCs w:val="24"/>
                      <w:lang w:eastAsia="it-IT"/>
                    </w:rPr>
                  </w:pPr>
                  <w:r w:rsidRPr="00884097">
                    <w:rPr>
                      <w:sz w:val="24"/>
                      <w:szCs w:val="24"/>
                      <w:lang w:eastAsia="it-IT"/>
                    </w:rPr>
                    <w:t>1</w:t>
                  </w:r>
                </w:p>
              </w:tc>
            </w:tr>
            <w:tr w:rsidR="00423E26" w:rsidRPr="00F83355" w:rsidTr="005C3A65">
              <w:trPr>
                <w:trHeight w:val="450"/>
                <w:tblCellSpacing w:w="15" w:type="dxa"/>
                <w:jc w:val="right"/>
              </w:trPr>
              <w:tc>
                <w:tcPr>
                  <w:tcW w:w="0" w:type="auto"/>
                  <w:vAlign w:val="center"/>
                </w:tcPr>
                <w:p w:rsidR="00423E26" w:rsidRPr="00884097" w:rsidRDefault="00423E26" w:rsidP="005C3A65">
                  <w:pPr>
                    <w:spacing w:line="240" w:lineRule="auto"/>
                    <w:rPr>
                      <w:sz w:val="24"/>
                      <w:szCs w:val="24"/>
                      <w:lang w:eastAsia="it-IT"/>
                    </w:rPr>
                  </w:pPr>
                </w:p>
              </w:tc>
              <w:tc>
                <w:tcPr>
                  <w:tcW w:w="0" w:type="auto"/>
                  <w:vAlign w:val="center"/>
                </w:tcPr>
                <w:p w:rsidR="00423E26" w:rsidRPr="00884097" w:rsidRDefault="00423E26" w:rsidP="005C3A65">
                  <w:pPr>
                    <w:spacing w:line="240" w:lineRule="auto"/>
                    <w:rPr>
                      <w:rFonts w:ascii="Times New Roman" w:hAnsi="Times New Roman" w:cs="Times New Roman"/>
                      <w:sz w:val="24"/>
                      <w:szCs w:val="24"/>
                      <w:lang w:eastAsia="it-IT"/>
                    </w:rPr>
                  </w:pPr>
                </w:p>
                <w:p w:rsidR="00423E26" w:rsidRPr="00884097" w:rsidRDefault="00423E26" w:rsidP="005C3A65">
                  <w:pPr>
                    <w:spacing w:line="240" w:lineRule="auto"/>
                    <w:rPr>
                      <w:rFonts w:ascii="Times New Roman" w:hAnsi="Times New Roman" w:cs="Times New Roman"/>
                      <w:sz w:val="24"/>
                      <w:szCs w:val="24"/>
                      <w:lang w:eastAsia="it-IT"/>
                    </w:rPr>
                  </w:pPr>
                </w:p>
                <w:p w:rsidR="00423E26" w:rsidRPr="00884097" w:rsidRDefault="00423E26" w:rsidP="005C3A65">
                  <w:pPr>
                    <w:spacing w:line="240" w:lineRule="auto"/>
                    <w:rPr>
                      <w:rFonts w:ascii="Times New Roman" w:hAnsi="Times New Roman" w:cs="Times New Roman"/>
                      <w:sz w:val="24"/>
                      <w:szCs w:val="24"/>
                      <w:lang w:eastAsia="it-IT"/>
                    </w:rPr>
                  </w:pPr>
                </w:p>
                <w:p w:rsidR="00423E26" w:rsidRPr="00884097" w:rsidRDefault="00423E26" w:rsidP="005C3A65">
                  <w:pPr>
                    <w:spacing w:line="240" w:lineRule="auto"/>
                    <w:rPr>
                      <w:rFonts w:ascii="Times New Roman" w:hAnsi="Times New Roman" w:cs="Times New Roman"/>
                      <w:sz w:val="24"/>
                      <w:szCs w:val="24"/>
                      <w:lang w:eastAsia="it-IT"/>
                    </w:rPr>
                  </w:pPr>
                </w:p>
                <w:p w:rsidR="00423E26" w:rsidRPr="00884097" w:rsidRDefault="00423E26" w:rsidP="005C3A65">
                  <w:pPr>
                    <w:spacing w:line="240" w:lineRule="auto"/>
                    <w:rPr>
                      <w:rFonts w:ascii="Times New Roman" w:hAnsi="Times New Roman" w:cs="Times New Roman"/>
                      <w:sz w:val="24"/>
                      <w:szCs w:val="24"/>
                      <w:lang w:eastAsia="it-IT"/>
                    </w:rPr>
                  </w:pPr>
                </w:p>
                <w:p w:rsidR="00423E26" w:rsidRPr="00884097" w:rsidRDefault="00423E26" w:rsidP="005C3A65">
                  <w:pPr>
                    <w:spacing w:line="240" w:lineRule="auto"/>
                    <w:rPr>
                      <w:rFonts w:ascii="Times New Roman" w:hAnsi="Times New Roman" w:cs="Times New Roman"/>
                      <w:sz w:val="24"/>
                      <w:szCs w:val="24"/>
                      <w:lang w:eastAsia="it-IT"/>
                    </w:rPr>
                  </w:pPr>
                </w:p>
                <w:p w:rsidR="00423E26" w:rsidRPr="00884097" w:rsidRDefault="00423E26" w:rsidP="005C3A65">
                  <w:pPr>
                    <w:spacing w:line="240" w:lineRule="auto"/>
                    <w:rPr>
                      <w:rFonts w:ascii="Times New Roman" w:hAnsi="Times New Roman" w:cs="Times New Roman"/>
                      <w:sz w:val="24"/>
                      <w:szCs w:val="24"/>
                      <w:lang w:eastAsia="it-IT"/>
                    </w:rPr>
                  </w:pPr>
                </w:p>
                <w:p w:rsidR="00423E26" w:rsidRPr="00884097" w:rsidRDefault="00423E26" w:rsidP="005C3A65">
                  <w:pPr>
                    <w:spacing w:line="240" w:lineRule="auto"/>
                    <w:rPr>
                      <w:rFonts w:ascii="Times New Roman" w:hAnsi="Times New Roman" w:cs="Times New Roman"/>
                      <w:sz w:val="24"/>
                      <w:szCs w:val="24"/>
                      <w:lang w:eastAsia="it-IT"/>
                    </w:rPr>
                  </w:pPr>
                </w:p>
                <w:p w:rsidR="00423E26" w:rsidRPr="00884097" w:rsidRDefault="00423E26" w:rsidP="005C3A65">
                  <w:pPr>
                    <w:spacing w:line="240" w:lineRule="auto"/>
                    <w:rPr>
                      <w:rFonts w:ascii="Times New Roman" w:hAnsi="Times New Roman" w:cs="Times New Roman"/>
                      <w:sz w:val="24"/>
                      <w:szCs w:val="24"/>
                      <w:lang w:eastAsia="it-IT"/>
                    </w:rPr>
                  </w:pPr>
                </w:p>
                <w:p w:rsidR="00423E26" w:rsidRPr="00884097" w:rsidRDefault="00423E26" w:rsidP="005C3A65">
                  <w:pPr>
                    <w:spacing w:line="240" w:lineRule="auto"/>
                    <w:rPr>
                      <w:rFonts w:ascii="Times New Roman" w:hAnsi="Times New Roman" w:cs="Times New Roman"/>
                      <w:sz w:val="24"/>
                      <w:szCs w:val="24"/>
                      <w:lang w:eastAsia="it-IT"/>
                    </w:rPr>
                  </w:pPr>
                </w:p>
                <w:p w:rsidR="00423E26" w:rsidRPr="00884097" w:rsidRDefault="00423E26" w:rsidP="005C3A65">
                  <w:pPr>
                    <w:spacing w:line="240" w:lineRule="auto"/>
                    <w:rPr>
                      <w:rFonts w:ascii="Times New Roman" w:hAnsi="Times New Roman" w:cs="Times New Roman"/>
                      <w:sz w:val="24"/>
                      <w:szCs w:val="24"/>
                      <w:lang w:eastAsia="it-IT"/>
                    </w:rPr>
                  </w:pPr>
                </w:p>
              </w:tc>
              <w:tc>
                <w:tcPr>
                  <w:tcW w:w="0" w:type="auto"/>
                  <w:vAlign w:val="center"/>
                </w:tcPr>
                <w:p w:rsidR="00423E26" w:rsidRPr="00884097" w:rsidRDefault="00423E26" w:rsidP="005C3A65">
                  <w:pPr>
                    <w:spacing w:line="240" w:lineRule="auto"/>
                    <w:rPr>
                      <w:rFonts w:ascii="Times New Roman" w:hAnsi="Times New Roman" w:cs="Times New Roman"/>
                      <w:sz w:val="24"/>
                      <w:szCs w:val="24"/>
                      <w:lang w:eastAsia="it-IT"/>
                    </w:rPr>
                  </w:pPr>
                </w:p>
              </w:tc>
              <w:tc>
                <w:tcPr>
                  <w:tcW w:w="0" w:type="auto"/>
                  <w:vAlign w:val="center"/>
                </w:tcPr>
                <w:p w:rsidR="00423E26" w:rsidRPr="00884097" w:rsidRDefault="00423E26" w:rsidP="005C3A65">
                  <w:pPr>
                    <w:spacing w:line="240" w:lineRule="auto"/>
                    <w:rPr>
                      <w:rFonts w:ascii="Times New Roman" w:hAnsi="Times New Roman" w:cs="Times New Roman"/>
                      <w:sz w:val="24"/>
                      <w:szCs w:val="24"/>
                      <w:lang w:eastAsia="it-IT"/>
                    </w:rPr>
                  </w:pPr>
                </w:p>
              </w:tc>
              <w:tc>
                <w:tcPr>
                  <w:tcW w:w="0" w:type="auto"/>
                  <w:vAlign w:val="center"/>
                </w:tcPr>
                <w:p w:rsidR="00423E26" w:rsidRPr="00884097" w:rsidRDefault="00423E26" w:rsidP="005C3A65">
                  <w:pPr>
                    <w:spacing w:line="240" w:lineRule="auto"/>
                    <w:rPr>
                      <w:rFonts w:ascii="Times New Roman" w:hAnsi="Times New Roman" w:cs="Times New Roman"/>
                      <w:sz w:val="24"/>
                      <w:szCs w:val="24"/>
                      <w:lang w:eastAsia="it-IT"/>
                    </w:rPr>
                  </w:pPr>
                </w:p>
              </w:tc>
              <w:tc>
                <w:tcPr>
                  <w:tcW w:w="0" w:type="auto"/>
                  <w:vAlign w:val="center"/>
                </w:tcPr>
                <w:p w:rsidR="00423E26" w:rsidRPr="00884097" w:rsidRDefault="00423E26" w:rsidP="005C3A65">
                  <w:pPr>
                    <w:spacing w:line="240" w:lineRule="auto"/>
                    <w:rPr>
                      <w:rFonts w:ascii="Times New Roman" w:hAnsi="Times New Roman" w:cs="Times New Roman"/>
                      <w:sz w:val="24"/>
                      <w:szCs w:val="24"/>
                      <w:lang w:eastAsia="it-IT"/>
                    </w:rPr>
                  </w:pPr>
                </w:p>
              </w:tc>
            </w:tr>
            <w:tr w:rsidR="00423E26" w:rsidRPr="00F83355" w:rsidTr="005C3A65">
              <w:trPr>
                <w:tblCellSpacing w:w="15" w:type="dxa"/>
                <w:jc w:val="right"/>
              </w:trPr>
              <w:tc>
                <w:tcPr>
                  <w:tcW w:w="0" w:type="auto"/>
                  <w:vAlign w:val="bottom"/>
                </w:tcPr>
                <w:p w:rsidR="00423E26" w:rsidRPr="00884097" w:rsidRDefault="00423E26" w:rsidP="005C3A65">
                  <w:pPr>
                    <w:spacing w:line="240" w:lineRule="auto"/>
                    <w:jc w:val="center"/>
                    <w:rPr>
                      <w:sz w:val="24"/>
                      <w:szCs w:val="24"/>
                      <w:lang w:eastAsia="it-IT"/>
                    </w:rPr>
                  </w:pPr>
                </w:p>
              </w:tc>
              <w:tc>
                <w:tcPr>
                  <w:tcW w:w="0" w:type="auto"/>
                  <w:vAlign w:val="bottom"/>
                </w:tcPr>
                <w:p w:rsidR="00423E26" w:rsidRPr="00884097" w:rsidRDefault="00423E26" w:rsidP="005C3A65">
                  <w:pPr>
                    <w:spacing w:line="240" w:lineRule="auto"/>
                    <w:jc w:val="center"/>
                    <w:rPr>
                      <w:sz w:val="24"/>
                      <w:szCs w:val="24"/>
                      <w:lang w:eastAsia="it-IT"/>
                    </w:rPr>
                  </w:pPr>
                </w:p>
              </w:tc>
              <w:tc>
                <w:tcPr>
                  <w:tcW w:w="0" w:type="auto"/>
                  <w:vAlign w:val="bottom"/>
                </w:tcPr>
                <w:p w:rsidR="00423E26" w:rsidRPr="00884097" w:rsidRDefault="00423E26" w:rsidP="005C3A65">
                  <w:pPr>
                    <w:spacing w:line="240" w:lineRule="auto"/>
                    <w:jc w:val="center"/>
                    <w:rPr>
                      <w:sz w:val="24"/>
                      <w:szCs w:val="24"/>
                      <w:lang w:eastAsia="it-IT"/>
                    </w:rPr>
                  </w:pPr>
                  <w:r w:rsidRPr="00884097">
                    <w:rPr>
                      <w:sz w:val="24"/>
                      <w:szCs w:val="24"/>
                      <w:lang w:eastAsia="it-IT"/>
                    </w:rPr>
                    <w:t>2.3</w:t>
                  </w:r>
                </w:p>
                <w:tbl>
                  <w:tblPr>
                    <w:tblW w:w="375" w:type="dxa"/>
                    <w:jc w:val="center"/>
                    <w:tblCellSpacing w:w="0" w:type="dxa"/>
                    <w:tblCellMar>
                      <w:left w:w="0" w:type="dxa"/>
                      <w:right w:w="0" w:type="dxa"/>
                    </w:tblCellMar>
                    <w:tblLook w:val="00A0"/>
                  </w:tblPr>
                  <w:tblGrid>
                    <w:gridCol w:w="375"/>
                  </w:tblGrid>
                  <w:tr w:rsidR="00423E26" w:rsidRPr="00F83355" w:rsidTr="005C3A65">
                    <w:trPr>
                      <w:trHeight w:val="1500"/>
                      <w:tblCellSpacing w:w="0" w:type="dxa"/>
                      <w:jc w:val="center"/>
                    </w:trPr>
                    <w:tc>
                      <w:tcPr>
                        <w:tcW w:w="0" w:type="auto"/>
                        <w:shd w:val="clear" w:color="auto" w:fill="404040"/>
                        <w:vAlign w:val="center"/>
                      </w:tcPr>
                      <w:p w:rsidR="00423E26" w:rsidRPr="00884097" w:rsidRDefault="00423E26" w:rsidP="005C3A65">
                        <w:pPr>
                          <w:spacing w:line="240" w:lineRule="auto"/>
                          <w:rPr>
                            <w:sz w:val="24"/>
                            <w:szCs w:val="24"/>
                            <w:lang w:eastAsia="it-IT"/>
                          </w:rPr>
                        </w:pPr>
                      </w:p>
                    </w:tc>
                  </w:tr>
                </w:tbl>
                <w:p w:rsidR="00423E26" w:rsidRPr="00884097" w:rsidRDefault="00423E26" w:rsidP="005C3A65">
                  <w:pPr>
                    <w:spacing w:line="240" w:lineRule="auto"/>
                    <w:jc w:val="center"/>
                    <w:rPr>
                      <w:sz w:val="24"/>
                      <w:szCs w:val="24"/>
                      <w:lang w:eastAsia="it-IT"/>
                    </w:rPr>
                  </w:pPr>
                </w:p>
              </w:tc>
              <w:tc>
                <w:tcPr>
                  <w:tcW w:w="0" w:type="auto"/>
                  <w:vAlign w:val="bottom"/>
                </w:tcPr>
                <w:p w:rsidR="00423E26" w:rsidRPr="00884097" w:rsidRDefault="00423E26" w:rsidP="005C3A65">
                  <w:pPr>
                    <w:spacing w:line="240" w:lineRule="auto"/>
                    <w:jc w:val="center"/>
                    <w:rPr>
                      <w:sz w:val="24"/>
                      <w:szCs w:val="24"/>
                      <w:lang w:eastAsia="it-IT"/>
                    </w:rPr>
                  </w:pPr>
                  <w:r w:rsidRPr="00884097">
                    <w:rPr>
                      <w:sz w:val="24"/>
                      <w:szCs w:val="24"/>
                      <w:lang w:eastAsia="it-IT"/>
                    </w:rPr>
                    <w:t>1.3</w:t>
                  </w:r>
                </w:p>
                <w:tbl>
                  <w:tblPr>
                    <w:tblW w:w="375" w:type="dxa"/>
                    <w:jc w:val="center"/>
                    <w:tblCellSpacing w:w="0" w:type="dxa"/>
                    <w:tblCellMar>
                      <w:left w:w="0" w:type="dxa"/>
                      <w:right w:w="0" w:type="dxa"/>
                    </w:tblCellMar>
                    <w:tblLook w:val="00A0"/>
                  </w:tblPr>
                  <w:tblGrid>
                    <w:gridCol w:w="375"/>
                  </w:tblGrid>
                  <w:tr w:rsidR="00423E26" w:rsidRPr="00F83355" w:rsidTr="005C3A65">
                    <w:trPr>
                      <w:trHeight w:val="855"/>
                      <w:tblCellSpacing w:w="0" w:type="dxa"/>
                      <w:jc w:val="center"/>
                    </w:trPr>
                    <w:tc>
                      <w:tcPr>
                        <w:tcW w:w="0" w:type="auto"/>
                        <w:shd w:val="clear" w:color="auto" w:fill="C0D0C0"/>
                        <w:vAlign w:val="center"/>
                      </w:tcPr>
                      <w:p w:rsidR="00423E26" w:rsidRPr="00884097" w:rsidRDefault="00423E26" w:rsidP="005C3A65">
                        <w:pPr>
                          <w:spacing w:line="240" w:lineRule="auto"/>
                          <w:rPr>
                            <w:sz w:val="24"/>
                            <w:szCs w:val="24"/>
                            <w:lang w:eastAsia="it-IT"/>
                          </w:rPr>
                        </w:pPr>
                      </w:p>
                    </w:tc>
                  </w:tr>
                </w:tbl>
                <w:p w:rsidR="00423E26" w:rsidRPr="00884097" w:rsidRDefault="00423E26" w:rsidP="005C3A65">
                  <w:pPr>
                    <w:spacing w:line="240" w:lineRule="auto"/>
                    <w:jc w:val="center"/>
                    <w:rPr>
                      <w:sz w:val="24"/>
                      <w:szCs w:val="24"/>
                      <w:lang w:eastAsia="it-IT"/>
                    </w:rPr>
                  </w:pPr>
                </w:p>
              </w:tc>
              <w:tc>
                <w:tcPr>
                  <w:tcW w:w="0" w:type="auto"/>
                  <w:vAlign w:val="bottom"/>
                </w:tcPr>
                <w:p w:rsidR="00423E26" w:rsidRPr="00884097" w:rsidRDefault="00423E26" w:rsidP="005C3A65">
                  <w:pPr>
                    <w:spacing w:line="240" w:lineRule="auto"/>
                    <w:jc w:val="center"/>
                    <w:rPr>
                      <w:sz w:val="24"/>
                      <w:szCs w:val="24"/>
                      <w:lang w:eastAsia="it-IT"/>
                    </w:rPr>
                  </w:pPr>
                  <w:r w:rsidRPr="00884097">
                    <w:rPr>
                      <w:sz w:val="24"/>
                      <w:szCs w:val="24"/>
                      <w:lang w:eastAsia="it-IT"/>
                    </w:rPr>
                    <w:t>0.6</w:t>
                  </w:r>
                </w:p>
                <w:tbl>
                  <w:tblPr>
                    <w:tblW w:w="375" w:type="dxa"/>
                    <w:jc w:val="center"/>
                    <w:tblCellSpacing w:w="0" w:type="dxa"/>
                    <w:tblCellMar>
                      <w:left w:w="0" w:type="dxa"/>
                      <w:right w:w="0" w:type="dxa"/>
                    </w:tblCellMar>
                    <w:tblLook w:val="00A0"/>
                  </w:tblPr>
                  <w:tblGrid>
                    <w:gridCol w:w="375"/>
                  </w:tblGrid>
                  <w:tr w:rsidR="00423E26" w:rsidRPr="00F83355" w:rsidTr="005C3A65">
                    <w:trPr>
                      <w:trHeight w:val="390"/>
                      <w:tblCellSpacing w:w="0" w:type="dxa"/>
                      <w:jc w:val="center"/>
                    </w:trPr>
                    <w:tc>
                      <w:tcPr>
                        <w:tcW w:w="0" w:type="auto"/>
                        <w:shd w:val="clear" w:color="auto" w:fill="80D080"/>
                        <w:vAlign w:val="center"/>
                      </w:tcPr>
                      <w:p w:rsidR="00423E26" w:rsidRPr="00884097" w:rsidRDefault="00423E26" w:rsidP="005C3A65">
                        <w:pPr>
                          <w:spacing w:line="240" w:lineRule="auto"/>
                          <w:rPr>
                            <w:sz w:val="24"/>
                            <w:szCs w:val="24"/>
                            <w:lang w:eastAsia="it-IT"/>
                          </w:rPr>
                        </w:pPr>
                      </w:p>
                    </w:tc>
                  </w:tr>
                </w:tbl>
                <w:p w:rsidR="00423E26" w:rsidRPr="00884097" w:rsidRDefault="00423E26" w:rsidP="005C3A65">
                  <w:pPr>
                    <w:spacing w:line="240" w:lineRule="auto"/>
                    <w:jc w:val="center"/>
                    <w:rPr>
                      <w:sz w:val="24"/>
                      <w:szCs w:val="24"/>
                      <w:lang w:eastAsia="it-IT"/>
                    </w:rPr>
                  </w:pPr>
                </w:p>
              </w:tc>
              <w:tc>
                <w:tcPr>
                  <w:tcW w:w="0" w:type="auto"/>
                  <w:vAlign w:val="bottom"/>
                </w:tcPr>
                <w:p w:rsidR="00423E26" w:rsidRPr="00884097" w:rsidRDefault="00423E26" w:rsidP="005C3A65">
                  <w:pPr>
                    <w:spacing w:line="240" w:lineRule="auto"/>
                    <w:jc w:val="center"/>
                    <w:rPr>
                      <w:sz w:val="24"/>
                      <w:szCs w:val="24"/>
                      <w:lang w:eastAsia="it-IT"/>
                    </w:rPr>
                  </w:pPr>
                </w:p>
              </w:tc>
            </w:tr>
            <w:tr w:rsidR="00423E26" w:rsidRPr="00F83355" w:rsidTr="005C3A65">
              <w:trPr>
                <w:tblCellSpacing w:w="15" w:type="dxa"/>
                <w:jc w:val="right"/>
              </w:trPr>
              <w:tc>
                <w:tcPr>
                  <w:tcW w:w="0" w:type="auto"/>
                  <w:gridSpan w:val="3"/>
                  <w:shd w:val="clear" w:color="auto" w:fill="E0E0E0"/>
                  <w:vAlign w:val="center"/>
                </w:tcPr>
                <w:p w:rsidR="00423E26" w:rsidRPr="00884097" w:rsidRDefault="00423E26" w:rsidP="005C3A65">
                  <w:pPr>
                    <w:spacing w:line="240" w:lineRule="auto"/>
                    <w:jc w:val="center"/>
                    <w:rPr>
                      <w:sz w:val="24"/>
                      <w:szCs w:val="24"/>
                      <w:lang w:eastAsia="it-IT"/>
                    </w:rPr>
                  </w:pPr>
                  <w:r w:rsidRPr="00884097">
                    <w:rPr>
                      <w:sz w:val="24"/>
                      <w:szCs w:val="24"/>
                      <w:lang w:eastAsia="it-IT"/>
                    </w:rPr>
                    <w:t>0</w:t>
                  </w:r>
                </w:p>
              </w:tc>
              <w:tc>
                <w:tcPr>
                  <w:tcW w:w="0" w:type="auto"/>
                  <w:gridSpan w:val="3"/>
                  <w:shd w:val="clear" w:color="auto" w:fill="E0E0E0"/>
                  <w:vAlign w:val="center"/>
                </w:tcPr>
                <w:p w:rsidR="00423E26" w:rsidRPr="00884097" w:rsidRDefault="00423E26" w:rsidP="005C3A65">
                  <w:pPr>
                    <w:spacing w:line="240" w:lineRule="auto"/>
                    <w:jc w:val="center"/>
                    <w:rPr>
                      <w:sz w:val="24"/>
                      <w:szCs w:val="24"/>
                      <w:lang w:eastAsia="it-IT"/>
                    </w:rPr>
                  </w:pPr>
                  <w:r w:rsidRPr="00884097">
                    <w:rPr>
                      <w:sz w:val="24"/>
                      <w:szCs w:val="24"/>
                      <w:lang w:eastAsia="it-IT"/>
                    </w:rPr>
                    <w:t>1</w:t>
                  </w:r>
                </w:p>
              </w:tc>
            </w:tr>
            <w:tr w:rsidR="00423E26" w:rsidRPr="00F83355" w:rsidTr="005C3A65">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423E26" w:rsidRPr="00F83355" w:rsidTr="005C3A65">
                    <w:trPr>
                      <w:trHeight w:val="975"/>
                      <w:tblCellSpacing w:w="0" w:type="dxa"/>
                      <w:jc w:val="center"/>
                    </w:trPr>
                    <w:tc>
                      <w:tcPr>
                        <w:tcW w:w="0" w:type="auto"/>
                        <w:shd w:val="clear" w:color="auto" w:fill="C0D0C0"/>
                        <w:vAlign w:val="center"/>
                      </w:tcPr>
                      <w:p w:rsidR="00423E26" w:rsidRPr="00884097" w:rsidRDefault="00423E26" w:rsidP="005C3A65">
                        <w:pPr>
                          <w:spacing w:line="240" w:lineRule="auto"/>
                          <w:rPr>
                            <w:sz w:val="24"/>
                            <w:szCs w:val="24"/>
                            <w:lang w:eastAsia="it-IT"/>
                          </w:rPr>
                        </w:pPr>
                      </w:p>
                    </w:tc>
                  </w:tr>
                </w:tbl>
                <w:p w:rsidR="00423E26" w:rsidRPr="00884097" w:rsidRDefault="00423E26" w:rsidP="005C3A65">
                  <w:pPr>
                    <w:spacing w:line="240" w:lineRule="auto"/>
                    <w:jc w:val="center"/>
                    <w:rPr>
                      <w:sz w:val="24"/>
                      <w:szCs w:val="24"/>
                      <w:lang w:eastAsia="it-IT"/>
                    </w:rPr>
                  </w:pPr>
                  <w:r w:rsidRPr="00884097">
                    <w:rPr>
                      <w:sz w:val="24"/>
                      <w:szCs w:val="24"/>
                      <w:lang w:eastAsia="it-IT"/>
                    </w:rPr>
                    <w:t>-1.5</w:t>
                  </w:r>
                </w:p>
              </w:tc>
              <w:tc>
                <w:tcPr>
                  <w:tcW w:w="0" w:type="auto"/>
                </w:tcPr>
                <w:tbl>
                  <w:tblPr>
                    <w:tblW w:w="375" w:type="dxa"/>
                    <w:jc w:val="center"/>
                    <w:tblCellSpacing w:w="0" w:type="dxa"/>
                    <w:tblCellMar>
                      <w:left w:w="0" w:type="dxa"/>
                      <w:right w:w="0" w:type="dxa"/>
                    </w:tblCellMar>
                    <w:tblLook w:val="00A0"/>
                  </w:tblPr>
                  <w:tblGrid>
                    <w:gridCol w:w="375"/>
                  </w:tblGrid>
                  <w:tr w:rsidR="00423E26" w:rsidRPr="00F83355" w:rsidTr="005C3A65">
                    <w:trPr>
                      <w:trHeight w:val="450"/>
                      <w:tblCellSpacing w:w="0" w:type="dxa"/>
                      <w:jc w:val="center"/>
                    </w:trPr>
                    <w:tc>
                      <w:tcPr>
                        <w:tcW w:w="0" w:type="auto"/>
                        <w:shd w:val="clear" w:color="auto" w:fill="80D080"/>
                        <w:vAlign w:val="center"/>
                      </w:tcPr>
                      <w:p w:rsidR="00423E26" w:rsidRPr="00884097" w:rsidRDefault="00423E26" w:rsidP="005C3A65">
                        <w:pPr>
                          <w:spacing w:line="240" w:lineRule="auto"/>
                          <w:rPr>
                            <w:sz w:val="24"/>
                            <w:szCs w:val="24"/>
                            <w:lang w:eastAsia="it-IT"/>
                          </w:rPr>
                        </w:pPr>
                      </w:p>
                    </w:tc>
                  </w:tr>
                </w:tbl>
                <w:p w:rsidR="00423E26" w:rsidRPr="00884097" w:rsidRDefault="00423E26" w:rsidP="005C3A65">
                  <w:pPr>
                    <w:spacing w:line="240" w:lineRule="auto"/>
                    <w:jc w:val="center"/>
                    <w:rPr>
                      <w:sz w:val="24"/>
                      <w:szCs w:val="24"/>
                      <w:lang w:eastAsia="it-IT"/>
                    </w:rPr>
                  </w:pPr>
                  <w:r w:rsidRPr="00884097">
                    <w:rPr>
                      <w:sz w:val="24"/>
                      <w:szCs w:val="24"/>
                      <w:lang w:eastAsia="it-IT"/>
                    </w:rPr>
                    <w:t>-0.7</w:t>
                  </w:r>
                </w:p>
              </w:tc>
              <w:tc>
                <w:tcPr>
                  <w:tcW w:w="0" w:type="auto"/>
                </w:tcPr>
                <w:p w:rsidR="00423E26" w:rsidRPr="00884097" w:rsidRDefault="00423E26" w:rsidP="005C3A65">
                  <w:pPr>
                    <w:spacing w:line="240" w:lineRule="auto"/>
                    <w:jc w:val="center"/>
                    <w:rPr>
                      <w:sz w:val="24"/>
                      <w:szCs w:val="24"/>
                      <w:lang w:eastAsia="it-IT"/>
                    </w:rPr>
                  </w:pPr>
                </w:p>
              </w:tc>
              <w:tc>
                <w:tcPr>
                  <w:tcW w:w="0" w:type="auto"/>
                </w:tcPr>
                <w:p w:rsidR="00423E26" w:rsidRPr="00884097" w:rsidRDefault="00423E26" w:rsidP="005C3A65">
                  <w:pPr>
                    <w:spacing w:line="240" w:lineRule="auto"/>
                    <w:jc w:val="center"/>
                    <w:rPr>
                      <w:sz w:val="24"/>
                      <w:szCs w:val="24"/>
                      <w:lang w:eastAsia="it-IT"/>
                    </w:rPr>
                  </w:pPr>
                </w:p>
              </w:tc>
              <w:tc>
                <w:tcPr>
                  <w:tcW w:w="0" w:type="auto"/>
                </w:tcPr>
                <w:p w:rsidR="00423E26" w:rsidRPr="00884097" w:rsidRDefault="00423E26" w:rsidP="005C3A65">
                  <w:pPr>
                    <w:spacing w:line="240" w:lineRule="auto"/>
                    <w:jc w:val="center"/>
                    <w:rPr>
                      <w:sz w:val="24"/>
                      <w:szCs w:val="24"/>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23E26" w:rsidRPr="00F83355" w:rsidTr="005C3A65">
                    <w:trPr>
                      <w:trHeight w:val="1245"/>
                      <w:tblCellSpacing w:w="0" w:type="dxa"/>
                      <w:jc w:val="center"/>
                    </w:trPr>
                    <w:tc>
                      <w:tcPr>
                        <w:tcW w:w="0" w:type="auto"/>
                        <w:shd w:val="clear" w:color="auto" w:fill="404040"/>
                        <w:vAlign w:val="center"/>
                      </w:tcPr>
                      <w:p w:rsidR="00423E26" w:rsidRPr="00884097" w:rsidRDefault="00423E26" w:rsidP="005C3A65">
                        <w:pPr>
                          <w:spacing w:line="240" w:lineRule="auto"/>
                          <w:rPr>
                            <w:sz w:val="24"/>
                            <w:szCs w:val="24"/>
                            <w:lang w:eastAsia="it-IT"/>
                          </w:rPr>
                        </w:pPr>
                      </w:p>
                    </w:tc>
                  </w:tr>
                </w:tbl>
                <w:p w:rsidR="00423E26" w:rsidRPr="00884097" w:rsidRDefault="00423E26" w:rsidP="005C3A65">
                  <w:pPr>
                    <w:spacing w:line="240" w:lineRule="auto"/>
                    <w:jc w:val="center"/>
                    <w:rPr>
                      <w:sz w:val="24"/>
                      <w:szCs w:val="24"/>
                      <w:lang w:eastAsia="it-IT"/>
                    </w:rPr>
                  </w:pPr>
                  <w:r w:rsidRPr="00884097">
                    <w:rPr>
                      <w:sz w:val="24"/>
                      <w:szCs w:val="24"/>
                      <w:lang w:eastAsia="it-IT"/>
                    </w:rPr>
                    <w:t>-1.9</w:t>
                  </w:r>
                </w:p>
              </w:tc>
            </w:tr>
          </w:tbl>
          <w:p w:rsidR="00423E26" w:rsidRPr="00884097" w:rsidRDefault="00423E26" w:rsidP="005C3A65">
            <w:pPr>
              <w:spacing w:line="240" w:lineRule="auto"/>
              <w:rPr>
                <w:rFonts w:ascii="Times New Roman" w:hAnsi="Times New Roman" w:cs="Times New Roman"/>
                <w:sz w:val="24"/>
                <w:szCs w:val="24"/>
                <w:lang w:eastAsia="it-IT"/>
              </w:rPr>
            </w:pPr>
          </w:p>
        </w:tc>
        <w:tc>
          <w:tcPr>
            <w:tcW w:w="150" w:type="dxa"/>
            <w:vAlign w:val="center"/>
          </w:tcPr>
          <w:p w:rsidR="00423E26" w:rsidRPr="00884097" w:rsidRDefault="00423E26" w:rsidP="005C3A65">
            <w:pPr>
              <w:spacing w:line="240" w:lineRule="auto"/>
              <w:rPr>
                <w:sz w:val="24"/>
                <w:szCs w:val="24"/>
                <w:lang w:eastAsia="it-IT"/>
              </w:rPr>
            </w:pPr>
            <w:r w:rsidRPr="00884097">
              <w:rPr>
                <w:sz w:val="24"/>
                <w:szCs w:val="24"/>
                <w:lang w:eastAsia="it-IT"/>
              </w:rPr>
              <w:t> </w:t>
            </w:r>
          </w:p>
        </w:tc>
        <w:tc>
          <w:tcPr>
            <w:tcW w:w="0" w:type="auto"/>
          </w:tcPr>
          <w:p w:rsidR="00423E26" w:rsidRPr="00884097" w:rsidRDefault="00423E26" w:rsidP="005C3A65">
            <w:pPr>
              <w:spacing w:before="100" w:beforeAutospacing="1" w:after="100" w:afterAutospacing="1" w:line="240" w:lineRule="auto"/>
              <w:rPr>
                <w:sz w:val="24"/>
                <w:szCs w:val="24"/>
                <w:lang w:eastAsia="it-IT"/>
              </w:rPr>
            </w:pPr>
            <w:r w:rsidRPr="00884097">
              <w:rPr>
                <w:sz w:val="24"/>
                <w:szCs w:val="24"/>
                <w:lang w:eastAsia="it-IT"/>
              </w:rPr>
              <w:t xml:space="preserve">  </w:t>
            </w:r>
          </w:p>
          <w:tbl>
            <w:tblPr>
              <w:tblW w:w="0" w:type="auto"/>
              <w:tblCellSpacing w:w="0" w:type="dxa"/>
              <w:tblCellMar>
                <w:top w:w="15" w:type="dxa"/>
                <w:left w:w="15" w:type="dxa"/>
                <w:bottom w:w="15" w:type="dxa"/>
                <w:right w:w="15" w:type="dxa"/>
              </w:tblCellMar>
              <w:tblLook w:val="00A0"/>
            </w:tblPr>
            <w:tblGrid>
              <w:gridCol w:w="545"/>
            </w:tblGrid>
            <w:tr w:rsidR="00423E26" w:rsidRPr="00F83355" w:rsidTr="005C3A6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15"/>
                  </w:tblGrid>
                  <w:tr w:rsidR="00423E26" w:rsidRPr="00F83355" w:rsidTr="005C3A6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91"/>
                          <w:gridCol w:w="224"/>
                        </w:tblGrid>
                        <w:tr w:rsidR="00423E26" w:rsidRPr="00F83355" w:rsidTr="005C3A65">
                          <w:trPr>
                            <w:tblCellSpacing w:w="30" w:type="dxa"/>
                          </w:trPr>
                          <w:tc>
                            <w:tcPr>
                              <w:tcW w:w="0" w:type="auto"/>
                              <w:shd w:val="clear" w:color="auto" w:fill="C0D0C0"/>
                              <w:noWrap/>
                              <w:vAlign w:val="center"/>
                            </w:tcPr>
                            <w:p w:rsidR="00423E26" w:rsidRPr="00884097" w:rsidRDefault="00423E26" w:rsidP="005C3A65">
                              <w:pPr>
                                <w:spacing w:line="240" w:lineRule="auto"/>
                                <w:rPr>
                                  <w:sz w:val="24"/>
                                  <w:szCs w:val="24"/>
                                  <w:lang w:eastAsia="it-IT"/>
                                </w:rPr>
                              </w:pPr>
                              <w:r w:rsidRPr="00884097">
                                <w:rPr>
                                  <w:sz w:val="24"/>
                                  <w:szCs w:val="24"/>
                                  <w:lang w:eastAsia="it-IT"/>
                                </w:rPr>
                                <w:t>   </w:t>
                              </w:r>
                            </w:p>
                          </w:tc>
                          <w:tc>
                            <w:tcPr>
                              <w:tcW w:w="0" w:type="auto"/>
                              <w:noWrap/>
                              <w:vAlign w:val="center"/>
                            </w:tcPr>
                            <w:p w:rsidR="00423E26" w:rsidRPr="00884097" w:rsidRDefault="00423E26" w:rsidP="005C3A65">
                              <w:pPr>
                                <w:spacing w:line="240" w:lineRule="auto"/>
                                <w:rPr>
                                  <w:sz w:val="24"/>
                                  <w:szCs w:val="24"/>
                                  <w:lang w:eastAsia="it-IT"/>
                                </w:rPr>
                              </w:pPr>
                              <w:r w:rsidRPr="00884097">
                                <w:rPr>
                                  <w:sz w:val="24"/>
                                  <w:szCs w:val="24"/>
                                  <w:lang w:eastAsia="it-IT"/>
                                </w:rPr>
                                <w:t>1</w:t>
                              </w:r>
                            </w:p>
                          </w:tc>
                        </w:tr>
                        <w:tr w:rsidR="00423E26" w:rsidRPr="00F83355" w:rsidTr="005C3A65">
                          <w:trPr>
                            <w:tblCellSpacing w:w="30" w:type="dxa"/>
                          </w:trPr>
                          <w:tc>
                            <w:tcPr>
                              <w:tcW w:w="0" w:type="auto"/>
                              <w:shd w:val="clear" w:color="auto" w:fill="80D080"/>
                              <w:noWrap/>
                              <w:vAlign w:val="center"/>
                            </w:tcPr>
                            <w:p w:rsidR="00423E26" w:rsidRPr="00884097" w:rsidRDefault="00423E26" w:rsidP="005C3A65">
                              <w:pPr>
                                <w:spacing w:line="240" w:lineRule="auto"/>
                                <w:rPr>
                                  <w:sz w:val="24"/>
                                  <w:szCs w:val="24"/>
                                  <w:lang w:eastAsia="it-IT"/>
                                </w:rPr>
                              </w:pPr>
                              <w:r w:rsidRPr="00884097">
                                <w:rPr>
                                  <w:sz w:val="24"/>
                                  <w:szCs w:val="24"/>
                                  <w:lang w:eastAsia="it-IT"/>
                                </w:rPr>
                                <w:t>   </w:t>
                              </w:r>
                            </w:p>
                          </w:tc>
                          <w:tc>
                            <w:tcPr>
                              <w:tcW w:w="0" w:type="auto"/>
                              <w:noWrap/>
                              <w:vAlign w:val="center"/>
                            </w:tcPr>
                            <w:p w:rsidR="00423E26" w:rsidRPr="00884097" w:rsidRDefault="00423E26" w:rsidP="005C3A65">
                              <w:pPr>
                                <w:spacing w:line="240" w:lineRule="auto"/>
                                <w:rPr>
                                  <w:sz w:val="24"/>
                                  <w:szCs w:val="24"/>
                                  <w:lang w:eastAsia="it-IT"/>
                                </w:rPr>
                              </w:pPr>
                              <w:r w:rsidRPr="00884097">
                                <w:rPr>
                                  <w:sz w:val="24"/>
                                  <w:szCs w:val="24"/>
                                  <w:lang w:eastAsia="it-IT"/>
                                </w:rPr>
                                <w:t>2</w:t>
                              </w:r>
                            </w:p>
                          </w:tc>
                        </w:tr>
                        <w:tr w:rsidR="00423E26" w:rsidRPr="00F83355" w:rsidTr="005C3A65">
                          <w:trPr>
                            <w:tblCellSpacing w:w="30" w:type="dxa"/>
                          </w:trPr>
                          <w:tc>
                            <w:tcPr>
                              <w:tcW w:w="0" w:type="auto"/>
                              <w:shd w:val="clear" w:color="auto" w:fill="404040"/>
                              <w:noWrap/>
                              <w:vAlign w:val="center"/>
                            </w:tcPr>
                            <w:p w:rsidR="00423E26" w:rsidRPr="00884097" w:rsidRDefault="00423E26" w:rsidP="005C3A65">
                              <w:pPr>
                                <w:spacing w:line="240" w:lineRule="auto"/>
                                <w:rPr>
                                  <w:sz w:val="24"/>
                                  <w:szCs w:val="24"/>
                                  <w:lang w:eastAsia="it-IT"/>
                                </w:rPr>
                              </w:pPr>
                              <w:r w:rsidRPr="00884097">
                                <w:rPr>
                                  <w:sz w:val="24"/>
                                  <w:szCs w:val="24"/>
                                  <w:lang w:eastAsia="it-IT"/>
                                </w:rPr>
                                <w:t>   </w:t>
                              </w:r>
                            </w:p>
                          </w:tc>
                          <w:tc>
                            <w:tcPr>
                              <w:tcW w:w="0" w:type="auto"/>
                              <w:noWrap/>
                              <w:vAlign w:val="center"/>
                            </w:tcPr>
                            <w:p w:rsidR="00423E26" w:rsidRPr="00884097" w:rsidRDefault="00423E26" w:rsidP="005C3A65">
                              <w:pPr>
                                <w:spacing w:line="240" w:lineRule="auto"/>
                                <w:rPr>
                                  <w:sz w:val="24"/>
                                  <w:szCs w:val="24"/>
                                  <w:lang w:eastAsia="it-IT"/>
                                </w:rPr>
                              </w:pPr>
                              <w:r w:rsidRPr="00884097">
                                <w:rPr>
                                  <w:sz w:val="24"/>
                                  <w:szCs w:val="24"/>
                                  <w:lang w:eastAsia="it-IT"/>
                                </w:rPr>
                                <w:t>3</w:t>
                              </w:r>
                            </w:p>
                          </w:tc>
                        </w:tr>
                      </w:tbl>
                      <w:p w:rsidR="00423E26" w:rsidRPr="00884097" w:rsidRDefault="00423E26" w:rsidP="005C3A65">
                        <w:pPr>
                          <w:spacing w:line="240" w:lineRule="auto"/>
                          <w:rPr>
                            <w:sz w:val="24"/>
                            <w:szCs w:val="24"/>
                            <w:lang w:eastAsia="it-IT"/>
                          </w:rPr>
                        </w:pPr>
                      </w:p>
                    </w:tc>
                  </w:tr>
                </w:tbl>
                <w:p w:rsidR="00423E26" w:rsidRPr="00884097" w:rsidRDefault="00423E26" w:rsidP="005C3A65">
                  <w:pPr>
                    <w:spacing w:line="240" w:lineRule="auto"/>
                    <w:rPr>
                      <w:sz w:val="24"/>
                      <w:szCs w:val="24"/>
                      <w:lang w:eastAsia="it-IT"/>
                    </w:rPr>
                  </w:pPr>
                </w:p>
              </w:tc>
            </w:tr>
          </w:tbl>
          <w:p w:rsidR="00423E26" w:rsidRPr="00884097" w:rsidRDefault="00423E26" w:rsidP="005C3A65">
            <w:pPr>
              <w:spacing w:line="240" w:lineRule="auto"/>
              <w:rPr>
                <w:rFonts w:ascii="Times New Roman" w:hAnsi="Times New Roman" w:cs="Times New Roman"/>
                <w:sz w:val="24"/>
                <w:szCs w:val="24"/>
                <w:lang w:eastAsia="it-IT"/>
              </w:rPr>
            </w:pPr>
          </w:p>
        </w:tc>
      </w:tr>
    </w:tbl>
    <w:p w:rsidR="00423E26" w:rsidRDefault="00423E26" w:rsidP="009A5D64">
      <w:pPr>
        <w:pStyle w:val="NoSpacing"/>
        <w:spacing w:line="276" w:lineRule="auto"/>
        <w:jc w:val="both"/>
        <w:rPr>
          <w:sz w:val="28"/>
          <w:szCs w:val="24"/>
        </w:rPr>
      </w:pPr>
    </w:p>
    <w:p w:rsidR="00423E26" w:rsidRPr="00884097" w:rsidRDefault="00423E26" w:rsidP="009A5D64">
      <w:pPr>
        <w:spacing w:before="100" w:beforeAutospacing="1" w:after="100" w:afterAutospacing="1" w:line="240" w:lineRule="auto"/>
        <w:jc w:val="both"/>
        <w:rPr>
          <w:color w:val="000000"/>
          <w:sz w:val="24"/>
          <w:szCs w:val="24"/>
          <w:lang w:eastAsia="it-IT"/>
        </w:rPr>
      </w:pPr>
      <w:r w:rsidRPr="00884097">
        <w:rPr>
          <w:b/>
          <w:bCs/>
          <w:color w:val="000000"/>
          <w:sz w:val="24"/>
          <w:szCs w:val="24"/>
          <w:lang w:eastAsia="it-IT"/>
        </w:rPr>
        <w:t>Vi è quindi relazione tra le due variabili (a livello di fiducia 0,05)</w:t>
      </w:r>
    </w:p>
    <w:p w:rsidR="00423E26" w:rsidRPr="00884097" w:rsidRDefault="00423E26" w:rsidP="009A5D64">
      <w:pPr>
        <w:pStyle w:val="NoSpacing"/>
        <w:spacing w:line="276" w:lineRule="auto"/>
        <w:jc w:val="both"/>
        <w:rPr>
          <w:sz w:val="24"/>
          <w:szCs w:val="24"/>
        </w:rPr>
      </w:pPr>
    </w:p>
    <w:p w:rsidR="00423E26" w:rsidRPr="00884097" w:rsidRDefault="00423E26" w:rsidP="005C3A65">
      <w:pPr>
        <w:pStyle w:val="NoSpacing"/>
        <w:spacing w:line="276" w:lineRule="auto"/>
        <w:jc w:val="both"/>
        <w:rPr>
          <w:sz w:val="24"/>
          <w:szCs w:val="24"/>
        </w:rPr>
      </w:pPr>
      <w:r w:rsidRPr="00884097">
        <w:rPr>
          <w:sz w:val="24"/>
          <w:szCs w:val="24"/>
        </w:rPr>
        <w:t>Mettendo in relazione V6_1 e V9, si evince come ci sia una correlazione con la presenza del televisore in cucina e la fruizione della stessa durante i pasti.</w:t>
      </w:r>
    </w:p>
    <w:p w:rsidR="00423E26" w:rsidRPr="00884097" w:rsidRDefault="00423E26" w:rsidP="005C3A65">
      <w:pPr>
        <w:pStyle w:val="NoSpacing"/>
        <w:spacing w:line="276" w:lineRule="auto"/>
        <w:jc w:val="both"/>
        <w:rPr>
          <w:sz w:val="24"/>
          <w:szCs w:val="24"/>
        </w:rPr>
      </w:pPr>
    </w:p>
    <w:p w:rsidR="00423E26" w:rsidRDefault="00423E26" w:rsidP="005C3A65">
      <w:pPr>
        <w:pStyle w:val="NoSpacing"/>
        <w:spacing w:line="276" w:lineRule="auto"/>
        <w:jc w:val="both"/>
        <w:rPr>
          <w:sz w:val="24"/>
          <w:szCs w:val="24"/>
        </w:rPr>
      </w:pPr>
      <w:r w:rsidRPr="0070566F">
        <w:rPr>
          <w:sz w:val="24"/>
          <w:szCs w:val="24"/>
        </w:rPr>
        <w:t xml:space="preserve">Esiste una relazione significativa tra </w:t>
      </w:r>
      <w:r>
        <w:rPr>
          <w:sz w:val="24"/>
          <w:szCs w:val="24"/>
        </w:rPr>
        <w:t>il guardare la TV da solo e la scelta del programma da guardare.</w:t>
      </w:r>
    </w:p>
    <w:p w:rsidR="00423E26" w:rsidRDefault="00423E26" w:rsidP="005C3A65">
      <w:pPr>
        <w:pStyle w:val="NoSpacing"/>
        <w:spacing w:line="276" w:lineRule="auto"/>
        <w:jc w:val="both"/>
        <w:rPr>
          <w:sz w:val="28"/>
          <w:szCs w:val="24"/>
        </w:rPr>
      </w:pPr>
    </w:p>
    <w:tbl>
      <w:tblPr>
        <w:tblW w:w="0" w:type="auto"/>
        <w:tblCellSpacing w:w="15" w:type="dxa"/>
        <w:tblCellMar>
          <w:top w:w="15" w:type="dxa"/>
          <w:left w:w="15" w:type="dxa"/>
          <w:bottom w:w="15" w:type="dxa"/>
          <w:right w:w="15" w:type="dxa"/>
        </w:tblCellMar>
        <w:tblLook w:val="00A0"/>
      </w:tblPr>
      <w:tblGrid>
        <w:gridCol w:w="4440"/>
        <w:gridCol w:w="4530"/>
        <w:gridCol w:w="180"/>
        <w:gridCol w:w="578"/>
      </w:tblGrid>
      <w:tr w:rsidR="00423E26" w:rsidRPr="00F83355" w:rsidTr="00884097">
        <w:trPr>
          <w:tblCellSpacing w:w="15" w:type="dxa"/>
        </w:trPr>
        <w:tc>
          <w:tcPr>
            <w:tcW w:w="0" w:type="auto"/>
          </w:tcPr>
          <w:p w:rsidR="00423E26" w:rsidRPr="00884097" w:rsidRDefault="00423E26" w:rsidP="00884097">
            <w:pPr>
              <w:spacing w:before="100" w:beforeAutospacing="1" w:after="100" w:afterAutospacing="1" w:line="240" w:lineRule="auto"/>
              <w:rPr>
                <w:sz w:val="21"/>
                <w:szCs w:val="21"/>
                <w:lang w:eastAsia="it-IT"/>
              </w:rPr>
            </w:pPr>
            <w:r w:rsidRPr="00884097">
              <w:rPr>
                <w:b/>
                <w:bCs/>
                <w:sz w:val="21"/>
                <w:szCs w:val="21"/>
                <w:lang w:eastAsia="it-IT"/>
              </w:rPr>
              <w:t>Tabella a doppia entrata:</w:t>
            </w:r>
            <w:r w:rsidRPr="00884097">
              <w:rPr>
                <w:b/>
                <w:bCs/>
                <w:sz w:val="21"/>
                <w:szCs w:val="21"/>
                <w:lang w:eastAsia="it-IT"/>
              </w:rPr>
              <w:br/>
              <w:t>V12_1 x V13_2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926"/>
              <w:gridCol w:w="499"/>
              <w:gridCol w:w="499"/>
              <w:gridCol w:w="896"/>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sz w:val="21"/>
                      <w:szCs w:val="21"/>
                      <w:lang w:eastAsia="it-IT"/>
                    </w:rPr>
                    <w:t>V13_2-&gt;</w:t>
                  </w:r>
                  <w:r w:rsidRPr="00884097">
                    <w:rPr>
                      <w:sz w:val="21"/>
                      <w:szCs w:val="21"/>
                      <w:lang w:eastAsia="it-IT"/>
                    </w:rPr>
                    <w:br/>
                    <w:t>V12_1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18"/>
                      <w:szCs w:val="18"/>
                      <w:lang w:eastAsia="it-IT"/>
                    </w:rPr>
                  </w:pPr>
                  <w:r w:rsidRPr="00884097">
                    <w:rPr>
                      <w:sz w:val="18"/>
                      <w:szCs w:val="18"/>
                      <w:lang w:eastAsia="it-IT"/>
                    </w:rPr>
                    <w:t xml:space="preserve">Marginale </w:t>
                  </w:r>
                  <w:r w:rsidRPr="00884097">
                    <w:rPr>
                      <w:sz w:val="18"/>
                      <w:szCs w:val="18"/>
                      <w:lang w:eastAsia="it-IT"/>
                    </w:rPr>
                    <w:br/>
                    <w:t>di riga</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b/>
                      <w:bCs/>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sz w:val="21"/>
                      <w:szCs w:val="21"/>
                      <w:lang w:eastAsia="it-IT"/>
                    </w:rPr>
                    <w:t>14</w:t>
                  </w:r>
                  <w:r w:rsidRPr="00884097">
                    <w:rPr>
                      <w:sz w:val="21"/>
                      <w:szCs w:val="21"/>
                      <w:lang w:eastAsia="it-IT"/>
                    </w:rPr>
                    <w:br/>
                  </w:r>
                  <w:r w:rsidRPr="00884097">
                    <w:rPr>
                      <w:i/>
                      <w:iCs/>
                      <w:sz w:val="21"/>
                      <w:szCs w:val="21"/>
                      <w:lang w:eastAsia="it-IT"/>
                    </w:rPr>
                    <w:t>11.1</w:t>
                  </w:r>
                  <w:r w:rsidRPr="00884097">
                    <w:rPr>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sz w:val="21"/>
                      <w:szCs w:val="21"/>
                      <w:lang w:eastAsia="it-IT"/>
                    </w:rPr>
                    <w:t>21</w:t>
                  </w:r>
                  <w:r w:rsidRPr="00884097">
                    <w:rPr>
                      <w:sz w:val="21"/>
                      <w:szCs w:val="21"/>
                      <w:lang w:eastAsia="it-IT"/>
                    </w:rPr>
                    <w:br/>
                  </w:r>
                  <w:r w:rsidRPr="00884097">
                    <w:rPr>
                      <w:i/>
                      <w:iCs/>
                      <w:sz w:val="21"/>
                      <w:szCs w:val="21"/>
                      <w:lang w:eastAsia="it-IT"/>
                    </w:rPr>
                    <w:t>23.9</w:t>
                  </w:r>
                  <w:r w:rsidRPr="00884097">
                    <w:rPr>
                      <w:sz w:val="21"/>
                      <w:szCs w:val="21"/>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sz w:val="21"/>
                      <w:szCs w:val="21"/>
                      <w:lang w:eastAsia="it-IT"/>
                    </w:rPr>
                    <w:t>35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b/>
                      <w:bCs/>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sz w:val="21"/>
                      <w:szCs w:val="21"/>
                      <w:lang w:eastAsia="it-IT"/>
                    </w:rPr>
                    <w:t>0</w:t>
                  </w:r>
                  <w:r w:rsidRPr="00884097">
                    <w:rPr>
                      <w:sz w:val="21"/>
                      <w:szCs w:val="21"/>
                      <w:lang w:eastAsia="it-IT"/>
                    </w:rPr>
                    <w:br/>
                  </w:r>
                  <w:r w:rsidRPr="00884097">
                    <w:rPr>
                      <w:i/>
                      <w:iCs/>
                      <w:sz w:val="21"/>
                      <w:szCs w:val="21"/>
                      <w:lang w:eastAsia="it-IT"/>
                    </w:rPr>
                    <w:t>2.9</w:t>
                  </w:r>
                  <w:r w:rsidRPr="00884097">
                    <w:rPr>
                      <w:sz w:val="21"/>
                      <w:szCs w:val="21"/>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sz w:val="21"/>
                      <w:szCs w:val="21"/>
                      <w:lang w:eastAsia="it-IT"/>
                    </w:rPr>
                    <w:t>9</w:t>
                  </w:r>
                  <w:r w:rsidRPr="00884097">
                    <w:rPr>
                      <w:sz w:val="21"/>
                      <w:szCs w:val="21"/>
                      <w:lang w:eastAsia="it-IT"/>
                    </w:rPr>
                    <w:br/>
                  </w:r>
                  <w:r w:rsidRPr="00884097">
                    <w:rPr>
                      <w:i/>
                      <w:iCs/>
                      <w:sz w:val="21"/>
                      <w:szCs w:val="21"/>
                      <w:lang w:eastAsia="it-IT"/>
                    </w:rPr>
                    <w:t>6.1</w:t>
                  </w:r>
                  <w:r w:rsidRPr="00884097">
                    <w:rPr>
                      <w:sz w:val="21"/>
                      <w:szCs w:val="21"/>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sz w:val="21"/>
                      <w:szCs w:val="21"/>
                      <w:lang w:eastAsia="it-IT"/>
                    </w:rPr>
                    <w:t>9</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18"/>
                      <w:szCs w:val="18"/>
                      <w:lang w:eastAsia="it-IT"/>
                    </w:rPr>
                  </w:pPr>
                  <w:r w:rsidRPr="00884097">
                    <w:rPr>
                      <w:sz w:val="18"/>
                      <w:szCs w:val="18"/>
                      <w:lang w:eastAsia="it-IT"/>
                    </w:rPr>
                    <w:t xml:space="preserve">Marginale </w:t>
                  </w:r>
                  <w:r w:rsidRPr="00884097">
                    <w:rPr>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84097" w:rsidRDefault="00423E26" w:rsidP="00884097">
                  <w:pPr>
                    <w:spacing w:line="240" w:lineRule="auto"/>
                    <w:rPr>
                      <w:sz w:val="21"/>
                      <w:szCs w:val="21"/>
                      <w:lang w:eastAsia="it-IT"/>
                    </w:rPr>
                  </w:pPr>
                  <w:r w:rsidRPr="00884097">
                    <w:rPr>
                      <w:sz w:val="21"/>
                      <w:szCs w:val="21"/>
                      <w:lang w:eastAsia="it-IT"/>
                    </w:rPr>
                    <w:t>44</w:t>
                  </w:r>
                </w:p>
              </w:tc>
            </w:tr>
          </w:tbl>
          <w:p w:rsidR="00423E26" w:rsidRPr="00884097" w:rsidRDefault="00423E26" w:rsidP="00884097">
            <w:pPr>
              <w:spacing w:before="100" w:beforeAutospacing="1" w:after="100" w:afterAutospacing="1" w:line="240" w:lineRule="auto"/>
              <w:rPr>
                <w:sz w:val="21"/>
                <w:szCs w:val="21"/>
                <w:lang w:eastAsia="it-IT"/>
              </w:rPr>
            </w:pPr>
            <w:r w:rsidRPr="00884097">
              <w:rPr>
                <w:sz w:val="21"/>
                <w:szCs w:val="21"/>
                <w:lang w:eastAsia="it-IT"/>
              </w:rPr>
              <w:t xml:space="preserve">X quadro = 5.28. Significatività = </w:t>
            </w:r>
            <w:r w:rsidRPr="00884097">
              <w:rPr>
                <w:b/>
                <w:bCs/>
                <w:sz w:val="21"/>
                <w:szCs w:val="21"/>
                <w:lang w:eastAsia="it-IT"/>
              </w:rPr>
              <w:t>0.022</w:t>
            </w:r>
            <w:r w:rsidRPr="00884097">
              <w:rPr>
                <w:sz w:val="21"/>
                <w:szCs w:val="21"/>
                <w:lang w:eastAsia="it-IT"/>
              </w:rPr>
              <w:br/>
              <w:t>V di Cramer = 0.35</w:t>
            </w:r>
          </w:p>
          <w:p w:rsidR="00423E26" w:rsidRPr="00884097" w:rsidRDefault="00423E26" w:rsidP="00884097">
            <w:pPr>
              <w:spacing w:before="100" w:beforeAutospacing="1" w:after="100" w:afterAutospacing="1" w:line="240" w:lineRule="auto"/>
              <w:rPr>
                <w:sz w:val="21"/>
                <w:szCs w:val="21"/>
                <w:lang w:eastAsia="it-IT"/>
              </w:rPr>
            </w:pPr>
            <w:r w:rsidRPr="00884097">
              <w:rPr>
                <w:sz w:val="21"/>
                <w:szCs w:val="21"/>
                <w:lang w:eastAsia="it-IT"/>
              </w:rPr>
              <w:t xml:space="preserve">Probabilità esatta (dal test di Fisher) = </w:t>
            </w:r>
            <w:r w:rsidRPr="00884097">
              <w:rPr>
                <w:b/>
                <w:bCs/>
                <w:sz w:val="21"/>
                <w:szCs w:val="21"/>
                <w:lang w:eastAsia="it-IT"/>
              </w:rPr>
              <w:t>0.02</w:t>
            </w:r>
          </w:p>
          <w:p w:rsidR="00423E26" w:rsidRPr="00884097" w:rsidRDefault="00423E26" w:rsidP="00884097">
            <w:pPr>
              <w:spacing w:before="100" w:beforeAutospacing="1" w:after="100" w:afterAutospacing="1" w:line="240" w:lineRule="auto"/>
              <w:rPr>
                <w:sz w:val="21"/>
                <w:szCs w:val="21"/>
                <w:lang w:eastAsia="it-IT"/>
              </w:rPr>
            </w:pPr>
            <w:r w:rsidRPr="00884097">
              <w:rPr>
                <w:sz w:val="21"/>
                <w:szCs w:val="21"/>
                <w:lang w:eastAsia="it-IT"/>
              </w:rPr>
              <w:t xml:space="preserve">Nelle celle della tabella sono indicati: </w:t>
            </w:r>
          </w:p>
          <w:p w:rsidR="00423E26" w:rsidRPr="00884097" w:rsidRDefault="00423E26" w:rsidP="00884097">
            <w:pPr>
              <w:numPr>
                <w:ilvl w:val="0"/>
                <w:numId w:val="16"/>
              </w:numPr>
              <w:spacing w:before="100" w:beforeAutospacing="1" w:after="100" w:afterAutospacing="1" w:line="240" w:lineRule="auto"/>
              <w:rPr>
                <w:sz w:val="21"/>
                <w:szCs w:val="21"/>
                <w:lang w:eastAsia="it-IT"/>
              </w:rPr>
            </w:pPr>
            <w:r w:rsidRPr="00884097">
              <w:rPr>
                <w:sz w:val="21"/>
                <w:szCs w:val="21"/>
                <w:lang w:eastAsia="it-IT"/>
              </w:rPr>
              <w:t xml:space="preserve">la frequenza osservata O </w:t>
            </w:r>
          </w:p>
          <w:p w:rsidR="00423E26" w:rsidRPr="00884097" w:rsidRDefault="00423E26" w:rsidP="00884097">
            <w:pPr>
              <w:numPr>
                <w:ilvl w:val="0"/>
                <w:numId w:val="16"/>
              </w:numPr>
              <w:spacing w:before="100" w:beforeAutospacing="1" w:after="100" w:afterAutospacing="1" w:line="240" w:lineRule="auto"/>
              <w:rPr>
                <w:sz w:val="21"/>
                <w:szCs w:val="21"/>
                <w:lang w:eastAsia="it-IT"/>
              </w:rPr>
            </w:pPr>
            <w:r w:rsidRPr="00884097">
              <w:rPr>
                <w:sz w:val="21"/>
                <w:szCs w:val="21"/>
                <w:lang w:eastAsia="it-IT"/>
              </w:rPr>
              <w:t xml:space="preserve">la frequenza attesa A </w:t>
            </w:r>
          </w:p>
          <w:p w:rsidR="00423E26" w:rsidRPr="00884097" w:rsidRDefault="00423E26" w:rsidP="00884097">
            <w:pPr>
              <w:numPr>
                <w:ilvl w:val="0"/>
                <w:numId w:val="16"/>
              </w:numPr>
              <w:spacing w:before="100" w:beforeAutospacing="1" w:after="100" w:afterAutospacing="1" w:line="240" w:lineRule="auto"/>
              <w:rPr>
                <w:sz w:val="21"/>
                <w:szCs w:val="21"/>
                <w:lang w:eastAsia="it-IT"/>
              </w:rPr>
            </w:pPr>
            <w:r w:rsidRPr="00884097">
              <w:rPr>
                <w:sz w:val="21"/>
                <w:szCs w:val="21"/>
                <w:lang w:eastAsia="it-IT"/>
              </w:rPr>
              <w:t>il residuo standardizzato di cella, ossia lo scarto tra frequenza osservata e attesa rapportato alla radice quadrata della frequenza attesa (O-A)/radq(A)</w:t>
            </w:r>
          </w:p>
        </w:tc>
        <w:tc>
          <w:tcPr>
            <w:tcW w:w="4500" w:type="dxa"/>
          </w:tcPr>
          <w:p w:rsidR="00423E26" w:rsidRPr="00884097" w:rsidRDefault="00423E26" w:rsidP="00884097">
            <w:pPr>
              <w:spacing w:before="100" w:beforeAutospacing="1" w:after="100" w:afterAutospacing="1" w:line="240" w:lineRule="auto"/>
              <w:jc w:val="right"/>
              <w:rPr>
                <w:sz w:val="21"/>
                <w:szCs w:val="21"/>
                <w:lang w:eastAsia="it-IT"/>
              </w:rPr>
            </w:pPr>
            <w:r w:rsidRPr="00884097">
              <w:rPr>
                <w:sz w:val="21"/>
                <w:szCs w:val="21"/>
                <w:lang w:eastAsia="it-IT"/>
              </w:rPr>
              <w:t xml:space="preserve">  </w:t>
            </w:r>
          </w:p>
          <w:tbl>
            <w:tblPr>
              <w:tblW w:w="0" w:type="auto"/>
              <w:jc w:val="right"/>
              <w:tblCellSpacing w:w="15" w:type="dxa"/>
              <w:tblCellMar>
                <w:left w:w="0" w:type="dxa"/>
                <w:right w:w="0" w:type="dxa"/>
              </w:tblCellMar>
              <w:tblLook w:val="00A0"/>
            </w:tblPr>
            <w:tblGrid>
              <w:gridCol w:w="466"/>
              <w:gridCol w:w="451"/>
              <w:gridCol w:w="405"/>
              <w:gridCol w:w="46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21"/>
                  </w:tblGrid>
                  <w:tr w:rsidR="00423E26" w:rsidRPr="00F83355">
                    <w:trPr>
                      <w:tblCellSpacing w:w="0" w:type="dxa"/>
                      <w:jc w:val="center"/>
                    </w:trPr>
                    <w:tc>
                      <w:tcPr>
                        <w:tcW w:w="0" w:type="auto"/>
                        <w:vAlign w:val="bottom"/>
                      </w:tcPr>
                      <w:p w:rsidR="00423E26" w:rsidRPr="00884097" w:rsidRDefault="00423E26" w:rsidP="00884097">
                        <w:pPr>
                          <w:spacing w:line="240" w:lineRule="auto"/>
                          <w:jc w:val="center"/>
                          <w:rPr>
                            <w:sz w:val="21"/>
                            <w:szCs w:val="21"/>
                            <w:lang w:eastAsia="it-IT"/>
                          </w:rPr>
                        </w:pPr>
                        <w:r w:rsidRPr="00884097">
                          <w:rPr>
                            <w:sz w:val="21"/>
                            <w:szCs w:val="21"/>
                            <w:lang w:eastAsia="it-IT"/>
                          </w:rPr>
                          <w:t>32%</w:t>
                        </w:r>
                      </w:p>
                    </w:tc>
                  </w:tr>
                  <w:tr w:rsidR="00423E26" w:rsidRPr="00F83355">
                    <w:trPr>
                      <w:trHeight w:val="1005"/>
                      <w:tblCellSpacing w:w="0" w:type="dxa"/>
                      <w:jc w:val="center"/>
                    </w:trPr>
                    <w:tc>
                      <w:tcPr>
                        <w:tcW w:w="0" w:type="auto"/>
                        <w:shd w:val="clear" w:color="auto" w:fill="C0D0C0"/>
                        <w:vAlign w:val="bottom"/>
                      </w:tcPr>
                      <w:p w:rsidR="00423E26" w:rsidRPr="00884097" w:rsidRDefault="00423E26" w:rsidP="00884097">
                        <w:pPr>
                          <w:spacing w:line="240" w:lineRule="auto"/>
                          <w:jc w:val="center"/>
                          <w:rPr>
                            <w:sz w:val="21"/>
                            <w:szCs w:val="21"/>
                            <w:lang w:eastAsia="it-IT"/>
                          </w:rPr>
                        </w:pPr>
                      </w:p>
                    </w:tc>
                  </w:tr>
                </w:tbl>
                <w:p w:rsidR="00423E26" w:rsidRPr="00884097" w:rsidRDefault="00423E26" w:rsidP="00884097">
                  <w:pPr>
                    <w:spacing w:line="240" w:lineRule="auto"/>
                    <w:jc w:val="center"/>
                    <w:rPr>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23E26" w:rsidRPr="00F83355">
                    <w:trPr>
                      <w:tblCellSpacing w:w="0" w:type="dxa"/>
                      <w:jc w:val="center"/>
                    </w:trPr>
                    <w:tc>
                      <w:tcPr>
                        <w:tcW w:w="0" w:type="auto"/>
                        <w:vAlign w:val="bottom"/>
                      </w:tcPr>
                      <w:p w:rsidR="00423E26" w:rsidRPr="00884097" w:rsidRDefault="00423E26" w:rsidP="00884097">
                        <w:pPr>
                          <w:spacing w:line="240" w:lineRule="auto"/>
                          <w:jc w:val="center"/>
                          <w:rPr>
                            <w:sz w:val="21"/>
                            <w:szCs w:val="21"/>
                            <w:lang w:eastAsia="it-IT"/>
                          </w:rPr>
                        </w:pPr>
                        <w:r w:rsidRPr="00884097">
                          <w:rPr>
                            <w:sz w:val="21"/>
                            <w:szCs w:val="21"/>
                            <w:lang w:eastAsia="it-IT"/>
                          </w:rPr>
                          <w:t>48%</w:t>
                        </w:r>
                      </w:p>
                    </w:tc>
                  </w:tr>
                  <w:tr w:rsidR="00423E26" w:rsidRPr="00F83355">
                    <w:trPr>
                      <w:trHeight w:val="1500"/>
                      <w:tblCellSpacing w:w="0" w:type="dxa"/>
                      <w:jc w:val="center"/>
                    </w:trPr>
                    <w:tc>
                      <w:tcPr>
                        <w:tcW w:w="0" w:type="auto"/>
                        <w:shd w:val="clear" w:color="auto" w:fill="80D080"/>
                        <w:vAlign w:val="bottom"/>
                      </w:tcPr>
                      <w:p w:rsidR="00423E26" w:rsidRPr="00884097" w:rsidRDefault="00423E26" w:rsidP="00884097">
                        <w:pPr>
                          <w:spacing w:line="240" w:lineRule="auto"/>
                          <w:jc w:val="center"/>
                          <w:rPr>
                            <w:sz w:val="21"/>
                            <w:szCs w:val="21"/>
                            <w:lang w:eastAsia="it-IT"/>
                          </w:rPr>
                        </w:pPr>
                      </w:p>
                    </w:tc>
                  </w:tr>
                </w:tbl>
                <w:p w:rsidR="00423E26" w:rsidRPr="00884097" w:rsidRDefault="00423E26" w:rsidP="00884097">
                  <w:pPr>
                    <w:spacing w:line="240" w:lineRule="auto"/>
                    <w:jc w:val="center"/>
                    <w:rPr>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trPr>
                      <w:tblCellSpacing w:w="0" w:type="dxa"/>
                      <w:jc w:val="center"/>
                    </w:trPr>
                    <w:tc>
                      <w:tcPr>
                        <w:tcW w:w="0" w:type="auto"/>
                        <w:vAlign w:val="bottom"/>
                      </w:tcPr>
                      <w:p w:rsidR="00423E26" w:rsidRPr="00884097" w:rsidRDefault="00423E26" w:rsidP="00884097">
                        <w:pPr>
                          <w:spacing w:line="240" w:lineRule="auto"/>
                          <w:jc w:val="center"/>
                          <w:rPr>
                            <w:sz w:val="21"/>
                            <w:szCs w:val="21"/>
                            <w:lang w:eastAsia="it-IT"/>
                          </w:rPr>
                        </w:pPr>
                        <w:r w:rsidRPr="00884097">
                          <w:rPr>
                            <w:sz w:val="21"/>
                            <w:szCs w:val="21"/>
                            <w:lang w:eastAsia="it-IT"/>
                          </w:rPr>
                          <w:t>0%</w:t>
                        </w:r>
                      </w:p>
                    </w:tc>
                  </w:tr>
                  <w:tr w:rsidR="00423E26" w:rsidRPr="00F83355">
                    <w:trPr>
                      <w:tblCellSpacing w:w="0" w:type="dxa"/>
                      <w:jc w:val="center"/>
                    </w:trPr>
                    <w:tc>
                      <w:tcPr>
                        <w:tcW w:w="0" w:type="auto"/>
                        <w:shd w:val="clear" w:color="auto" w:fill="C0D0C0"/>
                        <w:vAlign w:val="bottom"/>
                      </w:tcPr>
                      <w:p w:rsidR="00423E26" w:rsidRPr="00884097" w:rsidRDefault="00423E26" w:rsidP="00884097">
                        <w:pPr>
                          <w:spacing w:line="240" w:lineRule="auto"/>
                          <w:jc w:val="center"/>
                          <w:rPr>
                            <w:sz w:val="2"/>
                            <w:szCs w:val="21"/>
                            <w:lang w:eastAsia="it-IT"/>
                          </w:rPr>
                        </w:pPr>
                      </w:p>
                    </w:tc>
                  </w:tr>
                </w:tbl>
                <w:p w:rsidR="00423E26" w:rsidRPr="00884097" w:rsidRDefault="00423E26" w:rsidP="00884097">
                  <w:pPr>
                    <w:spacing w:line="240" w:lineRule="auto"/>
                    <w:jc w:val="center"/>
                    <w:rPr>
                      <w:sz w:val="21"/>
                      <w:szCs w:val="21"/>
                      <w:lang w:eastAsia="it-IT"/>
                    </w:rPr>
                  </w:pPr>
                </w:p>
              </w:tc>
              <w:tc>
                <w:tcPr>
                  <w:tcW w:w="0" w:type="auto"/>
                  <w:vAlign w:val="bottom"/>
                </w:tcPr>
                <w:tbl>
                  <w:tblPr>
                    <w:tblW w:w="375" w:type="dxa"/>
                    <w:jc w:val="center"/>
                    <w:tblCellSpacing w:w="0" w:type="dxa"/>
                    <w:tblCellMar>
                      <w:left w:w="0" w:type="dxa"/>
                      <w:right w:w="0" w:type="dxa"/>
                    </w:tblCellMar>
                    <w:tblLook w:val="00A0"/>
                  </w:tblPr>
                  <w:tblGrid>
                    <w:gridCol w:w="421"/>
                  </w:tblGrid>
                  <w:tr w:rsidR="00423E26" w:rsidRPr="00F83355">
                    <w:trPr>
                      <w:tblCellSpacing w:w="0" w:type="dxa"/>
                      <w:jc w:val="center"/>
                    </w:trPr>
                    <w:tc>
                      <w:tcPr>
                        <w:tcW w:w="0" w:type="auto"/>
                        <w:vAlign w:val="bottom"/>
                      </w:tcPr>
                      <w:p w:rsidR="00423E26" w:rsidRPr="00884097" w:rsidRDefault="00423E26" w:rsidP="00884097">
                        <w:pPr>
                          <w:spacing w:line="240" w:lineRule="auto"/>
                          <w:jc w:val="center"/>
                          <w:rPr>
                            <w:sz w:val="21"/>
                            <w:szCs w:val="21"/>
                            <w:lang w:eastAsia="it-IT"/>
                          </w:rPr>
                        </w:pPr>
                        <w:r w:rsidRPr="00884097">
                          <w:rPr>
                            <w:sz w:val="21"/>
                            <w:szCs w:val="21"/>
                            <w:lang w:eastAsia="it-IT"/>
                          </w:rPr>
                          <w:t>20%</w:t>
                        </w:r>
                      </w:p>
                    </w:tc>
                  </w:tr>
                  <w:tr w:rsidR="00423E26" w:rsidRPr="00F83355">
                    <w:trPr>
                      <w:trHeight w:val="630"/>
                      <w:tblCellSpacing w:w="0" w:type="dxa"/>
                      <w:jc w:val="center"/>
                    </w:trPr>
                    <w:tc>
                      <w:tcPr>
                        <w:tcW w:w="0" w:type="auto"/>
                        <w:shd w:val="clear" w:color="auto" w:fill="80D080"/>
                        <w:vAlign w:val="bottom"/>
                      </w:tcPr>
                      <w:p w:rsidR="00423E26" w:rsidRPr="00884097" w:rsidRDefault="00423E26" w:rsidP="00884097">
                        <w:pPr>
                          <w:spacing w:line="240" w:lineRule="auto"/>
                          <w:jc w:val="center"/>
                          <w:rPr>
                            <w:sz w:val="21"/>
                            <w:szCs w:val="21"/>
                            <w:lang w:eastAsia="it-IT"/>
                          </w:rPr>
                        </w:pPr>
                      </w:p>
                    </w:tc>
                  </w:tr>
                </w:tbl>
                <w:p w:rsidR="00423E26" w:rsidRPr="00884097" w:rsidRDefault="00423E26" w:rsidP="00884097">
                  <w:pPr>
                    <w:spacing w:line="240" w:lineRule="auto"/>
                    <w:jc w:val="center"/>
                    <w:rPr>
                      <w:sz w:val="21"/>
                      <w:szCs w:val="21"/>
                      <w:lang w:eastAsia="it-IT"/>
                    </w:rPr>
                  </w:pPr>
                </w:p>
              </w:tc>
            </w:tr>
            <w:tr w:rsidR="00423E26" w:rsidRPr="00F83355">
              <w:trPr>
                <w:tblCellSpacing w:w="15" w:type="dxa"/>
                <w:jc w:val="right"/>
              </w:trPr>
              <w:tc>
                <w:tcPr>
                  <w:tcW w:w="0" w:type="auto"/>
                  <w:shd w:val="clear" w:color="auto" w:fill="E0E0E0"/>
                  <w:vAlign w:val="center"/>
                </w:tcPr>
                <w:p w:rsidR="00423E26" w:rsidRPr="00884097" w:rsidRDefault="00423E26" w:rsidP="00884097">
                  <w:pPr>
                    <w:spacing w:line="240" w:lineRule="auto"/>
                    <w:jc w:val="center"/>
                    <w:rPr>
                      <w:sz w:val="21"/>
                      <w:szCs w:val="21"/>
                      <w:lang w:eastAsia="it-IT"/>
                    </w:rPr>
                  </w:pPr>
                  <w:r w:rsidRPr="00884097">
                    <w:rPr>
                      <w:sz w:val="21"/>
                      <w:szCs w:val="21"/>
                      <w:lang w:eastAsia="it-IT"/>
                    </w:rPr>
                    <w:t>14</w:t>
                  </w:r>
                </w:p>
              </w:tc>
              <w:tc>
                <w:tcPr>
                  <w:tcW w:w="0" w:type="auto"/>
                  <w:shd w:val="clear" w:color="auto" w:fill="E0E0E0"/>
                  <w:vAlign w:val="center"/>
                </w:tcPr>
                <w:p w:rsidR="00423E26" w:rsidRPr="00884097" w:rsidRDefault="00423E26" w:rsidP="00884097">
                  <w:pPr>
                    <w:spacing w:line="240" w:lineRule="auto"/>
                    <w:jc w:val="center"/>
                    <w:rPr>
                      <w:sz w:val="21"/>
                      <w:szCs w:val="21"/>
                      <w:lang w:eastAsia="it-IT"/>
                    </w:rPr>
                  </w:pPr>
                  <w:r w:rsidRPr="00884097">
                    <w:rPr>
                      <w:sz w:val="21"/>
                      <w:szCs w:val="21"/>
                      <w:lang w:eastAsia="it-IT"/>
                    </w:rPr>
                    <w:t>21</w:t>
                  </w:r>
                </w:p>
              </w:tc>
              <w:tc>
                <w:tcPr>
                  <w:tcW w:w="0" w:type="auto"/>
                  <w:shd w:val="clear" w:color="auto" w:fill="E0E0E0"/>
                  <w:vAlign w:val="center"/>
                </w:tcPr>
                <w:p w:rsidR="00423E26" w:rsidRPr="00884097" w:rsidRDefault="00423E26" w:rsidP="00884097">
                  <w:pPr>
                    <w:spacing w:line="240" w:lineRule="auto"/>
                    <w:jc w:val="center"/>
                    <w:rPr>
                      <w:sz w:val="21"/>
                      <w:szCs w:val="21"/>
                      <w:lang w:eastAsia="it-IT"/>
                    </w:rPr>
                  </w:pPr>
                  <w:r w:rsidRPr="00884097">
                    <w:rPr>
                      <w:sz w:val="21"/>
                      <w:szCs w:val="21"/>
                      <w:lang w:eastAsia="it-IT"/>
                    </w:rPr>
                    <w:t>0</w:t>
                  </w:r>
                </w:p>
              </w:tc>
              <w:tc>
                <w:tcPr>
                  <w:tcW w:w="0" w:type="auto"/>
                  <w:shd w:val="clear" w:color="auto" w:fill="E0E0E0"/>
                  <w:vAlign w:val="center"/>
                </w:tcPr>
                <w:p w:rsidR="00423E26" w:rsidRPr="00884097" w:rsidRDefault="00423E26" w:rsidP="00884097">
                  <w:pPr>
                    <w:spacing w:line="240" w:lineRule="auto"/>
                    <w:jc w:val="center"/>
                    <w:rPr>
                      <w:sz w:val="21"/>
                      <w:szCs w:val="21"/>
                      <w:lang w:eastAsia="it-IT"/>
                    </w:rPr>
                  </w:pPr>
                  <w:r w:rsidRPr="00884097">
                    <w:rPr>
                      <w:sz w:val="21"/>
                      <w:szCs w:val="21"/>
                      <w:lang w:eastAsia="it-IT"/>
                    </w:rPr>
                    <w:t>9</w:t>
                  </w:r>
                </w:p>
              </w:tc>
            </w:tr>
            <w:tr w:rsidR="00423E26" w:rsidRPr="00F83355">
              <w:trPr>
                <w:tblCellSpacing w:w="15" w:type="dxa"/>
                <w:jc w:val="right"/>
              </w:trPr>
              <w:tc>
                <w:tcPr>
                  <w:tcW w:w="0" w:type="auto"/>
                  <w:gridSpan w:val="2"/>
                  <w:shd w:val="clear" w:color="auto" w:fill="E0E0E0"/>
                  <w:vAlign w:val="center"/>
                </w:tcPr>
                <w:p w:rsidR="00423E26" w:rsidRPr="00884097" w:rsidRDefault="00423E26" w:rsidP="00884097">
                  <w:pPr>
                    <w:spacing w:line="240" w:lineRule="auto"/>
                    <w:jc w:val="center"/>
                    <w:rPr>
                      <w:sz w:val="21"/>
                      <w:szCs w:val="21"/>
                      <w:lang w:eastAsia="it-IT"/>
                    </w:rPr>
                  </w:pPr>
                  <w:r w:rsidRPr="00884097">
                    <w:rPr>
                      <w:sz w:val="21"/>
                      <w:szCs w:val="21"/>
                      <w:lang w:eastAsia="it-IT"/>
                    </w:rPr>
                    <w:t>0</w:t>
                  </w:r>
                </w:p>
              </w:tc>
              <w:tc>
                <w:tcPr>
                  <w:tcW w:w="0" w:type="auto"/>
                  <w:gridSpan w:val="2"/>
                  <w:shd w:val="clear" w:color="auto" w:fill="E0E0E0"/>
                  <w:vAlign w:val="center"/>
                </w:tcPr>
                <w:p w:rsidR="00423E26" w:rsidRPr="00884097" w:rsidRDefault="00423E26" w:rsidP="00884097">
                  <w:pPr>
                    <w:spacing w:line="240" w:lineRule="auto"/>
                    <w:jc w:val="center"/>
                    <w:rPr>
                      <w:sz w:val="21"/>
                      <w:szCs w:val="21"/>
                      <w:lang w:eastAsia="it-IT"/>
                    </w:rPr>
                  </w:pPr>
                  <w:r w:rsidRPr="00884097">
                    <w:rPr>
                      <w:sz w:val="21"/>
                      <w:szCs w:val="21"/>
                      <w:lang w:eastAsia="it-IT"/>
                    </w:rPr>
                    <w:t>1</w:t>
                  </w:r>
                </w:p>
              </w:tc>
            </w:tr>
            <w:tr w:rsidR="00423E26" w:rsidRPr="00F83355">
              <w:trPr>
                <w:trHeight w:val="450"/>
                <w:tblCellSpacing w:w="15" w:type="dxa"/>
                <w:jc w:val="right"/>
              </w:trPr>
              <w:tc>
                <w:tcPr>
                  <w:tcW w:w="0" w:type="auto"/>
                  <w:vAlign w:val="center"/>
                </w:tcPr>
                <w:p w:rsidR="00423E26" w:rsidRPr="00884097" w:rsidRDefault="00423E26" w:rsidP="00884097">
                  <w:pPr>
                    <w:spacing w:line="240" w:lineRule="auto"/>
                    <w:rPr>
                      <w:sz w:val="21"/>
                      <w:szCs w:val="21"/>
                      <w:lang w:eastAsia="it-IT"/>
                    </w:rPr>
                  </w:pPr>
                </w:p>
              </w:tc>
              <w:tc>
                <w:tcPr>
                  <w:tcW w:w="0" w:type="auto"/>
                  <w:vAlign w:val="center"/>
                </w:tcPr>
                <w:p w:rsidR="00423E26" w:rsidRPr="00884097" w:rsidRDefault="00423E26" w:rsidP="00884097">
                  <w:pPr>
                    <w:spacing w:line="240" w:lineRule="auto"/>
                    <w:rPr>
                      <w:rFonts w:ascii="Times New Roman" w:hAnsi="Times New Roman" w:cs="Times New Roman"/>
                      <w:sz w:val="20"/>
                      <w:szCs w:val="20"/>
                      <w:lang w:eastAsia="it-IT"/>
                    </w:rPr>
                  </w:pPr>
                </w:p>
              </w:tc>
              <w:tc>
                <w:tcPr>
                  <w:tcW w:w="0" w:type="auto"/>
                  <w:vAlign w:val="center"/>
                </w:tcPr>
                <w:p w:rsidR="00423E26" w:rsidRPr="00884097" w:rsidRDefault="00423E26" w:rsidP="00884097">
                  <w:pPr>
                    <w:spacing w:line="240" w:lineRule="auto"/>
                    <w:rPr>
                      <w:rFonts w:ascii="Times New Roman" w:hAnsi="Times New Roman" w:cs="Times New Roman"/>
                      <w:sz w:val="20"/>
                      <w:szCs w:val="20"/>
                      <w:lang w:eastAsia="it-IT"/>
                    </w:rPr>
                  </w:pPr>
                </w:p>
              </w:tc>
              <w:tc>
                <w:tcPr>
                  <w:tcW w:w="0" w:type="auto"/>
                  <w:vAlign w:val="center"/>
                </w:tcPr>
                <w:p w:rsidR="00423E26" w:rsidRPr="00884097" w:rsidRDefault="00423E26" w:rsidP="00884097">
                  <w:pPr>
                    <w:spacing w:line="240" w:lineRule="auto"/>
                    <w:rPr>
                      <w:rFonts w:ascii="Times New Roman" w:hAnsi="Times New Roman" w:cs="Times New Roman"/>
                      <w:sz w:val="20"/>
                      <w:szCs w:val="20"/>
                      <w:lang w:eastAsia="it-IT"/>
                    </w:rPr>
                  </w:pPr>
                </w:p>
              </w:tc>
            </w:tr>
            <w:tr w:rsidR="00423E26" w:rsidRPr="00F83355">
              <w:trPr>
                <w:tblCellSpacing w:w="15" w:type="dxa"/>
                <w:jc w:val="right"/>
              </w:trPr>
              <w:tc>
                <w:tcPr>
                  <w:tcW w:w="0" w:type="auto"/>
                  <w:vAlign w:val="bottom"/>
                </w:tcPr>
                <w:p w:rsidR="00423E26" w:rsidRPr="00884097" w:rsidRDefault="00423E26" w:rsidP="00884097">
                  <w:pPr>
                    <w:spacing w:line="240" w:lineRule="auto"/>
                    <w:jc w:val="center"/>
                    <w:rPr>
                      <w:sz w:val="21"/>
                      <w:szCs w:val="21"/>
                      <w:lang w:eastAsia="it-IT"/>
                    </w:rPr>
                  </w:pPr>
                  <w:r w:rsidRPr="00884097">
                    <w:rPr>
                      <w:sz w:val="21"/>
                      <w:szCs w:val="21"/>
                      <w:lang w:eastAsia="it-IT"/>
                    </w:rPr>
                    <w:t>0.9</w:t>
                  </w:r>
                </w:p>
                <w:tbl>
                  <w:tblPr>
                    <w:tblW w:w="375" w:type="dxa"/>
                    <w:jc w:val="center"/>
                    <w:tblCellSpacing w:w="0" w:type="dxa"/>
                    <w:tblCellMar>
                      <w:left w:w="0" w:type="dxa"/>
                      <w:right w:w="0" w:type="dxa"/>
                    </w:tblCellMar>
                    <w:tblLook w:val="00A0"/>
                  </w:tblPr>
                  <w:tblGrid>
                    <w:gridCol w:w="375"/>
                  </w:tblGrid>
                  <w:tr w:rsidR="00423E26" w:rsidRPr="00F83355">
                    <w:trPr>
                      <w:trHeight w:val="795"/>
                      <w:tblCellSpacing w:w="0" w:type="dxa"/>
                      <w:jc w:val="center"/>
                    </w:trPr>
                    <w:tc>
                      <w:tcPr>
                        <w:tcW w:w="0" w:type="auto"/>
                        <w:shd w:val="clear" w:color="auto" w:fill="C0D0C0"/>
                        <w:vAlign w:val="center"/>
                      </w:tcPr>
                      <w:p w:rsidR="00423E26" w:rsidRPr="00884097" w:rsidRDefault="00423E26" w:rsidP="00884097">
                        <w:pPr>
                          <w:spacing w:line="240" w:lineRule="auto"/>
                          <w:rPr>
                            <w:sz w:val="21"/>
                            <w:szCs w:val="21"/>
                            <w:lang w:eastAsia="it-IT"/>
                          </w:rPr>
                        </w:pPr>
                      </w:p>
                    </w:tc>
                  </w:tr>
                </w:tbl>
                <w:p w:rsidR="00423E26" w:rsidRPr="00884097" w:rsidRDefault="00423E26" w:rsidP="00884097">
                  <w:pPr>
                    <w:spacing w:line="240" w:lineRule="auto"/>
                    <w:jc w:val="center"/>
                    <w:rPr>
                      <w:sz w:val="21"/>
                      <w:szCs w:val="21"/>
                      <w:lang w:eastAsia="it-IT"/>
                    </w:rPr>
                  </w:pPr>
                </w:p>
              </w:tc>
              <w:tc>
                <w:tcPr>
                  <w:tcW w:w="0" w:type="auto"/>
                  <w:vAlign w:val="bottom"/>
                </w:tcPr>
                <w:p w:rsidR="00423E26" w:rsidRPr="00884097" w:rsidRDefault="00423E26" w:rsidP="00884097">
                  <w:pPr>
                    <w:spacing w:line="240" w:lineRule="auto"/>
                    <w:jc w:val="center"/>
                    <w:rPr>
                      <w:sz w:val="21"/>
                      <w:szCs w:val="21"/>
                      <w:lang w:eastAsia="it-IT"/>
                    </w:rPr>
                  </w:pPr>
                </w:p>
              </w:tc>
              <w:tc>
                <w:tcPr>
                  <w:tcW w:w="0" w:type="auto"/>
                  <w:vAlign w:val="bottom"/>
                </w:tcPr>
                <w:p w:rsidR="00423E26" w:rsidRPr="00884097" w:rsidRDefault="00423E26" w:rsidP="00884097">
                  <w:pPr>
                    <w:spacing w:line="240" w:lineRule="auto"/>
                    <w:jc w:val="center"/>
                    <w:rPr>
                      <w:sz w:val="21"/>
                      <w:szCs w:val="21"/>
                      <w:lang w:eastAsia="it-IT"/>
                    </w:rPr>
                  </w:pPr>
                </w:p>
              </w:tc>
              <w:tc>
                <w:tcPr>
                  <w:tcW w:w="0" w:type="auto"/>
                  <w:vAlign w:val="bottom"/>
                </w:tcPr>
                <w:p w:rsidR="00423E26" w:rsidRPr="00884097" w:rsidRDefault="00423E26" w:rsidP="00884097">
                  <w:pPr>
                    <w:spacing w:line="240" w:lineRule="auto"/>
                    <w:jc w:val="center"/>
                    <w:rPr>
                      <w:sz w:val="21"/>
                      <w:szCs w:val="21"/>
                      <w:lang w:eastAsia="it-IT"/>
                    </w:rPr>
                  </w:pPr>
                  <w:r w:rsidRPr="00884097">
                    <w:rPr>
                      <w:sz w:val="21"/>
                      <w:szCs w:val="21"/>
                      <w:lang w:eastAsia="it-IT"/>
                    </w:rPr>
                    <w:t>1.2</w:t>
                  </w:r>
                </w:p>
                <w:tbl>
                  <w:tblPr>
                    <w:tblW w:w="375" w:type="dxa"/>
                    <w:jc w:val="center"/>
                    <w:tblCellSpacing w:w="0" w:type="dxa"/>
                    <w:tblCellMar>
                      <w:left w:w="0" w:type="dxa"/>
                      <w:right w:w="0" w:type="dxa"/>
                    </w:tblCellMar>
                    <w:tblLook w:val="00A0"/>
                  </w:tblPr>
                  <w:tblGrid>
                    <w:gridCol w:w="375"/>
                  </w:tblGrid>
                  <w:tr w:rsidR="00423E26" w:rsidRPr="00F83355">
                    <w:trPr>
                      <w:trHeight w:val="1065"/>
                      <w:tblCellSpacing w:w="0" w:type="dxa"/>
                      <w:jc w:val="center"/>
                    </w:trPr>
                    <w:tc>
                      <w:tcPr>
                        <w:tcW w:w="0" w:type="auto"/>
                        <w:shd w:val="clear" w:color="auto" w:fill="80D080"/>
                        <w:vAlign w:val="center"/>
                      </w:tcPr>
                      <w:p w:rsidR="00423E26" w:rsidRPr="00884097" w:rsidRDefault="00423E26" w:rsidP="00884097">
                        <w:pPr>
                          <w:spacing w:line="240" w:lineRule="auto"/>
                          <w:rPr>
                            <w:sz w:val="21"/>
                            <w:szCs w:val="21"/>
                            <w:lang w:eastAsia="it-IT"/>
                          </w:rPr>
                        </w:pPr>
                      </w:p>
                    </w:tc>
                  </w:tr>
                </w:tbl>
                <w:p w:rsidR="00423E26" w:rsidRPr="00884097" w:rsidRDefault="00423E26" w:rsidP="00884097">
                  <w:pPr>
                    <w:spacing w:line="240" w:lineRule="auto"/>
                    <w:jc w:val="center"/>
                    <w:rPr>
                      <w:sz w:val="21"/>
                      <w:szCs w:val="21"/>
                      <w:lang w:eastAsia="it-IT"/>
                    </w:rPr>
                  </w:pPr>
                </w:p>
              </w:tc>
            </w:tr>
            <w:tr w:rsidR="00423E26" w:rsidRPr="00F83355">
              <w:trPr>
                <w:tblCellSpacing w:w="15" w:type="dxa"/>
                <w:jc w:val="right"/>
              </w:trPr>
              <w:tc>
                <w:tcPr>
                  <w:tcW w:w="0" w:type="auto"/>
                  <w:gridSpan w:val="2"/>
                  <w:shd w:val="clear" w:color="auto" w:fill="E0E0E0"/>
                  <w:vAlign w:val="center"/>
                </w:tcPr>
                <w:p w:rsidR="00423E26" w:rsidRPr="00884097" w:rsidRDefault="00423E26" w:rsidP="00884097">
                  <w:pPr>
                    <w:spacing w:line="240" w:lineRule="auto"/>
                    <w:jc w:val="center"/>
                    <w:rPr>
                      <w:sz w:val="21"/>
                      <w:szCs w:val="21"/>
                      <w:lang w:eastAsia="it-IT"/>
                    </w:rPr>
                  </w:pPr>
                  <w:r w:rsidRPr="00884097">
                    <w:rPr>
                      <w:sz w:val="21"/>
                      <w:szCs w:val="21"/>
                      <w:lang w:eastAsia="it-IT"/>
                    </w:rPr>
                    <w:t>0</w:t>
                  </w:r>
                </w:p>
              </w:tc>
              <w:tc>
                <w:tcPr>
                  <w:tcW w:w="0" w:type="auto"/>
                  <w:gridSpan w:val="2"/>
                  <w:shd w:val="clear" w:color="auto" w:fill="E0E0E0"/>
                  <w:vAlign w:val="center"/>
                </w:tcPr>
                <w:p w:rsidR="00423E26" w:rsidRPr="00884097" w:rsidRDefault="00423E26" w:rsidP="00884097">
                  <w:pPr>
                    <w:spacing w:line="240" w:lineRule="auto"/>
                    <w:jc w:val="center"/>
                    <w:rPr>
                      <w:sz w:val="21"/>
                      <w:szCs w:val="21"/>
                      <w:lang w:eastAsia="it-IT"/>
                    </w:rPr>
                  </w:pPr>
                  <w:r w:rsidRPr="00884097">
                    <w:rPr>
                      <w:sz w:val="21"/>
                      <w:szCs w:val="21"/>
                      <w:lang w:eastAsia="it-IT"/>
                    </w:rPr>
                    <w:t>1</w:t>
                  </w:r>
                </w:p>
              </w:tc>
            </w:tr>
            <w:tr w:rsidR="00423E26" w:rsidRPr="00F83355">
              <w:trPr>
                <w:tblCellSpacing w:w="15" w:type="dxa"/>
                <w:jc w:val="right"/>
              </w:trPr>
              <w:tc>
                <w:tcPr>
                  <w:tcW w:w="0" w:type="auto"/>
                </w:tcPr>
                <w:p w:rsidR="00423E26" w:rsidRPr="00884097" w:rsidRDefault="00423E26" w:rsidP="00884097">
                  <w:pPr>
                    <w:spacing w:line="240" w:lineRule="auto"/>
                    <w:jc w:val="center"/>
                    <w:rPr>
                      <w:sz w:val="21"/>
                      <w:szCs w:val="21"/>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525"/>
                      <w:tblCellSpacing w:w="0" w:type="dxa"/>
                      <w:jc w:val="center"/>
                    </w:trPr>
                    <w:tc>
                      <w:tcPr>
                        <w:tcW w:w="0" w:type="auto"/>
                        <w:shd w:val="clear" w:color="auto" w:fill="80D080"/>
                        <w:vAlign w:val="center"/>
                      </w:tcPr>
                      <w:p w:rsidR="00423E26" w:rsidRPr="00884097" w:rsidRDefault="00423E26" w:rsidP="00884097">
                        <w:pPr>
                          <w:spacing w:line="240" w:lineRule="auto"/>
                          <w:rPr>
                            <w:sz w:val="21"/>
                            <w:szCs w:val="21"/>
                            <w:lang w:eastAsia="it-IT"/>
                          </w:rPr>
                        </w:pPr>
                      </w:p>
                    </w:tc>
                  </w:tr>
                </w:tbl>
                <w:p w:rsidR="00423E26" w:rsidRPr="00884097" w:rsidRDefault="00423E26" w:rsidP="00884097">
                  <w:pPr>
                    <w:spacing w:line="240" w:lineRule="auto"/>
                    <w:jc w:val="center"/>
                    <w:rPr>
                      <w:sz w:val="21"/>
                      <w:szCs w:val="21"/>
                      <w:lang w:eastAsia="it-IT"/>
                    </w:rPr>
                  </w:pPr>
                  <w:r w:rsidRPr="00884097">
                    <w:rPr>
                      <w:sz w:val="21"/>
                      <w:szCs w:val="21"/>
                      <w:lang w:eastAsia="it-IT"/>
                    </w:rPr>
                    <w:t>-0.6</w:t>
                  </w: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1500"/>
                      <w:tblCellSpacing w:w="0" w:type="dxa"/>
                      <w:jc w:val="center"/>
                    </w:trPr>
                    <w:tc>
                      <w:tcPr>
                        <w:tcW w:w="0" w:type="auto"/>
                        <w:shd w:val="clear" w:color="auto" w:fill="C0D0C0"/>
                        <w:vAlign w:val="center"/>
                      </w:tcPr>
                      <w:p w:rsidR="00423E26" w:rsidRPr="00884097" w:rsidRDefault="00423E26" w:rsidP="00884097">
                        <w:pPr>
                          <w:spacing w:line="240" w:lineRule="auto"/>
                          <w:rPr>
                            <w:sz w:val="21"/>
                            <w:szCs w:val="21"/>
                            <w:lang w:eastAsia="it-IT"/>
                          </w:rPr>
                        </w:pPr>
                      </w:p>
                    </w:tc>
                  </w:tr>
                </w:tbl>
                <w:p w:rsidR="00423E26" w:rsidRPr="00884097" w:rsidRDefault="00423E26" w:rsidP="00884097">
                  <w:pPr>
                    <w:spacing w:line="240" w:lineRule="auto"/>
                    <w:jc w:val="center"/>
                    <w:rPr>
                      <w:sz w:val="21"/>
                      <w:szCs w:val="21"/>
                      <w:lang w:eastAsia="it-IT"/>
                    </w:rPr>
                  </w:pPr>
                  <w:r w:rsidRPr="00884097">
                    <w:rPr>
                      <w:sz w:val="21"/>
                      <w:szCs w:val="21"/>
                      <w:lang w:eastAsia="it-IT"/>
                    </w:rPr>
                    <w:t>-1.7</w:t>
                  </w:r>
                </w:p>
              </w:tc>
              <w:tc>
                <w:tcPr>
                  <w:tcW w:w="0" w:type="auto"/>
                </w:tcPr>
                <w:p w:rsidR="00423E26" w:rsidRPr="00884097" w:rsidRDefault="00423E26" w:rsidP="00884097">
                  <w:pPr>
                    <w:spacing w:line="240" w:lineRule="auto"/>
                    <w:jc w:val="center"/>
                    <w:rPr>
                      <w:sz w:val="21"/>
                      <w:szCs w:val="21"/>
                      <w:lang w:eastAsia="it-IT"/>
                    </w:rPr>
                  </w:pPr>
                </w:p>
              </w:tc>
            </w:tr>
          </w:tbl>
          <w:p w:rsidR="00423E26" w:rsidRPr="00884097" w:rsidRDefault="00423E26" w:rsidP="00884097">
            <w:pPr>
              <w:spacing w:line="240" w:lineRule="auto"/>
              <w:rPr>
                <w:rFonts w:ascii="Times New Roman" w:hAnsi="Times New Roman" w:cs="Times New Roman"/>
                <w:sz w:val="24"/>
                <w:szCs w:val="24"/>
                <w:lang w:eastAsia="it-IT"/>
              </w:rPr>
            </w:pPr>
          </w:p>
        </w:tc>
        <w:tc>
          <w:tcPr>
            <w:tcW w:w="150" w:type="dxa"/>
            <w:vAlign w:val="center"/>
          </w:tcPr>
          <w:p w:rsidR="00423E26" w:rsidRPr="00884097" w:rsidRDefault="00423E26" w:rsidP="00884097">
            <w:pPr>
              <w:spacing w:line="240" w:lineRule="auto"/>
              <w:rPr>
                <w:sz w:val="21"/>
                <w:szCs w:val="21"/>
                <w:lang w:eastAsia="it-IT"/>
              </w:rPr>
            </w:pPr>
            <w:r w:rsidRPr="00884097">
              <w:rPr>
                <w:sz w:val="21"/>
                <w:szCs w:val="21"/>
                <w:lang w:eastAsia="it-IT"/>
              </w:rPr>
              <w:t> </w:t>
            </w:r>
          </w:p>
        </w:tc>
        <w:tc>
          <w:tcPr>
            <w:tcW w:w="0" w:type="auto"/>
          </w:tcPr>
          <w:p w:rsidR="00423E26" w:rsidRPr="00884097" w:rsidRDefault="00423E26" w:rsidP="00884097">
            <w:pPr>
              <w:spacing w:before="100" w:beforeAutospacing="1" w:after="100" w:afterAutospacing="1" w:line="240" w:lineRule="auto"/>
              <w:rPr>
                <w:sz w:val="21"/>
                <w:szCs w:val="21"/>
                <w:lang w:eastAsia="it-IT"/>
              </w:rPr>
            </w:pPr>
            <w:r w:rsidRPr="00884097">
              <w:rPr>
                <w:sz w:val="21"/>
                <w:szCs w:val="21"/>
                <w:lang w:eastAsia="it-IT"/>
              </w:rPr>
              <w:t xml:space="preserve">  </w:t>
            </w:r>
          </w:p>
          <w:tbl>
            <w:tblPr>
              <w:tblW w:w="0" w:type="auto"/>
              <w:tblCellSpacing w:w="0" w:type="dxa"/>
              <w:tblCellMar>
                <w:top w:w="15" w:type="dxa"/>
                <w:left w:w="15" w:type="dxa"/>
                <w:bottom w:w="15" w:type="dxa"/>
                <w:right w:w="15" w:type="dxa"/>
              </w:tblCellMar>
              <w:tblLook w:val="00A0"/>
            </w:tblPr>
            <w:tblGrid>
              <w:gridCol w:w="503"/>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3"/>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66"/>
                          <w:gridCol w:w="207"/>
                        </w:tblGrid>
                        <w:tr w:rsidR="00423E26" w:rsidRPr="00F83355">
                          <w:trPr>
                            <w:tblCellSpacing w:w="30" w:type="dxa"/>
                          </w:trPr>
                          <w:tc>
                            <w:tcPr>
                              <w:tcW w:w="0" w:type="auto"/>
                              <w:shd w:val="clear" w:color="auto" w:fill="C0D0C0"/>
                              <w:noWrap/>
                              <w:vAlign w:val="center"/>
                            </w:tcPr>
                            <w:p w:rsidR="00423E26" w:rsidRPr="00884097" w:rsidRDefault="00423E26" w:rsidP="00884097">
                              <w:pPr>
                                <w:spacing w:line="240" w:lineRule="auto"/>
                                <w:rPr>
                                  <w:sz w:val="21"/>
                                  <w:szCs w:val="21"/>
                                  <w:lang w:eastAsia="it-IT"/>
                                </w:rPr>
                              </w:pPr>
                              <w:r w:rsidRPr="00884097">
                                <w:rPr>
                                  <w:sz w:val="21"/>
                                  <w:szCs w:val="21"/>
                                  <w:lang w:eastAsia="it-IT"/>
                                </w:rPr>
                                <w:t>   </w:t>
                              </w:r>
                            </w:p>
                          </w:tc>
                          <w:tc>
                            <w:tcPr>
                              <w:tcW w:w="0" w:type="auto"/>
                              <w:noWrap/>
                              <w:vAlign w:val="center"/>
                            </w:tcPr>
                            <w:p w:rsidR="00423E26" w:rsidRPr="00884097" w:rsidRDefault="00423E26" w:rsidP="00884097">
                              <w:pPr>
                                <w:spacing w:line="240" w:lineRule="auto"/>
                                <w:rPr>
                                  <w:sz w:val="21"/>
                                  <w:szCs w:val="21"/>
                                  <w:lang w:eastAsia="it-IT"/>
                                </w:rPr>
                              </w:pPr>
                              <w:r w:rsidRPr="00884097">
                                <w:rPr>
                                  <w:sz w:val="21"/>
                                  <w:szCs w:val="21"/>
                                  <w:lang w:eastAsia="it-IT"/>
                                </w:rPr>
                                <w:t>0</w:t>
                              </w:r>
                            </w:p>
                          </w:tc>
                        </w:tr>
                        <w:tr w:rsidR="00423E26" w:rsidRPr="00F83355">
                          <w:trPr>
                            <w:tblCellSpacing w:w="30" w:type="dxa"/>
                          </w:trPr>
                          <w:tc>
                            <w:tcPr>
                              <w:tcW w:w="0" w:type="auto"/>
                              <w:shd w:val="clear" w:color="auto" w:fill="80D080"/>
                              <w:noWrap/>
                              <w:vAlign w:val="center"/>
                            </w:tcPr>
                            <w:p w:rsidR="00423E26" w:rsidRPr="00884097" w:rsidRDefault="00423E26" w:rsidP="00884097">
                              <w:pPr>
                                <w:spacing w:line="240" w:lineRule="auto"/>
                                <w:rPr>
                                  <w:sz w:val="21"/>
                                  <w:szCs w:val="21"/>
                                  <w:lang w:eastAsia="it-IT"/>
                                </w:rPr>
                              </w:pPr>
                              <w:r w:rsidRPr="00884097">
                                <w:rPr>
                                  <w:sz w:val="21"/>
                                  <w:szCs w:val="21"/>
                                  <w:lang w:eastAsia="it-IT"/>
                                </w:rPr>
                                <w:t>   </w:t>
                              </w:r>
                            </w:p>
                          </w:tc>
                          <w:tc>
                            <w:tcPr>
                              <w:tcW w:w="0" w:type="auto"/>
                              <w:noWrap/>
                              <w:vAlign w:val="center"/>
                            </w:tcPr>
                            <w:p w:rsidR="00423E26" w:rsidRPr="00884097" w:rsidRDefault="00423E26" w:rsidP="00884097">
                              <w:pPr>
                                <w:spacing w:line="240" w:lineRule="auto"/>
                                <w:rPr>
                                  <w:sz w:val="21"/>
                                  <w:szCs w:val="21"/>
                                  <w:lang w:eastAsia="it-IT"/>
                                </w:rPr>
                              </w:pPr>
                              <w:r w:rsidRPr="00884097">
                                <w:rPr>
                                  <w:sz w:val="21"/>
                                  <w:szCs w:val="21"/>
                                  <w:lang w:eastAsia="it-IT"/>
                                </w:rPr>
                                <w:t>1</w:t>
                              </w:r>
                            </w:p>
                          </w:tc>
                        </w:tr>
                      </w:tbl>
                      <w:p w:rsidR="00423E26" w:rsidRPr="00884097" w:rsidRDefault="00423E26" w:rsidP="00884097">
                        <w:pPr>
                          <w:spacing w:line="240" w:lineRule="auto"/>
                          <w:rPr>
                            <w:sz w:val="21"/>
                            <w:szCs w:val="21"/>
                            <w:lang w:eastAsia="it-IT"/>
                          </w:rPr>
                        </w:pPr>
                      </w:p>
                    </w:tc>
                  </w:tr>
                </w:tbl>
                <w:p w:rsidR="00423E26" w:rsidRPr="00884097" w:rsidRDefault="00423E26" w:rsidP="00884097">
                  <w:pPr>
                    <w:spacing w:line="240" w:lineRule="auto"/>
                    <w:rPr>
                      <w:sz w:val="21"/>
                      <w:szCs w:val="21"/>
                      <w:lang w:eastAsia="it-IT"/>
                    </w:rPr>
                  </w:pPr>
                </w:p>
              </w:tc>
            </w:tr>
          </w:tbl>
          <w:p w:rsidR="00423E26" w:rsidRPr="00884097" w:rsidRDefault="00423E26" w:rsidP="00884097">
            <w:pPr>
              <w:spacing w:line="240" w:lineRule="auto"/>
              <w:rPr>
                <w:rFonts w:ascii="Times New Roman" w:hAnsi="Times New Roman" w:cs="Times New Roman"/>
                <w:sz w:val="24"/>
                <w:szCs w:val="24"/>
                <w:lang w:eastAsia="it-IT"/>
              </w:rPr>
            </w:pPr>
          </w:p>
        </w:tc>
      </w:tr>
    </w:tbl>
    <w:p w:rsidR="00423E26" w:rsidRPr="00884097" w:rsidRDefault="00423E26" w:rsidP="00884097">
      <w:pPr>
        <w:spacing w:before="100" w:beforeAutospacing="1" w:after="100" w:afterAutospacing="1" w:line="240" w:lineRule="auto"/>
        <w:jc w:val="both"/>
        <w:rPr>
          <w:color w:val="000000"/>
          <w:sz w:val="24"/>
          <w:szCs w:val="24"/>
          <w:lang w:eastAsia="it-IT"/>
        </w:rPr>
      </w:pPr>
      <w:r w:rsidRPr="00884097">
        <w:rPr>
          <w:b/>
          <w:bCs/>
          <w:color w:val="000000"/>
          <w:sz w:val="24"/>
          <w:szCs w:val="24"/>
          <w:lang w:eastAsia="it-IT"/>
        </w:rPr>
        <w:t>Vi è quindi relazione tra le due variabili (a livello di fiducia 0,05)</w:t>
      </w:r>
    </w:p>
    <w:p w:rsidR="00423E26" w:rsidRDefault="00423E26" w:rsidP="006D2EE0">
      <w:pPr>
        <w:pStyle w:val="NoSpacing"/>
        <w:spacing w:line="276" w:lineRule="auto"/>
        <w:jc w:val="both"/>
        <w:rPr>
          <w:sz w:val="24"/>
          <w:szCs w:val="24"/>
        </w:rPr>
      </w:pPr>
      <w:r w:rsidRPr="006D2EE0">
        <w:rPr>
          <w:sz w:val="24"/>
          <w:szCs w:val="24"/>
        </w:rPr>
        <w:t>Dai dati raccolti è possibile notare come i bambini che guardano la TV da soli, tendono a preferire i cartoni animati in DVD, questo dato può leggersi come una scelta dei genitori a controllare e selezionare i programmi indirizzati ai figli. Questo tipo di controllo è da ritenersi indispensabile, soprattutto durante l’età dell’infanzia.</w:t>
      </w: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83D44">
      <w:pPr>
        <w:pStyle w:val="NoSpacing"/>
        <w:spacing w:line="276" w:lineRule="auto"/>
        <w:jc w:val="both"/>
        <w:rPr>
          <w:sz w:val="24"/>
          <w:szCs w:val="24"/>
        </w:rPr>
      </w:pPr>
      <w:r w:rsidRPr="0070566F">
        <w:rPr>
          <w:sz w:val="24"/>
          <w:szCs w:val="24"/>
        </w:rPr>
        <w:t xml:space="preserve">Esiste una relazione significativa tra </w:t>
      </w:r>
      <w:r>
        <w:rPr>
          <w:sz w:val="24"/>
          <w:szCs w:val="24"/>
        </w:rPr>
        <w:t>il guardare la televisione da solo e la relativa reazione emotiva.</w:t>
      </w:r>
    </w:p>
    <w:p w:rsidR="00423E26" w:rsidRDefault="00423E26" w:rsidP="006D2EE0">
      <w:pPr>
        <w:pStyle w:val="NoSpacing"/>
        <w:spacing w:line="276" w:lineRule="auto"/>
        <w:jc w:val="both"/>
        <w:rPr>
          <w:sz w:val="24"/>
          <w:szCs w:val="24"/>
        </w:rPr>
      </w:pPr>
    </w:p>
    <w:tbl>
      <w:tblPr>
        <w:tblW w:w="0" w:type="auto"/>
        <w:tblCellSpacing w:w="15" w:type="dxa"/>
        <w:tblCellMar>
          <w:top w:w="15" w:type="dxa"/>
          <w:left w:w="15" w:type="dxa"/>
          <w:bottom w:w="15" w:type="dxa"/>
          <w:right w:w="15" w:type="dxa"/>
        </w:tblCellMar>
        <w:tblLook w:val="00A0"/>
      </w:tblPr>
      <w:tblGrid>
        <w:gridCol w:w="5183"/>
        <w:gridCol w:w="4545"/>
      </w:tblGrid>
      <w:tr w:rsidR="00423E26" w:rsidRPr="00F83355" w:rsidTr="00B74D4F">
        <w:trPr>
          <w:tblCellSpacing w:w="15" w:type="dxa"/>
        </w:trPr>
        <w:tc>
          <w:tcPr>
            <w:tcW w:w="0" w:type="auto"/>
          </w:tcPr>
          <w:p w:rsidR="00423E26" w:rsidRPr="008A28A8" w:rsidRDefault="00423E26" w:rsidP="00B74D4F">
            <w:pPr>
              <w:spacing w:before="100" w:beforeAutospacing="1" w:after="100" w:afterAutospacing="1" w:line="240" w:lineRule="auto"/>
              <w:rPr>
                <w:sz w:val="23"/>
                <w:szCs w:val="23"/>
                <w:lang w:eastAsia="it-IT"/>
              </w:rPr>
            </w:pPr>
            <w:r w:rsidRPr="008A28A8">
              <w:rPr>
                <w:b/>
                <w:bCs/>
                <w:sz w:val="23"/>
                <w:szCs w:val="23"/>
                <w:lang w:eastAsia="it-IT"/>
              </w:rPr>
              <w:t>Tabella a doppia entrata:</w:t>
            </w:r>
            <w:r w:rsidRPr="008A28A8">
              <w:rPr>
                <w:b/>
                <w:bCs/>
                <w:sz w:val="23"/>
                <w:szCs w:val="23"/>
                <w:lang w:eastAsia="it-IT"/>
              </w:rPr>
              <w:br/>
              <w:t>V10 b_1 x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17"/>
              <w:gridCol w:w="487"/>
              <w:gridCol w:w="538"/>
              <w:gridCol w:w="487"/>
              <w:gridCol w:w="984"/>
            </w:tblGrid>
            <w:tr w:rsidR="00423E26" w:rsidRPr="00F83355" w:rsidTr="00B74D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V17-&gt;</w:t>
                  </w:r>
                  <w:r w:rsidRPr="008A28A8">
                    <w:rPr>
                      <w:sz w:val="23"/>
                      <w:szCs w:val="23"/>
                      <w:lang w:eastAsia="it-IT"/>
                    </w:rPr>
                    <w:br/>
                    <w:t>V10 b_1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0"/>
                      <w:szCs w:val="20"/>
                      <w:lang w:eastAsia="it-IT"/>
                    </w:rPr>
                  </w:pPr>
                  <w:r w:rsidRPr="008A28A8">
                    <w:rPr>
                      <w:sz w:val="20"/>
                      <w:szCs w:val="20"/>
                      <w:lang w:eastAsia="it-IT"/>
                    </w:rPr>
                    <w:t xml:space="preserve">Marginale </w:t>
                  </w:r>
                  <w:r w:rsidRPr="008A28A8">
                    <w:rPr>
                      <w:sz w:val="20"/>
                      <w:szCs w:val="20"/>
                      <w:lang w:eastAsia="it-IT"/>
                    </w:rPr>
                    <w:br/>
                    <w:t>di riga</w:t>
                  </w:r>
                </w:p>
              </w:tc>
            </w:tr>
            <w:tr w:rsidR="00423E26" w:rsidRPr="00F83355" w:rsidTr="00B74D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5</w:t>
                  </w:r>
                  <w:r w:rsidRPr="008A28A8">
                    <w:rPr>
                      <w:sz w:val="23"/>
                      <w:szCs w:val="23"/>
                      <w:lang w:eastAsia="it-IT"/>
                    </w:rPr>
                    <w:br/>
                  </w:r>
                  <w:r w:rsidRPr="008A28A8">
                    <w:rPr>
                      <w:i/>
                      <w:iCs/>
                      <w:sz w:val="23"/>
                      <w:szCs w:val="23"/>
                      <w:lang w:eastAsia="it-IT"/>
                    </w:rPr>
                    <w:t>3.5</w:t>
                  </w:r>
                  <w:r w:rsidRPr="008A28A8">
                    <w:rPr>
                      <w:sz w:val="23"/>
                      <w:szCs w:val="23"/>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12</w:t>
                  </w:r>
                  <w:r w:rsidRPr="008A28A8">
                    <w:rPr>
                      <w:sz w:val="23"/>
                      <w:szCs w:val="23"/>
                      <w:lang w:eastAsia="it-IT"/>
                    </w:rPr>
                    <w:br/>
                  </w:r>
                  <w:r w:rsidRPr="008A28A8">
                    <w:rPr>
                      <w:i/>
                      <w:iCs/>
                      <w:sz w:val="23"/>
                      <w:szCs w:val="23"/>
                      <w:lang w:eastAsia="it-IT"/>
                    </w:rPr>
                    <w:t>12.4</w:t>
                  </w:r>
                  <w:r w:rsidRPr="008A28A8">
                    <w:rPr>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0</w:t>
                  </w:r>
                  <w:r w:rsidRPr="008A28A8">
                    <w:rPr>
                      <w:sz w:val="23"/>
                      <w:szCs w:val="23"/>
                      <w:lang w:eastAsia="it-IT"/>
                    </w:rPr>
                    <w:br/>
                  </w:r>
                  <w:r w:rsidRPr="008A28A8">
                    <w:rPr>
                      <w:i/>
                      <w:iCs/>
                      <w:sz w:val="23"/>
                      <w:szCs w:val="23"/>
                      <w:lang w:eastAsia="it-IT"/>
                    </w:rPr>
                    <w:t>1.2</w:t>
                  </w:r>
                  <w:r w:rsidRPr="008A28A8">
                    <w:rPr>
                      <w:sz w:val="23"/>
                      <w:szCs w:val="23"/>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17</w:t>
                  </w:r>
                </w:p>
              </w:tc>
            </w:tr>
            <w:tr w:rsidR="00423E26" w:rsidRPr="00F83355" w:rsidTr="00B74D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4</w:t>
                  </w:r>
                  <w:r w:rsidRPr="008A28A8">
                    <w:rPr>
                      <w:sz w:val="23"/>
                      <w:szCs w:val="23"/>
                      <w:lang w:eastAsia="it-IT"/>
                    </w:rPr>
                    <w:br/>
                  </w:r>
                  <w:r w:rsidRPr="008A28A8">
                    <w:rPr>
                      <w:i/>
                      <w:iCs/>
                      <w:sz w:val="23"/>
                      <w:szCs w:val="23"/>
                      <w:lang w:eastAsia="it-IT"/>
                    </w:rPr>
                    <w:t>5.5</w:t>
                  </w:r>
                  <w:r w:rsidRPr="008A28A8">
                    <w:rPr>
                      <w:sz w:val="23"/>
                      <w:szCs w:val="23"/>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20</w:t>
                  </w:r>
                  <w:r w:rsidRPr="008A28A8">
                    <w:rPr>
                      <w:sz w:val="23"/>
                      <w:szCs w:val="23"/>
                      <w:lang w:eastAsia="it-IT"/>
                    </w:rPr>
                    <w:br/>
                  </w:r>
                  <w:r w:rsidRPr="008A28A8">
                    <w:rPr>
                      <w:i/>
                      <w:iCs/>
                      <w:sz w:val="23"/>
                      <w:szCs w:val="23"/>
                      <w:lang w:eastAsia="it-IT"/>
                    </w:rPr>
                    <w:t>19.6</w:t>
                  </w:r>
                  <w:r w:rsidRPr="008A28A8">
                    <w:rPr>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3</w:t>
                  </w:r>
                  <w:r w:rsidRPr="008A28A8">
                    <w:rPr>
                      <w:sz w:val="23"/>
                      <w:szCs w:val="23"/>
                      <w:lang w:eastAsia="it-IT"/>
                    </w:rPr>
                    <w:br/>
                  </w:r>
                  <w:r w:rsidRPr="008A28A8">
                    <w:rPr>
                      <w:i/>
                      <w:iCs/>
                      <w:sz w:val="23"/>
                      <w:szCs w:val="23"/>
                      <w:lang w:eastAsia="it-IT"/>
                    </w:rPr>
                    <w:t>1.8</w:t>
                  </w:r>
                  <w:r w:rsidRPr="008A28A8">
                    <w:rPr>
                      <w:sz w:val="23"/>
                      <w:szCs w:val="23"/>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27</w:t>
                  </w:r>
                </w:p>
              </w:tc>
            </w:tr>
            <w:tr w:rsidR="00423E26" w:rsidRPr="00F83355" w:rsidTr="00B74D4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0"/>
                      <w:szCs w:val="20"/>
                      <w:lang w:eastAsia="it-IT"/>
                    </w:rPr>
                  </w:pPr>
                  <w:r w:rsidRPr="008A28A8">
                    <w:rPr>
                      <w:sz w:val="20"/>
                      <w:szCs w:val="20"/>
                      <w:lang w:eastAsia="it-IT"/>
                    </w:rPr>
                    <w:t xml:space="preserve">Marginale </w:t>
                  </w:r>
                  <w:r w:rsidRPr="008A28A8">
                    <w:rPr>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B74D4F">
                  <w:pPr>
                    <w:spacing w:line="240" w:lineRule="auto"/>
                    <w:rPr>
                      <w:sz w:val="23"/>
                      <w:szCs w:val="23"/>
                      <w:lang w:eastAsia="it-IT"/>
                    </w:rPr>
                  </w:pPr>
                  <w:r w:rsidRPr="008A28A8">
                    <w:rPr>
                      <w:sz w:val="23"/>
                      <w:szCs w:val="23"/>
                      <w:lang w:eastAsia="it-IT"/>
                    </w:rPr>
                    <w:t>44</w:t>
                  </w:r>
                </w:p>
              </w:tc>
            </w:tr>
          </w:tbl>
          <w:p w:rsidR="00423E26" w:rsidRPr="008A28A8" w:rsidRDefault="00423E26" w:rsidP="00B74D4F">
            <w:pPr>
              <w:spacing w:before="100" w:beforeAutospacing="1" w:after="100" w:afterAutospacing="1" w:line="240" w:lineRule="auto"/>
              <w:rPr>
                <w:sz w:val="23"/>
                <w:szCs w:val="23"/>
                <w:lang w:eastAsia="it-IT"/>
              </w:rPr>
            </w:pPr>
            <w:r w:rsidRPr="008A28A8">
              <w:rPr>
                <w:sz w:val="23"/>
                <w:szCs w:val="23"/>
                <w:lang w:eastAsia="it-IT"/>
              </w:rPr>
              <w:t>X quadro = 2.99. Significatività = 0.224</w:t>
            </w:r>
            <w:r w:rsidRPr="008A28A8">
              <w:rPr>
                <w:sz w:val="23"/>
                <w:szCs w:val="23"/>
                <w:lang w:eastAsia="it-IT"/>
              </w:rPr>
              <w:br/>
              <w:t>V di Cramer = 0.26</w:t>
            </w:r>
          </w:p>
          <w:p w:rsidR="00423E26" w:rsidRPr="008A28A8" w:rsidRDefault="00423E26" w:rsidP="00B74D4F">
            <w:pPr>
              <w:spacing w:before="100" w:beforeAutospacing="1" w:after="100" w:afterAutospacing="1" w:line="240" w:lineRule="auto"/>
              <w:rPr>
                <w:sz w:val="23"/>
                <w:szCs w:val="23"/>
                <w:lang w:eastAsia="it-IT"/>
              </w:rPr>
            </w:pPr>
            <w:r w:rsidRPr="008A28A8">
              <w:rPr>
                <w:sz w:val="23"/>
                <w:szCs w:val="23"/>
                <w:lang w:eastAsia="it-IT"/>
              </w:rPr>
              <w:t xml:space="preserve">Nelle celle della tabella sono indicati: </w:t>
            </w:r>
          </w:p>
          <w:p w:rsidR="00423E26" w:rsidRPr="008A28A8" w:rsidRDefault="00423E26" w:rsidP="00B74D4F">
            <w:pPr>
              <w:numPr>
                <w:ilvl w:val="0"/>
                <w:numId w:val="18"/>
              </w:numPr>
              <w:spacing w:before="100" w:beforeAutospacing="1" w:after="100" w:afterAutospacing="1" w:line="240" w:lineRule="auto"/>
              <w:rPr>
                <w:sz w:val="23"/>
                <w:szCs w:val="23"/>
                <w:lang w:eastAsia="it-IT"/>
              </w:rPr>
            </w:pPr>
            <w:r w:rsidRPr="008A28A8">
              <w:rPr>
                <w:sz w:val="23"/>
                <w:szCs w:val="23"/>
                <w:lang w:eastAsia="it-IT"/>
              </w:rPr>
              <w:t xml:space="preserve">la frequenza osservata O </w:t>
            </w:r>
          </w:p>
          <w:p w:rsidR="00423E26" w:rsidRPr="008A28A8" w:rsidRDefault="00423E26" w:rsidP="00B74D4F">
            <w:pPr>
              <w:numPr>
                <w:ilvl w:val="0"/>
                <w:numId w:val="18"/>
              </w:numPr>
              <w:spacing w:before="100" w:beforeAutospacing="1" w:after="100" w:afterAutospacing="1" w:line="240" w:lineRule="auto"/>
              <w:rPr>
                <w:sz w:val="23"/>
                <w:szCs w:val="23"/>
                <w:lang w:eastAsia="it-IT"/>
              </w:rPr>
            </w:pPr>
            <w:r w:rsidRPr="008A28A8">
              <w:rPr>
                <w:sz w:val="23"/>
                <w:szCs w:val="23"/>
                <w:lang w:eastAsia="it-IT"/>
              </w:rPr>
              <w:t xml:space="preserve">la frequenza attesa A </w:t>
            </w:r>
          </w:p>
          <w:p w:rsidR="00423E26" w:rsidRPr="008A28A8" w:rsidRDefault="00423E26" w:rsidP="00B74D4F">
            <w:pPr>
              <w:numPr>
                <w:ilvl w:val="0"/>
                <w:numId w:val="18"/>
              </w:numPr>
              <w:spacing w:before="100" w:beforeAutospacing="1" w:after="100" w:afterAutospacing="1" w:line="240" w:lineRule="auto"/>
              <w:rPr>
                <w:sz w:val="23"/>
                <w:szCs w:val="23"/>
                <w:lang w:eastAsia="it-IT"/>
              </w:rPr>
            </w:pPr>
            <w:r w:rsidRPr="008A28A8">
              <w:rPr>
                <w:sz w:val="23"/>
                <w:szCs w:val="23"/>
                <w:lang w:eastAsia="it-IT"/>
              </w:rPr>
              <w:t>il residuo standardizzato di cella, ossia lo scarto tra frequenza osservata e attesa rapportato alla radice quadrata della frequenza attesa (O-A)/radq(A)</w:t>
            </w:r>
          </w:p>
        </w:tc>
        <w:tc>
          <w:tcPr>
            <w:tcW w:w="4500" w:type="dxa"/>
          </w:tcPr>
          <w:p w:rsidR="00423E26" w:rsidRPr="008A28A8" w:rsidRDefault="00423E26" w:rsidP="00B74D4F">
            <w:pPr>
              <w:spacing w:before="100" w:beforeAutospacing="1" w:after="100" w:afterAutospacing="1" w:line="240" w:lineRule="auto"/>
              <w:jc w:val="right"/>
              <w:rPr>
                <w:sz w:val="23"/>
                <w:szCs w:val="23"/>
                <w:lang w:eastAsia="it-IT"/>
              </w:rPr>
            </w:pPr>
            <w:r w:rsidRPr="008A28A8">
              <w:rPr>
                <w:sz w:val="23"/>
                <w:szCs w:val="23"/>
                <w:lang w:eastAsia="it-IT"/>
              </w:rPr>
              <w:t xml:space="preserve">  </w:t>
            </w:r>
          </w:p>
          <w:tbl>
            <w:tblPr>
              <w:tblW w:w="0" w:type="auto"/>
              <w:jc w:val="right"/>
              <w:tblCellSpacing w:w="15" w:type="dxa"/>
              <w:tblCellMar>
                <w:left w:w="0" w:type="dxa"/>
                <w:right w:w="0" w:type="dxa"/>
              </w:tblCellMar>
              <w:tblLook w:val="00A0"/>
            </w:tblPr>
            <w:tblGrid>
              <w:gridCol w:w="506"/>
              <w:gridCol w:w="491"/>
              <w:gridCol w:w="427"/>
              <w:gridCol w:w="427"/>
              <w:gridCol w:w="491"/>
              <w:gridCol w:w="420"/>
            </w:tblGrid>
            <w:tr w:rsidR="00423E26" w:rsidRPr="00F83355" w:rsidTr="00B74D4F">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rsidTr="00B74D4F">
                    <w:trPr>
                      <w:tblCellSpacing w:w="0" w:type="dxa"/>
                      <w:jc w:val="center"/>
                    </w:trPr>
                    <w:tc>
                      <w:tcPr>
                        <w:tcW w:w="0" w:type="auto"/>
                        <w:vAlign w:val="bottom"/>
                      </w:tcPr>
                      <w:p w:rsidR="00423E26" w:rsidRPr="008A28A8" w:rsidRDefault="00423E26" w:rsidP="00B74D4F">
                        <w:pPr>
                          <w:spacing w:line="240" w:lineRule="auto"/>
                          <w:jc w:val="center"/>
                          <w:rPr>
                            <w:sz w:val="23"/>
                            <w:szCs w:val="23"/>
                            <w:lang w:eastAsia="it-IT"/>
                          </w:rPr>
                        </w:pPr>
                        <w:r w:rsidRPr="008A28A8">
                          <w:rPr>
                            <w:sz w:val="23"/>
                            <w:szCs w:val="23"/>
                            <w:lang w:eastAsia="it-IT"/>
                          </w:rPr>
                          <w:t>11%</w:t>
                        </w:r>
                      </w:p>
                    </w:tc>
                  </w:tr>
                  <w:tr w:rsidR="00423E26" w:rsidRPr="00F83355" w:rsidTr="00B74D4F">
                    <w:trPr>
                      <w:trHeight w:val="360"/>
                      <w:tblCellSpacing w:w="0" w:type="dxa"/>
                      <w:jc w:val="center"/>
                    </w:trPr>
                    <w:tc>
                      <w:tcPr>
                        <w:tcW w:w="0" w:type="auto"/>
                        <w:shd w:val="clear" w:color="auto" w:fill="C0D0C0"/>
                        <w:vAlign w:val="bottom"/>
                      </w:tcPr>
                      <w:p w:rsidR="00423E26" w:rsidRPr="008A28A8" w:rsidRDefault="00423E26" w:rsidP="00B74D4F">
                        <w:pPr>
                          <w:spacing w:line="240" w:lineRule="auto"/>
                          <w:jc w:val="center"/>
                          <w:rPr>
                            <w:sz w:val="23"/>
                            <w:szCs w:val="23"/>
                            <w:lang w:eastAsia="it-IT"/>
                          </w:rPr>
                        </w:pPr>
                      </w:p>
                    </w:tc>
                  </w:tr>
                </w:tbl>
                <w:p w:rsidR="00423E26" w:rsidRPr="008A28A8"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rsidTr="00B74D4F">
                    <w:trPr>
                      <w:tblCellSpacing w:w="0" w:type="dxa"/>
                      <w:jc w:val="center"/>
                    </w:trPr>
                    <w:tc>
                      <w:tcPr>
                        <w:tcW w:w="0" w:type="auto"/>
                        <w:vAlign w:val="bottom"/>
                      </w:tcPr>
                      <w:p w:rsidR="00423E26" w:rsidRPr="008A28A8" w:rsidRDefault="00423E26" w:rsidP="00B74D4F">
                        <w:pPr>
                          <w:spacing w:line="240" w:lineRule="auto"/>
                          <w:jc w:val="center"/>
                          <w:rPr>
                            <w:sz w:val="23"/>
                            <w:szCs w:val="23"/>
                            <w:lang w:eastAsia="it-IT"/>
                          </w:rPr>
                        </w:pPr>
                        <w:r w:rsidRPr="008A28A8">
                          <w:rPr>
                            <w:sz w:val="23"/>
                            <w:szCs w:val="23"/>
                            <w:lang w:eastAsia="it-IT"/>
                          </w:rPr>
                          <w:t>27%</w:t>
                        </w:r>
                      </w:p>
                    </w:tc>
                  </w:tr>
                  <w:tr w:rsidR="00423E26" w:rsidRPr="00F83355" w:rsidTr="00B74D4F">
                    <w:trPr>
                      <w:trHeight w:val="900"/>
                      <w:tblCellSpacing w:w="0" w:type="dxa"/>
                      <w:jc w:val="center"/>
                    </w:trPr>
                    <w:tc>
                      <w:tcPr>
                        <w:tcW w:w="0" w:type="auto"/>
                        <w:shd w:val="clear" w:color="auto" w:fill="80D080"/>
                        <w:vAlign w:val="bottom"/>
                      </w:tcPr>
                      <w:p w:rsidR="00423E26" w:rsidRPr="008A28A8" w:rsidRDefault="00423E26" w:rsidP="00B74D4F">
                        <w:pPr>
                          <w:spacing w:line="240" w:lineRule="auto"/>
                          <w:jc w:val="center"/>
                          <w:rPr>
                            <w:sz w:val="23"/>
                            <w:szCs w:val="23"/>
                            <w:lang w:eastAsia="it-IT"/>
                          </w:rPr>
                        </w:pPr>
                      </w:p>
                    </w:tc>
                  </w:tr>
                </w:tbl>
                <w:p w:rsidR="00423E26" w:rsidRPr="008A28A8"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rsidTr="00B74D4F">
                    <w:trPr>
                      <w:tblCellSpacing w:w="0" w:type="dxa"/>
                      <w:jc w:val="center"/>
                    </w:trPr>
                    <w:tc>
                      <w:tcPr>
                        <w:tcW w:w="0" w:type="auto"/>
                        <w:vAlign w:val="bottom"/>
                      </w:tcPr>
                      <w:p w:rsidR="00423E26" w:rsidRPr="008A28A8" w:rsidRDefault="00423E26" w:rsidP="00B74D4F">
                        <w:pPr>
                          <w:spacing w:line="240" w:lineRule="auto"/>
                          <w:jc w:val="center"/>
                          <w:rPr>
                            <w:sz w:val="23"/>
                            <w:szCs w:val="23"/>
                            <w:lang w:eastAsia="it-IT"/>
                          </w:rPr>
                        </w:pPr>
                        <w:r w:rsidRPr="008A28A8">
                          <w:rPr>
                            <w:sz w:val="23"/>
                            <w:szCs w:val="23"/>
                            <w:lang w:eastAsia="it-IT"/>
                          </w:rPr>
                          <w:t>0%</w:t>
                        </w:r>
                      </w:p>
                    </w:tc>
                  </w:tr>
                  <w:tr w:rsidR="00423E26" w:rsidRPr="00F83355" w:rsidTr="00B74D4F">
                    <w:trPr>
                      <w:tblCellSpacing w:w="0" w:type="dxa"/>
                      <w:jc w:val="center"/>
                    </w:trPr>
                    <w:tc>
                      <w:tcPr>
                        <w:tcW w:w="0" w:type="auto"/>
                        <w:shd w:val="clear" w:color="auto" w:fill="404040"/>
                        <w:vAlign w:val="bottom"/>
                      </w:tcPr>
                      <w:p w:rsidR="00423E26" w:rsidRPr="008A28A8" w:rsidRDefault="00423E26" w:rsidP="00B74D4F">
                        <w:pPr>
                          <w:spacing w:line="240" w:lineRule="auto"/>
                          <w:jc w:val="center"/>
                          <w:rPr>
                            <w:sz w:val="2"/>
                            <w:szCs w:val="23"/>
                            <w:lang w:eastAsia="it-IT"/>
                          </w:rPr>
                        </w:pPr>
                      </w:p>
                    </w:tc>
                  </w:tr>
                </w:tbl>
                <w:p w:rsidR="00423E26" w:rsidRPr="008A28A8"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rsidTr="00B74D4F">
                    <w:trPr>
                      <w:tblCellSpacing w:w="0" w:type="dxa"/>
                      <w:jc w:val="center"/>
                    </w:trPr>
                    <w:tc>
                      <w:tcPr>
                        <w:tcW w:w="0" w:type="auto"/>
                        <w:vAlign w:val="bottom"/>
                      </w:tcPr>
                      <w:p w:rsidR="00423E26" w:rsidRPr="008A28A8" w:rsidRDefault="00423E26" w:rsidP="00B74D4F">
                        <w:pPr>
                          <w:spacing w:line="240" w:lineRule="auto"/>
                          <w:jc w:val="center"/>
                          <w:rPr>
                            <w:sz w:val="23"/>
                            <w:szCs w:val="23"/>
                            <w:lang w:eastAsia="it-IT"/>
                          </w:rPr>
                        </w:pPr>
                        <w:r w:rsidRPr="008A28A8">
                          <w:rPr>
                            <w:sz w:val="23"/>
                            <w:szCs w:val="23"/>
                            <w:lang w:eastAsia="it-IT"/>
                          </w:rPr>
                          <w:t>9%</w:t>
                        </w:r>
                      </w:p>
                    </w:tc>
                  </w:tr>
                  <w:tr w:rsidR="00423E26" w:rsidRPr="00F83355" w:rsidTr="00B74D4F">
                    <w:trPr>
                      <w:trHeight w:val="300"/>
                      <w:tblCellSpacing w:w="0" w:type="dxa"/>
                      <w:jc w:val="center"/>
                    </w:trPr>
                    <w:tc>
                      <w:tcPr>
                        <w:tcW w:w="0" w:type="auto"/>
                        <w:shd w:val="clear" w:color="auto" w:fill="C0D0C0"/>
                        <w:vAlign w:val="bottom"/>
                      </w:tcPr>
                      <w:p w:rsidR="00423E26" w:rsidRPr="008A28A8" w:rsidRDefault="00423E26" w:rsidP="00B74D4F">
                        <w:pPr>
                          <w:spacing w:line="240" w:lineRule="auto"/>
                          <w:jc w:val="center"/>
                          <w:rPr>
                            <w:sz w:val="23"/>
                            <w:szCs w:val="23"/>
                            <w:lang w:eastAsia="it-IT"/>
                          </w:rPr>
                        </w:pPr>
                      </w:p>
                    </w:tc>
                  </w:tr>
                </w:tbl>
                <w:p w:rsidR="00423E26" w:rsidRPr="008A28A8"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rsidTr="00B74D4F">
                    <w:trPr>
                      <w:tblCellSpacing w:w="0" w:type="dxa"/>
                      <w:jc w:val="center"/>
                    </w:trPr>
                    <w:tc>
                      <w:tcPr>
                        <w:tcW w:w="0" w:type="auto"/>
                        <w:vAlign w:val="bottom"/>
                      </w:tcPr>
                      <w:p w:rsidR="00423E26" w:rsidRPr="008A28A8" w:rsidRDefault="00423E26" w:rsidP="00B74D4F">
                        <w:pPr>
                          <w:spacing w:line="240" w:lineRule="auto"/>
                          <w:jc w:val="center"/>
                          <w:rPr>
                            <w:sz w:val="23"/>
                            <w:szCs w:val="23"/>
                            <w:lang w:eastAsia="it-IT"/>
                          </w:rPr>
                        </w:pPr>
                        <w:r w:rsidRPr="008A28A8">
                          <w:rPr>
                            <w:sz w:val="23"/>
                            <w:szCs w:val="23"/>
                            <w:lang w:eastAsia="it-IT"/>
                          </w:rPr>
                          <w:t>45%</w:t>
                        </w:r>
                      </w:p>
                    </w:tc>
                  </w:tr>
                  <w:tr w:rsidR="00423E26" w:rsidRPr="00F83355" w:rsidTr="00B74D4F">
                    <w:trPr>
                      <w:trHeight w:val="1500"/>
                      <w:tblCellSpacing w:w="0" w:type="dxa"/>
                      <w:jc w:val="center"/>
                    </w:trPr>
                    <w:tc>
                      <w:tcPr>
                        <w:tcW w:w="0" w:type="auto"/>
                        <w:shd w:val="clear" w:color="auto" w:fill="80D080"/>
                        <w:vAlign w:val="bottom"/>
                      </w:tcPr>
                      <w:p w:rsidR="00423E26" w:rsidRPr="008A28A8" w:rsidRDefault="00423E26" w:rsidP="00B74D4F">
                        <w:pPr>
                          <w:spacing w:line="240" w:lineRule="auto"/>
                          <w:jc w:val="center"/>
                          <w:rPr>
                            <w:sz w:val="23"/>
                            <w:szCs w:val="23"/>
                            <w:lang w:eastAsia="it-IT"/>
                          </w:rPr>
                        </w:pPr>
                      </w:p>
                    </w:tc>
                  </w:tr>
                </w:tbl>
                <w:p w:rsidR="00423E26" w:rsidRPr="008A28A8"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rsidTr="00B74D4F">
                    <w:trPr>
                      <w:tblCellSpacing w:w="0" w:type="dxa"/>
                      <w:jc w:val="center"/>
                    </w:trPr>
                    <w:tc>
                      <w:tcPr>
                        <w:tcW w:w="0" w:type="auto"/>
                        <w:vAlign w:val="bottom"/>
                      </w:tcPr>
                      <w:p w:rsidR="00423E26" w:rsidRPr="008A28A8" w:rsidRDefault="00423E26" w:rsidP="00B74D4F">
                        <w:pPr>
                          <w:spacing w:line="240" w:lineRule="auto"/>
                          <w:jc w:val="center"/>
                          <w:rPr>
                            <w:sz w:val="23"/>
                            <w:szCs w:val="23"/>
                            <w:lang w:eastAsia="it-IT"/>
                          </w:rPr>
                        </w:pPr>
                        <w:r w:rsidRPr="008A28A8">
                          <w:rPr>
                            <w:sz w:val="23"/>
                            <w:szCs w:val="23"/>
                            <w:lang w:eastAsia="it-IT"/>
                          </w:rPr>
                          <w:t>7%</w:t>
                        </w:r>
                      </w:p>
                    </w:tc>
                  </w:tr>
                  <w:tr w:rsidR="00423E26" w:rsidRPr="00F83355" w:rsidTr="00B74D4F">
                    <w:trPr>
                      <w:trHeight w:val="240"/>
                      <w:tblCellSpacing w:w="0" w:type="dxa"/>
                      <w:jc w:val="center"/>
                    </w:trPr>
                    <w:tc>
                      <w:tcPr>
                        <w:tcW w:w="0" w:type="auto"/>
                        <w:shd w:val="clear" w:color="auto" w:fill="404040"/>
                        <w:vAlign w:val="bottom"/>
                      </w:tcPr>
                      <w:p w:rsidR="00423E26" w:rsidRPr="008A28A8" w:rsidRDefault="00423E26" w:rsidP="00B74D4F">
                        <w:pPr>
                          <w:spacing w:line="240" w:lineRule="auto"/>
                          <w:jc w:val="center"/>
                          <w:rPr>
                            <w:sz w:val="23"/>
                            <w:szCs w:val="23"/>
                            <w:lang w:eastAsia="it-IT"/>
                          </w:rPr>
                        </w:pPr>
                      </w:p>
                    </w:tc>
                  </w:tr>
                </w:tbl>
                <w:p w:rsidR="00423E26" w:rsidRPr="008A28A8" w:rsidRDefault="00423E26" w:rsidP="00B74D4F">
                  <w:pPr>
                    <w:spacing w:line="240" w:lineRule="auto"/>
                    <w:jc w:val="center"/>
                    <w:rPr>
                      <w:sz w:val="23"/>
                      <w:szCs w:val="23"/>
                      <w:lang w:eastAsia="it-IT"/>
                    </w:rPr>
                  </w:pPr>
                </w:p>
              </w:tc>
            </w:tr>
            <w:tr w:rsidR="00423E26" w:rsidRPr="00F83355" w:rsidTr="00B74D4F">
              <w:trPr>
                <w:tblCellSpacing w:w="15" w:type="dxa"/>
                <w:jc w:val="right"/>
              </w:trPr>
              <w:tc>
                <w:tcPr>
                  <w:tcW w:w="0" w:type="auto"/>
                  <w:shd w:val="clear" w:color="auto" w:fill="E0E0E0"/>
                  <w:vAlign w:val="center"/>
                </w:tcPr>
                <w:p w:rsidR="00423E26" w:rsidRPr="008A28A8" w:rsidRDefault="00423E26" w:rsidP="00B74D4F">
                  <w:pPr>
                    <w:spacing w:line="240" w:lineRule="auto"/>
                    <w:jc w:val="center"/>
                    <w:rPr>
                      <w:sz w:val="23"/>
                      <w:szCs w:val="23"/>
                      <w:lang w:eastAsia="it-IT"/>
                    </w:rPr>
                  </w:pPr>
                  <w:r w:rsidRPr="008A28A8">
                    <w:rPr>
                      <w:sz w:val="23"/>
                      <w:szCs w:val="23"/>
                      <w:lang w:eastAsia="it-IT"/>
                    </w:rPr>
                    <w:t>5</w:t>
                  </w:r>
                </w:p>
              </w:tc>
              <w:tc>
                <w:tcPr>
                  <w:tcW w:w="0" w:type="auto"/>
                  <w:shd w:val="clear" w:color="auto" w:fill="E0E0E0"/>
                  <w:vAlign w:val="center"/>
                </w:tcPr>
                <w:p w:rsidR="00423E26" w:rsidRPr="008A28A8" w:rsidRDefault="00423E26" w:rsidP="00B74D4F">
                  <w:pPr>
                    <w:spacing w:line="240" w:lineRule="auto"/>
                    <w:jc w:val="center"/>
                    <w:rPr>
                      <w:sz w:val="23"/>
                      <w:szCs w:val="23"/>
                      <w:lang w:eastAsia="it-IT"/>
                    </w:rPr>
                  </w:pPr>
                  <w:r w:rsidRPr="008A28A8">
                    <w:rPr>
                      <w:sz w:val="23"/>
                      <w:szCs w:val="23"/>
                      <w:lang w:eastAsia="it-IT"/>
                    </w:rPr>
                    <w:t>12</w:t>
                  </w:r>
                </w:p>
              </w:tc>
              <w:tc>
                <w:tcPr>
                  <w:tcW w:w="0" w:type="auto"/>
                  <w:shd w:val="clear" w:color="auto" w:fill="E0E0E0"/>
                  <w:vAlign w:val="center"/>
                </w:tcPr>
                <w:p w:rsidR="00423E26" w:rsidRPr="008A28A8" w:rsidRDefault="00423E26" w:rsidP="00B74D4F">
                  <w:pPr>
                    <w:spacing w:line="240" w:lineRule="auto"/>
                    <w:jc w:val="center"/>
                    <w:rPr>
                      <w:sz w:val="23"/>
                      <w:szCs w:val="23"/>
                      <w:lang w:eastAsia="it-IT"/>
                    </w:rPr>
                  </w:pPr>
                  <w:r w:rsidRPr="008A28A8">
                    <w:rPr>
                      <w:sz w:val="23"/>
                      <w:szCs w:val="23"/>
                      <w:lang w:eastAsia="it-IT"/>
                    </w:rPr>
                    <w:t>0</w:t>
                  </w:r>
                </w:p>
              </w:tc>
              <w:tc>
                <w:tcPr>
                  <w:tcW w:w="0" w:type="auto"/>
                  <w:shd w:val="clear" w:color="auto" w:fill="E0E0E0"/>
                  <w:vAlign w:val="center"/>
                </w:tcPr>
                <w:p w:rsidR="00423E26" w:rsidRPr="008A28A8" w:rsidRDefault="00423E26" w:rsidP="00B74D4F">
                  <w:pPr>
                    <w:spacing w:line="240" w:lineRule="auto"/>
                    <w:jc w:val="center"/>
                    <w:rPr>
                      <w:sz w:val="23"/>
                      <w:szCs w:val="23"/>
                      <w:lang w:eastAsia="it-IT"/>
                    </w:rPr>
                  </w:pPr>
                  <w:r w:rsidRPr="008A28A8">
                    <w:rPr>
                      <w:sz w:val="23"/>
                      <w:szCs w:val="23"/>
                      <w:lang w:eastAsia="it-IT"/>
                    </w:rPr>
                    <w:t>4</w:t>
                  </w:r>
                </w:p>
              </w:tc>
              <w:tc>
                <w:tcPr>
                  <w:tcW w:w="0" w:type="auto"/>
                  <w:shd w:val="clear" w:color="auto" w:fill="E0E0E0"/>
                  <w:vAlign w:val="center"/>
                </w:tcPr>
                <w:p w:rsidR="00423E26" w:rsidRPr="008A28A8" w:rsidRDefault="00423E26" w:rsidP="00B74D4F">
                  <w:pPr>
                    <w:spacing w:line="240" w:lineRule="auto"/>
                    <w:jc w:val="center"/>
                    <w:rPr>
                      <w:sz w:val="23"/>
                      <w:szCs w:val="23"/>
                      <w:lang w:eastAsia="it-IT"/>
                    </w:rPr>
                  </w:pPr>
                  <w:r w:rsidRPr="008A28A8">
                    <w:rPr>
                      <w:sz w:val="23"/>
                      <w:szCs w:val="23"/>
                      <w:lang w:eastAsia="it-IT"/>
                    </w:rPr>
                    <w:t>20</w:t>
                  </w:r>
                </w:p>
              </w:tc>
              <w:tc>
                <w:tcPr>
                  <w:tcW w:w="0" w:type="auto"/>
                  <w:shd w:val="clear" w:color="auto" w:fill="E0E0E0"/>
                  <w:vAlign w:val="center"/>
                </w:tcPr>
                <w:p w:rsidR="00423E26" w:rsidRPr="008A28A8" w:rsidRDefault="00423E26" w:rsidP="00B74D4F">
                  <w:pPr>
                    <w:spacing w:line="240" w:lineRule="auto"/>
                    <w:jc w:val="center"/>
                    <w:rPr>
                      <w:sz w:val="23"/>
                      <w:szCs w:val="23"/>
                      <w:lang w:eastAsia="it-IT"/>
                    </w:rPr>
                  </w:pPr>
                  <w:r w:rsidRPr="008A28A8">
                    <w:rPr>
                      <w:sz w:val="23"/>
                      <w:szCs w:val="23"/>
                      <w:lang w:eastAsia="it-IT"/>
                    </w:rPr>
                    <w:t>3</w:t>
                  </w:r>
                </w:p>
              </w:tc>
            </w:tr>
            <w:tr w:rsidR="00423E26" w:rsidRPr="00F83355" w:rsidTr="00B74D4F">
              <w:trPr>
                <w:tblCellSpacing w:w="15" w:type="dxa"/>
                <w:jc w:val="right"/>
              </w:trPr>
              <w:tc>
                <w:tcPr>
                  <w:tcW w:w="0" w:type="auto"/>
                  <w:gridSpan w:val="3"/>
                  <w:shd w:val="clear" w:color="auto" w:fill="E0E0E0"/>
                  <w:vAlign w:val="center"/>
                </w:tcPr>
                <w:p w:rsidR="00423E26" w:rsidRPr="008A28A8" w:rsidRDefault="00423E26" w:rsidP="00B74D4F">
                  <w:pPr>
                    <w:spacing w:line="240" w:lineRule="auto"/>
                    <w:jc w:val="center"/>
                    <w:rPr>
                      <w:sz w:val="23"/>
                      <w:szCs w:val="23"/>
                      <w:lang w:eastAsia="it-IT"/>
                    </w:rPr>
                  </w:pPr>
                  <w:r w:rsidRPr="008A28A8">
                    <w:rPr>
                      <w:sz w:val="23"/>
                      <w:szCs w:val="23"/>
                      <w:lang w:eastAsia="it-IT"/>
                    </w:rPr>
                    <w:t>0</w:t>
                  </w:r>
                </w:p>
              </w:tc>
              <w:tc>
                <w:tcPr>
                  <w:tcW w:w="0" w:type="auto"/>
                  <w:gridSpan w:val="3"/>
                  <w:shd w:val="clear" w:color="auto" w:fill="E0E0E0"/>
                  <w:vAlign w:val="center"/>
                </w:tcPr>
                <w:p w:rsidR="00423E26" w:rsidRPr="008A28A8" w:rsidRDefault="00423E26" w:rsidP="00B74D4F">
                  <w:pPr>
                    <w:spacing w:line="240" w:lineRule="auto"/>
                    <w:jc w:val="center"/>
                    <w:rPr>
                      <w:sz w:val="23"/>
                      <w:szCs w:val="23"/>
                      <w:lang w:eastAsia="it-IT"/>
                    </w:rPr>
                  </w:pPr>
                  <w:r w:rsidRPr="008A28A8">
                    <w:rPr>
                      <w:sz w:val="23"/>
                      <w:szCs w:val="23"/>
                      <w:lang w:eastAsia="it-IT"/>
                    </w:rPr>
                    <w:t>1</w:t>
                  </w:r>
                </w:p>
              </w:tc>
            </w:tr>
            <w:tr w:rsidR="00423E26" w:rsidRPr="00F83355" w:rsidTr="00B74D4F">
              <w:trPr>
                <w:trHeight w:val="450"/>
                <w:tblCellSpacing w:w="15" w:type="dxa"/>
                <w:jc w:val="right"/>
              </w:trPr>
              <w:tc>
                <w:tcPr>
                  <w:tcW w:w="0" w:type="auto"/>
                  <w:vAlign w:val="center"/>
                </w:tcPr>
                <w:p w:rsidR="00423E26" w:rsidRPr="008A28A8" w:rsidRDefault="00423E26" w:rsidP="00B74D4F">
                  <w:pPr>
                    <w:spacing w:line="240" w:lineRule="auto"/>
                    <w:rPr>
                      <w:sz w:val="23"/>
                      <w:szCs w:val="23"/>
                      <w:lang w:eastAsia="it-IT"/>
                    </w:rPr>
                  </w:pPr>
                </w:p>
              </w:tc>
              <w:tc>
                <w:tcPr>
                  <w:tcW w:w="0" w:type="auto"/>
                  <w:vAlign w:val="center"/>
                </w:tcPr>
                <w:p w:rsidR="00423E26" w:rsidRPr="008A28A8"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8A28A8"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8A28A8"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8A28A8"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8A28A8" w:rsidRDefault="00423E26" w:rsidP="00B74D4F">
                  <w:pPr>
                    <w:spacing w:line="240" w:lineRule="auto"/>
                    <w:rPr>
                      <w:rFonts w:ascii="Times New Roman" w:hAnsi="Times New Roman" w:cs="Times New Roman"/>
                      <w:sz w:val="20"/>
                      <w:szCs w:val="20"/>
                      <w:lang w:eastAsia="it-IT"/>
                    </w:rPr>
                  </w:pPr>
                </w:p>
              </w:tc>
            </w:tr>
            <w:tr w:rsidR="00423E26" w:rsidRPr="00F83355" w:rsidTr="00B74D4F">
              <w:trPr>
                <w:tblCellSpacing w:w="15" w:type="dxa"/>
                <w:jc w:val="right"/>
              </w:trPr>
              <w:tc>
                <w:tcPr>
                  <w:tcW w:w="0" w:type="auto"/>
                  <w:vAlign w:val="bottom"/>
                </w:tcPr>
                <w:p w:rsidR="00423E26" w:rsidRPr="008A28A8" w:rsidRDefault="00423E26" w:rsidP="00B74D4F">
                  <w:pPr>
                    <w:spacing w:line="240" w:lineRule="auto"/>
                    <w:jc w:val="center"/>
                    <w:rPr>
                      <w:sz w:val="23"/>
                      <w:szCs w:val="23"/>
                      <w:lang w:eastAsia="it-IT"/>
                    </w:rPr>
                  </w:pPr>
                  <w:r w:rsidRPr="008A28A8">
                    <w:rPr>
                      <w:sz w:val="23"/>
                      <w:szCs w:val="23"/>
                      <w:lang w:eastAsia="it-IT"/>
                    </w:rPr>
                    <w:t>0.8</w:t>
                  </w:r>
                </w:p>
                <w:tbl>
                  <w:tblPr>
                    <w:tblW w:w="375" w:type="dxa"/>
                    <w:jc w:val="center"/>
                    <w:tblCellSpacing w:w="0" w:type="dxa"/>
                    <w:tblCellMar>
                      <w:left w:w="0" w:type="dxa"/>
                      <w:right w:w="0" w:type="dxa"/>
                    </w:tblCellMar>
                    <w:tblLook w:val="00A0"/>
                  </w:tblPr>
                  <w:tblGrid>
                    <w:gridCol w:w="375"/>
                  </w:tblGrid>
                  <w:tr w:rsidR="00423E26" w:rsidRPr="00F83355" w:rsidTr="00B74D4F">
                    <w:trPr>
                      <w:trHeight w:val="1095"/>
                      <w:tblCellSpacing w:w="0" w:type="dxa"/>
                      <w:jc w:val="center"/>
                    </w:trPr>
                    <w:tc>
                      <w:tcPr>
                        <w:tcW w:w="0" w:type="auto"/>
                        <w:shd w:val="clear" w:color="auto" w:fill="C0D0C0"/>
                        <w:vAlign w:val="center"/>
                      </w:tcPr>
                      <w:p w:rsidR="00423E26" w:rsidRPr="008A28A8" w:rsidRDefault="00423E26" w:rsidP="00B74D4F">
                        <w:pPr>
                          <w:spacing w:line="240" w:lineRule="auto"/>
                          <w:rPr>
                            <w:sz w:val="23"/>
                            <w:szCs w:val="23"/>
                            <w:lang w:eastAsia="it-IT"/>
                          </w:rPr>
                        </w:pPr>
                      </w:p>
                    </w:tc>
                  </w:tr>
                </w:tbl>
                <w:p w:rsidR="00423E26" w:rsidRPr="008A28A8" w:rsidRDefault="00423E26" w:rsidP="00B74D4F">
                  <w:pPr>
                    <w:spacing w:line="240" w:lineRule="auto"/>
                    <w:jc w:val="center"/>
                    <w:rPr>
                      <w:sz w:val="23"/>
                      <w:szCs w:val="23"/>
                      <w:lang w:eastAsia="it-IT"/>
                    </w:rPr>
                  </w:pPr>
                </w:p>
              </w:tc>
              <w:tc>
                <w:tcPr>
                  <w:tcW w:w="0" w:type="auto"/>
                  <w:vAlign w:val="bottom"/>
                </w:tcPr>
                <w:p w:rsidR="00423E26" w:rsidRPr="008A28A8" w:rsidRDefault="00423E26" w:rsidP="00B74D4F">
                  <w:pPr>
                    <w:spacing w:line="240" w:lineRule="auto"/>
                    <w:jc w:val="center"/>
                    <w:rPr>
                      <w:sz w:val="23"/>
                      <w:szCs w:val="23"/>
                      <w:lang w:eastAsia="it-IT"/>
                    </w:rPr>
                  </w:pPr>
                </w:p>
              </w:tc>
              <w:tc>
                <w:tcPr>
                  <w:tcW w:w="0" w:type="auto"/>
                  <w:vAlign w:val="bottom"/>
                </w:tcPr>
                <w:p w:rsidR="00423E26" w:rsidRPr="008A28A8" w:rsidRDefault="00423E26" w:rsidP="00B74D4F">
                  <w:pPr>
                    <w:spacing w:line="240" w:lineRule="auto"/>
                    <w:jc w:val="center"/>
                    <w:rPr>
                      <w:sz w:val="23"/>
                      <w:szCs w:val="23"/>
                      <w:lang w:eastAsia="it-IT"/>
                    </w:rPr>
                  </w:pPr>
                </w:p>
              </w:tc>
              <w:tc>
                <w:tcPr>
                  <w:tcW w:w="0" w:type="auto"/>
                  <w:vAlign w:val="bottom"/>
                </w:tcPr>
                <w:p w:rsidR="00423E26" w:rsidRPr="008A28A8" w:rsidRDefault="00423E26" w:rsidP="00B74D4F">
                  <w:pPr>
                    <w:spacing w:line="240" w:lineRule="auto"/>
                    <w:jc w:val="center"/>
                    <w:rPr>
                      <w:sz w:val="23"/>
                      <w:szCs w:val="23"/>
                      <w:lang w:eastAsia="it-IT"/>
                    </w:rPr>
                  </w:pPr>
                </w:p>
              </w:tc>
              <w:tc>
                <w:tcPr>
                  <w:tcW w:w="0" w:type="auto"/>
                  <w:vAlign w:val="bottom"/>
                </w:tcPr>
                <w:p w:rsidR="00423E26" w:rsidRPr="008A28A8" w:rsidRDefault="00423E26" w:rsidP="00B74D4F">
                  <w:pPr>
                    <w:spacing w:line="240" w:lineRule="auto"/>
                    <w:jc w:val="center"/>
                    <w:rPr>
                      <w:sz w:val="23"/>
                      <w:szCs w:val="23"/>
                      <w:lang w:eastAsia="it-IT"/>
                    </w:rPr>
                  </w:pPr>
                  <w:r w:rsidRPr="008A28A8">
                    <w:rPr>
                      <w:sz w:val="23"/>
                      <w:szCs w:val="23"/>
                      <w:lang w:eastAsia="it-IT"/>
                    </w:rPr>
                    <w:t>0.1</w:t>
                  </w:r>
                </w:p>
                <w:tbl>
                  <w:tblPr>
                    <w:tblW w:w="375" w:type="dxa"/>
                    <w:jc w:val="center"/>
                    <w:tblCellSpacing w:w="0" w:type="dxa"/>
                    <w:tblCellMar>
                      <w:left w:w="0" w:type="dxa"/>
                      <w:right w:w="0" w:type="dxa"/>
                    </w:tblCellMar>
                    <w:tblLook w:val="00A0"/>
                  </w:tblPr>
                  <w:tblGrid>
                    <w:gridCol w:w="375"/>
                  </w:tblGrid>
                  <w:tr w:rsidR="00423E26" w:rsidRPr="00F83355" w:rsidTr="00B74D4F">
                    <w:trPr>
                      <w:trHeight w:val="135"/>
                      <w:tblCellSpacing w:w="0" w:type="dxa"/>
                      <w:jc w:val="center"/>
                    </w:trPr>
                    <w:tc>
                      <w:tcPr>
                        <w:tcW w:w="0" w:type="auto"/>
                        <w:shd w:val="clear" w:color="auto" w:fill="80D080"/>
                        <w:vAlign w:val="center"/>
                      </w:tcPr>
                      <w:p w:rsidR="00423E26" w:rsidRPr="008A28A8" w:rsidRDefault="00423E26" w:rsidP="00B74D4F">
                        <w:pPr>
                          <w:spacing w:line="240" w:lineRule="auto"/>
                          <w:rPr>
                            <w:sz w:val="14"/>
                            <w:szCs w:val="23"/>
                            <w:lang w:eastAsia="it-IT"/>
                          </w:rPr>
                        </w:pPr>
                      </w:p>
                    </w:tc>
                  </w:tr>
                </w:tbl>
                <w:p w:rsidR="00423E26" w:rsidRPr="008A28A8" w:rsidRDefault="00423E26" w:rsidP="00B74D4F">
                  <w:pPr>
                    <w:spacing w:line="240" w:lineRule="auto"/>
                    <w:jc w:val="center"/>
                    <w:rPr>
                      <w:sz w:val="23"/>
                      <w:szCs w:val="23"/>
                      <w:lang w:eastAsia="it-IT"/>
                    </w:rPr>
                  </w:pPr>
                </w:p>
              </w:tc>
              <w:tc>
                <w:tcPr>
                  <w:tcW w:w="0" w:type="auto"/>
                  <w:vAlign w:val="bottom"/>
                </w:tcPr>
                <w:p w:rsidR="00423E26" w:rsidRPr="008A28A8" w:rsidRDefault="00423E26" w:rsidP="00B74D4F">
                  <w:pPr>
                    <w:spacing w:line="240" w:lineRule="auto"/>
                    <w:jc w:val="center"/>
                    <w:rPr>
                      <w:sz w:val="23"/>
                      <w:szCs w:val="23"/>
                      <w:lang w:eastAsia="it-IT"/>
                    </w:rPr>
                  </w:pPr>
                  <w:r w:rsidRPr="008A28A8">
                    <w:rPr>
                      <w:sz w:val="23"/>
                      <w:szCs w:val="23"/>
                      <w:lang w:eastAsia="it-IT"/>
                    </w:rPr>
                    <w:t>0.9</w:t>
                  </w:r>
                </w:p>
                <w:tbl>
                  <w:tblPr>
                    <w:tblW w:w="375" w:type="dxa"/>
                    <w:jc w:val="center"/>
                    <w:tblCellSpacing w:w="0" w:type="dxa"/>
                    <w:tblCellMar>
                      <w:left w:w="0" w:type="dxa"/>
                      <w:right w:w="0" w:type="dxa"/>
                    </w:tblCellMar>
                    <w:tblLook w:val="00A0"/>
                  </w:tblPr>
                  <w:tblGrid>
                    <w:gridCol w:w="375"/>
                  </w:tblGrid>
                  <w:tr w:rsidR="00423E26" w:rsidRPr="00F83355" w:rsidTr="00B74D4F">
                    <w:trPr>
                      <w:trHeight w:val="1230"/>
                      <w:tblCellSpacing w:w="0" w:type="dxa"/>
                      <w:jc w:val="center"/>
                    </w:trPr>
                    <w:tc>
                      <w:tcPr>
                        <w:tcW w:w="0" w:type="auto"/>
                        <w:shd w:val="clear" w:color="auto" w:fill="404040"/>
                        <w:vAlign w:val="center"/>
                      </w:tcPr>
                      <w:p w:rsidR="00423E26" w:rsidRPr="008A28A8" w:rsidRDefault="00423E26" w:rsidP="00B74D4F">
                        <w:pPr>
                          <w:spacing w:line="240" w:lineRule="auto"/>
                          <w:rPr>
                            <w:sz w:val="23"/>
                            <w:szCs w:val="23"/>
                            <w:lang w:eastAsia="it-IT"/>
                          </w:rPr>
                        </w:pPr>
                      </w:p>
                    </w:tc>
                  </w:tr>
                </w:tbl>
                <w:p w:rsidR="00423E26" w:rsidRPr="008A28A8" w:rsidRDefault="00423E26" w:rsidP="00B74D4F">
                  <w:pPr>
                    <w:spacing w:line="240" w:lineRule="auto"/>
                    <w:jc w:val="center"/>
                    <w:rPr>
                      <w:sz w:val="23"/>
                      <w:szCs w:val="23"/>
                      <w:lang w:eastAsia="it-IT"/>
                    </w:rPr>
                  </w:pPr>
                </w:p>
              </w:tc>
            </w:tr>
            <w:tr w:rsidR="00423E26" w:rsidRPr="00F83355" w:rsidTr="00B74D4F">
              <w:trPr>
                <w:tblCellSpacing w:w="15" w:type="dxa"/>
                <w:jc w:val="right"/>
              </w:trPr>
              <w:tc>
                <w:tcPr>
                  <w:tcW w:w="0" w:type="auto"/>
                  <w:gridSpan w:val="3"/>
                  <w:shd w:val="clear" w:color="auto" w:fill="E0E0E0"/>
                  <w:vAlign w:val="center"/>
                </w:tcPr>
                <w:p w:rsidR="00423E26" w:rsidRPr="008A28A8" w:rsidRDefault="00423E26" w:rsidP="00B74D4F">
                  <w:pPr>
                    <w:spacing w:line="240" w:lineRule="auto"/>
                    <w:jc w:val="center"/>
                    <w:rPr>
                      <w:sz w:val="23"/>
                      <w:szCs w:val="23"/>
                      <w:lang w:eastAsia="it-IT"/>
                    </w:rPr>
                  </w:pPr>
                  <w:r w:rsidRPr="008A28A8">
                    <w:rPr>
                      <w:sz w:val="23"/>
                      <w:szCs w:val="23"/>
                      <w:lang w:eastAsia="it-IT"/>
                    </w:rPr>
                    <w:t>0</w:t>
                  </w:r>
                </w:p>
              </w:tc>
              <w:tc>
                <w:tcPr>
                  <w:tcW w:w="0" w:type="auto"/>
                  <w:gridSpan w:val="3"/>
                  <w:shd w:val="clear" w:color="auto" w:fill="E0E0E0"/>
                  <w:vAlign w:val="center"/>
                </w:tcPr>
                <w:p w:rsidR="00423E26" w:rsidRPr="008A28A8" w:rsidRDefault="00423E26" w:rsidP="00B74D4F">
                  <w:pPr>
                    <w:spacing w:line="240" w:lineRule="auto"/>
                    <w:jc w:val="center"/>
                    <w:rPr>
                      <w:sz w:val="23"/>
                      <w:szCs w:val="23"/>
                      <w:lang w:eastAsia="it-IT"/>
                    </w:rPr>
                  </w:pPr>
                  <w:r w:rsidRPr="008A28A8">
                    <w:rPr>
                      <w:sz w:val="23"/>
                      <w:szCs w:val="23"/>
                      <w:lang w:eastAsia="it-IT"/>
                    </w:rPr>
                    <w:t>1</w:t>
                  </w:r>
                </w:p>
              </w:tc>
            </w:tr>
            <w:tr w:rsidR="00423E26" w:rsidRPr="00F83355" w:rsidTr="00B74D4F">
              <w:trPr>
                <w:tblCellSpacing w:w="15" w:type="dxa"/>
                <w:jc w:val="right"/>
              </w:trPr>
              <w:tc>
                <w:tcPr>
                  <w:tcW w:w="0" w:type="auto"/>
                </w:tcPr>
                <w:p w:rsidR="00423E26" w:rsidRPr="008A28A8" w:rsidRDefault="00423E26" w:rsidP="00B74D4F">
                  <w:pPr>
                    <w:spacing w:line="240" w:lineRule="auto"/>
                    <w:jc w:val="center"/>
                    <w:rPr>
                      <w:sz w:val="23"/>
                      <w:szCs w:val="23"/>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23E26" w:rsidRPr="00F83355" w:rsidTr="00B74D4F">
                    <w:trPr>
                      <w:trHeight w:val="135"/>
                      <w:tblCellSpacing w:w="0" w:type="dxa"/>
                      <w:jc w:val="center"/>
                    </w:trPr>
                    <w:tc>
                      <w:tcPr>
                        <w:tcW w:w="0" w:type="auto"/>
                        <w:shd w:val="clear" w:color="auto" w:fill="80D080"/>
                        <w:vAlign w:val="center"/>
                      </w:tcPr>
                      <w:p w:rsidR="00423E26" w:rsidRPr="008A28A8" w:rsidRDefault="00423E26" w:rsidP="00B74D4F">
                        <w:pPr>
                          <w:spacing w:line="240" w:lineRule="auto"/>
                          <w:rPr>
                            <w:sz w:val="14"/>
                            <w:szCs w:val="23"/>
                            <w:lang w:eastAsia="it-IT"/>
                          </w:rPr>
                        </w:pPr>
                      </w:p>
                    </w:tc>
                  </w:tr>
                </w:tbl>
                <w:p w:rsidR="00423E26" w:rsidRPr="008A28A8" w:rsidRDefault="00423E26" w:rsidP="00B74D4F">
                  <w:pPr>
                    <w:spacing w:line="240" w:lineRule="auto"/>
                    <w:jc w:val="center"/>
                    <w:rPr>
                      <w:sz w:val="23"/>
                      <w:szCs w:val="23"/>
                      <w:lang w:eastAsia="it-IT"/>
                    </w:rPr>
                  </w:pPr>
                  <w:r w:rsidRPr="008A28A8">
                    <w:rPr>
                      <w:sz w:val="23"/>
                      <w:szCs w:val="23"/>
                      <w:lang w:eastAsia="it-IT"/>
                    </w:rPr>
                    <w:t>-0.1</w:t>
                  </w:r>
                </w:p>
              </w:tc>
              <w:tc>
                <w:tcPr>
                  <w:tcW w:w="0" w:type="auto"/>
                </w:tcPr>
                <w:tbl>
                  <w:tblPr>
                    <w:tblW w:w="375" w:type="dxa"/>
                    <w:jc w:val="center"/>
                    <w:tblCellSpacing w:w="0" w:type="dxa"/>
                    <w:tblCellMar>
                      <w:left w:w="0" w:type="dxa"/>
                      <w:right w:w="0" w:type="dxa"/>
                    </w:tblCellMar>
                    <w:tblLook w:val="00A0"/>
                  </w:tblPr>
                  <w:tblGrid>
                    <w:gridCol w:w="375"/>
                  </w:tblGrid>
                  <w:tr w:rsidR="00423E26" w:rsidRPr="00F83355" w:rsidTr="00B74D4F">
                    <w:trPr>
                      <w:trHeight w:val="1500"/>
                      <w:tblCellSpacing w:w="0" w:type="dxa"/>
                      <w:jc w:val="center"/>
                    </w:trPr>
                    <w:tc>
                      <w:tcPr>
                        <w:tcW w:w="0" w:type="auto"/>
                        <w:shd w:val="clear" w:color="auto" w:fill="404040"/>
                        <w:vAlign w:val="center"/>
                      </w:tcPr>
                      <w:p w:rsidR="00423E26" w:rsidRPr="008A28A8" w:rsidRDefault="00423E26" w:rsidP="00B74D4F">
                        <w:pPr>
                          <w:spacing w:line="240" w:lineRule="auto"/>
                          <w:rPr>
                            <w:sz w:val="23"/>
                            <w:szCs w:val="23"/>
                            <w:lang w:eastAsia="it-IT"/>
                          </w:rPr>
                        </w:pPr>
                      </w:p>
                    </w:tc>
                  </w:tr>
                </w:tbl>
                <w:p w:rsidR="00423E26" w:rsidRPr="008A28A8" w:rsidRDefault="00423E26" w:rsidP="00B74D4F">
                  <w:pPr>
                    <w:spacing w:line="240" w:lineRule="auto"/>
                    <w:jc w:val="center"/>
                    <w:rPr>
                      <w:sz w:val="23"/>
                      <w:szCs w:val="23"/>
                      <w:lang w:eastAsia="it-IT"/>
                    </w:rPr>
                  </w:pPr>
                  <w:r w:rsidRPr="008A28A8">
                    <w:rPr>
                      <w:sz w:val="23"/>
                      <w:szCs w:val="23"/>
                      <w:lang w:eastAsia="it-IT"/>
                    </w:rPr>
                    <w:t>-1.1</w:t>
                  </w:r>
                </w:p>
              </w:tc>
              <w:tc>
                <w:tcPr>
                  <w:tcW w:w="0" w:type="auto"/>
                </w:tcPr>
                <w:tbl>
                  <w:tblPr>
                    <w:tblW w:w="375" w:type="dxa"/>
                    <w:jc w:val="center"/>
                    <w:tblCellSpacing w:w="0" w:type="dxa"/>
                    <w:tblCellMar>
                      <w:left w:w="0" w:type="dxa"/>
                      <w:right w:w="0" w:type="dxa"/>
                    </w:tblCellMar>
                    <w:tblLook w:val="00A0"/>
                  </w:tblPr>
                  <w:tblGrid>
                    <w:gridCol w:w="375"/>
                  </w:tblGrid>
                  <w:tr w:rsidR="00423E26" w:rsidRPr="00F83355" w:rsidTr="00B74D4F">
                    <w:trPr>
                      <w:trHeight w:val="825"/>
                      <w:tblCellSpacing w:w="0" w:type="dxa"/>
                      <w:jc w:val="center"/>
                    </w:trPr>
                    <w:tc>
                      <w:tcPr>
                        <w:tcW w:w="0" w:type="auto"/>
                        <w:shd w:val="clear" w:color="auto" w:fill="C0D0C0"/>
                        <w:vAlign w:val="center"/>
                      </w:tcPr>
                      <w:p w:rsidR="00423E26" w:rsidRPr="008A28A8" w:rsidRDefault="00423E26" w:rsidP="00B74D4F">
                        <w:pPr>
                          <w:spacing w:line="240" w:lineRule="auto"/>
                          <w:rPr>
                            <w:sz w:val="23"/>
                            <w:szCs w:val="23"/>
                            <w:lang w:eastAsia="it-IT"/>
                          </w:rPr>
                        </w:pPr>
                      </w:p>
                    </w:tc>
                  </w:tr>
                </w:tbl>
                <w:p w:rsidR="00423E26" w:rsidRPr="008A28A8" w:rsidRDefault="00423E26" w:rsidP="00B74D4F">
                  <w:pPr>
                    <w:spacing w:line="240" w:lineRule="auto"/>
                    <w:jc w:val="center"/>
                    <w:rPr>
                      <w:sz w:val="23"/>
                      <w:szCs w:val="23"/>
                      <w:lang w:eastAsia="it-IT"/>
                    </w:rPr>
                  </w:pPr>
                  <w:r w:rsidRPr="008A28A8">
                    <w:rPr>
                      <w:sz w:val="23"/>
                      <w:szCs w:val="23"/>
                      <w:lang w:eastAsia="it-IT"/>
                    </w:rPr>
                    <w:t>-0.6</w:t>
                  </w:r>
                </w:p>
              </w:tc>
              <w:tc>
                <w:tcPr>
                  <w:tcW w:w="0" w:type="auto"/>
                </w:tcPr>
                <w:p w:rsidR="00423E26" w:rsidRPr="008A28A8" w:rsidRDefault="00423E26" w:rsidP="00B74D4F">
                  <w:pPr>
                    <w:spacing w:line="240" w:lineRule="auto"/>
                    <w:jc w:val="center"/>
                    <w:rPr>
                      <w:sz w:val="23"/>
                      <w:szCs w:val="23"/>
                      <w:lang w:eastAsia="it-IT"/>
                    </w:rPr>
                  </w:pPr>
                </w:p>
              </w:tc>
              <w:tc>
                <w:tcPr>
                  <w:tcW w:w="0" w:type="auto"/>
                </w:tcPr>
                <w:p w:rsidR="00423E26" w:rsidRPr="008A28A8" w:rsidRDefault="00423E26" w:rsidP="00B74D4F">
                  <w:pPr>
                    <w:spacing w:line="240" w:lineRule="auto"/>
                    <w:rPr>
                      <w:rFonts w:ascii="Times New Roman" w:hAnsi="Times New Roman" w:cs="Times New Roman"/>
                      <w:sz w:val="20"/>
                      <w:szCs w:val="20"/>
                      <w:lang w:eastAsia="it-IT"/>
                    </w:rPr>
                  </w:pPr>
                </w:p>
              </w:tc>
            </w:tr>
          </w:tbl>
          <w:p w:rsidR="00423E26" w:rsidRPr="008A28A8" w:rsidRDefault="00423E26" w:rsidP="00B74D4F">
            <w:pPr>
              <w:spacing w:line="240" w:lineRule="auto"/>
              <w:rPr>
                <w:rFonts w:ascii="Times New Roman" w:hAnsi="Times New Roman" w:cs="Times New Roman"/>
                <w:sz w:val="24"/>
                <w:szCs w:val="24"/>
                <w:lang w:eastAsia="it-IT"/>
              </w:rPr>
            </w:pPr>
          </w:p>
        </w:tc>
      </w:tr>
    </w:tbl>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Pr="00683D44" w:rsidRDefault="00423E26" w:rsidP="00683D44">
      <w:pPr>
        <w:pStyle w:val="NoSpacing"/>
        <w:spacing w:line="276" w:lineRule="auto"/>
        <w:jc w:val="both"/>
        <w:rPr>
          <w:sz w:val="28"/>
          <w:szCs w:val="24"/>
        </w:rPr>
      </w:pPr>
      <w:r w:rsidRPr="00683D44">
        <w:rPr>
          <w:color w:val="000000"/>
          <w:sz w:val="24"/>
        </w:rPr>
        <w:t>NON vi è quindi relazione tra le due variabili (a livello di fiducia 0,05)</w:t>
      </w: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83D44">
      <w:pPr>
        <w:pStyle w:val="NoSpacing"/>
        <w:spacing w:line="276" w:lineRule="auto"/>
        <w:jc w:val="both"/>
        <w:rPr>
          <w:sz w:val="24"/>
          <w:szCs w:val="24"/>
        </w:rPr>
      </w:pPr>
      <w:r w:rsidRPr="0070566F">
        <w:rPr>
          <w:sz w:val="24"/>
          <w:szCs w:val="24"/>
        </w:rPr>
        <w:t xml:space="preserve">Esiste una relazione significativa tra </w:t>
      </w:r>
      <w:r>
        <w:rPr>
          <w:sz w:val="24"/>
          <w:szCs w:val="24"/>
        </w:rPr>
        <w:t>quanto viene spiegato al bambino, riguardo a quello che sta guardando, e la relativa reazione emotiva.</w:t>
      </w:r>
    </w:p>
    <w:p w:rsidR="00423E26" w:rsidRDefault="00423E26" w:rsidP="006D2EE0">
      <w:pPr>
        <w:pStyle w:val="NoSpacing"/>
        <w:spacing w:line="276" w:lineRule="auto"/>
        <w:jc w:val="both"/>
        <w:rPr>
          <w:sz w:val="24"/>
          <w:szCs w:val="24"/>
        </w:rPr>
      </w:pPr>
    </w:p>
    <w:tbl>
      <w:tblPr>
        <w:tblW w:w="0" w:type="auto"/>
        <w:tblCellSpacing w:w="15" w:type="dxa"/>
        <w:tblCellMar>
          <w:top w:w="15" w:type="dxa"/>
          <w:left w:w="15" w:type="dxa"/>
          <w:bottom w:w="15" w:type="dxa"/>
          <w:right w:w="15" w:type="dxa"/>
        </w:tblCellMar>
        <w:tblLook w:val="00A0"/>
      </w:tblPr>
      <w:tblGrid>
        <w:gridCol w:w="4356"/>
        <w:gridCol w:w="4523"/>
        <w:gridCol w:w="174"/>
        <w:gridCol w:w="675"/>
      </w:tblGrid>
      <w:tr w:rsidR="00423E26" w:rsidRPr="00F83355" w:rsidTr="008A28A8">
        <w:trPr>
          <w:tblCellSpacing w:w="15" w:type="dxa"/>
        </w:trPr>
        <w:tc>
          <w:tcPr>
            <w:tcW w:w="0" w:type="auto"/>
          </w:tcPr>
          <w:p w:rsidR="00423E26" w:rsidRPr="008A28A8" w:rsidRDefault="00423E26" w:rsidP="008A28A8">
            <w:pPr>
              <w:spacing w:before="100" w:beforeAutospacing="1" w:after="100" w:afterAutospacing="1" w:line="240" w:lineRule="auto"/>
              <w:rPr>
                <w:sz w:val="28"/>
                <w:szCs w:val="28"/>
                <w:lang w:eastAsia="it-IT"/>
              </w:rPr>
            </w:pPr>
            <w:r w:rsidRPr="008A28A8">
              <w:rPr>
                <w:b/>
                <w:bCs/>
                <w:sz w:val="28"/>
                <w:szCs w:val="28"/>
                <w:lang w:eastAsia="it-IT"/>
              </w:rPr>
              <w:t>Tabella a doppia entrata:</w:t>
            </w:r>
            <w:r w:rsidRPr="008A28A8">
              <w:rPr>
                <w:b/>
                <w:bCs/>
                <w:sz w:val="28"/>
                <w:szCs w:val="28"/>
                <w:lang w:eastAsia="it-IT"/>
              </w:rPr>
              <w:br/>
              <w:t>V16 x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35"/>
              <w:gridCol w:w="480"/>
              <w:gridCol w:w="635"/>
              <w:gridCol w:w="480"/>
              <w:gridCol w:w="1335"/>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V17-&gt;</w:t>
                  </w:r>
                  <w:r w:rsidRPr="008A28A8">
                    <w:rPr>
                      <w:sz w:val="28"/>
                      <w:szCs w:val="28"/>
                      <w:lang w:eastAsia="it-IT"/>
                    </w:rPr>
                    <w:br/>
                    <w:t>V16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b/>
                      <w:bCs/>
                      <w:sz w:val="28"/>
                      <w:szCs w:val="2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 xml:space="preserve">Marginale </w:t>
                  </w:r>
                  <w:r w:rsidRPr="008A28A8">
                    <w:rPr>
                      <w:sz w:val="28"/>
                      <w:szCs w:val="28"/>
                      <w:lang w:eastAsia="it-IT"/>
                    </w:rPr>
                    <w:br/>
                    <w:t>di riga</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b/>
                      <w:bCs/>
                      <w:sz w:val="28"/>
                      <w:szCs w:val="28"/>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7</w:t>
                  </w:r>
                  <w:r w:rsidRPr="008A28A8">
                    <w:rPr>
                      <w:sz w:val="28"/>
                      <w:szCs w:val="28"/>
                      <w:lang w:eastAsia="it-IT"/>
                    </w:rPr>
                    <w:br/>
                  </w:r>
                  <w:r w:rsidRPr="008A28A8">
                    <w:rPr>
                      <w:i/>
                      <w:iCs/>
                      <w:sz w:val="28"/>
                      <w:szCs w:val="28"/>
                      <w:lang w:eastAsia="it-IT"/>
                    </w:rPr>
                    <w:t>4.7</w:t>
                  </w:r>
                  <w:r w:rsidRPr="008A28A8">
                    <w:rPr>
                      <w:sz w:val="28"/>
                      <w:szCs w:val="28"/>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15</w:t>
                  </w:r>
                  <w:r w:rsidRPr="008A28A8">
                    <w:rPr>
                      <w:sz w:val="28"/>
                      <w:szCs w:val="28"/>
                      <w:lang w:eastAsia="it-IT"/>
                    </w:rPr>
                    <w:br/>
                  </w:r>
                  <w:r w:rsidRPr="008A28A8">
                    <w:rPr>
                      <w:i/>
                      <w:iCs/>
                      <w:sz w:val="28"/>
                      <w:szCs w:val="28"/>
                      <w:lang w:eastAsia="it-IT"/>
                    </w:rPr>
                    <w:t>16.7</w:t>
                  </w:r>
                  <w:r w:rsidRPr="008A28A8">
                    <w:rPr>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1</w:t>
                  </w:r>
                  <w:r w:rsidRPr="008A28A8">
                    <w:rPr>
                      <w:sz w:val="28"/>
                      <w:szCs w:val="28"/>
                      <w:lang w:eastAsia="it-IT"/>
                    </w:rPr>
                    <w:br/>
                  </w:r>
                  <w:r w:rsidRPr="008A28A8">
                    <w:rPr>
                      <w:i/>
                      <w:iCs/>
                      <w:sz w:val="28"/>
                      <w:szCs w:val="28"/>
                      <w:lang w:eastAsia="it-IT"/>
                    </w:rPr>
                    <w:t>1.6</w:t>
                  </w:r>
                  <w:r w:rsidRPr="008A28A8">
                    <w:rPr>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23</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b/>
                      <w:bCs/>
                      <w:sz w:val="28"/>
                      <w:szCs w:val="28"/>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2</w:t>
                  </w:r>
                  <w:r w:rsidRPr="008A28A8">
                    <w:rPr>
                      <w:sz w:val="28"/>
                      <w:szCs w:val="28"/>
                      <w:lang w:eastAsia="it-IT"/>
                    </w:rPr>
                    <w:br/>
                  </w:r>
                  <w:r w:rsidRPr="008A28A8">
                    <w:rPr>
                      <w:i/>
                      <w:iCs/>
                      <w:sz w:val="28"/>
                      <w:szCs w:val="28"/>
                      <w:lang w:eastAsia="it-IT"/>
                    </w:rPr>
                    <w:t>4.1</w:t>
                  </w:r>
                  <w:r w:rsidRPr="008A28A8">
                    <w:rPr>
                      <w:sz w:val="28"/>
                      <w:szCs w:val="28"/>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16</w:t>
                  </w:r>
                  <w:r w:rsidRPr="008A28A8">
                    <w:rPr>
                      <w:sz w:val="28"/>
                      <w:szCs w:val="28"/>
                      <w:lang w:eastAsia="it-IT"/>
                    </w:rPr>
                    <w:br/>
                  </w:r>
                  <w:r w:rsidRPr="008A28A8">
                    <w:rPr>
                      <w:i/>
                      <w:iCs/>
                      <w:sz w:val="28"/>
                      <w:szCs w:val="28"/>
                      <w:lang w:eastAsia="it-IT"/>
                    </w:rPr>
                    <w:t>14.5</w:t>
                  </w:r>
                  <w:r w:rsidRPr="008A28A8">
                    <w:rPr>
                      <w:sz w:val="28"/>
                      <w:szCs w:val="28"/>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2</w:t>
                  </w:r>
                  <w:r w:rsidRPr="008A28A8">
                    <w:rPr>
                      <w:sz w:val="28"/>
                      <w:szCs w:val="28"/>
                      <w:lang w:eastAsia="it-IT"/>
                    </w:rPr>
                    <w:br/>
                  </w:r>
                  <w:r w:rsidRPr="008A28A8">
                    <w:rPr>
                      <w:i/>
                      <w:iCs/>
                      <w:sz w:val="28"/>
                      <w:szCs w:val="28"/>
                      <w:lang w:eastAsia="it-IT"/>
                    </w:rPr>
                    <w:t>1.4</w:t>
                  </w:r>
                  <w:r w:rsidRPr="008A28A8">
                    <w:rPr>
                      <w:sz w:val="28"/>
                      <w:szCs w:val="28"/>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20</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b/>
                      <w:bCs/>
                      <w:sz w:val="28"/>
                      <w:szCs w:val="2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0</w:t>
                  </w:r>
                  <w:r w:rsidRPr="008A28A8">
                    <w:rPr>
                      <w:sz w:val="28"/>
                      <w:szCs w:val="28"/>
                      <w:lang w:eastAsia="it-IT"/>
                    </w:rPr>
                    <w:br/>
                  </w:r>
                  <w:r w:rsidRPr="008A28A8">
                    <w:rPr>
                      <w:i/>
                      <w:iCs/>
                      <w:color w:val="FF0000"/>
                      <w:sz w:val="28"/>
                      <w:szCs w:val="28"/>
                      <w:lang w:eastAsia="it-IT"/>
                    </w:rPr>
                    <w:t>0.2</w:t>
                  </w:r>
                  <w:r w:rsidRPr="008A28A8">
                    <w:rPr>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1</w:t>
                  </w:r>
                  <w:r w:rsidRPr="008A28A8">
                    <w:rPr>
                      <w:sz w:val="28"/>
                      <w:szCs w:val="28"/>
                      <w:lang w:eastAsia="it-IT"/>
                    </w:rPr>
                    <w:br/>
                  </w:r>
                  <w:r w:rsidRPr="008A28A8">
                    <w:rPr>
                      <w:i/>
                      <w:iCs/>
                      <w:color w:val="FF0000"/>
                      <w:sz w:val="28"/>
                      <w:szCs w:val="28"/>
                      <w:lang w:eastAsia="it-IT"/>
                    </w:rPr>
                    <w:t>0.7</w:t>
                  </w:r>
                  <w:r w:rsidRPr="008A28A8">
                    <w:rPr>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0</w:t>
                  </w:r>
                  <w:r w:rsidRPr="008A28A8">
                    <w:rPr>
                      <w:sz w:val="28"/>
                      <w:szCs w:val="28"/>
                      <w:lang w:eastAsia="it-IT"/>
                    </w:rPr>
                    <w:br/>
                  </w:r>
                  <w:r w:rsidRPr="008A28A8">
                    <w:rPr>
                      <w:i/>
                      <w:iCs/>
                      <w:color w:val="FF0000"/>
                      <w:sz w:val="28"/>
                      <w:szCs w:val="28"/>
                      <w:lang w:eastAsia="it-IT"/>
                    </w:rPr>
                    <w:t>0.1</w:t>
                  </w:r>
                  <w:r w:rsidRPr="008A28A8">
                    <w:rPr>
                      <w:sz w:val="28"/>
                      <w:szCs w:val="28"/>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1</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 xml:space="preserve">Marginale </w:t>
                  </w:r>
                  <w:r w:rsidRPr="008A28A8">
                    <w:rPr>
                      <w:sz w:val="28"/>
                      <w:szCs w:val="2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8A28A8" w:rsidRDefault="00423E26" w:rsidP="008A28A8">
                  <w:pPr>
                    <w:spacing w:line="240" w:lineRule="auto"/>
                    <w:rPr>
                      <w:sz w:val="28"/>
                      <w:szCs w:val="28"/>
                      <w:lang w:eastAsia="it-IT"/>
                    </w:rPr>
                  </w:pPr>
                  <w:r w:rsidRPr="008A28A8">
                    <w:rPr>
                      <w:sz w:val="28"/>
                      <w:szCs w:val="28"/>
                      <w:lang w:eastAsia="it-IT"/>
                    </w:rPr>
                    <w:t>44</w:t>
                  </w:r>
                </w:p>
              </w:tc>
            </w:tr>
          </w:tbl>
          <w:p w:rsidR="00423E26" w:rsidRPr="008A28A8" w:rsidRDefault="00423E26" w:rsidP="008A28A8">
            <w:pPr>
              <w:spacing w:before="100" w:beforeAutospacing="1" w:after="100" w:afterAutospacing="1" w:line="240" w:lineRule="auto"/>
              <w:rPr>
                <w:sz w:val="28"/>
                <w:szCs w:val="28"/>
                <w:lang w:eastAsia="it-IT"/>
              </w:rPr>
            </w:pPr>
            <w:r w:rsidRPr="008A28A8">
              <w:rPr>
                <w:sz w:val="28"/>
                <w:szCs w:val="28"/>
                <w:lang w:eastAsia="it-IT"/>
              </w:rPr>
              <w:t xml:space="preserve">Il valore di X quadro non è significativo dato che vi sono frequenze attese minori di 1. </w:t>
            </w:r>
          </w:p>
          <w:p w:rsidR="00423E26" w:rsidRPr="008A28A8" w:rsidRDefault="00423E26" w:rsidP="008A28A8">
            <w:pPr>
              <w:spacing w:before="100" w:beforeAutospacing="1" w:after="100" w:afterAutospacing="1" w:line="240" w:lineRule="auto"/>
              <w:rPr>
                <w:sz w:val="28"/>
                <w:szCs w:val="28"/>
                <w:lang w:eastAsia="it-IT"/>
              </w:rPr>
            </w:pPr>
            <w:r w:rsidRPr="008A28A8">
              <w:rPr>
                <w:sz w:val="28"/>
                <w:szCs w:val="28"/>
                <w:lang w:eastAsia="it-IT"/>
              </w:rPr>
              <w:t xml:space="preserve">Nelle celle della tabella sono indicati: </w:t>
            </w:r>
          </w:p>
          <w:p w:rsidR="00423E26" w:rsidRPr="008A28A8" w:rsidRDefault="00423E26" w:rsidP="008A28A8">
            <w:pPr>
              <w:numPr>
                <w:ilvl w:val="0"/>
                <w:numId w:val="17"/>
              </w:numPr>
              <w:spacing w:before="100" w:beforeAutospacing="1" w:after="100" w:afterAutospacing="1" w:line="240" w:lineRule="auto"/>
              <w:rPr>
                <w:sz w:val="28"/>
                <w:szCs w:val="28"/>
                <w:lang w:eastAsia="it-IT"/>
              </w:rPr>
            </w:pPr>
            <w:r w:rsidRPr="008A28A8">
              <w:rPr>
                <w:sz w:val="28"/>
                <w:szCs w:val="28"/>
                <w:lang w:eastAsia="it-IT"/>
              </w:rPr>
              <w:t xml:space="preserve">la frequenza osservata O </w:t>
            </w:r>
          </w:p>
          <w:p w:rsidR="00423E26" w:rsidRPr="008A28A8" w:rsidRDefault="00423E26" w:rsidP="008A28A8">
            <w:pPr>
              <w:numPr>
                <w:ilvl w:val="0"/>
                <w:numId w:val="17"/>
              </w:numPr>
              <w:spacing w:before="100" w:beforeAutospacing="1" w:after="100" w:afterAutospacing="1" w:line="240" w:lineRule="auto"/>
              <w:rPr>
                <w:sz w:val="28"/>
                <w:szCs w:val="28"/>
                <w:lang w:eastAsia="it-IT"/>
              </w:rPr>
            </w:pPr>
            <w:r w:rsidRPr="008A28A8">
              <w:rPr>
                <w:sz w:val="28"/>
                <w:szCs w:val="28"/>
                <w:lang w:eastAsia="it-IT"/>
              </w:rPr>
              <w:t xml:space="preserve">la frequenza attesa A </w:t>
            </w:r>
          </w:p>
          <w:p w:rsidR="00423E26" w:rsidRPr="008A28A8" w:rsidRDefault="00423E26" w:rsidP="008A28A8">
            <w:pPr>
              <w:numPr>
                <w:ilvl w:val="0"/>
                <w:numId w:val="17"/>
              </w:numPr>
              <w:spacing w:before="100" w:beforeAutospacing="1" w:after="100" w:afterAutospacing="1" w:line="240" w:lineRule="auto"/>
              <w:rPr>
                <w:sz w:val="28"/>
                <w:szCs w:val="28"/>
                <w:lang w:eastAsia="it-IT"/>
              </w:rPr>
            </w:pPr>
            <w:r w:rsidRPr="008A28A8">
              <w:rPr>
                <w:sz w:val="28"/>
                <w:szCs w:val="28"/>
                <w:lang w:eastAsia="it-IT"/>
              </w:rPr>
              <w:t>il residuo standardizzato di cella, ossia lo scarto tra frequenza osservata e attesa rapportato alla radice quadrata della frequenza attesa (O-A)/radq(A)</w:t>
            </w:r>
          </w:p>
        </w:tc>
        <w:tc>
          <w:tcPr>
            <w:tcW w:w="4493" w:type="dxa"/>
          </w:tcPr>
          <w:p w:rsidR="00423E26" w:rsidRPr="008A28A8" w:rsidRDefault="00423E26" w:rsidP="008A28A8">
            <w:pPr>
              <w:spacing w:before="100" w:beforeAutospacing="1" w:after="100" w:afterAutospacing="1" w:line="240" w:lineRule="auto"/>
              <w:jc w:val="right"/>
              <w:rPr>
                <w:sz w:val="28"/>
                <w:szCs w:val="28"/>
                <w:lang w:eastAsia="it-IT"/>
              </w:rPr>
            </w:pPr>
            <w:r w:rsidRPr="008A28A8">
              <w:rPr>
                <w:sz w:val="28"/>
                <w:szCs w:val="28"/>
                <w:lang w:eastAsia="it-IT"/>
              </w:rPr>
              <w:t xml:space="preserve">  </w:t>
            </w:r>
          </w:p>
          <w:tbl>
            <w:tblPr>
              <w:tblW w:w="0" w:type="auto"/>
              <w:jc w:val="right"/>
              <w:tblCellSpacing w:w="15" w:type="dxa"/>
              <w:tblCellMar>
                <w:left w:w="0" w:type="dxa"/>
                <w:right w:w="0" w:type="dxa"/>
              </w:tblCellMar>
              <w:tblLook w:val="00A0"/>
            </w:tblPr>
            <w:tblGrid>
              <w:gridCol w:w="606"/>
              <w:gridCol w:w="591"/>
              <w:gridCol w:w="485"/>
              <w:gridCol w:w="435"/>
              <w:gridCol w:w="591"/>
              <w:gridCol w:w="435"/>
              <w:gridCol w:w="435"/>
              <w:gridCol w:w="435"/>
              <w:gridCol w:w="450"/>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561"/>
                  </w:tblGrid>
                  <w:tr w:rsidR="00423E26" w:rsidRPr="00F83355">
                    <w:trPr>
                      <w:tblCellSpacing w:w="0" w:type="dxa"/>
                      <w:jc w:val="center"/>
                    </w:trPr>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16%</w:t>
                        </w:r>
                      </w:p>
                    </w:tc>
                  </w:tr>
                  <w:tr w:rsidR="00423E26" w:rsidRPr="00F83355">
                    <w:trPr>
                      <w:trHeight w:val="660"/>
                      <w:tblCellSpacing w:w="0" w:type="dxa"/>
                      <w:jc w:val="center"/>
                    </w:trPr>
                    <w:tc>
                      <w:tcPr>
                        <w:tcW w:w="0" w:type="auto"/>
                        <w:shd w:val="clear" w:color="auto" w:fill="C0D0C0"/>
                        <w:vAlign w:val="bottom"/>
                      </w:tcPr>
                      <w:p w:rsidR="00423E26" w:rsidRPr="008A28A8" w:rsidRDefault="00423E26" w:rsidP="008A28A8">
                        <w:pPr>
                          <w:spacing w:line="240" w:lineRule="auto"/>
                          <w:jc w:val="center"/>
                          <w:rPr>
                            <w:sz w:val="28"/>
                            <w:szCs w:val="28"/>
                            <w:lang w:eastAsia="it-IT"/>
                          </w:rPr>
                        </w:pPr>
                      </w:p>
                    </w:tc>
                  </w:tr>
                </w:tbl>
                <w:p w:rsidR="00423E26" w:rsidRPr="008A28A8" w:rsidRDefault="00423E26" w:rsidP="008A28A8">
                  <w:pPr>
                    <w:spacing w:line="240" w:lineRule="auto"/>
                    <w:jc w:val="center"/>
                    <w:rPr>
                      <w:sz w:val="28"/>
                      <w:szCs w:val="28"/>
                      <w:lang w:eastAsia="it-IT"/>
                    </w:rPr>
                  </w:pPr>
                </w:p>
              </w:tc>
              <w:tc>
                <w:tcPr>
                  <w:tcW w:w="0" w:type="auto"/>
                  <w:vAlign w:val="bottom"/>
                </w:tcPr>
                <w:tbl>
                  <w:tblPr>
                    <w:tblW w:w="375" w:type="dxa"/>
                    <w:jc w:val="center"/>
                    <w:tblCellSpacing w:w="0" w:type="dxa"/>
                    <w:tblCellMar>
                      <w:left w:w="0" w:type="dxa"/>
                      <w:right w:w="0" w:type="dxa"/>
                    </w:tblCellMar>
                    <w:tblLook w:val="00A0"/>
                  </w:tblPr>
                  <w:tblGrid>
                    <w:gridCol w:w="561"/>
                  </w:tblGrid>
                  <w:tr w:rsidR="00423E26" w:rsidRPr="00F83355">
                    <w:trPr>
                      <w:tblCellSpacing w:w="0" w:type="dxa"/>
                      <w:jc w:val="center"/>
                    </w:trPr>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34%</w:t>
                        </w:r>
                      </w:p>
                    </w:tc>
                  </w:tr>
                  <w:tr w:rsidR="00423E26" w:rsidRPr="00F83355">
                    <w:trPr>
                      <w:trHeight w:val="1410"/>
                      <w:tblCellSpacing w:w="0" w:type="dxa"/>
                      <w:jc w:val="center"/>
                    </w:trPr>
                    <w:tc>
                      <w:tcPr>
                        <w:tcW w:w="0" w:type="auto"/>
                        <w:shd w:val="clear" w:color="auto" w:fill="80D080"/>
                        <w:vAlign w:val="bottom"/>
                      </w:tcPr>
                      <w:p w:rsidR="00423E26" w:rsidRPr="008A28A8" w:rsidRDefault="00423E26" w:rsidP="008A28A8">
                        <w:pPr>
                          <w:spacing w:line="240" w:lineRule="auto"/>
                          <w:jc w:val="center"/>
                          <w:rPr>
                            <w:sz w:val="28"/>
                            <w:szCs w:val="28"/>
                            <w:lang w:eastAsia="it-IT"/>
                          </w:rPr>
                        </w:pPr>
                      </w:p>
                    </w:tc>
                  </w:tr>
                </w:tbl>
                <w:p w:rsidR="00423E26" w:rsidRPr="008A28A8" w:rsidRDefault="00423E26" w:rsidP="008A28A8">
                  <w:pPr>
                    <w:spacing w:line="240" w:lineRule="auto"/>
                    <w:jc w:val="center"/>
                    <w:rPr>
                      <w:sz w:val="28"/>
                      <w:szCs w:val="28"/>
                      <w:lang w:eastAsia="it-IT"/>
                    </w:rPr>
                  </w:pPr>
                </w:p>
              </w:tc>
              <w:tc>
                <w:tcPr>
                  <w:tcW w:w="0" w:type="auto"/>
                  <w:vAlign w:val="bottom"/>
                </w:tcPr>
                <w:tbl>
                  <w:tblPr>
                    <w:tblW w:w="375" w:type="dxa"/>
                    <w:jc w:val="center"/>
                    <w:tblCellSpacing w:w="0" w:type="dxa"/>
                    <w:tblCellMar>
                      <w:left w:w="0" w:type="dxa"/>
                      <w:right w:w="0" w:type="dxa"/>
                    </w:tblCellMar>
                    <w:tblLook w:val="00A0"/>
                  </w:tblPr>
                  <w:tblGrid>
                    <w:gridCol w:w="405"/>
                  </w:tblGrid>
                  <w:tr w:rsidR="00423E26" w:rsidRPr="00F83355">
                    <w:trPr>
                      <w:tblCellSpacing w:w="0" w:type="dxa"/>
                      <w:jc w:val="center"/>
                    </w:trPr>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2%</w:t>
                        </w:r>
                      </w:p>
                    </w:tc>
                  </w:tr>
                  <w:tr w:rsidR="00423E26" w:rsidRPr="00F83355">
                    <w:trPr>
                      <w:trHeight w:val="90"/>
                      <w:tblCellSpacing w:w="0" w:type="dxa"/>
                      <w:jc w:val="center"/>
                    </w:trPr>
                    <w:tc>
                      <w:tcPr>
                        <w:tcW w:w="0" w:type="auto"/>
                        <w:shd w:val="clear" w:color="auto" w:fill="404040"/>
                        <w:vAlign w:val="bottom"/>
                      </w:tcPr>
                      <w:p w:rsidR="00423E26" w:rsidRPr="008A28A8" w:rsidRDefault="00423E26" w:rsidP="008A28A8">
                        <w:pPr>
                          <w:spacing w:line="240" w:lineRule="auto"/>
                          <w:jc w:val="center"/>
                          <w:rPr>
                            <w:sz w:val="28"/>
                            <w:szCs w:val="28"/>
                            <w:lang w:eastAsia="it-IT"/>
                          </w:rPr>
                        </w:pPr>
                      </w:p>
                    </w:tc>
                  </w:tr>
                </w:tbl>
                <w:p w:rsidR="00423E26" w:rsidRPr="008A28A8" w:rsidRDefault="00423E26" w:rsidP="008A28A8">
                  <w:pPr>
                    <w:spacing w:line="240" w:lineRule="auto"/>
                    <w:jc w:val="center"/>
                    <w:rPr>
                      <w:sz w:val="28"/>
                      <w:szCs w:val="28"/>
                      <w:lang w:eastAsia="it-IT"/>
                    </w:rPr>
                  </w:pPr>
                </w:p>
              </w:tc>
              <w:tc>
                <w:tcPr>
                  <w:tcW w:w="0" w:type="auto"/>
                  <w:vAlign w:val="bottom"/>
                </w:tcPr>
                <w:tbl>
                  <w:tblPr>
                    <w:tblW w:w="375" w:type="dxa"/>
                    <w:jc w:val="center"/>
                    <w:tblCellSpacing w:w="0" w:type="dxa"/>
                    <w:tblCellMar>
                      <w:left w:w="0" w:type="dxa"/>
                      <w:right w:w="0" w:type="dxa"/>
                    </w:tblCellMar>
                    <w:tblLook w:val="00A0"/>
                  </w:tblPr>
                  <w:tblGrid>
                    <w:gridCol w:w="405"/>
                  </w:tblGrid>
                  <w:tr w:rsidR="00423E26" w:rsidRPr="00F83355">
                    <w:trPr>
                      <w:tblCellSpacing w:w="0" w:type="dxa"/>
                      <w:jc w:val="center"/>
                    </w:trPr>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5%</w:t>
                        </w:r>
                      </w:p>
                    </w:tc>
                  </w:tr>
                  <w:tr w:rsidR="00423E26" w:rsidRPr="00F83355">
                    <w:trPr>
                      <w:trHeight w:val="210"/>
                      <w:tblCellSpacing w:w="0" w:type="dxa"/>
                      <w:jc w:val="center"/>
                    </w:trPr>
                    <w:tc>
                      <w:tcPr>
                        <w:tcW w:w="0" w:type="auto"/>
                        <w:shd w:val="clear" w:color="auto" w:fill="C0D0C0"/>
                        <w:vAlign w:val="bottom"/>
                      </w:tcPr>
                      <w:p w:rsidR="00423E26" w:rsidRPr="008A28A8" w:rsidRDefault="00423E26" w:rsidP="008A28A8">
                        <w:pPr>
                          <w:spacing w:line="240" w:lineRule="auto"/>
                          <w:jc w:val="center"/>
                          <w:rPr>
                            <w:sz w:val="28"/>
                            <w:szCs w:val="28"/>
                            <w:lang w:eastAsia="it-IT"/>
                          </w:rPr>
                        </w:pPr>
                      </w:p>
                    </w:tc>
                  </w:tr>
                </w:tbl>
                <w:p w:rsidR="00423E26" w:rsidRPr="008A28A8" w:rsidRDefault="00423E26" w:rsidP="008A28A8">
                  <w:pPr>
                    <w:spacing w:line="240" w:lineRule="auto"/>
                    <w:jc w:val="center"/>
                    <w:rPr>
                      <w:sz w:val="28"/>
                      <w:szCs w:val="28"/>
                      <w:lang w:eastAsia="it-IT"/>
                    </w:rPr>
                  </w:pPr>
                </w:p>
              </w:tc>
              <w:tc>
                <w:tcPr>
                  <w:tcW w:w="0" w:type="auto"/>
                  <w:vAlign w:val="bottom"/>
                </w:tcPr>
                <w:tbl>
                  <w:tblPr>
                    <w:tblW w:w="375" w:type="dxa"/>
                    <w:jc w:val="center"/>
                    <w:tblCellSpacing w:w="0" w:type="dxa"/>
                    <w:tblCellMar>
                      <w:left w:w="0" w:type="dxa"/>
                      <w:right w:w="0" w:type="dxa"/>
                    </w:tblCellMar>
                    <w:tblLook w:val="00A0"/>
                  </w:tblPr>
                  <w:tblGrid>
                    <w:gridCol w:w="561"/>
                  </w:tblGrid>
                  <w:tr w:rsidR="00423E26" w:rsidRPr="00F83355">
                    <w:trPr>
                      <w:tblCellSpacing w:w="0" w:type="dxa"/>
                      <w:jc w:val="center"/>
                    </w:trPr>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36%</w:t>
                        </w:r>
                      </w:p>
                    </w:tc>
                  </w:tr>
                  <w:tr w:rsidR="00423E26" w:rsidRPr="00F83355">
                    <w:trPr>
                      <w:trHeight w:val="1500"/>
                      <w:tblCellSpacing w:w="0" w:type="dxa"/>
                      <w:jc w:val="center"/>
                    </w:trPr>
                    <w:tc>
                      <w:tcPr>
                        <w:tcW w:w="0" w:type="auto"/>
                        <w:shd w:val="clear" w:color="auto" w:fill="80D080"/>
                        <w:vAlign w:val="bottom"/>
                      </w:tcPr>
                      <w:p w:rsidR="00423E26" w:rsidRPr="008A28A8" w:rsidRDefault="00423E26" w:rsidP="008A28A8">
                        <w:pPr>
                          <w:spacing w:line="240" w:lineRule="auto"/>
                          <w:jc w:val="center"/>
                          <w:rPr>
                            <w:sz w:val="28"/>
                            <w:szCs w:val="28"/>
                            <w:lang w:eastAsia="it-IT"/>
                          </w:rPr>
                        </w:pPr>
                      </w:p>
                    </w:tc>
                  </w:tr>
                </w:tbl>
                <w:p w:rsidR="00423E26" w:rsidRPr="008A28A8" w:rsidRDefault="00423E26" w:rsidP="008A28A8">
                  <w:pPr>
                    <w:spacing w:line="240" w:lineRule="auto"/>
                    <w:jc w:val="center"/>
                    <w:rPr>
                      <w:sz w:val="28"/>
                      <w:szCs w:val="28"/>
                      <w:lang w:eastAsia="it-IT"/>
                    </w:rPr>
                  </w:pPr>
                </w:p>
              </w:tc>
              <w:tc>
                <w:tcPr>
                  <w:tcW w:w="0" w:type="auto"/>
                  <w:vAlign w:val="bottom"/>
                </w:tcPr>
                <w:tbl>
                  <w:tblPr>
                    <w:tblW w:w="375" w:type="dxa"/>
                    <w:jc w:val="center"/>
                    <w:tblCellSpacing w:w="0" w:type="dxa"/>
                    <w:tblCellMar>
                      <w:left w:w="0" w:type="dxa"/>
                      <w:right w:w="0" w:type="dxa"/>
                    </w:tblCellMar>
                    <w:tblLook w:val="00A0"/>
                  </w:tblPr>
                  <w:tblGrid>
                    <w:gridCol w:w="405"/>
                  </w:tblGrid>
                  <w:tr w:rsidR="00423E26" w:rsidRPr="00F83355">
                    <w:trPr>
                      <w:tblCellSpacing w:w="0" w:type="dxa"/>
                      <w:jc w:val="center"/>
                    </w:trPr>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5%</w:t>
                        </w:r>
                      </w:p>
                    </w:tc>
                  </w:tr>
                  <w:tr w:rsidR="00423E26" w:rsidRPr="00F83355">
                    <w:trPr>
                      <w:trHeight w:val="210"/>
                      <w:tblCellSpacing w:w="0" w:type="dxa"/>
                      <w:jc w:val="center"/>
                    </w:trPr>
                    <w:tc>
                      <w:tcPr>
                        <w:tcW w:w="0" w:type="auto"/>
                        <w:shd w:val="clear" w:color="auto" w:fill="404040"/>
                        <w:vAlign w:val="bottom"/>
                      </w:tcPr>
                      <w:p w:rsidR="00423E26" w:rsidRPr="008A28A8" w:rsidRDefault="00423E26" w:rsidP="008A28A8">
                        <w:pPr>
                          <w:spacing w:line="240" w:lineRule="auto"/>
                          <w:jc w:val="center"/>
                          <w:rPr>
                            <w:sz w:val="28"/>
                            <w:szCs w:val="28"/>
                            <w:lang w:eastAsia="it-IT"/>
                          </w:rPr>
                        </w:pPr>
                      </w:p>
                    </w:tc>
                  </w:tr>
                </w:tbl>
                <w:p w:rsidR="00423E26" w:rsidRPr="008A28A8" w:rsidRDefault="00423E26" w:rsidP="008A28A8">
                  <w:pPr>
                    <w:spacing w:line="240" w:lineRule="auto"/>
                    <w:jc w:val="center"/>
                    <w:rPr>
                      <w:sz w:val="28"/>
                      <w:szCs w:val="28"/>
                      <w:lang w:eastAsia="it-IT"/>
                    </w:rPr>
                  </w:pPr>
                </w:p>
              </w:tc>
              <w:tc>
                <w:tcPr>
                  <w:tcW w:w="0" w:type="auto"/>
                  <w:vAlign w:val="bottom"/>
                </w:tcPr>
                <w:tbl>
                  <w:tblPr>
                    <w:tblW w:w="375" w:type="dxa"/>
                    <w:jc w:val="center"/>
                    <w:tblCellSpacing w:w="0" w:type="dxa"/>
                    <w:tblCellMar>
                      <w:left w:w="0" w:type="dxa"/>
                      <w:right w:w="0" w:type="dxa"/>
                    </w:tblCellMar>
                    <w:tblLook w:val="00A0"/>
                  </w:tblPr>
                  <w:tblGrid>
                    <w:gridCol w:w="405"/>
                  </w:tblGrid>
                  <w:tr w:rsidR="00423E26" w:rsidRPr="00F83355">
                    <w:trPr>
                      <w:tblCellSpacing w:w="0" w:type="dxa"/>
                      <w:jc w:val="center"/>
                    </w:trPr>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0%</w:t>
                        </w:r>
                      </w:p>
                    </w:tc>
                  </w:tr>
                  <w:tr w:rsidR="00423E26" w:rsidRPr="00F83355">
                    <w:trPr>
                      <w:tblCellSpacing w:w="0" w:type="dxa"/>
                      <w:jc w:val="center"/>
                    </w:trPr>
                    <w:tc>
                      <w:tcPr>
                        <w:tcW w:w="0" w:type="auto"/>
                        <w:shd w:val="clear" w:color="auto" w:fill="C0D0C0"/>
                        <w:vAlign w:val="bottom"/>
                      </w:tcPr>
                      <w:p w:rsidR="00423E26" w:rsidRPr="008A28A8" w:rsidRDefault="00423E26" w:rsidP="008A28A8">
                        <w:pPr>
                          <w:spacing w:line="240" w:lineRule="auto"/>
                          <w:jc w:val="center"/>
                          <w:rPr>
                            <w:sz w:val="28"/>
                            <w:szCs w:val="28"/>
                            <w:lang w:eastAsia="it-IT"/>
                          </w:rPr>
                        </w:pPr>
                      </w:p>
                    </w:tc>
                  </w:tr>
                </w:tbl>
                <w:p w:rsidR="00423E26" w:rsidRPr="008A28A8" w:rsidRDefault="00423E26" w:rsidP="008A28A8">
                  <w:pPr>
                    <w:spacing w:line="240" w:lineRule="auto"/>
                    <w:jc w:val="center"/>
                    <w:rPr>
                      <w:sz w:val="28"/>
                      <w:szCs w:val="28"/>
                      <w:lang w:eastAsia="it-IT"/>
                    </w:rPr>
                  </w:pPr>
                </w:p>
              </w:tc>
              <w:tc>
                <w:tcPr>
                  <w:tcW w:w="0" w:type="auto"/>
                  <w:vAlign w:val="bottom"/>
                </w:tcPr>
                <w:tbl>
                  <w:tblPr>
                    <w:tblW w:w="375" w:type="dxa"/>
                    <w:jc w:val="center"/>
                    <w:tblCellSpacing w:w="0" w:type="dxa"/>
                    <w:tblCellMar>
                      <w:left w:w="0" w:type="dxa"/>
                      <w:right w:w="0" w:type="dxa"/>
                    </w:tblCellMar>
                    <w:tblLook w:val="00A0"/>
                  </w:tblPr>
                  <w:tblGrid>
                    <w:gridCol w:w="405"/>
                  </w:tblGrid>
                  <w:tr w:rsidR="00423E26" w:rsidRPr="00F83355">
                    <w:trPr>
                      <w:tblCellSpacing w:w="0" w:type="dxa"/>
                      <w:jc w:val="center"/>
                    </w:trPr>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2%</w:t>
                        </w:r>
                      </w:p>
                    </w:tc>
                  </w:tr>
                  <w:tr w:rsidR="00423E26" w:rsidRPr="00F83355">
                    <w:trPr>
                      <w:trHeight w:val="90"/>
                      <w:tblCellSpacing w:w="0" w:type="dxa"/>
                      <w:jc w:val="center"/>
                    </w:trPr>
                    <w:tc>
                      <w:tcPr>
                        <w:tcW w:w="0" w:type="auto"/>
                        <w:shd w:val="clear" w:color="auto" w:fill="80D080"/>
                        <w:vAlign w:val="bottom"/>
                      </w:tcPr>
                      <w:p w:rsidR="00423E26" w:rsidRPr="008A28A8" w:rsidRDefault="00423E26" w:rsidP="008A28A8">
                        <w:pPr>
                          <w:spacing w:line="240" w:lineRule="auto"/>
                          <w:jc w:val="center"/>
                          <w:rPr>
                            <w:sz w:val="28"/>
                            <w:szCs w:val="28"/>
                            <w:lang w:eastAsia="it-IT"/>
                          </w:rPr>
                        </w:pPr>
                      </w:p>
                    </w:tc>
                  </w:tr>
                </w:tbl>
                <w:p w:rsidR="00423E26" w:rsidRPr="008A28A8" w:rsidRDefault="00423E26" w:rsidP="008A28A8">
                  <w:pPr>
                    <w:spacing w:line="240" w:lineRule="auto"/>
                    <w:jc w:val="center"/>
                    <w:rPr>
                      <w:sz w:val="28"/>
                      <w:szCs w:val="28"/>
                      <w:lang w:eastAsia="it-IT"/>
                    </w:rPr>
                  </w:pPr>
                </w:p>
              </w:tc>
              <w:tc>
                <w:tcPr>
                  <w:tcW w:w="0" w:type="auto"/>
                  <w:vAlign w:val="bottom"/>
                </w:tcPr>
                <w:tbl>
                  <w:tblPr>
                    <w:tblW w:w="375" w:type="dxa"/>
                    <w:jc w:val="center"/>
                    <w:tblCellSpacing w:w="0" w:type="dxa"/>
                    <w:tblCellMar>
                      <w:left w:w="0" w:type="dxa"/>
                      <w:right w:w="0" w:type="dxa"/>
                    </w:tblCellMar>
                    <w:tblLook w:val="00A0"/>
                  </w:tblPr>
                  <w:tblGrid>
                    <w:gridCol w:w="405"/>
                  </w:tblGrid>
                  <w:tr w:rsidR="00423E26" w:rsidRPr="00F83355">
                    <w:trPr>
                      <w:tblCellSpacing w:w="0" w:type="dxa"/>
                      <w:jc w:val="center"/>
                    </w:trPr>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0%</w:t>
                        </w:r>
                      </w:p>
                    </w:tc>
                  </w:tr>
                  <w:tr w:rsidR="00423E26" w:rsidRPr="00F83355">
                    <w:trPr>
                      <w:tblCellSpacing w:w="0" w:type="dxa"/>
                      <w:jc w:val="center"/>
                    </w:trPr>
                    <w:tc>
                      <w:tcPr>
                        <w:tcW w:w="0" w:type="auto"/>
                        <w:shd w:val="clear" w:color="auto" w:fill="404040"/>
                        <w:vAlign w:val="bottom"/>
                      </w:tcPr>
                      <w:p w:rsidR="00423E26" w:rsidRPr="008A28A8" w:rsidRDefault="00423E26" w:rsidP="008A28A8">
                        <w:pPr>
                          <w:spacing w:line="240" w:lineRule="auto"/>
                          <w:jc w:val="center"/>
                          <w:rPr>
                            <w:sz w:val="28"/>
                            <w:szCs w:val="28"/>
                            <w:lang w:eastAsia="it-IT"/>
                          </w:rPr>
                        </w:pPr>
                      </w:p>
                    </w:tc>
                  </w:tr>
                </w:tbl>
                <w:p w:rsidR="00423E26" w:rsidRPr="008A28A8" w:rsidRDefault="00423E26" w:rsidP="008A28A8">
                  <w:pPr>
                    <w:spacing w:line="240" w:lineRule="auto"/>
                    <w:jc w:val="center"/>
                    <w:rPr>
                      <w:sz w:val="28"/>
                      <w:szCs w:val="28"/>
                      <w:lang w:eastAsia="it-IT"/>
                    </w:rPr>
                  </w:pPr>
                </w:p>
              </w:tc>
            </w:tr>
            <w:tr w:rsidR="00423E26" w:rsidRPr="00F83355">
              <w:trPr>
                <w:tblCellSpacing w:w="15" w:type="dxa"/>
                <w:jc w:val="right"/>
              </w:trPr>
              <w:tc>
                <w:tcPr>
                  <w:tcW w:w="0" w:type="auto"/>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7</w:t>
                  </w:r>
                </w:p>
              </w:tc>
              <w:tc>
                <w:tcPr>
                  <w:tcW w:w="0" w:type="auto"/>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15</w:t>
                  </w:r>
                </w:p>
              </w:tc>
              <w:tc>
                <w:tcPr>
                  <w:tcW w:w="0" w:type="auto"/>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1</w:t>
                  </w:r>
                </w:p>
              </w:tc>
              <w:tc>
                <w:tcPr>
                  <w:tcW w:w="0" w:type="auto"/>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2</w:t>
                  </w:r>
                </w:p>
              </w:tc>
              <w:tc>
                <w:tcPr>
                  <w:tcW w:w="0" w:type="auto"/>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16</w:t>
                  </w:r>
                </w:p>
              </w:tc>
              <w:tc>
                <w:tcPr>
                  <w:tcW w:w="0" w:type="auto"/>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2</w:t>
                  </w:r>
                </w:p>
              </w:tc>
              <w:tc>
                <w:tcPr>
                  <w:tcW w:w="0" w:type="auto"/>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0</w:t>
                  </w:r>
                </w:p>
              </w:tc>
              <w:tc>
                <w:tcPr>
                  <w:tcW w:w="0" w:type="auto"/>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1</w:t>
                  </w:r>
                </w:p>
              </w:tc>
              <w:tc>
                <w:tcPr>
                  <w:tcW w:w="0" w:type="auto"/>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0</w:t>
                  </w:r>
                </w:p>
              </w:tc>
            </w:tr>
            <w:tr w:rsidR="00423E26" w:rsidRPr="00F83355">
              <w:trPr>
                <w:tblCellSpacing w:w="15" w:type="dxa"/>
                <w:jc w:val="right"/>
              </w:trPr>
              <w:tc>
                <w:tcPr>
                  <w:tcW w:w="0" w:type="auto"/>
                  <w:gridSpan w:val="3"/>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1</w:t>
                  </w:r>
                </w:p>
              </w:tc>
              <w:tc>
                <w:tcPr>
                  <w:tcW w:w="0" w:type="auto"/>
                  <w:gridSpan w:val="3"/>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2</w:t>
                  </w:r>
                </w:p>
              </w:tc>
              <w:tc>
                <w:tcPr>
                  <w:tcW w:w="0" w:type="auto"/>
                  <w:gridSpan w:val="3"/>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3</w:t>
                  </w:r>
                </w:p>
              </w:tc>
            </w:tr>
            <w:tr w:rsidR="00423E26" w:rsidRPr="00F83355">
              <w:trPr>
                <w:trHeight w:val="450"/>
                <w:tblCellSpacing w:w="15" w:type="dxa"/>
                <w:jc w:val="right"/>
              </w:trPr>
              <w:tc>
                <w:tcPr>
                  <w:tcW w:w="0" w:type="auto"/>
                  <w:vAlign w:val="center"/>
                </w:tcPr>
                <w:p w:rsidR="00423E26" w:rsidRPr="008A28A8" w:rsidRDefault="00423E26" w:rsidP="008A28A8">
                  <w:pPr>
                    <w:spacing w:line="240" w:lineRule="auto"/>
                    <w:rPr>
                      <w:sz w:val="28"/>
                      <w:szCs w:val="28"/>
                      <w:lang w:eastAsia="it-IT"/>
                    </w:rPr>
                  </w:pPr>
                </w:p>
              </w:tc>
              <w:tc>
                <w:tcPr>
                  <w:tcW w:w="0" w:type="auto"/>
                  <w:vAlign w:val="center"/>
                </w:tcPr>
                <w:p w:rsidR="00423E26" w:rsidRPr="008A28A8" w:rsidRDefault="00423E26" w:rsidP="008A28A8">
                  <w:pPr>
                    <w:spacing w:line="240" w:lineRule="auto"/>
                    <w:rPr>
                      <w:rFonts w:ascii="Times New Roman" w:hAnsi="Times New Roman" w:cs="Times New Roman"/>
                      <w:sz w:val="28"/>
                      <w:szCs w:val="28"/>
                      <w:lang w:eastAsia="it-IT"/>
                    </w:rPr>
                  </w:pPr>
                </w:p>
              </w:tc>
              <w:tc>
                <w:tcPr>
                  <w:tcW w:w="0" w:type="auto"/>
                  <w:vAlign w:val="center"/>
                </w:tcPr>
                <w:p w:rsidR="00423E26" w:rsidRPr="008A28A8" w:rsidRDefault="00423E26" w:rsidP="008A28A8">
                  <w:pPr>
                    <w:spacing w:line="240" w:lineRule="auto"/>
                    <w:rPr>
                      <w:rFonts w:ascii="Times New Roman" w:hAnsi="Times New Roman" w:cs="Times New Roman"/>
                      <w:sz w:val="28"/>
                      <w:szCs w:val="28"/>
                      <w:lang w:eastAsia="it-IT"/>
                    </w:rPr>
                  </w:pPr>
                </w:p>
              </w:tc>
              <w:tc>
                <w:tcPr>
                  <w:tcW w:w="0" w:type="auto"/>
                  <w:vAlign w:val="center"/>
                </w:tcPr>
                <w:p w:rsidR="00423E26" w:rsidRPr="008A28A8" w:rsidRDefault="00423E26" w:rsidP="008A28A8">
                  <w:pPr>
                    <w:spacing w:line="240" w:lineRule="auto"/>
                    <w:rPr>
                      <w:rFonts w:ascii="Times New Roman" w:hAnsi="Times New Roman" w:cs="Times New Roman"/>
                      <w:sz w:val="28"/>
                      <w:szCs w:val="28"/>
                      <w:lang w:eastAsia="it-IT"/>
                    </w:rPr>
                  </w:pPr>
                </w:p>
              </w:tc>
              <w:tc>
                <w:tcPr>
                  <w:tcW w:w="0" w:type="auto"/>
                  <w:vAlign w:val="center"/>
                </w:tcPr>
                <w:p w:rsidR="00423E26" w:rsidRPr="008A28A8" w:rsidRDefault="00423E26" w:rsidP="008A28A8">
                  <w:pPr>
                    <w:spacing w:line="240" w:lineRule="auto"/>
                    <w:rPr>
                      <w:rFonts w:ascii="Times New Roman" w:hAnsi="Times New Roman" w:cs="Times New Roman"/>
                      <w:sz w:val="28"/>
                      <w:szCs w:val="28"/>
                      <w:lang w:eastAsia="it-IT"/>
                    </w:rPr>
                  </w:pPr>
                </w:p>
              </w:tc>
              <w:tc>
                <w:tcPr>
                  <w:tcW w:w="0" w:type="auto"/>
                  <w:vAlign w:val="center"/>
                </w:tcPr>
                <w:p w:rsidR="00423E26" w:rsidRPr="008A28A8" w:rsidRDefault="00423E26" w:rsidP="008A28A8">
                  <w:pPr>
                    <w:spacing w:line="240" w:lineRule="auto"/>
                    <w:rPr>
                      <w:rFonts w:ascii="Times New Roman" w:hAnsi="Times New Roman" w:cs="Times New Roman"/>
                      <w:sz w:val="28"/>
                      <w:szCs w:val="28"/>
                      <w:lang w:eastAsia="it-IT"/>
                    </w:rPr>
                  </w:pPr>
                </w:p>
              </w:tc>
              <w:tc>
                <w:tcPr>
                  <w:tcW w:w="0" w:type="auto"/>
                  <w:vAlign w:val="center"/>
                </w:tcPr>
                <w:p w:rsidR="00423E26" w:rsidRPr="008A28A8" w:rsidRDefault="00423E26" w:rsidP="008A28A8">
                  <w:pPr>
                    <w:spacing w:line="240" w:lineRule="auto"/>
                    <w:rPr>
                      <w:rFonts w:ascii="Times New Roman" w:hAnsi="Times New Roman" w:cs="Times New Roman"/>
                      <w:sz w:val="28"/>
                      <w:szCs w:val="28"/>
                      <w:lang w:eastAsia="it-IT"/>
                    </w:rPr>
                  </w:pPr>
                </w:p>
              </w:tc>
              <w:tc>
                <w:tcPr>
                  <w:tcW w:w="0" w:type="auto"/>
                  <w:vAlign w:val="center"/>
                </w:tcPr>
                <w:p w:rsidR="00423E26" w:rsidRPr="008A28A8" w:rsidRDefault="00423E26" w:rsidP="008A28A8">
                  <w:pPr>
                    <w:spacing w:line="240" w:lineRule="auto"/>
                    <w:rPr>
                      <w:rFonts w:ascii="Times New Roman" w:hAnsi="Times New Roman" w:cs="Times New Roman"/>
                      <w:sz w:val="28"/>
                      <w:szCs w:val="28"/>
                      <w:lang w:eastAsia="it-IT"/>
                    </w:rPr>
                  </w:pPr>
                </w:p>
              </w:tc>
              <w:tc>
                <w:tcPr>
                  <w:tcW w:w="0" w:type="auto"/>
                  <w:vAlign w:val="center"/>
                </w:tcPr>
                <w:p w:rsidR="00423E26" w:rsidRPr="008A28A8" w:rsidRDefault="00423E26" w:rsidP="008A28A8">
                  <w:pPr>
                    <w:spacing w:line="240" w:lineRule="auto"/>
                    <w:rPr>
                      <w:rFonts w:ascii="Times New Roman" w:hAnsi="Times New Roman" w:cs="Times New Roman"/>
                      <w:sz w:val="28"/>
                      <w:szCs w:val="28"/>
                      <w:lang w:eastAsia="it-IT"/>
                    </w:rPr>
                  </w:pPr>
                </w:p>
              </w:tc>
            </w:tr>
            <w:tr w:rsidR="00423E26" w:rsidRPr="00F83355">
              <w:trPr>
                <w:tblCellSpacing w:w="15" w:type="dxa"/>
                <w:jc w:val="right"/>
              </w:trPr>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1.1</w:t>
                  </w:r>
                </w:p>
                <w:tbl>
                  <w:tblPr>
                    <w:tblW w:w="375" w:type="dxa"/>
                    <w:jc w:val="center"/>
                    <w:tblCellSpacing w:w="0" w:type="dxa"/>
                    <w:tblCellMar>
                      <w:left w:w="0" w:type="dxa"/>
                      <w:right w:w="0" w:type="dxa"/>
                    </w:tblCellMar>
                    <w:tblLook w:val="00A0"/>
                  </w:tblPr>
                  <w:tblGrid>
                    <w:gridCol w:w="375"/>
                  </w:tblGrid>
                  <w:tr w:rsidR="00423E26" w:rsidRPr="00F83355">
                    <w:trPr>
                      <w:trHeight w:val="1500"/>
                      <w:tblCellSpacing w:w="0" w:type="dxa"/>
                      <w:jc w:val="center"/>
                    </w:trPr>
                    <w:tc>
                      <w:tcPr>
                        <w:tcW w:w="0" w:type="auto"/>
                        <w:shd w:val="clear" w:color="auto" w:fill="C0D0C0"/>
                        <w:vAlign w:val="center"/>
                      </w:tcPr>
                      <w:p w:rsidR="00423E26" w:rsidRPr="008A28A8" w:rsidRDefault="00423E26" w:rsidP="008A28A8">
                        <w:pPr>
                          <w:spacing w:line="240" w:lineRule="auto"/>
                          <w:rPr>
                            <w:sz w:val="28"/>
                            <w:szCs w:val="28"/>
                            <w:lang w:eastAsia="it-IT"/>
                          </w:rPr>
                        </w:pPr>
                      </w:p>
                    </w:tc>
                  </w:tr>
                </w:tbl>
                <w:p w:rsidR="00423E26" w:rsidRPr="008A28A8" w:rsidRDefault="00423E26" w:rsidP="008A28A8">
                  <w:pPr>
                    <w:spacing w:line="240" w:lineRule="auto"/>
                    <w:jc w:val="center"/>
                    <w:rPr>
                      <w:sz w:val="28"/>
                      <w:szCs w:val="28"/>
                      <w:lang w:eastAsia="it-IT"/>
                    </w:rPr>
                  </w:pPr>
                </w:p>
              </w:tc>
              <w:tc>
                <w:tcPr>
                  <w:tcW w:w="0" w:type="auto"/>
                  <w:vAlign w:val="bottom"/>
                </w:tcPr>
                <w:p w:rsidR="00423E26" w:rsidRPr="008A28A8" w:rsidRDefault="00423E26" w:rsidP="008A28A8">
                  <w:pPr>
                    <w:spacing w:line="240" w:lineRule="auto"/>
                    <w:jc w:val="center"/>
                    <w:rPr>
                      <w:sz w:val="28"/>
                      <w:szCs w:val="28"/>
                      <w:lang w:eastAsia="it-IT"/>
                    </w:rPr>
                  </w:pPr>
                </w:p>
              </w:tc>
              <w:tc>
                <w:tcPr>
                  <w:tcW w:w="0" w:type="auto"/>
                  <w:vAlign w:val="bottom"/>
                </w:tcPr>
                <w:p w:rsidR="00423E26" w:rsidRPr="008A28A8" w:rsidRDefault="00423E26" w:rsidP="008A28A8">
                  <w:pPr>
                    <w:spacing w:line="240" w:lineRule="auto"/>
                    <w:jc w:val="center"/>
                    <w:rPr>
                      <w:sz w:val="28"/>
                      <w:szCs w:val="28"/>
                      <w:lang w:eastAsia="it-IT"/>
                    </w:rPr>
                  </w:pPr>
                </w:p>
              </w:tc>
              <w:tc>
                <w:tcPr>
                  <w:tcW w:w="0" w:type="auto"/>
                  <w:vAlign w:val="bottom"/>
                </w:tcPr>
                <w:p w:rsidR="00423E26" w:rsidRPr="008A28A8" w:rsidRDefault="00423E26" w:rsidP="008A28A8">
                  <w:pPr>
                    <w:spacing w:line="240" w:lineRule="auto"/>
                    <w:jc w:val="center"/>
                    <w:rPr>
                      <w:sz w:val="28"/>
                      <w:szCs w:val="28"/>
                      <w:lang w:eastAsia="it-IT"/>
                    </w:rPr>
                  </w:pPr>
                </w:p>
              </w:tc>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0.4</w:t>
                  </w:r>
                </w:p>
                <w:tbl>
                  <w:tblPr>
                    <w:tblW w:w="375" w:type="dxa"/>
                    <w:jc w:val="center"/>
                    <w:tblCellSpacing w:w="0" w:type="dxa"/>
                    <w:tblCellMar>
                      <w:left w:w="0" w:type="dxa"/>
                      <w:right w:w="0" w:type="dxa"/>
                    </w:tblCellMar>
                    <w:tblLook w:val="00A0"/>
                  </w:tblPr>
                  <w:tblGrid>
                    <w:gridCol w:w="375"/>
                  </w:tblGrid>
                  <w:tr w:rsidR="00423E26" w:rsidRPr="00F83355">
                    <w:trPr>
                      <w:trHeight w:val="540"/>
                      <w:tblCellSpacing w:w="0" w:type="dxa"/>
                      <w:jc w:val="center"/>
                    </w:trPr>
                    <w:tc>
                      <w:tcPr>
                        <w:tcW w:w="0" w:type="auto"/>
                        <w:shd w:val="clear" w:color="auto" w:fill="80D080"/>
                        <w:vAlign w:val="center"/>
                      </w:tcPr>
                      <w:p w:rsidR="00423E26" w:rsidRPr="008A28A8" w:rsidRDefault="00423E26" w:rsidP="008A28A8">
                        <w:pPr>
                          <w:spacing w:line="240" w:lineRule="auto"/>
                          <w:rPr>
                            <w:sz w:val="28"/>
                            <w:szCs w:val="28"/>
                            <w:lang w:eastAsia="it-IT"/>
                          </w:rPr>
                        </w:pPr>
                      </w:p>
                    </w:tc>
                  </w:tr>
                </w:tbl>
                <w:p w:rsidR="00423E26" w:rsidRPr="008A28A8" w:rsidRDefault="00423E26" w:rsidP="008A28A8">
                  <w:pPr>
                    <w:spacing w:line="240" w:lineRule="auto"/>
                    <w:jc w:val="center"/>
                    <w:rPr>
                      <w:sz w:val="28"/>
                      <w:szCs w:val="28"/>
                      <w:lang w:eastAsia="it-IT"/>
                    </w:rPr>
                  </w:pPr>
                </w:p>
              </w:tc>
              <w:tc>
                <w:tcPr>
                  <w:tcW w:w="0" w:type="auto"/>
                  <w:vAlign w:val="bottom"/>
                </w:tcPr>
                <w:p w:rsidR="00423E26" w:rsidRPr="008A28A8" w:rsidRDefault="00423E26" w:rsidP="008A28A8">
                  <w:pPr>
                    <w:spacing w:line="240" w:lineRule="auto"/>
                    <w:jc w:val="center"/>
                    <w:rPr>
                      <w:sz w:val="28"/>
                      <w:szCs w:val="28"/>
                      <w:lang w:eastAsia="it-IT"/>
                    </w:rPr>
                  </w:pPr>
                  <w:r w:rsidRPr="008A28A8">
                    <w:rPr>
                      <w:sz w:val="28"/>
                      <w:szCs w:val="28"/>
                      <w:lang w:eastAsia="it-IT"/>
                    </w:rPr>
                    <w:t>0.5</w:t>
                  </w:r>
                </w:p>
                <w:tbl>
                  <w:tblPr>
                    <w:tblW w:w="375" w:type="dxa"/>
                    <w:jc w:val="center"/>
                    <w:tblCellSpacing w:w="0" w:type="dxa"/>
                    <w:tblCellMar>
                      <w:left w:w="0" w:type="dxa"/>
                      <w:right w:w="0" w:type="dxa"/>
                    </w:tblCellMar>
                    <w:tblLook w:val="00A0"/>
                  </w:tblPr>
                  <w:tblGrid>
                    <w:gridCol w:w="375"/>
                  </w:tblGrid>
                  <w:tr w:rsidR="00423E26" w:rsidRPr="00F83355">
                    <w:trPr>
                      <w:trHeight w:val="675"/>
                      <w:tblCellSpacing w:w="0" w:type="dxa"/>
                      <w:jc w:val="center"/>
                    </w:trPr>
                    <w:tc>
                      <w:tcPr>
                        <w:tcW w:w="0" w:type="auto"/>
                        <w:shd w:val="clear" w:color="auto" w:fill="404040"/>
                        <w:vAlign w:val="center"/>
                      </w:tcPr>
                      <w:p w:rsidR="00423E26" w:rsidRPr="008A28A8" w:rsidRDefault="00423E26" w:rsidP="008A28A8">
                        <w:pPr>
                          <w:spacing w:line="240" w:lineRule="auto"/>
                          <w:rPr>
                            <w:sz w:val="28"/>
                            <w:szCs w:val="28"/>
                            <w:lang w:eastAsia="it-IT"/>
                          </w:rPr>
                        </w:pPr>
                      </w:p>
                    </w:tc>
                  </w:tr>
                </w:tbl>
                <w:p w:rsidR="00423E26" w:rsidRPr="008A28A8" w:rsidRDefault="00423E26" w:rsidP="008A28A8">
                  <w:pPr>
                    <w:spacing w:line="240" w:lineRule="auto"/>
                    <w:jc w:val="center"/>
                    <w:rPr>
                      <w:sz w:val="28"/>
                      <w:szCs w:val="28"/>
                      <w:lang w:eastAsia="it-IT"/>
                    </w:rPr>
                  </w:pPr>
                </w:p>
              </w:tc>
              <w:tc>
                <w:tcPr>
                  <w:tcW w:w="0" w:type="auto"/>
                  <w:vAlign w:val="bottom"/>
                </w:tcPr>
                <w:p w:rsidR="00423E26" w:rsidRPr="008A28A8" w:rsidRDefault="00423E26" w:rsidP="008A28A8">
                  <w:pPr>
                    <w:spacing w:line="240" w:lineRule="auto"/>
                    <w:jc w:val="center"/>
                    <w:rPr>
                      <w:sz w:val="28"/>
                      <w:szCs w:val="28"/>
                      <w:lang w:eastAsia="it-IT"/>
                    </w:rPr>
                  </w:pPr>
                </w:p>
              </w:tc>
              <w:tc>
                <w:tcPr>
                  <w:tcW w:w="0" w:type="auto"/>
                  <w:vAlign w:val="bottom"/>
                </w:tcPr>
                <w:p w:rsidR="00423E26" w:rsidRPr="008A28A8" w:rsidRDefault="00423E26" w:rsidP="008A28A8">
                  <w:pPr>
                    <w:spacing w:line="240" w:lineRule="auto"/>
                    <w:jc w:val="center"/>
                    <w:rPr>
                      <w:sz w:val="28"/>
                      <w:szCs w:val="28"/>
                      <w:lang w:eastAsia="it-IT"/>
                    </w:rPr>
                  </w:pPr>
                </w:p>
              </w:tc>
              <w:tc>
                <w:tcPr>
                  <w:tcW w:w="0" w:type="auto"/>
                  <w:vAlign w:val="bottom"/>
                </w:tcPr>
                <w:p w:rsidR="00423E26" w:rsidRPr="008A28A8" w:rsidRDefault="00423E26" w:rsidP="008A28A8">
                  <w:pPr>
                    <w:spacing w:line="240" w:lineRule="auto"/>
                    <w:jc w:val="center"/>
                    <w:rPr>
                      <w:sz w:val="28"/>
                      <w:szCs w:val="28"/>
                      <w:lang w:eastAsia="it-IT"/>
                    </w:rPr>
                  </w:pPr>
                </w:p>
              </w:tc>
            </w:tr>
            <w:tr w:rsidR="00423E26" w:rsidRPr="00F83355">
              <w:trPr>
                <w:tblCellSpacing w:w="15" w:type="dxa"/>
                <w:jc w:val="right"/>
              </w:trPr>
              <w:tc>
                <w:tcPr>
                  <w:tcW w:w="0" w:type="auto"/>
                  <w:gridSpan w:val="3"/>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1</w:t>
                  </w:r>
                </w:p>
              </w:tc>
              <w:tc>
                <w:tcPr>
                  <w:tcW w:w="0" w:type="auto"/>
                  <w:gridSpan w:val="3"/>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2</w:t>
                  </w:r>
                </w:p>
              </w:tc>
              <w:tc>
                <w:tcPr>
                  <w:tcW w:w="0" w:type="auto"/>
                  <w:gridSpan w:val="3"/>
                  <w:shd w:val="clear" w:color="auto" w:fill="E0E0E0"/>
                  <w:vAlign w:val="center"/>
                </w:tcPr>
                <w:p w:rsidR="00423E26" w:rsidRPr="008A28A8" w:rsidRDefault="00423E26" w:rsidP="008A28A8">
                  <w:pPr>
                    <w:spacing w:line="240" w:lineRule="auto"/>
                    <w:jc w:val="center"/>
                    <w:rPr>
                      <w:sz w:val="28"/>
                      <w:szCs w:val="28"/>
                      <w:lang w:eastAsia="it-IT"/>
                    </w:rPr>
                  </w:pPr>
                  <w:r w:rsidRPr="008A28A8">
                    <w:rPr>
                      <w:sz w:val="28"/>
                      <w:szCs w:val="28"/>
                      <w:lang w:eastAsia="it-IT"/>
                    </w:rPr>
                    <w:t>3</w:t>
                  </w:r>
                </w:p>
              </w:tc>
            </w:tr>
            <w:tr w:rsidR="00423E26" w:rsidRPr="00F83355">
              <w:trPr>
                <w:tblCellSpacing w:w="15" w:type="dxa"/>
                <w:jc w:val="right"/>
              </w:trPr>
              <w:tc>
                <w:tcPr>
                  <w:tcW w:w="0" w:type="auto"/>
                </w:tcPr>
                <w:p w:rsidR="00423E26" w:rsidRPr="008A28A8" w:rsidRDefault="00423E26" w:rsidP="008A28A8">
                  <w:pPr>
                    <w:spacing w:line="240" w:lineRule="auto"/>
                    <w:jc w:val="center"/>
                    <w:rPr>
                      <w:sz w:val="28"/>
                      <w:szCs w:val="28"/>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540"/>
                      <w:tblCellSpacing w:w="0" w:type="dxa"/>
                      <w:jc w:val="center"/>
                    </w:trPr>
                    <w:tc>
                      <w:tcPr>
                        <w:tcW w:w="0" w:type="auto"/>
                        <w:shd w:val="clear" w:color="auto" w:fill="80D080"/>
                        <w:vAlign w:val="center"/>
                      </w:tcPr>
                      <w:p w:rsidR="00423E26" w:rsidRPr="008A28A8" w:rsidRDefault="00423E26" w:rsidP="008A28A8">
                        <w:pPr>
                          <w:spacing w:line="240" w:lineRule="auto"/>
                          <w:rPr>
                            <w:sz w:val="28"/>
                            <w:szCs w:val="28"/>
                            <w:lang w:eastAsia="it-IT"/>
                          </w:rPr>
                        </w:pPr>
                      </w:p>
                    </w:tc>
                  </w:tr>
                </w:tbl>
                <w:p w:rsidR="00423E26" w:rsidRPr="008A28A8" w:rsidRDefault="00423E26" w:rsidP="008A28A8">
                  <w:pPr>
                    <w:spacing w:line="240" w:lineRule="auto"/>
                    <w:jc w:val="center"/>
                    <w:rPr>
                      <w:sz w:val="28"/>
                      <w:szCs w:val="28"/>
                      <w:lang w:eastAsia="it-IT"/>
                    </w:rPr>
                  </w:pPr>
                  <w:r w:rsidRPr="008A28A8">
                    <w:rPr>
                      <w:sz w:val="28"/>
                      <w:szCs w:val="28"/>
                      <w:lang w:eastAsia="it-IT"/>
                    </w:rPr>
                    <w:t>-0.4</w:t>
                  </w: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675"/>
                      <w:tblCellSpacing w:w="0" w:type="dxa"/>
                      <w:jc w:val="center"/>
                    </w:trPr>
                    <w:tc>
                      <w:tcPr>
                        <w:tcW w:w="0" w:type="auto"/>
                        <w:shd w:val="clear" w:color="auto" w:fill="404040"/>
                        <w:vAlign w:val="center"/>
                      </w:tcPr>
                      <w:p w:rsidR="00423E26" w:rsidRPr="008A28A8" w:rsidRDefault="00423E26" w:rsidP="008A28A8">
                        <w:pPr>
                          <w:spacing w:line="240" w:lineRule="auto"/>
                          <w:rPr>
                            <w:sz w:val="28"/>
                            <w:szCs w:val="28"/>
                            <w:lang w:eastAsia="it-IT"/>
                          </w:rPr>
                        </w:pPr>
                      </w:p>
                    </w:tc>
                  </w:tr>
                </w:tbl>
                <w:p w:rsidR="00423E26" w:rsidRPr="008A28A8" w:rsidRDefault="00423E26" w:rsidP="008A28A8">
                  <w:pPr>
                    <w:spacing w:line="240" w:lineRule="auto"/>
                    <w:jc w:val="center"/>
                    <w:rPr>
                      <w:sz w:val="28"/>
                      <w:szCs w:val="28"/>
                      <w:lang w:eastAsia="it-IT"/>
                    </w:rPr>
                  </w:pPr>
                  <w:r w:rsidRPr="008A28A8">
                    <w:rPr>
                      <w:sz w:val="28"/>
                      <w:szCs w:val="28"/>
                      <w:lang w:eastAsia="it-IT"/>
                    </w:rPr>
                    <w:t>-0.5</w:t>
                  </w: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1365"/>
                      <w:tblCellSpacing w:w="0" w:type="dxa"/>
                      <w:jc w:val="center"/>
                    </w:trPr>
                    <w:tc>
                      <w:tcPr>
                        <w:tcW w:w="0" w:type="auto"/>
                        <w:shd w:val="clear" w:color="auto" w:fill="C0D0C0"/>
                        <w:vAlign w:val="center"/>
                      </w:tcPr>
                      <w:p w:rsidR="00423E26" w:rsidRPr="008A28A8" w:rsidRDefault="00423E26" w:rsidP="008A28A8">
                        <w:pPr>
                          <w:spacing w:line="240" w:lineRule="auto"/>
                          <w:rPr>
                            <w:sz w:val="28"/>
                            <w:szCs w:val="28"/>
                            <w:lang w:eastAsia="it-IT"/>
                          </w:rPr>
                        </w:pPr>
                      </w:p>
                    </w:tc>
                  </w:tr>
                </w:tbl>
                <w:p w:rsidR="00423E26" w:rsidRPr="008A28A8" w:rsidRDefault="00423E26" w:rsidP="008A28A8">
                  <w:pPr>
                    <w:spacing w:line="240" w:lineRule="auto"/>
                    <w:jc w:val="center"/>
                    <w:rPr>
                      <w:sz w:val="28"/>
                      <w:szCs w:val="28"/>
                      <w:lang w:eastAsia="it-IT"/>
                    </w:rPr>
                  </w:pPr>
                  <w:r w:rsidRPr="008A28A8">
                    <w:rPr>
                      <w:sz w:val="28"/>
                      <w:szCs w:val="28"/>
                      <w:lang w:eastAsia="it-IT"/>
                    </w:rPr>
                    <w:t>-1</w:t>
                  </w:r>
                </w:p>
              </w:tc>
              <w:tc>
                <w:tcPr>
                  <w:tcW w:w="0" w:type="auto"/>
                </w:tcPr>
                <w:p w:rsidR="00423E26" w:rsidRPr="008A28A8" w:rsidRDefault="00423E26" w:rsidP="008A28A8">
                  <w:pPr>
                    <w:spacing w:line="240" w:lineRule="auto"/>
                    <w:jc w:val="center"/>
                    <w:rPr>
                      <w:sz w:val="28"/>
                      <w:szCs w:val="28"/>
                      <w:lang w:eastAsia="it-IT"/>
                    </w:rPr>
                  </w:pPr>
                </w:p>
              </w:tc>
              <w:tc>
                <w:tcPr>
                  <w:tcW w:w="0" w:type="auto"/>
                </w:tcPr>
                <w:p w:rsidR="00423E26" w:rsidRPr="008A28A8" w:rsidRDefault="00423E26" w:rsidP="008A28A8">
                  <w:pPr>
                    <w:spacing w:line="240" w:lineRule="auto"/>
                    <w:jc w:val="center"/>
                    <w:rPr>
                      <w:sz w:val="28"/>
                      <w:szCs w:val="28"/>
                      <w:lang w:eastAsia="it-IT"/>
                    </w:rPr>
                  </w:pPr>
                </w:p>
              </w:tc>
              <w:tc>
                <w:tcPr>
                  <w:tcW w:w="0" w:type="auto"/>
                </w:tcPr>
                <w:p w:rsidR="00423E26" w:rsidRPr="008A28A8" w:rsidRDefault="00423E26" w:rsidP="008A28A8">
                  <w:pPr>
                    <w:spacing w:line="240" w:lineRule="auto"/>
                    <w:jc w:val="center"/>
                    <w:rPr>
                      <w:sz w:val="28"/>
                      <w:szCs w:val="28"/>
                      <w:lang w:eastAsia="it-IT"/>
                    </w:rPr>
                  </w:pPr>
                </w:p>
              </w:tc>
              <w:tc>
                <w:tcPr>
                  <w:tcW w:w="0" w:type="auto"/>
                </w:tcPr>
                <w:p w:rsidR="00423E26" w:rsidRPr="008A28A8" w:rsidRDefault="00423E26" w:rsidP="008A28A8">
                  <w:pPr>
                    <w:spacing w:line="240" w:lineRule="auto"/>
                    <w:jc w:val="center"/>
                    <w:rPr>
                      <w:sz w:val="28"/>
                      <w:szCs w:val="28"/>
                      <w:lang w:eastAsia="it-IT"/>
                    </w:rPr>
                  </w:pPr>
                </w:p>
              </w:tc>
              <w:tc>
                <w:tcPr>
                  <w:tcW w:w="0" w:type="auto"/>
                </w:tcPr>
                <w:p w:rsidR="00423E26" w:rsidRPr="008A28A8" w:rsidRDefault="00423E26" w:rsidP="008A28A8">
                  <w:pPr>
                    <w:spacing w:line="240" w:lineRule="auto"/>
                    <w:jc w:val="center"/>
                    <w:rPr>
                      <w:sz w:val="28"/>
                      <w:szCs w:val="28"/>
                      <w:lang w:eastAsia="it-IT"/>
                    </w:rPr>
                  </w:pPr>
                </w:p>
              </w:tc>
            </w:tr>
          </w:tbl>
          <w:p w:rsidR="00423E26" w:rsidRPr="008A28A8" w:rsidRDefault="00423E26" w:rsidP="008A28A8">
            <w:pPr>
              <w:spacing w:line="240" w:lineRule="auto"/>
              <w:rPr>
                <w:rFonts w:ascii="Times New Roman" w:hAnsi="Times New Roman" w:cs="Times New Roman"/>
                <w:sz w:val="28"/>
                <w:szCs w:val="28"/>
                <w:lang w:eastAsia="it-IT"/>
              </w:rPr>
            </w:pPr>
          </w:p>
        </w:tc>
        <w:tc>
          <w:tcPr>
            <w:tcW w:w="144" w:type="dxa"/>
            <w:vAlign w:val="center"/>
          </w:tcPr>
          <w:p w:rsidR="00423E26" w:rsidRPr="008A28A8" w:rsidRDefault="00423E26" w:rsidP="008A28A8">
            <w:pPr>
              <w:spacing w:line="240" w:lineRule="auto"/>
              <w:rPr>
                <w:sz w:val="28"/>
                <w:szCs w:val="28"/>
                <w:lang w:eastAsia="it-IT"/>
              </w:rPr>
            </w:pPr>
            <w:r w:rsidRPr="008A28A8">
              <w:rPr>
                <w:sz w:val="28"/>
                <w:szCs w:val="28"/>
                <w:lang w:eastAsia="it-IT"/>
              </w:rPr>
              <w:t> </w:t>
            </w:r>
          </w:p>
        </w:tc>
        <w:tc>
          <w:tcPr>
            <w:tcW w:w="0" w:type="auto"/>
          </w:tcPr>
          <w:p w:rsidR="00423E26" w:rsidRPr="008A28A8" w:rsidRDefault="00423E26" w:rsidP="008A28A8">
            <w:pPr>
              <w:spacing w:before="100" w:beforeAutospacing="1" w:after="100" w:afterAutospacing="1" w:line="240" w:lineRule="auto"/>
              <w:rPr>
                <w:sz w:val="28"/>
                <w:szCs w:val="28"/>
                <w:lang w:eastAsia="it-IT"/>
              </w:rPr>
            </w:pPr>
            <w:r w:rsidRPr="008A28A8">
              <w:rPr>
                <w:sz w:val="28"/>
                <w:szCs w:val="28"/>
                <w:lang w:eastAsia="it-IT"/>
              </w:rPr>
              <w:t xml:space="preserve">  </w:t>
            </w:r>
          </w:p>
          <w:tbl>
            <w:tblPr>
              <w:tblW w:w="0" w:type="auto"/>
              <w:tblCellSpacing w:w="0" w:type="dxa"/>
              <w:tblCellMar>
                <w:top w:w="15" w:type="dxa"/>
                <w:left w:w="15" w:type="dxa"/>
                <w:bottom w:w="15" w:type="dxa"/>
                <w:right w:w="15" w:type="dxa"/>
              </w:tblCellMar>
              <w:tblLook w:val="00A0"/>
            </w:tblPr>
            <w:tblGrid>
              <w:gridCol w:w="600"/>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70"/>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324"/>
                          <w:gridCol w:w="246"/>
                        </w:tblGrid>
                        <w:tr w:rsidR="00423E26" w:rsidRPr="00F83355">
                          <w:trPr>
                            <w:tblCellSpacing w:w="30" w:type="dxa"/>
                          </w:trPr>
                          <w:tc>
                            <w:tcPr>
                              <w:tcW w:w="0" w:type="auto"/>
                              <w:shd w:val="clear" w:color="auto" w:fill="C0D0C0"/>
                              <w:noWrap/>
                              <w:vAlign w:val="center"/>
                            </w:tcPr>
                            <w:p w:rsidR="00423E26" w:rsidRPr="008A28A8" w:rsidRDefault="00423E26" w:rsidP="008A28A8">
                              <w:pPr>
                                <w:spacing w:line="240" w:lineRule="auto"/>
                                <w:rPr>
                                  <w:sz w:val="28"/>
                                  <w:szCs w:val="28"/>
                                  <w:lang w:eastAsia="it-IT"/>
                                </w:rPr>
                              </w:pPr>
                              <w:r w:rsidRPr="008A28A8">
                                <w:rPr>
                                  <w:sz w:val="28"/>
                                  <w:szCs w:val="28"/>
                                  <w:lang w:eastAsia="it-IT"/>
                                </w:rPr>
                                <w:t>   </w:t>
                              </w:r>
                            </w:p>
                          </w:tc>
                          <w:tc>
                            <w:tcPr>
                              <w:tcW w:w="0" w:type="auto"/>
                              <w:noWrap/>
                              <w:vAlign w:val="center"/>
                            </w:tcPr>
                            <w:p w:rsidR="00423E26" w:rsidRPr="008A28A8" w:rsidRDefault="00423E26" w:rsidP="008A28A8">
                              <w:pPr>
                                <w:spacing w:line="240" w:lineRule="auto"/>
                                <w:rPr>
                                  <w:sz w:val="28"/>
                                  <w:szCs w:val="28"/>
                                  <w:lang w:eastAsia="it-IT"/>
                                </w:rPr>
                              </w:pPr>
                              <w:r w:rsidRPr="008A28A8">
                                <w:rPr>
                                  <w:sz w:val="28"/>
                                  <w:szCs w:val="28"/>
                                  <w:lang w:eastAsia="it-IT"/>
                                </w:rPr>
                                <w:t>1</w:t>
                              </w:r>
                            </w:p>
                          </w:tc>
                        </w:tr>
                        <w:tr w:rsidR="00423E26" w:rsidRPr="00F83355">
                          <w:trPr>
                            <w:tblCellSpacing w:w="30" w:type="dxa"/>
                          </w:trPr>
                          <w:tc>
                            <w:tcPr>
                              <w:tcW w:w="0" w:type="auto"/>
                              <w:shd w:val="clear" w:color="auto" w:fill="80D080"/>
                              <w:noWrap/>
                              <w:vAlign w:val="center"/>
                            </w:tcPr>
                            <w:p w:rsidR="00423E26" w:rsidRPr="008A28A8" w:rsidRDefault="00423E26" w:rsidP="008A28A8">
                              <w:pPr>
                                <w:spacing w:line="240" w:lineRule="auto"/>
                                <w:rPr>
                                  <w:sz w:val="28"/>
                                  <w:szCs w:val="28"/>
                                  <w:lang w:eastAsia="it-IT"/>
                                </w:rPr>
                              </w:pPr>
                              <w:r w:rsidRPr="008A28A8">
                                <w:rPr>
                                  <w:sz w:val="28"/>
                                  <w:szCs w:val="28"/>
                                  <w:lang w:eastAsia="it-IT"/>
                                </w:rPr>
                                <w:t>   </w:t>
                              </w:r>
                            </w:p>
                          </w:tc>
                          <w:tc>
                            <w:tcPr>
                              <w:tcW w:w="0" w:type="auto"/>
                              <w:noWrap/>
                              <w:vAlign w:val="center"/>
                            </w:tcPr>
                            <w:p w:rsidR="00423E26" w:rsidRPr="008A28A8" w:rsidRDefault="00423E26" w:rsidP="008A28A8">
                              <w:pPr>
                                <w:spacing w:line="240" w:lineRule="auto"/>
                                <w:rPr>
                                  <w:sz w:val="28"/>
                                  <w:szCs w:val="28"/>
                                  <w:lang w:eastAsia="it-IT"/>
                                </w:rPr>
                              </w:pPr>
                              <w:r w:rsidRPr="008A28A8">
                                <w:rPr>
                                  <w:sz w:val="28"/>
                                  <w:szCs w:val="28"/>
                                  <w:lang w:eastAsia="it-IT"/>
                                </w:rPr>
                                <w:t>2</w:t>
                              </w:r>
                            </w:p>
                          </w:tc>
                        </w:tr>
                        <w:tr w:rsidR="00423E26" w:rsidRPr="00F83355">
                          <w:trPr>
                            <w:tblCellSpacing w:w="30" w:type="dxa"/>
                          </w:trPr>
                          <w:tc>
                            <w:tcPr>
                              <w:tcW w:w="0" w:type="auto"/>
                              <w:shd w:val="clear" w:color="auto" w:fill="404040"/>
                              <w:noWrap/>
                              <w:vAlign w:val="center"/>
                            </w:tcPr>
                            <w:p w:rsidR="00423E26" w:rsidRPr="008A28A8" w:rsidRDefault="00423E26" w:rsidP="008A28A8">
                              <w:pPr>
                                <w:spacing w:line="240" w:lineRule="auto"/>
                                <w:rPr>
                                  <w:sz w:val="28"/>
                                  <w:szCs w:val="28"/>
                                  <w:lang w:eastAsia="it-IT"/>
                                </w:rPr>
                              </w:pPr>
                              <w:r w:rsidRPr="008A28A8">
                                <w:rPr>
                                  <w:sz w:val="28"/>
                                  <w:szCs w:val="28"/>
                                  <w:lang w:eastAsia="it-IT"/>
                                </w:rPr>
                                <w:t>   </w:t>
                              </w:r>
                            </w:p>
                          </w:tc>
                          <w:tc>
                            <w:tcPr>
                              <w:tcW w:w="0" w:type="auto"/>
                              <w:noWrap/>
                              <w:vAlign w:val="center"/>
                            </w:tcPr>
                            <w:p w:rsidR="00423E26" w:rsidRPr="008A28A8" w:rsidRDefault="00423E26" w:rsidP="008A28A8">
                              <w:pPr>
                                <w:spacing w:line="240" w:lineRule="auto"/>
                                <w:rPr>
                                  <w:sz w:val="28"/>
                                  <w:szCs w:val="28"/>
                                  <w:lang w:eastAsia="it-IT"/>
                                </w:rPr>
                              </w:pPr>
                              <w:r w:rsidRPr="008A28A8">
                                <w:rPr>
                                  <w:sz w:val="28"/>
                                  <w:szCs w:val="28"/>
                                  <w:lang w:eastAsia="it-IT"/>
                                </w:rPr>
                                <w:t>3</w:t>
                              </w:r>
                            </w:p>
                          </w:tc>
                        </w:tr>
                      </w:tbl>
                      <w:p w:rsidR="00423E26" w:rsidRPr="008A28A8" w:rsidRDefault="00423E26" w:rsidP="008A28A8">
                        <w:pPr>
                          <w:spacing w:line="240" w:lineRule="auto"/>
                          <w:rPr>
                            <w:sz w:val="28"/>
                            <w:szCs w:val="28"/>
                            <w:lang w:eastAsia="it-IT"/>
                          </w:rPr>
                        </w:pPr>
                      </w:p>
                    </w:tc>
                  </w:tr>
                </w:tbl>
                <w:p w:rsidR="00423E26" w:rsidRPr="008A28A8" w:rsidRDefault="00423E26" w:rsidP="008A28A8">
                  <w:pPr>
                    <w:spacing w:line="240" w:lineRule="auto"/>
                    <w:rPr>
                      <w:sz w:val="28"/>
                      <w:szCs w:val="28"/>
                      <w:lang w:eastAsia="it-IT"/>
                    </w:rPr>
                  </w:pPr>
                </w:p>
              </w:tc>
            </w:tr>
          </w:tbl>
          <w:p w:rsidR="00423E26" w:rsidRPr="008A28A8" w:rsidRDefault="00423E26" w:rsidP="008A28A8">
            <w:pPr>
              <w:spacing w:line="240" w:lineRule="auto"/>
              <w:rPr>
                <w:rFonts w:ascii="Times New Roman" w:hAnsi="Times New Roman" w:cs="Times New Roman"/>
                <w:sz w:val="28"/>
                <w:szCs w:val="28"/>
                <w:lang w:eastAsia="it-IT"/>
              </w:rPr>
            </w:pPr>
          </w:p>
        </w:tc>
      </w:tr>
    </w:tbl>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Pr="00683D44" w:rsidRDefault="00423E26" w:rsidP="006D2EE0">
      <w:pPr>
        <w:pStyle w:val="NoSpacing"/>
        <w:spacing w:line="276" w:lineRule="auto"/>
        <w:jc w:val="both"/>
        <w:rPr>
          <w:sz w:val="28"/>
          <w:szCs w:val="24"/>
        </w:rPr>
      </w:pPr>
      <w:r w:rsidRPr="00683D44">
        <w:rPr>
          <w:color w:val="000000"/>
          <w:sz w:val="24"/>
        </w:rPr>
        <w:t>NON vi è quindi relazione tra le due variabili (a livello di fiducia 0,05)</w:t>
      </w:r>
    </w:p>
    <w:p w:rsidR="00423E26" w:rsidRDefault="00423E26" w:rsidP="006D2EE0">
      <w:pPr>
        <w:pStyle w:val="NoSpacing"/>
        <w:spacing w:line="276" w:lineRule="auto"/>
        <w:jc w:val="both"/>
        <w:rPr>
          <w:sz w:val="24"/>
          <w:szCs w:val="24"/>
        </w:rPr>
      </w:pPr>
    </w:p>
    <w:p w:rsidR="00423E26" w:rsidRDefault="00423E26" w:rsidP="00B74D4F">
      <w:pPr>
        <w:pStyle w:val="NoSpacing"/>
        <w:spacing w:line="276" w:lineRule="auto"/>
        <w:jc w:val="both"/>
        <w:rPr>
          <w:sz w:val="24"/>
          <w:szCs w:val="24"/>
        </w:rPr>
      </w:pPr>
      <w:r w:rsidRPr="0070566F">
        <w:rPr>
          <w:sz w:val="24"/>
          <w:szCs w:val="24"/>
        </w:rPr>
        <w:t xml:space="preserve">Esiste una relazione significativa tra </w:t>
      </w:r>
      <w:r>
        <w:rPr>
          <w:sz w:val="24"/>
          <w:szCs w:val="24"/>
        </w:rPr>
        <w:t>i commenti che il bambino fa mentre guarda la TV e l’utilizzo di espressioni verbali apprese dai programmi televisivi.</w:t>
      </w:r>
    </w:p>
    <w:p w:rsidR="00423E26" w:rsidRDefault="00423E26" w:rsidP="006D2EE0">
      <w:pPr>
        <w:pStyle w:val="NoSpacing"/>
        <w:spacing w:line="276" w:lineRule="auto"/>
        <w:jc w:val="both"/>
        <w:rPr>
          <w:sz w:val="24"/>
          <w:szCs w:val="24"/>
        </w:rPr>
      </w:pPr>
    </w:p>
    <w:tbl>
      <w:tblPr>
        <w:tblW w:w="0" w:type="auto"/>
        <w:tblCellSpacing w:w="15" w:type="dxa"/>
        <w:tblCellMar>
          <w:top w:w="15" w:type="dxa"/>
          <w:left w:w="15" w:type="dxa"/>
          <w:bottom w:w="15" w:type="dxa"/>
          <w:right w:w="15" w:type="dxa"/>
        </w:tblCellMar>
        <w:tblLook w:val="00A0"/>
      </w:tblPr>
      <w:tblGrid>
        <w:gridCol w:w="4413"/>
        <w:gridCol w:w="4530"/>
        <w:gridCol w:w="180"/>
        <w:gridCol w:w="605"/>
      </w:tblGrid>
      <w:tr w:rsidR="00423E26" w:rsidRPr="00F83355" w:rsidTr="00B74D4F">
        <w:trPr>
          <w:tblCellSpacing w:w="15" w:type="dxa"/>
        </w:trPr>
        <w:tc>
          <w:tcPr>
            <w:tcW w:w="0" w:type="auto"/>
          </w:tcPr>
          <w:p w:rsidR="00423E26" w:rsidRPr="00B74D4F" w:rsidRDefault="00423E26" w:rsidP="00B74D4F">
            <w:pPr>
              <w:spacing w:before="100" w:beforeAutospacing="1" w:after="100" w:afterAutospacing="1" w:line="240" w:lineRule="auto"/>
              <w:rPr>
                <w:sz w:val="23"/>
                <w:szCs w:val="23"/>
                <w:lang w:eastAsia="it-IT"/>
              </w:rPr>
            </w:pPr>
            <w:r w:rsidRPr="00B74D4F">
              <w:rPr>
                <w:b/>
                <w:bCs/>
                <w:sz w:val="23"/>
                <w:szCs w:val="23"/>
                <w:lang w:eastAsia="it-IT"/>
              </w:rPr>
              <w:t>Tabella a doppia entrata:</w:t>
            </w:r>
            <w:r w:rsidRPr="00B74D4F">
              <w:rPr>
                <w:b/>
                <w:bCs/>
                <w:sz w:val="23"/>
                <w:szCs w:val="23"/>
                <w:lang w:eastAsia="it-IT"/>
              </w:rPr>
              <w:br/>
              <w:t>V15 x V21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17"/>
              <w:gridCol w:w="410"/>
              <w:gridCol w:w="538"/>
              <w:gridCol w:w="487"/>
              <w:gridCol w:w="984"/>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V21-&gt;</w:t>
                  </w:r>
                  <w:r w:rsidRPr="00B74D4F">
                    <w:rPr>
                      <w:sz w:val="23"/>
                      <w:szCs w:val="23"/>
                      <w:lang w:eastAsia="it-IT"/>
                    </w:rPr>
                    <w:br/>
                    <w:t>V15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0"/>
                      <w:szCs w:val="20"/>
                      <w:lang w:eastAsia="it-IT"/>
                    </w:rPr>
                  </w:pPr>
                  <w:r w:rsidRPr="00B74D4F">
                    <w:rPr>
                      <w:sz w:val="20"/>
                      <w:szCs w:val="20"/>
                      <w:lang w:eastAsia="it-IT"/>
                    </w:rPr>
                    <w:t xml:space="preserve">Marginale </w:t>
                  </w:r>
                  <w:r w:rsidRPr="00B74D4F">
                    <w:rPr>
                      <w:sz w:val="20"/>
                      <w:szCs w:val="20"/>
                      <w:lang w:eastAsia="it-IT"/>
                    </w:rPr>
                    <w:br/>
                    <w:t>di riga</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1</w:t>
                  </w:r>
                  <w:r w:rsidRPr="00B74D4F">
                    <w:rPr>
                      <w:sz w:val="23"/>
                      <w:szCs w:val="23"/>
                      <w:lang w:eastAsia="it-IT"/>
                    </w:rPr>
                    <w:br/>
                  </w:r>
                  <w:r w:rsidRPr="00B74D4F">
                    <w:rPr>
                      <w:i/>
                      <w:iCs/>
                      <w:color w:val="FF0000"/>
                      <w:sz w:val="23"/>
                      <w:szCs w:val="23"/>
                      <w:lang w:eastAsia="it-IT"/>
                    </w:rPr>
                    <w:t>0.4</w:t>
                  </w:r>
                  <w:r w:rsidRPr="00B74D4F">
                    <w:rPr>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16</w:t>
                  </w:r>
                  <w:r w:rsidRPr="00B74D4F">
                    <w:rPr>
                      <w:sz w:val="23"/>
                      <w:szCs w:val="23"/>
                      <w:lang w:eastAsia="it-IT"/>
                    </w:rPr>
                    <w:br/>
                  </w:r>
                  <w:r w:rsidRPr="00B74D4F">
                    <w:rPr>
                      <w:i/>
                      <w:iCs/>
                      <w:sz w:val="23"/>
                      <w:szCs w:val="23"/>
                      <w:lang w:eastAsia="it-IT"/>
                    </w:rPr>
                    <w:t>14.7</w:t>
                  </w:r>
                  <w:r w:rsidRPr="00B74D4F">
                    <w:rPr>
                      <w:sz w:val="23"/>
                      <w:szCs w:val="23"/>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1</w:t>
                  </w:r>
                  <w:r w:rsidRPr="00B74D4F">
                    <w:rPr>
                      <w:sz w:val="23"/>
                      <w:szCs w:val="23"/>
                      <w:lang w:eastAsia="it-IT"/>
                    </w:rPr>
                    <w:br/>
                  </w:r>
                  <w:r w:rsidRPr="00B74D4F">
                    <w:rPr>
                      <w:i/>
                      <w:iCs/>
                      <w:sz w:val="23"/>
                      <w:szCs w:val="23"/>
                      <w:lang w:eastAsia="it-IT"/>
                    </w:rPr>
                    <w:t>2.9</w:t>
                  </w:r>
                  <w:r w:rsidRPr="00B74D4F">
                    <w:rPr>
                      <w:sz w:val="23"/>
                      <w:szCs w:val="23"/>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18</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0</w:t>
                  </w:r>
                  <w:r w:rsidRPr="00B74D4F">
                    <w:rPr>
                      <w:sz w:val="23"/>
                      <w:szCs w:val="23"/>
                      <w:lang w:eastAsia="it-IT"/>
                    </w:rPr>
                    <w:br/>
                  </w:r>
                  <w:r w:rsidRPr="00B74D4F">
                    <w:rPr>
                      <w:i/>
                      <w:iCs/>
                      <w:color w:val="FF0000"/>
                      <w:sz w:val="23"/>
                      <w:szCs w:val="23"/>
                      <w:lang w:eastAsia="it-IT"/>
                    </w:rPr>
                    <w:t>0.6</w:t>
                  </w:r>
                  <w:r w:rsidRPr="00B74D4F">
                    <w:rPr>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19</w:t>
                  </w:r>
                  <w:r w:rsidRPr="00B74D4F">
                    <w:rPr>
                      <w:sz w:val="23"/>
                      <w:szCs w:val="23"/>
                      <w:lang w:eastAsia="it-IT"/>
                    </w:rPr>
                    <w:br/>
                  </w:r>
                  <w:r w:rsidRPr="00B74D4F">
                    <w:rPr>
                      <w:i/>
                      <w:iCs/>
                      <w:sz w:val="23"/>
                      <w:szCs w:val="23"/>
                      <w:lang w:eastAsia="it-IT"/>
                    </w:rPr>
                    <w:t>20.5</w:t>
                  </w:r>
                  <w:r w:rsidRPr="00B74D4F">
                    <w:rPr>
                      <w:sz w:val="23"/>
                      <w:szCs w:val="23"/>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6</w:t>
                  </w:r>
                  <w:r w:rsidRPr="00B74D4F">
                    <w:rPr>
                      <w:sz w:val="23"/>
                      <w:szCs w:val="23"/>
                      <w:lang w:eastAsia="it-IT"/>
                    </w:rPr>
                    <w:br/>
                  </w:r>
                  <w:r w:rsidRPr="00B74D4F">
                    <w:rPr>
                      <w:i/>
                      <w:iCs/>
                      <w:sz w:val="23"/>
                      <w:szCs w:val="23"/>
                      <w:lang w:eastAsia="it-IT"/>
                    </w:rPr>
                    <w:t>4</w:t>
                  </w:r>
                  <w:r w:rsidRPr="00B74D4F">
                    <w:rPr>
                      <w:sz w:val="23"/>
                      <w:szCs w:val="23"/>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25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0</w:t>
                  </w:r>
                  <w:r w:rsidRPr="00B74D4F">
                    <w:rPr>
                      <w:sz w:val="23"/>
                      <w:szCs w:val="23"/>
                      <w:lang w:eastAsia="it-IT"/>
                    </w:rPr>
                    <w:br/>
                  </w:r>
                  <w:r w:rsidRPr="00B74D4F">
                    <w:rPr>
                      <w:i/>
                      <w:iCs/>
                      <w:color w:val="FF0000"/>
                      <w:sz w:val="23"/>
                      <w:szCs w:val="23"/>
                      <w:lang w:eastAsia="it-IT"/>
                    </w:rPr>
                    <w:t>0</w:t>
                  </w:r>
                  <w:r w:rsidRPr="00B74D4F">
                    <w:rPr>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1</w:t>
                  </w:r>
                  <w:r w:rsidRPr="00B74D4F">
                    <w:rPr>
                      <w:sz w:val="23"/>
                      <w:szCs w:val="23"/>
                      <w:lang w:eastAsia="it-IT"/>
                    </w:rPr>
                    <w:br/>
                  </w:r>
                  <w:r w:rsidRPr="00B74D4F">
                    <w:rPr>
                      <w:i/>
                      <w:iCs/>
                      <w:color w:val="FF0000"/>
                      <w:sz w:val="23"/>
                      <w:szCs w:val="23"/>
                      <w:lang w:eastAsia="it-IT"/>
                    </w:rPr>
                    <w:t>0.8</w:t>
                  </w:r>
                  <w:r w:rsidRPr="00B74D4F">
                    <w:rPr>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0</w:t>
                  </w:r>
                  <w:r w:rsidRPr="00B74D4F">
                    <w:rPr>
                      <w:sz w:val="23"/>
                      <w:szCs w:val="23"/>
                      <w:lang w:eastAsia="it-IT"/>
                    </w:rPr>
                    <w:br/>
                  </w:r>
                  <w:r w:rsidRPr="00B74D4F">
                    <w:rPr>
                      <w:i/>
                      <w:iCs/>
                      <w:color w:val="FF0000"/>
                      <w:sz w:val="23"/>
                      <w:szCs w:val="23"/>
                      <w:lang w:eastAsia="it-IT"/>
                    </w:rPr>
                    <w:t>0.2</w:t>
                  </w:r>
                  <w:r w:rsidRPr="00B74D4F">
                    <w:rPr>
                      <w:sz w:val="23"/>
                      <w:szCs w:val="23"/>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1</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0"/>
                      <w:szCs w:val="20"/>
                      <w:lang w:eastAsia="it-IT"/>
                    </w:rPr>
                  </w:pPr>
                  <w:r w:rsidRPr="00B74D4F">
                    <w:rPr>
                      <w:sz w:val="20"/>
                      <w:szCs w:val="20"/>
                      <w:lang w:eastAsia="it-IT"/>
                    </w:rPr>
                    <w:t xml:space="preserve">Marginale </w:t>
                  </w:r>
                  <w:r w:rsidRPr="00B74D4F">
                    <w:rPr>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44</w:t>
                  </w:r>
                </w:p>
              </w:tc>
            </w:tr>
          </w:tbl>
          <w:p w:rsidR="00423E26" w:rsidRPr="00B74D4F" w:rsidRDefault="00423E26" w:rsidP="00B74D4F">
            <w:pPr>
              <w:spacing w:before="100" w:beforeAutospacing="1" w:after="100" w:afterAutospacing="1" w:line="240" w:lineRule="auto"/>
              <w:rPr>
                <w:sz w:val="23"/>
                <w:szCs w:val="23"/>
                <w:lang w:eastAsia="it-IT"/>
              </w:rPr>
            </w:pPr>
            <w:r w:rsidRPr="00B74D4F">
              <w:rPr>
                <w:sz w:val="23"/>
                <w:szCs w:val="23"/>
                <w:lang w:eastAsia="it-IT"/>
              </w:rPr>
              <w:t xml:space="preserve">Il valore di X quadro non è significativo dato che vi sono frequenze attese minori di 1. </w:t>
            </w:r>
          </w:p>
          <w:p w:rsidR="00423E26" w:rsidRPr="00B74D4F" w:rsidRDefault="00423E26" w:rsidP="00B74D4F">
            <w:pPr>
              <w:spacing w:before="100" w:beforeAutospacing="1" w:after="100" w:afterAutospacing="1" w:line="240" w:lineRule="auto"/>
              <w:rPr>
                <w:sz w:val="23"/>
                <w:szCs w:val="23"/>
                <w:lang w:eastAsia="it-IT"/>
              </w:rPr>
            </w:pPr>
            <w:r w:rsidRPr="00B74D4F">
              <w:rPr>
                <w:sz w:val="23"/>
                <w:szCs w:val="23"/>
                <w:lang w:eastAsia="it-IT"/>
              </w:rPr>
              <w:t xml:space="preserve">Nelle celle della tabella sono indicati: </w:t>
            </w:r>
          </w:p>
          <w:p w:rsidR="00423E26" w:rsidRPr="00B74D4F" w:rsidRDefault="00423E26" w:rsidP="00B74D4F">
            <w:pPr>
              <w:numPr>
                <w:ilvl w:val="0"/>
                <w:numId w:val="19"/>
              </w:numPr>
              <w:spacing w:before="100" w:beforeAutospacing="1" w:after="100" w:afterAutospacing="1" w:line="240" w:lineRule="auto"/>
              <w:rPr>
                <w:sz w:val="23"/>
                <w:szCs w:val="23"/>
                <w:lang w:eastAsia="it-IT"/>
              </w:rPr>
            </w:pPr>
            <w:r w:rsidRPr="00B74D4F">
              <w:rPr>
                <w:sz w:val="23"/>
                <w:szCs w:val="23"/>
                <w:lang w:eastAsia="it-IT"/>
              </w:rPr>
              <w:t xml:space="preserve">la frequenza osservata O </w:t>
            </w:r>
          </w:p>
          <w:p w:rsidR="00423E26" w:rsidRPr="00B74D4F" w:rsidRDefault="00423E26" w:rsidP="00B74D4F">
            <w:pPr>
              <w:numPr>
                <w:ilvl w:val="0"/>
                <w:numId w:val="19"/>
              </w:numPr>
              <w:spacing w:before="100" w:beforeAutospacing="1" w:after="100" w:afterAutospacing="1" w:line="240" w:lineRule="auto"/>
              <w:rPr>
                <w:sz w:val="23"/>
                <w:szCs w:val="23"/>
                <w:lang w:eastAsia="it-IT"/>
              </w:rPr>
            </w:pPr>
            <w:r w:rsidRPr="00B74D4F">
              <w:rPr>
                <w:sz w:val="23"/>
                <w:szCs w:val="23"/>
                <w:lang w:eastAsia="it-IT"/>
              </w:rPr>
              <w:t xml:space="preserve">la frequenza attesa A </w:t>
            </w:r>
          </w:p>
          <w:p w:rsidR="00423E26" w:rsidRPr="00B74D4F" w:rsidRDefault="00423E26" w:rsidP="00B74D4F">
            <w:pPr>
              <w:numPr>
                <w:ilvl w:val="0"/>
                <w:numId w:val="19"/>
              </w:numPr>
              <w:spacing w:before="100" w:beforeAutospacing="1" w:after="100" w:afterAutospacing="1" w:line="240" w:lineRule="auto"/>
              <w:rPr>
                <w:sz w:val="23"/>
                <w:szCs w:val="23"/>
                <w:lang w:eastAsia="it-IT"/>
              </w:rPr>
            </w:pPr>
            <w:r w:rsidRPr="00B74D4F">
              <w:rPr>
                <w:sz w:val="23"/>
                <w:szCs w:val="23"/>
                <w:lang w:eastAsia="it-IT"/>
              </w:rPr>
              <w:t>il residuo standardizzato di cella, ossia lo scarto tra frequenza osservata e attesa rapportato alla radice quadrata della frequenza attesa (O-A)/radq(A)</w:t>
            </w:r>
          </w:p>
        </w:tc>
        <w:tc>
          <w:tcPr>
            <w:tcW w:w="4500" w:type="dxa"/>
          </w:tcPr>
          <w:p w:rsidR="00423E26" w:rsidRPr="00B74D4F" w:rsidRDefault="00423E26" w:rsidP="00B74D4F">
            <w:pPr>
              <w:spacing w:before="100" w:beforeAutospacing="1" w:after="100" w:afterAutospacing="1" w:line="240" w:lineRule="auto"/>
              <w:jc w:val="right"/>
              <w:rPr>
                <w:sz w:val="23"/>
                <w:szCs w:val="23"/>
                <w:lang w:eastAsia="it-IT"/>
              </w:rPr>
            </w:pPr>
            <w:r w:rsidRPr="00B74D4F">
              <w:rPr>
                <w:sz w:val="23"/>
                <w:szCs w:val="23"/>
                <w:lang w:eastAsia="it-IT"/>
              </w:rPr>
              <w:t xml:space="preserve">  </w:t>
            </w:r>
          </w:p>
          <w:tbl>
            <w:tblPr>
              <w:tblW w:w="0" w:type="auto"/>
              <w:jc w:val="right"/>
              <w:tblCellSpacing w:w="15" w:type="dxa"/>
              <w:tblCellMar>
                <w:left w:w="0" w:type="dxa"/>
                <w:right w:w="0" w:type="dxa"/>
              </w:tblCellMar>
              <w:tblLook w:val="00A0"/>
            </w:tblPr>
            <w:tblGrid>
              <w:gridCol w:w="420"/>
              <w:gridCol w:w="491"/>
              <w:gridCol w:w="427"/>
              <w:gridCol w:w="405"/>
              <w:gridCol w:w="491"/>
              <w:gridCol w:w="491"/>
              <w:gridCol w:w="405"/>
              <w:gridCol w:w="405"/>
              <w:gridCol w:w="420"/>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2%</w:t>
                        </w:r>
                      </w:p>
                    </w:tc>
                  </w:tr>
                  <w:tr w:rsidR="00423E26" w:rsidRPr="00F83355">
                    <w:trPr>
                      <w:trHeight w:val="75"/>
                      <w:tblCellSpacing w:w="0" w:type="dxa"/>
                      <w:jc w:val="center"/>
                    </w:trPr>
                    <w:tc>
                      <w:tcPr>
                        <w:tcW w:w="0" w:type="auto"/>
                        <w:shd w:val="clear" w:color="auto" w:fill="C0D0C0"/>
                        <w:vAlign w:val="bottom"/>
                      </w:tcPr>
                      <w:p w:rsidR="00423E26" w:rsidRPr="00B74D4F" w:rsidRDefault="00423E26" w:rsidP="00B74D4F">
                        <w:pPr>
                          <w:spacing w:line="240" w:lineRule="auto"/>
                          <w:jc w:val="center"/>
                          <w:rPr>
                            <w:sz w:val="8"/>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36%</w:t>
                        </w:r>
                      </w:p>
                    </w:tc>
                  </w:tr>
                  <w:tr w:rsidR="00423E26" w:rsidRPr="00F83355">
                    <w:trPr>
                      <w:trHeight w:val="1260"/>
                      <w:tblCellSpacing w:w="0" w:type="dxa"/>
                      <w:jc w:val="center"/>
                    </w:trPr>
                    <w:tc>
                      <w:tcPr>
                        <w:tcW w:w="0" w:type="auto"/>
                        <w:shd w:val="clear" w:color="auto" w:fill="80D080"/>
                        <w:vAlign w:val="bottom"/>
                      </w:tcPr>
                      <w:p w:rsidR="00423E26" w:rsidRPr="00B74D4F" w:rsidRDefault="00423E26" w:rsidP="00B74D4F">
                        <w:pPr>
                          <w:spacing w:line="240" w:lineRule="auto"/>
                          <w:jc w:val="center"/>
                          <w:rPr>
                            <w:sz w:val="23"/>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2%</w:t>
                        </w:r>
                      </w:p>
                    </w:tc>
                  </w:tr>
                  <w:tr w:rsidR="00423E26" w:rsidRPr="00F83355">
                    <w:trPr>
                      <w:trHeight w:val="75"/>
                      <w:tblCellSpacing w:w="0" w:type="dxa"/>
                      <w:jc w:val="center"/>
                    </w:trPr>
                    <w:tc>
                      <w:tcPr>
                        <w:tcW w:w="0" w:type="auto"/>
                        <w:shd w:val="clear" w:color="auto" w:fill="404040"/>
                        <w:vAlign w:val="bottom"/>
                      </w:tcPr>
                      <w:p w:rsidR="00423E26" w:rsidRPr="00B74D4F" w:rsidRDefault="00423E26" w:rsidP="00B74D4F">
                        <w:pPr>
                          <w:spacing w:line="240" w:lineRule="auto"/>
                          <w:jc w:val="center"/>
                          <w:rPr>
                            <w:sz w:val="8"/>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0%</w:t>
                        </w:r>
                      </w:p>
                    </w:tc>
                  </w:tr>
                  <w:tr w:rsidR="00423E26" w:rsidRPr="00F83355">
                    <w:trPr>
                      <w:tblCellSpacing w:w="0" w:type="dxa"/>
                      <w:jc w:val="center"/>
                    </w:trPr>
                    <w:tc>
                      <w:tcPr>
                        <w:tcW w:w="0" w:type="auto"/>
                        <w:shd w:val="clear" w:color="auto" w:fill="C0D0C0"/>
                        <w:vAlign w:val="bottom"/>
                      </w:tcPr>
                      <w:p w:rsidR="00423E26" w:rsidRPr="00B74D4F" w:rsidRDefault="00423E26" w:rsidP="00B74D4F">
                        <w:pPr>
                          <w:spacing w:line="240" w:lineRule="auto"/>
                          <w:jc w:val="center"/>
                          <w:rPr>
                            <w:sz w:val="2"/>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43%</w:t>
                        </w:r>
                      </w:p>
                    </w:tc>
                  </w:tr>
                  <w:tr w:rsidR="00423E26" w:rsidRPr="00F83355">
                    <w:trPr>
                      <w:trHeight w:val="1500"/>
                      <w:tblCellSpacing w:w="0" w:type="dxa"/>
                      <w:jc w:val="center"/>
                    </w:trPr>
                    <w:tc>
                      <w:tcPr>
                        <w:tcW w:w="0" w:type="auto"/>
                        <w:shd w:val="clear" w:color="auto" w:fill="80D080"/>
                        <w:vAlign w:val="bottom"/>
                      </w:tcPr>
                      <w:p w:rsidR="00423E26" w:rsidRPr="00B74D4F" w:rsidRDefault="00423E26" w:rsidP="00B74D4F">
                        <w:pPr>
                          <w:spacing w:line="240" w:lineRule="auto"/>
                          <w:jc w:val="center"/>
                          <w:rPr>
                            <w:sz w:val="23"/>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14%</w:t>
                        </w:r>
                      </w:p>
                    </w:tc>
                  </w:tr>
                  <w:tr w:rsidR="00423E26" w:rsidRPr="00F83355">
                    <w:trPr>
                      <w:trHeight w:val="495"/>
                      <w:tblCellSpacing w:w="0" w:type="dxa"/>
                      <w:jc w:val="center"/>
                    </w:trPr>
                    <w:tc>
                      <w:tcPr>
                        <w:tcW w:w="0" w:type="auto"/>
                        <w:shd w:val="clear" w:color="auto" w:fill="404040"/>
                        <w:vAlign w:val="bottom"/>
                      </w:tcPr>
                      <w:p w:rsidR="00423E26" w:rsidRPr="00B74D4F" w:rsidRDefault="00423E26" w:rsidP="00B74D4F">
                        <w:pPr>
                          <w:spacing w:line="240" w:lineRule="auto"/>
                          <w:jc w:val="center"/>
                          <w:rPr>
                            <w:sz w:val="23"/>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0%</w:t>
                        </w:r>
                      </w:p>
                    </w:tc>
                  </w:tr>
                  <w:tr w:rsidR="00423E26" w:rsidRPr="00F83355">
                    <w:trPr>
                      <w:tblCellSpacing w:w="0" w:type="dxa"/>
                      <w:jc w:val="center"/>
                    </w:trPr>
                    <w:tc>
                      <w:tcPr>
                        <w:tcW w:w="0" w:type="auto"/>
                        <w:shd w:val="clear" w:color="auto" w:fill="C0D0C0"/>
                        <w:vAlign w:val="bottom"/>
                      </w:tcPr>
                      <w:p w:rsidR="00423E26" w:rsidRPr="00B74D4F" w:rsidRDefault="00423E26" w:rsidP="00B74D4F">
                        <w:pPr>
                          <w:spacing w:line="240" w:lineRule="auto"/>
                          <w:jc w:val="center"/>
                          <w:rPr>
                            <w:sz w:val="2"/>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2%</w:t>
                        </w:r>
                      </w:p>
                    </w:tc>
                  </w:tr>
                  <w:tr w:rsidR="00423E26" w:rsidRPr="00F83355">
                    <w:trPr>
                      <w:trHeight w:val="75"/>
                      <w:tblCellSpacing w:w="0" w:type="dxa"/>
                      <w:jc w:val="center"/>
                    </w:trPr>
                    <w:tc>
                      <w:tcPr>
                        <w:tcW w:w="0" w:type="auto"/>
                        <w:shd w:val="clear" w:color="auto" w:fill="80D080"/>
                        <w:vAlign w:val="bottom"/>
                      </w:tcPr>
                      <w:p w:rsidR="00423E26" w:rsidRPr="00B74D4F" w:rsidRDefault="00423E26" w:rsidP="00B74D4F">
                        <w:pPr>
                          <w:spacing w:line="240" w:lineRule="auto"/>
                          <w:jc w:val="center"/>
                          <w:rPr>
                            <w:sz w:val="8"/>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0%</w:t>
                        </w:r>
                      </w:p>
                    </w:tc>
                  </w:tr>
                  <w:tr w:rsidR="00423E26" w:rsidRPr="00F83355">
                    <w:trPr>
                      <w:tblCellSpacing w:w="0" w:type="dxa"/>
                      <w:jc w:val="center"/>
                    </w:trPr>
                    <w:tc>
                      <w:tcPr>
                        <w:tcW w:w="0" w:type="auto"/>
                        <w:shd w:val="clear" w:color="auto" w:fill="404040"/>
                        <w:vAlign w:val="bottom"/>
                      </w:tcPr>
                      <w:p w:rsidR="00423E26" w:rsidRPr="00B74D4F" w:rsidRDefault="00423E26" w:rsidP="00B74D4F">
                        <w:pPr>
                          <w:spacing w:line="240" w:lineRule="auto"/>
                          <w:jc w:val="center"/>
                          <w:rPr>
                            <w:sz w:val="2"/>
                            <w:szCs w:val="23"/>
                            <w:lang w:eastAsia="it-IT"/>
                          </w:rPr>
                        </w:pPr>
                      </w:p>
                    </w:tc>
                  </w:tr>
                </w:tbl>
                <w:p w:rsidR="00423E26" w:rsidRPr="00B74D4F" w:rsidRDefault="00423E26" w:rsidP="00B74D4F">
                  <w:pPr>
                    <w:spacing w:line="240" w:lineRule="auto"/>
                    <w:jc w:val="center"/>
                    <w:rPr>
                      <w:sz w:val="23"/>
                      <w:szCs w:val="23"/>
                      <w:lang w:eastAsia="it-IT"/>
                    </w:rPr>
                  </w:pPr>
                </w:p>
              </w:tc>
            </w:tr>
            <w:tr w:rsidR="00423E26" w:rsidRPr="00F83355">
              <w:trPr>
                <w:tblCellSpacing w:w="15" w:type="dxa"/>
                <w:jc w:val="right"/>
              </w:trPr>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1</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16</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1</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0</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19</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6</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0</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1</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0</w:t>
                  </w:r>
                </w:p>
              </w:tc>
            </w:tr>
            <w:tr w:rsidR="00423E26" w:rsidRPr="00F83355">
              <w:trPr>
                <w:tblCellSpacing w:w="15" w:type="dxa"/>
                <w:jc w:val="right"/>
              </w:trPr>
              <w:tc>
                <w:tcPr>
                  <w:tcW w:w="0" w:type="auto"/>
                  <w:gridSpan w:val="3"/>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1</w:t>
                  </w:r>
                </w:p>
              </w:tc>
              <w:tc>
                <w:tcPr>
                  <w:tcW w:w="0" w:type="auto"/>
                  <w:gridSpan w:val="3"/>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2</w:t>
                  </w:r>
                </w:p>
              </w:tc>
              <w:tc>
                <w:tcPr>
                  <w:tcW w:w="0" w:type="auto"/>
                  <w:gridSpan w:val="3"/>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3</w:t>
                  </w:r>
                </w:p>
              </w:tc>
            </w:tr>
            <w:tr w:rsidR="00423E26" w:rsidRPr="00F83355">
              <w:trPr>
                <w:trHeight w:val="450"/>
                <w:tblCellSpacing w:w="15" w:type="dxa"/>
                <w:jc w:val="right"/>
              </w:trPr>
              <w:tc>
                <w:tcPr>
                  <w:tcW w:w="0" w:type="auto"/>
                  <w:vAlign w:val="center"/>
                </w:tcPr>
                <w:p w:rsidR="00423E26" w:rsidRPr="00B74D4F" w:rsidRDefault="00423E26" w:rsidP="00B74D4F">
                  <w:pPr>
                    <w:spacing w:line="240" w:lineRule="auto"/>
                    <w:rPr>
                      <w:sz w:val="23"/>
                      <w:szCs w:val="23"/>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r>
            <w:tr w:rsidR="00423E26" w:rsidRPr="00F83355">
              <w:trPr>
                <w:tblCellSpacing w:w="15" w:type="dxa"/>
                <w:jc w:val="right"/>
              </w:trPr>
              <w:tc>
                <w:tcPr>
                  <w:tcW w:w="0" w:type="auto"/>
                  <w:vAlign w:val="bottom"/>
                </w:tcPr>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0.3</w:t>
                  </w:r>
                </w:p>
                <w:tbl>
                  <w:tblPr>
                    <w:tblW w:w="375" w:type="dxa"/>
                    <w:jc w:val="center"/>
                    <w:tblCellSpacing w:w="0" w:type="dxa"/>
                    <w:tblCellMar>
                      <w:left w:w="0" w:type="dxa"/>
                      <w:right w:w="0" w:type="dxa"/>
                    </w:tblCellMar>
                    <w:tblLook w:val="00A0"/>
                  </w:tblPr>
                  <w:tblGrid>
                    <w:gridCol w:w="375"/>
                  </w:tblGrid>
                  <w:tr w:rsidR="00423E26" w:rsidRPr="00F83355">
                    <w:trPr>
                      <w:trHeight w:val="405"/>
                      <w:tblCellSpacing w:w="0" w:type="dxa"/>
                      <w:jc w:val="center"/>
                    </w:trPr>
                    <w:tc>
                      <w:tcPr>
                        <w:tcW w:w="0" w:type="auto"/>
                        <w:shd w:val="clear" w:color="auto" w:fill="80D080"/>
                        <w:vAlign w:val="center"/>
                      </w:tcPr>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1</w:t>
                  </w:r>
                </w:p>
                <w:tbl>
                  <w:tblPr>
                    <w:tblW w:w="375" w:type="dxa"/>
                    <w:jc w:val="center"/>
                    <w:tblCellSpacing w:w="0" w:type="dxa"/>
                    <w:tblCellMar>
                      <w:left w:w="0" w:type="dxa"/>
                      <w:right w:w="0" w:type="dxa"/>
                    </w:tblCellMar>
                    <w:tblLook w:val="00A0"/>
                  </w:tblPr>
                  <w:tblGrid>
                    <w:gridCol w:w="375"/>
                  </w:tblGrid>
                  <w:tr w:rsidR="00423E26" w:rsidRPr="00F83355">
                    <w:trPr>
                      <w:trHeight w:val="1365"/>
                      <w:tblCellSpacing w:w="0" w:type="dxa"/>
                      <w:jc w:val="center"/>
                    </w:trPr>
                    <w:tc>
                      <w:tcPr>
                        <w:tcW w:w="0" w:type="auto"/>
                        <w:shd w:val="clear" w:color="auto" w:fill="404040"/>
                        <w:vAlign w:val="center"/>
                      </w:tcPr>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p>
              </w:tc>
            </w:tr>
            <w:tr w:rsidR="00423E26" w:rsidRPr="00F83355">
              <w:trPr>
                <w:tblCellSpacing w:w="15" w:type="dxa"/>
                <w:jc w:val="right"/>
              </w:trPr>
              <w:tc>
                <w:tcPr>
                  <w:tcW w:w="0" w:type="auto"/>
                  <w:gridSpan w:val="3"/>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1</w:t>
                  </w:r>
                </w:p>
              </w:tc>
              <w:tc>
                <w:tcPr>
                  <w:tcW w:w="0" w:type="auto"/>
                  <w:gridSpan w:val="3"/>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2</w:t>
                  </w:r>
                </w:p>
              </w:tc>
              <w:tc>
                <w:tcPr>
                  <w:tcW w:w="0" w:type="auto"/>
                  <w:gridSpan w:val="3"/>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3</w:t>
                  </w:r>
                </w:p>
              </w:tc>
            </w:tr>
            <w:tr w:rsidR="00423E26" w:rsidRPr="00F83355">
              <w:trPr>
                <w:tblCellSpacing w:w="15" w:type="dxa"/>
                <w:jc w:val="right"/>
              </w:trPr>
              <w:tc>
                <w:tcPr>
                  <w:tcW w:w="0" w:type="auto"/>
                </w:tcPr>
                <w:p w:rsidR="00423E26" w:rsidRPr="00B74D4F" w:rsidRDefault="00423E26" w:rsidP="00B74D4F">
                  <w:pPr>
                    <w:spacing w:line="240" w:lineRule="auto"/>
                    <w:jc w:val="center"/>
                    <w:rPr>
                      <w:sz w:val="23"/>
                      <w:szCs w:val="23"/>
                      <w:lang w:eastAsia="it-IT"/>
                    </w:rPr>
                  </w:pPr>
                </w:p>
              </w:tc>
              <w:tc>
                <w:tcPr>
                  <w:tcW w:w="0" w:type="auto"/>
                </w:tcPr>
                <w:p w:rsidR="00423E26" w:rsidRPr="00B74D4F" w:rsidRDefault="00423E26" w:rsidP="00B74D4F">
                  <w:pPr>
                    <w:spacing w:line="240" w:lineRule="auto"/>
                    <w:jc w:val="center"/>
                    <w:rPr>
                      <w:sz w:val="23"/>
                      <w:szCs w:val="23"/>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1500"/>
                      <w:tblCellSpacing w:w="0" w:type="dxa"/>
                      <w:jc w:val="center"/>
                    </w:trPr>
                    <w:tc>
                      <w:tcPr>
                        <w:tcW w:w="0" w:type="auto"/>
                        <w:shd w:val="clear" w:color="auto" w:fill="404040"/>
                        <w:vAlign w:val="center"/>
                      </w:tcPr>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jc w:val="center"/>
                    <w:rPr>
                      <w:sz w:val="23"/>
                      <w:szCs w:val="23"/>
                      <w:lang w:eastAsia="it-IT"/>
                    </w:rPr>
                  </w:pPr>
                  <w:r w:rsidRPr="00B74D4F">
                    <w:rPr>
                      <w:sz w:val="23"/>
                      <w:szCs w:val="23"/>
                      <w:lang w:eastAsia="it-IT"/>
                    </w:rPr>
                    <w:t>-1.1</w:t>
                  </w:r>
                </w:p>
              </w:tc>
              <w:tc>
                <w:tcPr>
                  <w:tcW w:w="0" w:type="auto"/>
                </w:tcPr>
                <w:p w:rsidR="00423E26" w:rsidRPr="00B74D4F" w:rsidRDefault="00423E26" w:rsidP="00B74D4F">
                  <w:pPr>
                    <w:spacing w:line="240" w:lineRule="auto"/>
                    <w:jc w:val="center"/>
                    <w:rPr>
                      <w:sz w:val="23"/>
                      <w:szCs w:val="23"/>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405"/>
                      <w:tblCellSpacing w:w="0" w:type="dxa"/>
                      <w:jc w:val="center"/>
                    </w:trPr>
                    <w:tc>
                      <w:tcPr>
                        <w:tcW w:w="0" w:type="auto"/>
                        <w:shd w:val="clear" w:color="auto" w:fill="80D080"/>
                        <w:vAlign w:val="center"/>
                      </w:tcPr>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jc w:val="center"/>
                    <w:rPr>
                      <w:sz w:val="23"/>
                      <w:szCs w:val="23"/>
                      <w:lang w:eastAsia="it-IT"/>
                    </w:rPr>
                  </w:pPr>
                  <w:r w:rsidRPr="00B74D4F">
                    <w:rPr>
                      <w:sz w:val="23"/>
                      <w:szCs w:val="23"/>
                      <w:lang w:eastAsia="it-IT"/>
                    </w:rPr>
                    <w:t>-0.3</w:t>
                  </w:r>
                </w:p>
              </w:tc>
              <w:tc>
                <w:tcPr>
                  <w:tcW w:w="0" w:type="auto"/>
                </w:tcPr>
                <w:p w:rsidR="00423E26" w:rsidRPr="00B74D4F" w:rsidRDefault="00423E26" w:rsidP="00B74D4F">
                  <w:pPr>
                    <w:spacing w:line="240" w:lineRule="auto"/>
                    <w:jc w:val="center"/>
                    <w:rPr>
                      <w:sz w:val="23"/>
                      <w:szCs w:val="23"/>
                      <w:lang w:eastAsia="it-IT"/>
                    </w:rPr>
                  </w:pPr>
                </w:p>
              </w:tc>
              <w:tc>
                <w:tcPr>
                  <w:tcW w:w="0" w:type="auto"/>
                </w:tcPr>
                <w:p w:rsidR="00423E26" w:rsidRPr="00B74D4F" w:rsidRDefault="00423E26" w:rsidP="00B74D4F">
                  <w:pPr>
                    <w:spacing w:line="240" w:lineRule="auto"/>
                    <w:jc w:val="center"/>
                    <w:rPr>
                      <w:sz w:val="23"/>
                      <w:szCs w:val="23"/>
                      <w:lang w:eastAsia="it-IT"/>
                    </w:rPr>
                  </w:pPr>
                </w:p>
              </w:tc>
              <w:tc>
                <w:tcPr>
                  <w:tcW w:w="0" w:type="auto"/>
                </w:tcPr>
                <w:p w:rsidR="00423E26" w:rsidRPr="00B74D4F" w:rsidRDefault="00423E26" w:rsidP="00B74D4F">
                  <w:pPr>
                    <w:spacing w:line="240" w:lineRule="auto"/>
                    <w:jc w:val="center"/>
                    <w:rPr>
                      <w:sz w:val="23"/>
                      <w:szCs w:val="23"/>
                      <w:lang w:eastAsia="it-IT"/>
                    </w:rPr>
                  </w:pPr>
                </w:p>
              </w:tc>
              <w:tc>
                <w:tcPr>
                  <w:tcW w:w="0" w:type="auto"/>
                </w:tcPr>
                <w:p w:rsidR="00423E26" w:rsidRPr="00B74D4F" w:rsidRDefault="00423E26" w:rsidP="00B74D4F">
                  <w:pPr>
                    <w:spacing w:line="240" w:lineRule="auto"/>
                    <w:jc w:val="center"/>
                    <w:rPr>
                      <w:sz w:val="23"/>
                      <w:szCs w:val="23"/>
                      <w:lang w:eastAsia="it-IT"/>
                    </w:rPr>
                  </w:pPr>
                </w:p>
              </w:tc>
            </w:tr>
          </w:tbl>
          <w:p w:rsidR="00423E26" w:rsidRPr="00B74D4F" w:rsidRDefault="00423E26" w:rsidP="00B74D4F">
            <w:pPr>
              <w:spacing w:line="240" w:lineRule="auto"/>
              <w:rPr>
                <w:rFonts w:ascii="Times New Roman" w:hAnsi="Times New Roman" w:cs="Times New Roman"/>
                <w:sz w:val="24"/>
                <w:szCs w:val="24"/>
                <w:lang w:eastAsia="it-IT"/>
              </w:rPr>
            </w:pPr>
          </w:p>
        </w:tc>
        <w:tc>
          <w:tcPr>
            <w:tcW w:w="150" w:type="dxa"/>
            <w:vAlign w:val="center"/>
          </w:tcPr>
          <w:p w:rsidR="00423E26" w:rsidRPr="00B74D4F" w:rsidRDefault="00423E26" w:rsidP="00B74D4F">
            <w:pPr>
              <w:spacing w:line="240" w:lineRule="auto"/>
              <w:rPr>
                <w:sz w:val="23"/>
                <w:szCs w:val="23"/>
                <w:lang w:eastAsia="it-IT"/>
              </w:rPr>
            </w:pPr>
            <w:r w:rsidRPr="00B74D4F">
              <w:rPr>
                <w:sz w:val="23"/>
                <w:szCs w:val="23"/>
                <w:lang w:eastAsia="it-IT"/>
              </w:rPr>
              <w:t> </w:t>
            </w:r>
          </w:p>
        </w:tc>
        <w:tc>
          <w:tcPr>
            <w:tcW w:w="0" w:type="auto"/>
          </w:tcPr>
          <w:p w:rsidR="00423E26" w:rsidRPr="00B74D4F" w:rsidRDefault="00423E26" w:rsidP="00B74D4F">
            <w:pPr>
              <w:spacing w:before="100" w:beforeAutospacing="1" w:after="100" w:afterAutospacing="1" w:line="240" w:lineRule="auto"/>
              <w:rPr>
                <w:sz w:val="23"/>
                <w:szCs w:val="23"/>
                <w:lang w:eastAsia="it-IT"/>
              </w:rPr>
            </w:pPr>
            <w:r w:rsidRPr="00B74D4F">
              <w:rPr>
                <w:sz w:val="23"/>
                <w:szCs w:val="23"/>
                <w:lang w:eastAsia="it-IT"/>
              </w:rPr>
              <w:t xml:space="preserve">  </w:t>
            </w:r>
          </w:p>
          <w:tbl>
            <w:tblPr>
              <w:tblW w:w="0" w:type="auto"/>
              <w:tblCellSpacing w:w="0" w:type="dxa"/>
              <w:tblCellMar>
                <w:top w:w="15" w:type="dxa"/>
                <w:left w:w="15" w:type="dxa"/>
                <w:bottom w:w="15" w:type="dxa"/>
                <w:right w:w="15" w:type="dxa"/>
              </w:tblCellMar>
              <w:tblLook w:val="00A0"/>
            </w:tblPr>
            <w:tblGrid>
              <w:gridCol w:w="530"/>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00"/>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82"/>
                          <w:gridCol w:w="218"/>
                        </w:tblGrid>
                        <w:tr w:rsidR="00423E26" w:rsidRPr="00F83355">
                          <w:trPr>
                            <w:tblCellSpacing w:w="30" w:type="dxa"/>
                          </w:trPr>
                          <w:tc>
                            <w:tcPr>
                              <w:tcW w:w="0" w:type="auto"/>
                              <w:shd w:val="clear" w:color="auto" w:fill="C0D0C0"/>
                              <w:noWrap/>
                              <w:vAlign w:val="center"/>
                            </w:tcPr>
                            <w:p w:rsidR="00423E26" w:rsidRPr="00B74D4F" w:rsidRDefault="00423E26" w:rsidP="00B74D4F">
                              <w:pPr>
                                <w:spacing w:line="240" w:lineRule="auto"/>
                                <w:rPr>
                                  <w:sz w:val="23"/>
                                  <w:szCs w:val="23"/>
                                  <w:lang w:eastAsia="it-IT"/>
                                </w:rPr>
                              </w:pPr>
                              <w:r w:rsidRPr="00B74D4F">
                                <w:rPr>
                                  <w:sz w:val="23"/>
                                  <w:szCs w:val="23"/>
                                  <w:lang w:eastAsia="it-IT"/>
                                </w:rPr>
                                <w:t>   </w:t>
                              </w:r>
                            </w:p>
                          </w:tc>
                          <w:tc>
                            <w:tcPr>
                              <w:tcW w:w="0" w:type="auto"/>
                              <w:noWrap/>
                              <w:vAlign w:val="center"/>
                            </w:tcPr>
                            <w:p w:rsidR="00423E26" w:rsidRPr="00B74D4F" w:rsidRDefault="00423E26" w:rsidP="00B74D4F">
                              <w:pPr>
                                <w:spacing w:line="240" w:lineRule="auto"/>
                                <w:rPr>
                                  <w:sz w:val="23"/>
                                  <w:szCs w:val="23"/>
                                  <w:lang w:eastAsia="it-IT"/>
                                </w:rPr>
                              </w:pPr>
                              <w:r w:rsidRPr="00B74D4F">
                                <w:rPr>
                                  <w:sz w:val="23"/>
                                  <w:szCs w:val="23"/>
                                  <w:lang w:eastAsia="it-IT"/>
                                </w:rPr>
                                <w:t>1</w:t>
                              </w:r>
                            </w:p>
                          </w:tc>
                        </w:tr>
                        <w:tr w:rsidR="00423E26" w:rsidRPr="00F83355">
                          <w:trPr>
                            <w:tblCellSpacing w:w="30" w:type="dxa"/>
                          </w:trPr>
                          <w:tc>
                            <w:tcPr>
                              <w:tcW w:w="0" w:type="auto"/>
                              <w:shd w:val="clear" w:color="auto" w:fill="80D080"/>
                              <w:noWrap/>
                              <w:vAlign w:val="center"/>
                            </w:tcPr>
                            <w:p w:rsidR="00423E26" w:rsidRPr="00B74D4F" w:rsidRDefault="00423E26" w:rsidP="00B74D4F">
                              <w:pPr>
                                <w:spacing w:line="240" w:lineRule="auto"/>
                                <w:rPr>
                                  <w:sz w:val="23"/>
                                  <w:szCs w:val="23"/>
                                  <w:lang w:eastAsia="it-IT"/>
                                </w:rPr>
                              </w:pPr>
                              <w:r w:rsidRPr="00B74D4F">
                                <w:rPr>
                                  <w:sz w:val="23"/>
                                  <w:szCs w:val="23"/>
                                  <w:lang w:eastAsia="it-IT"/>
                                </w:rPr>
                                <w:t>   </w:t>
                              </w:r>
                            </w:p>
                          </w:tc>
                          <w:tc>
                            <w:tcPr>
                              <w:tcW w:w="0" w:type="auto"/>
                              <w:noWrap/>
                              <w:vAlign w:val="center"/>
                            </w:tcPr>
                            <w:p w:rsidR="00423E26" w:rsidRPr="00B74D4F" w:rsidRDefault="00423E26" w:rsidP="00B74D4F">
                              <w:pPr>
                                <w:spacing w:line="240" w:lineRule="auto"/>
                                <w:rPr>
                                  <w:sz w:val="23"/>
                                  <w:szCs w:val="23"/>
                                  <w:lang w:eastAsia="it-IT"/>
                                </w:rPr>
                              </w:pPr>
                              <w:r w:rsidRPr="00B74D4F">
                                <w:rPr>
                                  <w:sz w:val="23"/>
                                  <w:szCs w:val="23"/>
                                  <w:lang w:eastAsia="it-IT"/>
                                </w:rPr>
                                <w:t>2</w:t>
                              </w:r>
                            </w:p>
                          </w:tc>
                        </w:tr>
                        <w:tr w:rsidR="00423E26" w:rsidRPr="00F83355">
                          <w:trPr>
                            <w:tblCellSpacing w:w="30" w:type="dxa"/>
                          </w:trPr>
                          <w:tc>
                            <w:tcPr>
                              <w:tcW w:w="0" w:type="auto"/>
                              <w:shd w:val="clear" w:color="auto" w:fill="404040"/>
                              <w:noWrap/>
                              <w:vAlign w:val="center"/>
                            </w:tcPr>
                            <w:p w:rsidR="00423E26" w:rsidRPr="00B74D4F" w:rsidRDefault="00423E26" w:rsidP="00B74D4F">
                              <w:pPr>
                                <w:spacing w:line="240" w:lineRule="auto"/>
                                <w:rPr>
                                  <w:sz w:val="23"/>
                                  <w:szCs w:val="23"/>
                                  <w:lang w:eastAsia="it-IT"/>
                                </w:rPr>
                              </w:pPr>
                              <w:r w:rsidRPr="00B74D4F">
                                <w:rPr>
                                  <w:sz w:val="23"/>
                                  <w:szCs w:val="23"/>
                                  <w:lang w:eastAsia="it-IT"/>
                                </w:rPr>
                                <w:t>   </w:t>
                              </w:r>
                            </w:p>
                          </w:tc>
                          <w:tc>
                            <w:tcPr>
                              <w:tcW w:w="0" w:type="auto"/>
                              <w:noWrap/>
                              <w:vAlign w:val="center"/>
                            </w:tcPr>
                            <w:p w:rsidR="00423E26" w:rsidRPr="00B74D4F" w:rsidRDefault="00423E26" w:rsidP="00B74D4F">
                              <w:pPr>
                                <w:spacing w:line="240" w:lineRule="auto"/>
                                <w:rPr>
                                  <w:sz w:val="23"/>
                                  <w:szCs w:val="23"/>
                                  <w:lang w:eastAsia="it-IT"/>
                                </w:rPr>
                              </w:pPr>
                              <w:r w:rsidRPr="00B74D4F">
                                <w:rPr>
                                  <w:sz w:val="23"/>
                                  <w:szCs w:val="23"/>
                                  <w:lang w:eastAsia="it-IT"/>
                                </w:rPr>
                                <w:t>3</w:t>
                              </w:r>
                            </w:p>
                          </w:tc>
                        </w:tr>
                      </w:tbl>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rPr>
                <w:rFonts w:ascii="Times New Roman" w:hAnsi="Times New Roman" w:cs="Times New Roman"/>
                <w:sz w:val="24"/>
                <w:szCs w:val="24"/>
                <w:lang w:eastAsia="it-IT"/>
              </w:rPr>
            </w:pPr>
          </w:p>
        </w:tc>
      </w:tr>
    </w:tbl>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Pr="00683D44" w:rsidRDefault="00423E26" w:rsidP="00B74D4F">
      <w:pPr>
        <w:pStyle w:val="NoSpacing"/>
        <w:spacing w:line="276" w:lineRule="auto"/>
        <w:jc w:val="both"/>
        <w:rPr>
          <w:sz w:val="28"/>
          <w:szCs w:val="24"/>
        </w:rPr>
      </w:pPr>
      <w:r w:rsidRPr="00683D44">
        <w:rPr>
          <w:color w:val="000000"/>
          <w:sz w:val="24"/>
        </w:rPr>
        <w:t>NON vi è quindi relazione tra le due variabili (a livello di fiducia 0,05)</w:t>
      </w:r>
    </w:p>
    <w:p w:rsidR="00423E26" w:rsidRDefault="00423E26" w:rsidP="008A28A8">
      <w:pPr>
        <w:pStyle w:val="NoSpacing"/>
        <w:spacing w:line="276" w:lineRule="auto"/>
        <w:jc w:val="right"/>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B74D4F">
      <w:pPr>
        <w:pStyle w:val="NoSpacing"/>
        <w:spacing w:line="276" w:lineRule="auto"/>
        <w:jc w:val="both"/>
        <w:rPr>
          <w:sz w:val="24"/>
          <w:szCs w:val="24"/>
        </w:rPr>
      </w:pPr>
      <w:r w:rsidRPr="0070566F">
        <w:rPr>
          <w:sz w:val="24"/>
          <w:szCs w:val="24"/>
        </w:rPr>
        <w:t xml:space="preserve">Esiste una relazione significativa tra </w:t>
      </w:r>
      <w:r>
        <w:rPr>
          <w:sz w:val="24"/>
          <w:szCs w:val="24"/>
        </w:rPr>
        <w:t>l’interpretare, durante il gioco libero, un personaggio dei cartoni animati e la scelta della “Maschera di Carnevale”</w:t>
      </w:r>
    </w:p>
    <w:p w:rsidR="00423E26" w:rsidRDefault="00423E26" w:rsidP="006D2EE0">
      <w:pPr>
        <w:pStyle w:val="NoSpacing"/>
        <w:spacing w:line="276" w:lineRule="auto"/>
        <w:jc w:val="both"/>
        <w:rPr>
          <w:sz w:val="24"/>
          <w:szCs w:val="24"/>
        </w:rPr>
      </w:pPr>
    </w:p>
    <w:tbl>
      <w:tblPr>
        <w:tblW w:w="0" w:type="auto"/>
        <w:tblCellSpacing w:w="15" w:type="dxa"/>
        <w:tblCellMar>
          <w:top w:w="15" w:type="dxa"/>
          <w:left w:w="15" w:type="dxa"/>
          <w:bottom w:w="15" w:type="dxa"/>
          <w:right w:w="15" w:type="dxa"/>
        </w:tblCellMar>
        <w:tblLook w:val="00A0"/>
      </w:tblPr>
      <w:tblGrid>
        <w:gridCol w:w="4413"/>
        <w:gridCol w:w="4530"/>
        <w:gridCol w:w="180"/>
        <w:gridCol w:w="605"/>
      </w:tblGrid>
      <w:tr w:rsidR="00423E26" w:rsidRPr="00F83355" w:rsidTr="00B74D4F">
        <w:trPr>
          <w:tblCellSpacing w:w="15" w:type="dxa"/>
        </w:trPr>
        <w:tc>
          <w:tcPr>
            <w:tcW w:w="0" w:type="auto"/>
          </w:tcPr>
          <w:p w:rsidR="00423E26" w:rsidRPr="00B74D4F" w:rsidRDefault="00423E26" w:rsidP="00B74D4F">
            <w:pPr>
              <w:spacing w:before="100" w:beforeAutospacing="1" w:after="100" w:afterAutospacing="1" w:line="240" w:lineRule="auto"/>
              <w:rPr>
                <w:sz w:val="23"/>
                <w:szCs w:val="23"/>
                <w:lang w:eastAsia="it-IT"/>
              </w:rPr>
            </w:pPr>
            <w:r w:rsidRPr="00B74D4F">
              <w:rPr>
                <w:b/>
                <w:bCs/>
                <w:sz w:val="23"/>
                <w:szCs w:val="23"/>
                <w:lang w:eastAsia="it-IT"/>
              </w:rPr>
              <w:t>Tabella a doppia entrata:</w:t>
            </w:r>
            <w:r w:rsidRPr="00B74D4F">
              <w:rPr>
                <w:b/>
                <w:bCs/>
                <w:sz w:val="23"/>
                <w:szCs w:val="23"/>
                <w:lang w:eastAsia="it-IT"/>
              </w:rPr>
              <w:br/>
              <w:t>V22b x V24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17"/>
              <w:gridCol w:w="538"/>
              <w:gridCol w:w="487"/>
              <w:gridCol w:w="984"/>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V24-&gt;</w:t>
                  </w:r>
                  <w:r w:rsidRPr="00B74D4F">
                    <w:rPr>
                      <w:sz w:val="23"/>
                      <w:szCs w:val="23"/>
                      <w:lang w:eastAsia="it-IT"/>
                    </w:rPr>
                    <w:br/>
                    <w:t>V22b</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0"/>
                      <w:szCs w:val="20"/>
                      <w:lang w:eastAsia="it-IT"/>
                    </w:rPr>
                  </w:pPr>
                  <w:r w:rsidRPr="00B74D4F">
                    <w:rPr>
                      <w:sz w:val="20"/>
                      <w:szCs w:val="20"/>
                      <w:lang w:eastAsia="it-IT"/>
                    </w:rPr>
                    <w:t xml:space="preserve">Marginale </w:t>
                  </w:r>
                  <w:r w:rsidRPr="00B74D4F">
                    <w:rPr>
                      <w:sz w:val="20"/>
                      <w:szCs w:val="20"/>
                      <w:lang w:eastAsia="it-IT"/>
                    </w:rPr>
                    <w:br/>
                    <w:t>di riga</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7</w:t>
                  </w:r>
                  <w:r w:rsidRPr="00B74D4F">
                    <w:rPr>
                      <w:sz w:val="23"/>
                      <w:szCs w:val="23"/>
                      <w:lang w:eastAsia="it-IT"/>
                    </w:rPr>
                    <w:br/>
                  </w:r>
                  <w:r w:rsidRPr="00B74D4F">
                    <w:rPr>
                      <w:i/>
                      <w:iCs/>
                      <w:sz w:val="23"/>
                      <w:szCs w:val="23"/>
                      <w:lang w:eastAsia="it-IT"/>
                    </w:rPr>
                    <w:t>7</w:t>
                  </w:r>
                  <w:r w:rsidRPr="00B74D4F">
                    <w:rPr>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3</w:t>
                  </w:r>
                  <w:r w:rsidRPr="00B74D4F">
                    <w:rPr>
                      <w:sz w:val="23"/>
                      <w:szCs w:val="23"/>
                      <w:lang w:eastAsia="it-IT"/>
                    </w:rPr>
                    <w:br/>
                  </w:r>
                  <w:r w:rsidRPr="00B74D4F">
                    <w:rPr>
                      <w:i/>
                      <w:iCs/>
                      <w:sz w:val="23"/>
                      <w:szCs w:val="23"/>
                      <w:lang w:eastAsia="it-IT"/>
                    </w:rPr>
                    <w:t>3</w:t>
                  </w:r>
                  <w:r w:rsidRPr="00B74D4F">
                    <w:rPr>
                      <w:sz w:val="23"/>
                      <w:szCs w:val="23"/>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10</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18</w:t>
                  </w:r>
                  <w:r w:rsidRPr="00B74D4F">
                    <w:rPr>
                      <w:sz w:val="23"/>
                      <w:szCs w:val="23"/>
                      <w:lang w:eastAsia="it-IT"/>
                    </w:rPr>
                    <w:br/>
                  </w:r>
                  <w:r w:rsidRPr="00B74D4F">
                    <w:rPr>
                      <w:i/>
                      <w:iCs/>
                      <w:sz w:val="23"/>
                      <w:szCs w:val="23"/>
                      <w:lang w:eastAsia="it-IT"/>
                    </w:rPr>
                    <w:t>17.6</w:t>
                  </w:r>
                  <w:r w:rsidRPr="00B74D4F">
                    <w:rPr>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7</w:t>
                  </w:r>
                  <w:r w:rsidRPr="00B74D4F">
                    <w:rPr>
                      <w:sz w:val="23"/>
                      <w:szCs w:val="23"/>
                      <w:lang w:eastAsia="it-IT"/>
                    </w:rPr>
                    <w:br/>
                  </w:r>
                  <w:r w:rsidRPr="00B74D4F">
                    <w:rPr>
                      <w:i/>
                      <w:iCs/>
                      <w:sz w:val="23"/>
                      <w:szCs w:val="23"/>
                      <w:lang w:eastAsia="it-IT"/>
                    </w:rPr>
                    <w:t>7.4</w:t>
                  </w:r>
                  <w:r w:rsidRPr="00B74D4F">
                    <w:rPr>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25</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6</w:t>
                  </w:r>
                  <w:r w:rsidRPr="00B74D4F">
                    <w:rPr>
                      <w:sz w:val="23"/>
                      <w:szCs w:val="23"/>
                      <w:lang w:eastAsia="it-IT"/>
                    </w:rPr>
                    <w:br/>
                  </w:r>
                  <w:r w:rsidRPr="00B74D4F">
                    <w:rPr>
                      <w:i/>
                      <w:iCs/>
                      <w:sz w:val="23"/>
                      <w:szCs w:val="23"/>
                      <w:lang w:eastAsia="it-IT"/>
                    </w:rPr>
                    <w:t>6.3</w:t>
                  </w:r>
                  <w:r w:rsidRPr="00B74D4F">
                    <w:rPr>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3</w:t>
                  </w:r>
                  <w:r w:rsidRPr="00B74D4F">
                    <w:rPr>
                      <w:sz w:val="23"/>
                      <w:szCs w:val="23"/>
                      <w:lang w:eastAsia="it-IT"/>
                    </w:rPr>
                    <w:br/>
                  </w:r>
                  <w:r w:rsidRPr="00B74D4F">
                    <w:rPr>
                      <w:i/>
                      <w:iCs/>
                      <w:sz w:val="23"/>
                      <w:szCs w:val="23"/>
                      <w:lang w:eastAsia="it-IT"/>
                    </w:rPr>
                    <w:t>2.7</w:t>
                  </w:r>
                  <w:r w:rsidRPr="00B74D4F">
                    <w:rPr>
                      <w:sz w:val="23"/>
                      <w:szCs w:val="23"/>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9</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0"/>
                      <w:szCs w:val="20"/>
                      <w:lang w:eastAsia="it-IT"/>
                    </w:rPr>
                  </w:pPr>
                  <w:r w:rsidRPr="00B74D4F">
                    <w:rPr>
                      <w:sz w:val="20"/>
                      <w:szCs w:val="20"/>
                      <w:lang w:eastAsia="it-IT"/>
                    </w:rPr>
                    <w:t xml:space="preserve">Marginale </w:t>
                  </w:r>
                  <w:r w:rsidRPr="00B74D4F">
                    <w:rPr>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31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B74D4F" w:rsidRDefault="00423E26" w:rsidP="00B74D4F">
                  <w:pPr>
                    <w:spacing w:line="240" w:lineRule="auto"/>
                    <w:rPr>
                      <w:sz w:val="23"/>
                      <w:szCs w:val="23"/>
                      <w:lang w:eastAsia="it-IT"/>
                    </w:rPr>
                  </w:pPr>
                  <w:r w:rsidRPr="00B74D4F">
                    <w:rPr>
                      <w:sz w:val="23"/>
                      <w:szCs w:val="23"/>
                      <w:lang w:eastAsia="it-IT"/>
                    </w:rPr>
                    <w:t>44</w:t>
                  </w:r>
                </w:p>
              </w:tc>
            </w:tr>
          </w:tbl>
          <w:p w:rsidR="00423E26" w:rsidRPr="00B74D4F" w:rsidRDefault="00423E26" w:rsidP="00B74D4F">
            <w:pPr>
              <w:spacing w:before="100" w:beforeAutospacing="1" w:after="100" w:afterAutospacing="1" w:line="240" w:lineRule="auto"/>
              <w:rPr>
                <w:sz w:val="23"/>
                <w:szCs w:val="23"/>
                <w:lang w:eastAsia="it-IT"/>
              </w:rPr>
            </w:pPr>
            <w:r w:rsidRPr="00B74D4F">
              <w:rPr>
                <w:sz w:val="23"/>
                <w:szCs w:val="23"/>
                <w:lang w:eastAsia="it-IT"/>
              </w:rPr>
              <w:t>X quadro = 0.09. Significatività = 0.955</w:t>
            </w:r>
            <w:r w:rsidRPr="00B74D4F">
              <w:rPr>
                <w:sz w:val="23"/>
                <w:szCs w:val="23"/>
                <w:lang w:eastAsia="it-IT"/>
              </w:rPr>
              <w:br/>
              <w:t>V di Cramer = 0.05</w:t>
            </w:r>
          </w:p>
          <w:p w:rsidR="00423E26" w:rsidRPr="00B74D4F" w:rsidRDefault="00423E26" w:rsidP="00B74D4F">
            <w:pPr>
              <w:spacing w:before="100" w:beforeAutospacing="1" w:after="100" w:afterAutospacing="1" w:line="240" w:lineRule="auto"/>
              <w:rPr>
                <w:sz w:val="23"/>
                <w:szCs w:val="23"/>
                <w:lang w:eastAsia="it-IT"/>
              </w:rPr>
            </w:pPr>
            <w:r w:rsidRPr="00B74D4F">
              <w:rPr>
                <w:sz w:val="23"/>
                <w:szCs w:val="23"/>
                <w:lang w:eastAsia="it-IT"/>
              </w:rPr>
              <w:t xml:space="preserve">Nelle celle della tabella sono indicati: </w:t>
            </w:r>
          </w:p>
          <w:p w:rsidR="00423E26" w:rsidRPr="00B74D4F" w:rsidRDefault="00423E26" w:rsidP="00B74D4F">
            <w:pPr>
              <w:numPr>
                <w:ilvl w:val="0"/>
                <w:numId w:val="20"/>
              </w:numPr>
              <w:spacing w:before="100" w:beforeAutospacing="1" w:after="100" w:afterAutospacing="1" w:line="240" w:lineRule="auto"/>
              <w:rPr>
                <w:sz w:val="23"/>
                <w:szCs w:val="23"/>
                <w:lang w:eastAsia="it-IT"/>
              </w:rPr>
            </w:pPr>
            <w:r w:rsidRPr="00B74D4F">
              <w:rPr>
                <w:sz w:val="23"/>
                <w:szCs w:val="23"/>
                <w:lang w:eastAsia="it-IT"/>
              </w:rPr>
              <w:t xml:space="preserve">la frequenza osservata O </w:t>
            </w:r>
          </w:p>
          <w:p w:rsidR="00423E26" w:rsidRPr="00B74D4F" w:rsidRDefault="00423E26" w:rsidP="00B74D4F">
            <w:pPr>
              <w:numPr>
                <w:ilvl w:val="0"/>
                <w:numId w:val="20"/>
              </w:numPr>
              <w:spacing w:before="100" w:beforeAutospacing="1" w:after="100" w:afterAutospacing="1" w:line="240" w:lineRule="auto"/>
              <w:rPr>
                <w:sz w:val="23"/>
                <w:szCs w:val="23"/>
                <w:lang w:eastAsia="it-IT"/>
              </w:rPr>
            </w:pPr>
            <w:r w:rsidRPr="00B74D4F">
              <w:rPr>
                <w:sz w:val="23"/>
                <w:szCs w:val="23"/>
                <w:lang w:eastAsia="it-IT"/>
              </w:rPr>
              <w:t xml:space="preserve">la frequenza attesa A </w:t>
            </w:r>
          </w:p>
          <w:p w:rsidR="00423E26" w:rsidRPr="00B74D4F" w:rsidRDefault="00423E26" w:rsidP="00B74D4F">
            <w:pPr>
              <w:numPr>
                <w:ilvl w:val="0"/>
                <w:numId w:val="20"/>
              </w:numPr>
              <w:spacing w:before="100" w:beforeAutospacing="1" w:after="100" w:afterAutospacing="1" w:line="240" w:lineRule="auto"/>
              <w:rPr>
                <w:sz w:val="23"/>
                <w:szCs w:val="23"/>
                <w:lang w:eastAsia="it-IT"/>
              </w:rPr>
            </w:pPr>
            <w:r w:rsidRPr="00B74D4F">
              <w:rPr>
                <w:sz w:val="23"/>
                <w:szCs w:val="23"/>
                <w:lang w:eastAsia="it-IT"/>
              </w:rPr>
              <w:t>il residuo standardizzato di cella, ossia lo scarto tra frequenza osservata e attesa rapportato alla radice quadrata della frequenza attesa (O-A)/radq(A)</w:t>
            </w:r>
          </w:p>
        </w:tc>
        <w:tc>
          <w:tcPr>
            <w:tcW w:w="4500" w:type="dxa"/>
          </w:tcPr>
          <w:p w:rsidR="00423E26" w:rsidRPr="00B74D4F" w:rsidRDefault="00423E26" w:rsidP="00B74D4F">
            <w:pPr>
              <w:spacing w:before="100" w:beforeAutospacing="1" w:after="100" w:afterAutospacing="1" w:line="240" w:lineRule="auto"/>
              <w:jc w:val="right"/>
              <w:rPr>
                <w:sz w:val="23"/>
                <w:szCs w:val="23"/>
                <w:lang w:eastAsia="it-IT"/>
              </w:rPr>
            </w:pPr>
            <w:r w:rsidRPr="00B74D4F">
              <w:rPr>
                <w:sz w:val="23"/>
                <w:szCs w:val="23"/>
                <w:lang w:eastAsia="it-IT"/>
              </w:rPr>
              <w:t xml:space="preserve">  </w:t>
            </w:r>
          </w:p>
          <w:tbl>
            <w:tblPr>
              <w:tblW w:w="0" w:type="auto"/>
              <w:jc w:val="right"/>
              <w:tblCellSpacing w:w="15" w:type="dxa"/>
              <w:tblCellMar>
                <w:left w:w="0" w:type="dxa"/>
                <w:right w:w="0" w:type="dxa"/>
              </w:tblCellMar>
              <w:tblLook w:val="00A0"/>
            </w:tblPr>
            <w:tblGrid>
              <w:gridCol w:w="506"/>
              <w:gridCol w:w="405"/>
              <w:gridCol w:w="491"/>
              <w:gridCol w:w="491"/>
              <w:gridCol w:w="491"/>
              <w:gridCol w:w="420"/>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16%</w:t>
                        </w:r>
                      </w:p>
                    </w:tc>
                  </w:tr>
                  <w:tr w:rsidR="00423E26" w:rsidRPr="00F83355">
                    <w:trPr>
                      <w:trHeight w:val="585"/>
                      <w:tblCellSpacing w:w="0" w:type="dxa"/>
                      <w:jc w:val="center"/>
                    </w:trPr>
                    <w:tc>
                      <w:tcPr>
                        <w:tcW w:w="0" w:type="auto"/>
                        <w:shd w:val="clear" w:color="auto" w:fill="C0D0C0"/>
                        <w:vAlign w:val="bottom"/>
                      </w:tcPr>
                      <w:p w:rsidR="00423E26" w:rsidRPr="00B74D4F" w:rsidRDefault="00423E26" w:rsidP="00B74D4F">
                        <w:pPr>
                          <w:spacing w:line="240" w:lineRule="auto"/>
                          <w:jc w:val="center"/>
                          <w:rPr>
                            <w:sz w:val="23"/>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7%</w:t>
                        </w:r>
                      </w:p>
                    </w:tc>
                  </w:tr>
                  <w:tr w:rsidR="00423E26" w:rsidRPr="00F83355">
                    <w:trPr>
                      <w:trHeight w:val="255"/>
                      <w:tblCellSpacing w:w="0" w:type="dxa"/>
                      <w:jc w:val="center"/>
                    </w:trPr>
                    <w:tc>
                      <w:tcPr>
                        <w:tcW w:w="0" w:type="auto"/>
                        <w:shd w:val="clear" w:color="auto" w:fill="80D080"/>
                        <w:vAlign w:val="bottom"/>
                      </w:tcPr>
                      <w:p w:rsidR="00423E26" w:rsidRPr="00B74D4F" w:rsidRDefault="00423E26" w:rsidP="00B74D4F">
                        <w:pPr>
                          <w:spacing w:line="240" w:lineRule="auto"/>
                          <w:jc w:val="center"/>
                          <w:rPr>
                            <w:sz w:val="23"/>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41%</w:t>
                        </w:r>
                      </w:p>
                    </w:tc>
                  </w:tr>
                  <w:tr w:rsidR="00423E26" w:rsidRPr="00F83355">
                    <w:trPr>
                      <w:trHeight w:val="1500"/>
                      <w:tblCellSpacing w:w="0" w:type="dxa"/>
                      <w:jc w:val="center"/>
                    </w:trPr>
                    <w:tc>
                      <w:tcPr>
                        <w:tcW w:w="0" w:type="auto"/>
                        <w:shd w:val="clear" w:color="auto" w:fill="C0D0C0"/>
                        <w:vAlign w:val="bottom"/>
                      </w:tcPr>
                      <w:p w:rsidR="00423E26" w:rsidRPr="00B74D4F" w:rsidRDefault="00423E26" w:rsidP="00B74D4F">
                        <w:pPr>
                          <w:spacing w:line="240" w:lineRule="auto"/>
                          <w:jc w:val="center"/>
                          <w:rPr>
                            <w:sz w:val="23"/>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16%</w:t>
                        </w:r>
                      </w:p>
                    </w:tc>
                  </w:tr>
                  <w:tr w:rsidR="00423E26" w:rsidRPr="00F83355">
                    <w:trPr>
                      <w:trHeight w:val="585"/>
                      <w:tblCellSpacing w:w="0" w:type="dxa"/>
                      <w:jc w:val="center"/>
                    </w:trPr>
                    <w:tc>
                      <w:tcPr>
                        <w:tcW w:w="0" w:type="auto"/>
                        <w:shd w:val="clear" w:color="auto" w:fill="80D080"/>
                        <w:vAlign w:val="bottom"/>
                      </w:tcPr>
                      <w:p w:rsidR="00423E26" w:rsidRPr="00B74D4F" w:rsidRDefault="00423E26" w:rsidP="00B74D4F">
                        <w:pPr>
                          <w:spacing w:line="240" w:lineRule="auto"/>
                          <w:jc w:val="center"/>
                          <w:rPr>
                            <w:sz w:val="23"/>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14%</w:t>
                        </w:r>
                      </w:p>
                    </w:tc>
                  </w:tr>
                  <w:tr w:rsidR="00423E26" w:rsidRPr="00F83355">
                    <w:trPr>
                      <w:trHeight w:val="510"/>
                      <w:tblCellSpacing w:w="0" w:type="dxa"/>
                      <w:jc w:val="center"/>
                    </w:trPr>
                    <w:tc>
                      <w:tcPr>
                        <w:tcW w:w="0" w:type="auto"/>
                        <w:shd w:val="clear" w:color="auto" w:fill="C0D0C0"/>
                        <w:vAlign w:val="bottom"/>
                      </w:tcPr>
                      <w:p w:rsidR="00423E26" w:rsidRPr="00B74D4F" w:rsidRDefault="00423E26" w:rsidP="00B74D4F">
                        <w:pPr>
                          <w:spacing w:line="240" w:lineRule="auto"/>
                          <w:jc w:val="center"/>
                          <w:rPr>
                            <w:sz w:val="23"/>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trPr>
                      <w:tblCellSpacing w:w="0" w:type="dxa"/>
                      <w:jc w:val="center"/>
                    </w:trPr>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7%</w:t>
                        </w:r>
                      </w:p>
                    </w:tc>
                  </w:tr>
                  <w:tr w:rsidR="00423E26" w:rsidRPr="00F83355">
                    <w:trPr>
                      <w:trHeight w:val="255"/>
                      <w:tblCellSpacing w:w="0" w:type="dxa"/>
                      <w:jc w:val="center"/>
                    </w:trPr>
                    <w:tc>
                      <w:tcPr>
                        <w:tcW w:w="0" w:type="auto"/>
                        <w:shd w:val="clear" w:color="auto" w:fill="80D080"/>
                        <w:vAlign w:val="bottom"/>
                      </w:tcPr>
                      <w:p w:rsidR="00423E26" w:rsidRPr="00B74D4F" w:rsidRDefault="00423E26" w:rsidP="00B74D4F">
                        <w:pPr>
                          <w:spacing w:line="240" w:lineRule="auto"/>
                          <w:jc w:val="center"/>
                          <w:rPr>
                            <w:sz w:val="23"/>
                            <w:szCs w:val="23"/>
                            <w:lang w:eastAsia="it-IT"/>
                          </w:rPr>
                        </w:pPr>
                      </w:p>
                    </w:tc>
                  </w:tr>
                </w:tbl>
                <w:p w:rsidR="00423E26" w:rsidRPr="00B74D4F" w:rsidRDefault="00423E26" w:rsidP="00B74D4F">
                  <w:pPr>
                    <w:spacing w:line="240" w:lineRule="auto"/>
                    <w:jc w:val="center"/>
                    <w:rPr>
                      <w:sz w:val="23"/>
                      <w:szCs w:val="23"/>
                      <w:lang w:eastAsia="it-IT"/>
                    </w:rPr>
                  </w:pPr>
                </w:p>
              </w:tc>
            </w:tr>
            <w:tr w:rsidR="00423E26" w:rsidRPr="00F83355">
              <w:trPr>
                <w:tblCellSpacing w:w="15" w:type="dxa"/>
                <w:jc w:val="right"/>
              </w:trPr>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7</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3</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18</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7</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6</w:t>
                  </w:r>
                </w:p>
              </w:tc>
              <w:tc>
                <w:tcPr>
                  <w:tcW w:w="0" w:type="auto"/>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3</w:t>
                  </w:r>
                </w:p>
              </w:tc>
            </w:tr>
            <w:tr w:rsidR="00423E26" w:rsidRPr="00F83355">
              <w:trPr>
                <w:tblCellSpacing w:w="15" w:type="dxa"/>
                <w:jc w:val="right"/>
              </w:trPr>
              <w:tc>
                <w:tcPr>
                  <w:tcW w:w="0" w:type="auto"/>
                  <w:gridSpan w:val="2"/>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0</w:t>
                  </w:r>
                </w:p>
              </w:tc>
              <w:tc>
                <w:tcPr>
                  <w:tcW w:w="0" w:type="auto"/>
                  <w:gridSpan w:val="2"/>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1</w:t>
                  </w:r>
                </w:p>
              </w:tc>
              <w:tc>
                <w:tcPr>
                  <w:tcW w:w="0" w:type="auto"/>
                  <w:gridSpan w:val="2"/>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2</w:t>
                  </w:r>
                </w:p>
              </w:tc>
            </w:tr>
            <w:tr w:rsidR="00423E26" w:rsidRPr="00F83355">
              <w:trPr>
                <w:trHeight w:val="450"/>
                <w:tblCellSpacing w:w="15" w:type="dxa"/>
                <w:jc w:val="right"/>
              </w:trPr>
              <w:tc>
                <w:tcPr>
                  <w:tcW w:w="0" w:type="auto"/>
                  <w:vAlign w:val="center"/>
                </w:tcPr>
                <w:p w:rsidR="00423E26" w:rsidRPr="00B74D4F" w:rsidRDefault="00423E26" w:rsidP="00B74D4F">
                  <w:pPr>
                    <w:spacing w:line="240" w:lineRule="auto"/>
                    <w:rPr>
                      <w:sz w:val="23"/>
                      <w:szCs w:val="23"/>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c>
                <w:tcPr>
                  <w:tcW w:w="0" w:type="auto"/>
                  <w:vAlign w:val="center"/>
                </w:tcPr>
                <w:p w:rsidR="00423E26" w:rsidRPr="00B74D4F" w:rsidRDefault="00423E26" w:rsidP="00B74D4F">
                  <w:pPr>
                    <w:spacing w:line="240" w:lineRule="auto"/>
                    <w:rPr>
                      <w:rFonts w:ascii="Times New Roman" w:hAnsi="Times New Roman" w:cs="Times New Roman"/>
                      <w:sz w:val="20"/>
                      <w:szCs w:val="20"/>
                      <w:lang w:eastAsia="it-IT"/>
                    </w:rPr>
                  </w:pPr>
                </w:p>
              </w:tc>
            </w:tr>
            <w:tr w:rsidR="00423E26" w:rsidRPr="00F83355">
              <w:trPr>
                <w:tblCellSpacing w:w="15" w:type="dxa"/>
                <w:jc w:val="right"/>
              </w:trPr>
              <w:tc>
                <w:tcPr>
                  <w:tcW w:w="0" w:type="auto"/>
                  <w:vAlign w:val="bottom"/>
                </w:tcPr>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0.1</w:t>
                  </w:r>
                </w:p>
                <w:tbl>
                  <w:tblPr>
                    <w:tblW w:w="375" w:type="dxa"/>
                    <w:jc w:val="center"/>
                    <w:tblCellSpacing w:w="0" w:type="dxa"/>
                    <w:tblCellMar>
                      <w:left w:w="0" w:type="dxa"/>
                      <w:right w:w="0" w:type="dxa"/>
                    </w:tblCellMar>
                    <w:tblLook w:val="00A0"/>
                  </w:tblPr>
                  <w:tblGrid>
                    <w:gridCol w:w="375"/>
                  </w:tblGrid>
                  <w:tr w:rsidR="00423E26" w:rsidRPr="00F83355">
                    <w:trPr>
                      <w:trHeight w:val="750"/>
                      <w:tblCellSpacing w:w="0" w:type="dxa"/>
                      <w:jc w:val="center"/>
                    </w:trPr>
                    <w:tc>
                      <w:tcPr>
                        <w:tcW w:w="0" w:type="auto"/>
                        <w:shd w:val="clear" w:color="auto" w:fill="C0D0C0"/>
                        <w:vAlign w:val="center"/>
                      </w:tcPr>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p>
              </w:tc>
              <w:tc>
                <w:tcPr>
                  <w:tcW w:w="0" w:type="auto"/>
                  <w:vAlign w:val="bottom"/>
                </w:tcPr>
                <w:p w:rsidR="00423E26" w:rsidRPr="00B74D4F" w:rsidRDefault="00423E26" w:rsidP="00B74D4F">
                  <w:pPr>
                    <w:spacing w:line="240" w:lineRule="auto"/>
                    <w:jc w:val="center"/>
                    <w:rPr>
                      <w:sz w:val="23"/>
                      <w:szCs w:val="23"/>
                      <w:lang w:eastAsia="it-IT"/>
                    </w:rPr>
                  </w:pPr>
                  <w:r w:rsidRPr="00B74D4F">
                    <w:rPr>
                      <w:sz w:val="23"/>
                      <w:szCs w:val="23"/>
                      <w:lang w:eastAsia="it-IT"/>
                    </w:rPr>
                    <w:t>0.2</w:t>
                  </w:r>
                </w:p>
                <w:tbl>
                  <w:tblPr>
                    <w:tblW w:w="375" w:type="dxa"/>
                    <w:jc w:val="center"/>
                    <w:tblCellSpacing w:w="0" w:type="dxa"/>
                    <w:tblCellMar>
                      <w:left w:w="0" w:type="dxa"/>
                      <w:right w:w="0" w:type="dxa"/>
                    </w:tblCellMar>
                    <w:tblLook w:val="00A0"/>
                  </w:tblPr>
                  <w:tblGrid>
                    <w:gridCol w:w="375"/>
                  </w:tblGrid>
                  <w:tr w:rsidR="00423E26" w:rsidRPr="00F83355">
                    <w:trPr>
                      <w:trHeight w:val="1500"/>
                      <w:tblCellSpacing w:w="0" w:type="dxa"/>
                      <w:jc w:val="center"/>
                    </w:trPr>
                    <w:tc>
                      <w:tcPr>
                        <w:tcW w:w="0" w:type="auto"/>
                        <w:shd w:val="clear" w:color="auto" w:fill="80D080"/>
                        <w:vAlign w:val="center"/>
                      </w:tcPr>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jc w:val="center"/>
                    <w:rPr>
                      <w:sz w:val="23"/>
                      <w:szCs w:val="23"/>
                      <w:lang w:eastAsia="it-IT"/>
                    </w:rPr>
                  </w:pPr>
                </w:p>
              </w:tc>
            </w:tr>
            <w:tr w:rsidR="00423E26" w:rsidRPr="00F83355">
              <w:trPr>
                <w:tblCellSpacing w:w="15" w:type="dxa"/>
                <w:jc w:val="right"/>
              </w:trPr>
              <w:tc>
                <w:tcPr>
                  <w:tcW w:w="0" w:type="auto"/>
                  <w:gridSpan w:val="2"/>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0</w:t>
                  </w:r>
                </w:p>
              </w:tc>
              <w:tc>
                <w:tcPr>
                  <w:tcW w:w="0" w:type="auto"/>
                  <w:gridSpan w:val="2"/>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1</w:t>
                  </w:r>
                </w:p>
              </w:tc>
              <w:tc>
                <w:tcPr>
                  <w:tcW w:w="0" w:type="auto"/>
                  <w:gridSpan w:val="2"/>
                  <w:shd w:val="clear" w:color="auto" w:fill="E0E0E0"/>
                  <w:vAlign w:val="center"/>
                </w:tcPr>
                <w:p w:rsidR="00423E26" w:rsidRPr="00B74D4F" w:rsidRDefault="00423E26" w:rsidP="00B74D4F">
                  <w:pPr>
                    <w:spacing w:line="240" w:lineRule="auto"/>
                    <w:jc w:val="center"/>
                    <w:rPr>
                      <w:sz w:val="23"/>
                      <w:szCs w:val="23"/>
                      <w:lang w:eastAsia="it-IT"/>
                    </w:rPr>
                  </w:pPr>
                  <w:r w:rsidRPr="00B74D4F">
                    <w:rPr>
                      <w:sz w:val="23"/>
                      <w:szCs w:val="23"/>
                      <w:lang w:eastAsia="it-IT"/>
                    </w:rPr>
                    <w:t>2</w:t>
                  </w:r>
                </w:p>
              </w:tc>
            </w:tr>
            <w:tr w:rsidR="00423E26" w:rsidRPr="00F83355">
              <w:trPr>
                <w:tblCellSpacing w:w="15" w:type="dxa"/>
                <w:jc w:val="right"/>
              </w:trPr>
              <w:tc>
                <w:tcPr>
                  <w:tcW w:w="0" w:type="auto"/>
                </w:tcPr>
                <w:p w:rsidR="00423E26" w:rsidRPr="00B74D4F" w:rsidRDefault="00423E26" w:rsidP="00B74D4F">
                  <w:pPr>
                    <w:spacing w:line="240" w:lineRule="auto"/>
                    <w:jc w:val="center"/>
                    <w:rPr>
                      <w:sz w:val="23"/>
                      <w:szCs w:val="23"/>
                      <w:lang w:eastAsia="it-IT"/>
                    </w:rPr>
                  </w:pPr>
                </w:p>
              </w:tc>
              <w:tc>
                <w:tcPr>
                  <w:tcW w:w="0" w:type="auto"/>
                </w:tcPr>
                <w:p w:rsidR="00423E26" w:rsidRPr="00B74D4F" w:rsidRDefault="00423E26" w:rsidP="00B74D4F">
                  <w:pPr>
                    <w:spacing w:line="240" w:lineRule="auto"/>
                    <w:jc w:val="center"/>
                    <w:rPr>
                      <w:sz w:val="23"/>
                      <w:szCs w:val="23"/>
                      <w:lang w:eastAsia="it-IT"/>
                    </w:rPr>
                  </w:pPr>
                </w:p>
              </w:tc>
              <w:tc>
                <w:tcPr>
                  <w:tcW w:w="0" w:type="auto"/>
                </w:tcPr>
                <w:p w:rsidR="00423E26" w:rsidRPr="00B74D4F" w:rsidRDefault="00423E26" w:rsidP="00B74D4F">
                  <w:pPr>
                    <w:spacing w:line="240" w:lineRule="auto"/>
                    <w:jc w:val="center"/>
                    <w:rPr>
                      <w:sz w:val="23"/>
                      <w:szCs w:val="23"/>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750"/>
                      <w:tblCellSpacing w:w="0" w:type="dxa"/>
                      <w:jc w:val="center"/>
                    </w:trPr>
                    <w:tc>
                      <w:tcPr>
                        <w:tcW w:w="0" w:type="auto"/>
                        <w:shd w:val="clear" w:color="auto" w:fill="80D080"/>
                        <w:vAlign w:val="center"/>
                      </w:tcPr>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jc w:val="center"/>
                    <w:rPr>
                      <w:sz w:val="23"/>
                      <w:szCs w:val="23"/>
                      <w:lang w:eastAsia="it-IT"/>
                    </w:rPr>
                  </w:pPr>
                  <w:r w:rsidRPr="00B74D4F">
                    <w:rPr>
                      <w:sz w:val="23"/>
                      <w:szCs w:val="23"/>
                      <w:lang w:eastAsia="it-IT"/>
                    </w:rPr>
                    <w:t>-0.1</w:t>
                  </w: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750"/>
                      <w:tblCellSpacing w:w="0" w:type="dxa"/>
                      <w:jc w:val="center"/>
                    </w:trPr>
                    <w:tc>
                      <w:tcPr>
                        <w:tcW w:w="0" w:type="auto"/>
                        <w:shd w:val="clear" w:color="auto" w:fill="C0D0C0"/>
                        <w:vAlign w:val="center"/>
                      </w:tcPr>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jc w:val="center"/>
                    <w:rPr>
                      <w:sz w:val="23"/>
                      <w:szCs w:val="23"/>
                      <w:lang w:eastAsia="it-IT"/>
                    </w:rPr>
                  </w:pPr>
                  <w:r w:rsidRPr="00B74D4F">
                    <w:rPr>
                      <w:sz w:val="23"/>
                      <w:szCs w:val="23"/>
                      <w:lang w:eastAsia="it-IT"/>
                    </w:rPr>
                    <w:t>-0.1</w:t>
                  </w:r>
                </w:p>
              </w:tc>
              <w:tc>
                <w:tcPr>
                  <w:tcW w:w="0" w:type="auto"/>
                </w:tcPr>
                <w:p w:rsidR="00423E26" w:rsidRPr="00B74D4F" w:rsidRDefault="00423E26" w:rsidP="00B74D4F">
                  <w:pPr>
                    <w:spacing w:line="240" w:lineRule="auto"/>
                    <w:jc w:val="center"/>
                    <w:rPr>
                      <w:sz w:val="23"/>
                      <w:szCs w:val="23"/>
                      <w:lang w:eastAsia="it-IT"/>
                    </w:rPr>
                  </w:pPr>
                </w:p>
              </w:tc>
            </w:tr>
          </w:tbl>
          <w:p w:rsidR="00423E26" w:rsidRPr="00B74D4F" w:rsidRDefault="00423E26" w:rsidP="00B74D4F">
            <w:pPr>
              <w:spacing w:line="240" w:lineRule="auto"/>
              <w:rPr>
                <w:rFonts w:ascii="Times New Roman" w:hAnsi="Times New Roman" w:cs="Times New Roman"/>
                <w:sz w:val="24"/>
                <w:szCs w:val="24"/>
                <w:lang w:eastAsia="it-IT"/>
              </w:rPr>
            </w:pPr>
          </w:p>
        </w:tc>
        <w:tc>
          <w:tcPr>
            <w:tcW w:w="150" w:type="dxa"/>
            <w:vAlign w:val="center"/>
          </w:tcPr>
          <w:p w:rsidR="00423E26" w:rsidRPr="00B74D4F" w:rsidRDefault="00423E26" w:rsidP="00B74D4F">
            <w:pPr>
              <w:spacing w:line="240" w:lineRule="auto"/>
              <w:rPr>
                <w:sz w:val="23"/>
                <w:szCs w:val="23"/>
                <w:lang w:eastAsia="it-IT"/>
              </w:rPr>
            </w:pPr>
            <w:r w:rsidRPr="00B74D4F">
              <w:rPr>
                <w:sz w:val="23"/>
                <w:szCs w:val="23"/>
                <w:lang w:eastAsia="it-IT"/>
              </w:rPr>
              <w:t> </w:t>
            </w:r>
          </w:p>
        </w:tc>
        <w:tc>
          <w:tcPr>
            <w:tcW w:w="0" w:type="auto"/>
          </w:tcPr>
          <w:p w:rsidR="00423E26" w:rsidRPr="00B74D4F" w:rsidRDefault="00423E26" w:rsidP="00B74D4F">
            <w:pPr>
              <w:spacing w:before="100" w:beforeAutospacing="1" w:after="100" w:afterAutospacing="1" w:line="240" w:lineRule="auto"/>
              <w:rPr>
                <w:sz w:val="23"/>
                <w:szCs w:val="23"/>
                <w:lang w:eastAsia="it-IT"/>
              </w:rPr>
            </w:pPr>
            <w:r w:rsidRPr="00B74D4F">
              <w:rPr>
                <w:sz w:val="23"/>
                <w:szCs w:val="23"/>
                <w:lang w:eastAsia="it-IT"/>
              </w:rPr>
              <w:t xml:space="preserve">  </w:t>
            </w:r>
          </w:p>
          <w:tbl>
            <w:tblPr>
              <w:tblW w:w="0" w:type="auto"/>
              <w:tblCellSpacing w:w="0" w:type="dxa"/>
              <w:tblCellMar>
                <w:top w:w="15" w:type="dxa"/>
                <w:left w:w="15" w:type="dxa"/>
                <w:bottom w:w="15" w:type="dxa"/>
                <w:right w:w="15" w:type="dxa"/>
              </w:tblCellMar>
              <w:tblLook w:val="00A0"/>
            </w:tblPr>
            <w:tblGrid>
              <w:gridCol w:w="530"/>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00"/>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82"/>
                          <w:gridCol w:w="218"/>
                        </w:tblGrid>
                        <w:tr w:rsidR="00423E26" w:rsidRPr="00F83355">
                          <w:trPr>
                            <w:tblCellSpacing w:w="30" w:type="dxa"/>
                          </w:trPr>
                          <w:tc>
                            <w:tcPr>
                              <w:tcW w:w="0" w:type="auto"/>
                              <w:shd w:val="clear" w:color="auto" w:fill="C0D0C0"/>
                              <w:noWrap/>
                              <w:vAlign w:val="center"/>
                            </w:tcPr>
                            <w:p w:rsidR="00423E26" w:rsidRPr="00B74D4F" w:rsidRDefault="00423E26" w:rsidP="00B74D4F">
                              <w:pPr>
                                <w:spacing w:line="240" w:lineRule="auto"/>
                                <w:rPr>
                                  <w:sz w:val="23"/>
                                  <w:szCs w:val="23"/>
                                  <w:lang w:eastAsia="it-IT"/>
                                </w:rPr>
                              </w:pPr>
                              <w:r w:rsidRPr="00B74D4F">
                                <w:rPr>
                                  <w:sz w:val="23"/>
                                  <w:szCs w:val="23"/>
                                  <w:lang w:eastAsia="it-IT"/>
                                </w:rPr>
                                <w:t>   </w:t>
                              </w:r>
                            </w:p>
                          </w:tc>
                          <w:tc>
                            <w:tcPr>
                              <w:tcW w:w="0" w:type="auto"/>
                              <w:noWrap/>
                              <w:vAlign w:val="center"/>
                            </w:tcPr>
                            <w:p w:rsidR="00423E26" w:rsidRPr="00B74D4F" w:rsidRDefault="00423E26" w:rsidP="00B74D4F">
                              <w:pPr>
                                <w:spacing w:line="240" w:lineRule="auto"/>
                                <w:rPr>
                                  <w:sz w:val="23"/>
                                  <w:szCs w:val="23"/>
                                  <w:lang w:eastAsia="it-IT"/>
                                </w:rPr>
                              </w:pPr>
                              <w:r w:rsidRPr="00B74D4F">
                                <w:rPr>
                                  <w:sz w:val="23"/>
                                  <w:szCs w:val="23"/>
                                  <w:lang w:eastAsia="it-IT"/>
                                </w:rPr>
                                <w:t>1</w:t>
                              </w:r>
                            </w:p>
                          </w:tc>
                        </w:tr>
                        <w:tr w:rsidR="00423E26" w:rsidRPr="00F83355">
                          <w:trPr>
                            <w:tblCellSpacing w:w="30" w:type="dxa"/>
                          </w:trPr>
                          <w:tc>
                            <w:tcPr>
                              <w:tcW w:w="0" w:type="auto"/>
                              <w:shd w:val="clear" w:color="auto" w:fill="80D080"/>
                              <w:noWrap/>
                              <w:vAlign w:val="center"/>
                            </w:tcPr>
                            <w:p w:rsidR="00423E26" w:rsidRPr="00B74D4F" w:rsidRDefault="00423E26" w:rsidP="00B74D4F">
                              <w:pPr>
                                <w:spacing w:line="240" w:lineRule="auto"/>
                                <w:rPr>
                                  <w:sz w:val="23"/>
                                  <w:szCs w:val="23"/>
                                  <w:lang w:eastAsia="it-IT"/>
                                </w:rPr>
                              </w:pPr>
                              <w:r w:rsidRPr="00B74D4F">
                                <w:rPr>
                                  <w:sz w:val="23"/>
                                  <w:szCs w:val="23"/>
                                  <w:lang w:eastAsia="it-IT"/>
                                </w:rPr>
                                <w:t>   </w:t>
                              </w:r>
                            </w:p>
                          </w:tc>
                          <w:tc>
                            <w:tcPr>
                              <w:tcW w:w="0" w:type="auto"/>
                              <w:noWrap/>
                              <w:vAlign w:val="center"/>
                            </w:tcPr>
                            <w:p w:rsidR="00423E26" w:rsidRPr="00B74D4F" w:rsidRDefault="00423E26" w:rsidP="00B74D4F">
                              <w:pPr>
                                <w:spacing w:line="240" w:lineRule="auto"/>
                                <w:rPr>
                                  <w:sz w:val="23"/>
                                  <w:szCs w:val="23"/>
                                  <w:lang w:eastAsia="it-IT"/>
                                </w:rPr>
                              </w:pPr>
                              <w:r w:rsidRPr="00B74D4F">
                                <w:rPr>
                                  <w:sz w:val="23"/>
                                  <w:szCs w:val="23"/>
                                  <w:lang w:eastAsia="it-IT"/>
                                </w:rPr>
                                <w:t>2</w:t>
                              </w:r>
                            </w:p>
                          </w:tc>
                        </w:tr>
                      </w:tbl>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rPr>
                      <w:sz w:val="23"/>
                      <w:szCs w:val="23"/>
                      <w:lang w:eastAsia="it-IT"/>
                    </w:rPr>
                  </w:pPr>
                </w:p>
              </w:tc>
            </w:tr>
          </w:tbl>
          <w:p w:rsidR="00423E26" w:rsidRPr="00B74D4F" w:rsidRDefault="00423E26" w:rsidP="00B74D4F">
            <w:pPr>
              <w:spacing w:line="240" w:lineRule="auto"/>
              <w:rPr>
                <w:rFonts w:ascii="Times New Roman" w:hAnsi="Times New Roman" w:cs="Times New Roman"/>
                <w:sz w:val="24"/>
                <w:szCs w:val="24"/>
                <w:lang w:eastAsia="it-IT"/>
              </w:rPr>
            </w:pPr>
          </w:p>
        </w:tc>
      </w:tr>
    </w:tbl>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Pr="00683D44" w:rsidRDefault="00423E26" w:rsidP="005F1B41">
      <w:pPr>
        <w:pStyle w:val="NoSpacing"/>
        <w:spacing w:line="276" w:lineRule="auto"/>
        <w:jc w:val="both"/>
        <w:rPr>
          <w:sz w:val="28"/>
          <w:szCs w:val="24"/>
        </w:rPr>
      </w:pPr>
      <w:r w:rsidRPr="00683D44">
        <w:rPr>
          <w:color w:val="000000"/>
          <w:sz w:val="24"/>
        </w:rPr>
        <w:t>NON vi è quindi relazione tra le due variabili (a livello di fiducia 0,05)</w:t>
      </w: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5F1B41">
      <w:pPr>
        <w:pStyle w:val="NoSpacing"/>
        <w:spacing w:line="276" w:lineRule="auto"/>
        <w:jc w:val="both"/>
        <w:rPr>
          <w:sz w:val="24"/>
          <w:szCs w:val="24"/>
        </w:rPr>
      </w:pPr>
      <w:r w:rsidRPr="0070566F">
        <w:rPr>
          <w:sz w:val="24"/>
          <w:szCs w:val="24"/>
        </w:rPr>
        <w:t xml:space="preserve">Esiste una relazione significativa tra </w:t>
      </w:r>
      <w:r>
        <w:rPr>
          <w:sz w:val="24"/>
          <w:szCs w:val="24"/>
        </w:rPr>
        <w:t>la fascia oraria in cui si guarda la TV e le richieste dei bambini, relative a prodotti di vario genere.</w:t>
      </w:r>
    </w:p>
    <w:p w:rsidR="00423E26" w:rsidRDefault="00423E26" w:rsidP="006D2EE0">
      <w:pPr>
        <w:pStyle w:val="NoSpacing"/>
        <w:spacing w:line="276" w:lineRule="auto"/>
        <w:jc w:val="both"/>
        <w:rPr>
          <w:sz w:val="24"/>
          <w:szCs w:val="24"/>
        </w:rPr>
      </w:pPr>
    </w:p>
    <w:tbl>
      <w:tblPr>
        <w:tblW w:w="0" w:type="auto"/>
        <w:tblCellSpacing w:w="15" w:type="dxa"/>
        <w:tblCellMar>
          <w:top w:w="15" w:type="dxa"/>
          <w:left w:w="15" w:type="dxa"/>
          <w:bottom w:w="15" w:type="dxa"/>
          <w:right w:w="15" w:type="dxa"/>
        </w:tblCellMar>
        <w:tblLook w:val="00A0"/>
      </w:tblPr>
      <w:tblGrid>
        <w:gridCol w:w="4413"/>
        <w:gridCol w:w="4530"/>
        <w:gridCol w:w="180"/>
        <w:gridCol w:w="605"/>
      </w:tblGrid>
      <w:tr w:rsidR="00423E26" w:rsidRPr="00F83355" w:rsidTr="005F1B41">
        <w:trPr>
          <w:tblCellSpacing w:w="15" w:type="dxa"/>
        </w:trPr>
        <w:tc>
          <w:tcPr>
            <w:tcW w:w="0" w:type="auto"/>
          </w:tcPr>
          <w:p w:rsidR="00423E26" w:rsidRPr="005F1B41" w:rsidRDefault="00423E26" w:rsidP="005F1B41">
            <w:pPr>
              <w:spacing w:before="100" w:beforeAutospacing="1" w:after="100" w:afterAutospacing="1" w:line="240" w:lineRule="auto"/>
              <w:rPr>
                <w:sz w:val="23"/>
                <w:szCs w:val="23"/>
                <w:lang w:eastAsia="it-IT"/>
              </w:rPr>
            </w:pPr>
            <w:r w:rsidRPr="005F1B41">
              <w:rPr>
                <w:b/>
                <w:bCs/>
                <w:sz w:val="23"/>
                <w:szCs w:val="23"/>
                <w:lang w:eastAsia="it-IT"/>
              </w:rPr>
              <w:t>Tabella a doppia entrata:</w:t>
            </w:r>
            <w:r w:rsidRPr="005F1B41">
              <w:rPr>
                <w:b/>
                <w:bCs/>
                <w:sz w:val="23"/>
                <w:szCs w:val="23"/>
                <w:lang w:eastAsia="it-IT"/>
              </w:rPr>
              <w:br/>
              <w:t>V8_3 x V18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17"/>
              <w:gridCol w:w="487"/>
              <w:gridCol w:w="538"/>
              <w:gridCol w:w="538"/>
              <w:gridCol w:w="984"/>
            </w:tblGrid>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V18-&gt;</w:t>
                  </w:r>
                  <w:r w:rsidRPr="005F1B41">
                    <w:rPr>
                      <w:sz w:val="23"/>
                      <w:szCs w:val="23"/>
                      <w:lang w:eastAsia="it-IT"/>
                    </w:rPr>
                    <w:br/>
                    <w:t>V8_3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b/>
                      <w:bCs/>
                      <w:sz w:val="23"/>
                      <w:szCs w:val="23"/>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b/>
                      <w:bCs/>
                      <w:sz w:val="23"/>
                      <w:szCs w:val="23"/>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0"/>
                      <w:szCs w:val="20"/>
                      <w:lang w:eastAsia="it-IT"/>
                    </w:rPr>
                  </w:pPr>
                  <w:r w:rsidRPr="005F1B41">
                    <w:rPr>
                      <w:sz w:val="20"/>
                      <w:szCs w:val="20"/>
                      <w:lang w:eastAsia="it-IT"/>
                    </w:rPr>
                    <w:t xml:space="preserve">Marginale </w:t>
                  </w:r>
                  <w:r w:rsidRPr="005F1B41">
                    <w:rPr>
                      <w:sz w:val="20"/>
                      <w:szCs w:val="20"/>
                      <w:lang w:eastAsia="it-IT"/>
                    </w:rPr>
                    <w:br/>
                    <w:t>di riga</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b/>
                      <w:bCs/>
                      <w:sz w:val="23"/>
                      <w:szCs w:val="23"/>
                      <w:lang w:eastAsia="it-IT"/>
                    </w:rPr>
                    <w:t>0</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2</w:t>
                  </w:r>
                  <w:r w:rsidRPr="005F1B41">
                    <w:rPr>
                      <w:sz w:val="23"/>
                      <w:szCs w:val="23"/>
                      <w:lang w:eastAsia="it-IT"/>
                    </w:rPr>
                    <w:br/>
                  </w:r>
                  <w:r w:rsidRPr="005F1B41">
                    <w:rPr>
                      <w:i/>
                      <w:iCs/>
                      <w:sz w:val="23"/>
                      <w:szCs w:val="23"/>
                      <w:lang w:eastAsia="it-IT"/>
                    </w:rPr>
                    <w:t>1.8</w:t>
                  </w:r>
                  <w:r w:rsidRPr="005F1B41">
                    <w:rPr>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6</w:t>
                  </w:r>
                  <w:r w:rsidRPr="005F1B41">
                    <w:rPr>
                      <w:sz w:val="23"/>
                      <w:szCs w:val="23"/>
                      <w:lang w:eastAsia="it-IT"/>
                    </w:rPr>
                    <w:br/>
                  </w:r>
                  <w:r w:rsidRPr="005F1B41">
                    <w:rPr>
                      <w:i/>
                      <w:iCs/>
                      <w:sz w:val="23"/>
                      <w:szCs w:val="23"/>
                      <w:lang w:eastAsia="it-IT"/>
                    </w:rPr>
                    <w:t>4.8</w:t>
                  </w:r>
                  <w:r w:rsidRPr="005F1B41">
                    <w:rPr>
                      <w:sz w:val="23"/>
                      <w:szCs w:val="23"/>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2</w:t>
                  </w:r>
                  <w:r w:rsidRPr="005F1B41">
                    <w:rPr>
                      <w:sz w:val="23"/>
                      <w:szCs w:val="23"/>
                      <w:lang w:eastAsia="it-IT"/>
                    </w:rPr>
                    <w:br/>
                  </w:r>
                  <w:r w:rsidRPr="005F1B41">
                    <w:rPr>
                      <w:i/>
                      <w:iCs/>
                      <w:sz w:val="23"/>
                      <w:szCs w:val="23"/>
                      <w:lang w:eastAsia="it-IT"/>
                    </w:rPr>
                    <w:t>3.4</w:t>
                  </w:r>
                  <w:r w:rsidRPr="005F1B41">
                    <w:rPr>
                      <w:sz w:val="23"/>
                      <w:szCs w:val="23"/>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10</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b/>
                      <w:bCs/>
                      <w:sz w:val="23"/>
                      <w:szCs w:val="23"/>
                      <w:lang w:eastAsia="it-IT"/>
                    </w:rPr>
                    <w:t>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6</w:t>
                  </w:r>
                  <w:r w:rsidRPr="005F1B41">
                    <w:rPr>
                      <w:sz w:val="23"/>
                      <w:szCs w:val="23"/>
                      <w:lang w:eastAsia="it-IT"/>
                    </w:rPr>
                    <w:br/>
                  </w:r>
                  <w:r w:rsidRPr="005F1B41">
                    <w:rPr>
                      <w:i/>
                      <w:iCs/>
                      <w:sz w:val="23"/>
                      <w:szCs w:val="23"/>
                      <w:lang w:eastAsia="it-IT"/>
                    </w:rPr>
                    <w:t>6.2</w:t>
                  </w:r>
                  <w:r w:rsidRPr="005F1B41">
                    <w:rPr>
                      <w:sz w:val="23"/>
                      <w:szCs w:val="23"/>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15</w:t>
                  </w:r>
                  <w:r w:rsidRPr="005F1B41">
                    <w:rPr>
                      <w:sz w:val="23"/>
                      <w:szCs w:val="23"/>
                      <w:lang w:eastAsia="it-IT"/>
                    </w:rPr>
                    <w:br/>
                  </w:r>
                  <w:r w:rsidRPr="005F1B41">
                    <w:rPr>
                      <w:i/>
                      <w:iCs/>
                      <w:sz w:val="23"/>
                      <w:szCs w:val="23"/>
                      <w:lang w:eastAsia="it-IT"/>
                    </w:rPr>
                    <w:t>16.2</w:t>
                  </w:r>
                  <w:r w:rsidRPr="005F1B41">
                    <w:rPr>
                      <w:sz w:val="23"/>
                      <w:szCs w:val="23"/>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13</w:t>
                  </w:r>
                  <w:r w:rsidRPr="005F1B41">
                    <w:rPr>
                      <w:sz w:val="23"/>
                      <w:szCs w:val="23"/>
                      <w:lang w:eastAsia="it-IT"/>
                    </w:rPr>
                    <w:br/>
                  </w:r>
                  <w:r w:rsidRPr="005F1B41">
                    <w:rPr>
                      <w:i/>
                      <w:iCs/>
                      <w:sz w:val="23"/>
                      <w:szCs w:val="23"/>
                      <w:lang w:eastAsia="it-IT"/>
                    </w:rPr>
                    <w:t>11.6</w:t>
                  </w:r>
                  <w:r w:rsidRPr="005F1B41">
                    <w:rPr>
                      <w:sz w:val="23"/>
                      <w:szCs w:val="23"/>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34</w:t>
                  </w:r>
                </w:p>
              </w:tc>
            </w:tr>
            <w:tr w:rsidR="00423E26" w:rsidRPr="00F83355">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0"/>
                      <w:szCs w:val="20"/>
                      <w:lang w:eastAsia="it-IT"/>
                    </w:rPr>
                  </w:pPr>
                  <w:r w:rsidRPr="005F1B41">
                    <w:rPr>
                      <w:sz w:val="20"/>
                      <w:szCs w:val="20"/>
                      <w:lang w:eastAsia="it-IT"/>
                    </w:rPr>
                    <w:t xml:space="preserve">Marginale </w:t>
                  </w:r>
                  <w:r w:rsidRPr="005F1B41">
                    <w:rPr>
                      <w:sz w:val="20"/>
                      <w:szCs w:val="20"/>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423E26" w:rsidRPr="005F1B41" w:rsidRDefault="00423E26" w:rsidP="005F1B41">
                  <w:pPr>
                    <w:spacing w:line="240" w:lineRule="auto"/>
                    <w:rPr>
                      <w:sz w:val="23"/>
                      <w:szCs w:val="23"/>
                      <w:lang w:eastAsia="it-IT"/>
                    </w:rPr>
                  </w:pPr>
                  <w:r w:rsidRPr="005F1B41">
                    <w:rPr>
                      <w:sz w:val="23"/>
                      <w:szCs w:val="23"/>
                      <w:lang w:eastAsia="it-IT"/>
                    </w:rPr>
                    <w:t>44</w:t>
                  </w:r>
                </w:p>
              </w:tc>
            </w:tr>
          </w:tbl>
          <w:p w:rsidR="00423E26" w:rsidRPr="005F1B41" w:rsidRDefault="00423E26" w:rsidP="005F1B41">
            <w:pPr>
              <w:spacing w:before="100" w:beforeAutospacing="1" w:after="100" w:afterAutospacing="1" w:line="240" w:lineRule="auto"/>
              <w:rPr>
                <w:sz w:val="23"/>
                <w:szCs w:val="23"/>
                <w:lang w:eastAsia="it-IT"/>
              </w:rPr>
            </w:pPr>
            <w:r w:rsidRPr="005F1B41">
              <w:rPr>
                <w:sz w:val="23"/>
                <w:szCs w:val="23"/>
                <w:lang w:eastAsia="it-IT"/>
              </w:rPr>
              <w:t>X quadro = 1.19. Significatività = 0.553</w:t>
            </w:r>
            <w:r w:rsidRPr="005F1B41">
              <w:rPr>
                <w:sz w:val="23"/>
                <w:szCs w:val="23"/>
                <w:lang w:eastAsia="it-IT"/>
              </w:rPr>
              <w:br/>
              <w:t>V di Cramer = 0.16</w:t>
            </w:r>
          </w:p>
          <w:p w:rsidR="00423E26" w:rsidRPr="005F1B41" w:rsidRDefault="00423E26" w:rsidP="005F1B41">
            <w:pPr>
              <w:spacing w:before="100" w:beforeAutospacing="1" w:after="100" w:afterAutospacing="1" w:line="240" w:lineRule="auto"/>
              <w:rPr>
                <w:sz w:val="23"/>
                <w:szCs w:val="23"/>
                <w:lang w:eastAsia="it-IT"/>
              </w:rPr>
            </w:pPr>
            <w:r w:rsidRPr="005F1B41">
              <w:rPr>
                <w:sz w:val="23"/>
                <w:szCs w:val="23"/>
                <w:lang w:eastAsia="it-IT"/>
              </w:rPr>
              <w:t xml:space="preserve">Nelle celle della tabella sono indicati: </w:t>
            </w:r>
          </w:p>
          <w:p w:rsidR="00423E26" w:rsidRPr="005F1B41" w:rsidRDefault="00423E26" w:rsidP="005F1B41">
            <w:pPr>
              <w:numPr>
                <w:ilvl w:val="0"/>
                <w:numId w:val="21"/>
              </w:numPr>
              <w:spacing w:before="100" w:beforeAutospacing="1" w:after="100" w:afterAutospacing="1" w:line="240" w:lineRule="auto"/>
              <w:rPr>
                <w:sz w:val="23"/>
                <w:szCs w:val="23"/>
                <w:lang w:eastAsia="it-IT"/>
              </w:rPr>
            </w:pPr>
            <w:r w:rsidRPr="005F1B41">
              <w:rPr>
                <w:sz w:val="23"/>
                <w:szCs w:val="23"/>
                <w:lang w:eastAsia="it-IT"/>
              </w:rPr>
              <w:t xml:space="preserve">la frequenza osservata O </w:t>
            </w:r>
          </w:p>
          <w:p w:rsidR="00423E26" w:rsidRPr="005F1B41" w:rsidRDefault="00423E26" w:rsidP="005F1B41">
            <w:pPr>
              <w:numPr>
                <w:ilvl w:val="0"/>
                <w:numId w:val="21"/>
              </w:numPr>
              <w:spacing w:before="100" w:beforeAutospacing="1" w:after="100" w:afterAutospacing="1" w:line="240" w:lineRule="auto"/>
              <w:rPr>
                <w:sz w:val="23"/>
                <w:szCs w:val="23"/>
                <w:lang w:eastAsia="it-IT"/>
              </w:rPr>
            </w:pPr>
            <w:r w:rsidRPr="005F1B41">
              <w:rPr>
                <w:sz w:val="23"/>
                <w:szCs w:val="23"/>
                <w:lang w:eastAsia="it-IT"/>
              </w:rPr>
              <w:t xml:space="preserve">la frequenza attesa A </w:t>
            </w:r>
          </w:p>
          <w:p w:rsidR="00423E26" w:rsidRPr="005F1B41" w:rsidRDefault="00423E26" w:rsidP="005F1B41">
            <w:pPr>
              <w:numPr>
                <w:ilvl w:val="0"/>
                <w:numId w:val="21"/>
              </w:numPr>
              <w:spacing w:before="100" w:beforeAutospacing="1" w:after="100" w:afterAutospacing="1" w:line="240" w:lineRule="auto"/>
              <w:rPr>
                <w:sz w:val="23"/>
                <w:szCs w:val="23"/>
                <w:lang w:eastAsia="it-IT"/>
              </w:rPr>
            </w:pPr>
            <w:r w:rsidRPr="005F1B41">
              <w:rPr>
                <w:sz w:val="23"/>
                <w:szCs w:val="23"/>
                <w:lang w:eastAsia="it-IT"/>
              </w:rPr>
              <w:t>il residuo standardizzato di cella, ossia lo scarto tra frequenza osservata e attesa rapportato alla radice quadrata della frequenza attesa (O-A)/radq(A)</w:t>
            </w:r>
          </w:p>
        </w:tc>
        <w:tc>
          <w:tcPr>
            <w:tcW w:w="4500" w:type="dxa"/>
          </w:tcPr>
          <w:p w:rsidR="00423E26" w:rsidRPr="005F1B41" w:rsidRDefault="00423E26" w:rsidP="005F1B41">
            <w:pPr>
              <w:spacing w:before="100" w:beforeAutospacing="1" w:after="100" w:afterAutospacing="1" w:line="240" w:lineRule="auto"/>
              <w:jc w:val="right"/>
              <w:rPr>
                <w:sz w:val="23"/>
                <w:szCs w:val="23"/>
                <w:lang w:eastAsia="it-IT"/>
              </w:rPr>
            </w:pPr>
            <w:r w:rsidRPr="005F1B41">
              <w:rPr>
                <w:sz w:val="23"/>
                <w:szCs w:val="23"/>
                <w:lang w:eastAsia="it-IT"/>
              </w:rPr>
              <w:t xml:space="preserve">  </w:t>
            </w:r>
          </w:p>
          <w:tbl>
            <w:tblPr>
              <w:tblW w:w="0" w:type="auto"/>
              <w:jc w:val="right"/>
              <w:tblCellSpacing w:w="15" w:type="dxa"/>
              <w:tblCellMar>
                <w:left w:w="0" w:type="dxa"/>
                <w:right w:w="0" w:type="dxa"/>
              </w:tblCellMar>
              <w:tblLook w:val="00A0"/>
            </w:tblPr>
            <w:tblGrid>
              <w:gridCol w:w="420"/>
              <w:gridCol w:w="491"/>
              <w:gridCol w:w="427"/>
              <w:gridCol w:w="491"/>
              <w:gridCol w:w="491"/>
              <w:gridCol w:w="506"/>
            </w:tblGrid>
            <w:tr w:rsidR="00423E26" w:rsidRPr="00F83355">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trPr>
                      <w:tblCellSpacing w:w="0" w:type="dxa"/>
                      <w:jc w:val="center"/>
                    </w:trPr>
                    <w:tc>
                      <w:tcPr>
                        <w:tcW w:w="0" w:type="auto"/>
                        <w:vAlign w:val="bottom"/>
                      </w:tcPr>
                      <w:p w:rsidR="00423E26" w:rsidRPr="005F1B41" w:rsidRDefault="00423E26" w:rsidP="005F1B41">
                        <w:pPr>
                          <w:spacing w:line="240" w:lineRule="auto"/>
                          <w:jc w:val="center"/>
                          <w:rPr>
                            <w:sz w:val="23"/>
                            <w:szCs w:val="23"/>
                            <w:lang w:eastAsia="it-IT"/>
                          </w:rPr>
                        </w:pPr>
                        <w:r w:rsidRPr="005F1B41">
                          <w:rPr>
                            <w:sz w:val="23"/>
                            <w:szCs w:val="23"/>
                            <w:lang w:eastAsia="it-IT"/>
                          </w:rPr>
                          <w:t>5%</w:t>
                        </w:r>
                      </w:p>
                    </w:tc>
                  </w:tr>
                  <w:tr w:rsidR="00423E26" w:rsidRPr="00F83355">
                    <w:trPr>
                      <w:trHeight w:val="225"/>
                      <w:tblCellSpacing w:w="0" w:type="dxa"/>
                      <w:jc w:val="center"/>
                    </w:trPr>
                    <w:tc>
                      <w:tcPr>
                        <w:tcW w:w="0" w:type="auto"/>
                        <w:shd w:val="clear" w:color="auto" w:fill="C0D0C0"/>
                        <w:vAlign w:val="bottom"/>
                      </w:tcPr>
                      <w:p w:rsidR="00423E26" w:rsidRPr="005F1B41" w:rsidRDefault="00423E26" w:rsidP="005F1B41">
                        <w:pPr>
                          <w:spacing w:line="240" w:lineRule="auto"/>
                          <w:jc w:val="center"/>
                          <w:rPr>
                            <w:sz w:val="23"/>
                            <w:szCs w:val="23"/>
                            <w:lang w:eastAsia="it-IT"/>
                          </w:rPr>
                        </w:pPr>
                      </w:p>
                    </w:tc>
                  </w:tr>
                </w:tbl>
                <w:p w:rsidR="00423E26" w:rsidRPr="005F1B41" w:rsidRDefault="00423E26" w:rsidP="005F1B41">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trPr>
                      <w:tblCellSpacing w:w="0" w:type="dxa"/>
                      <w:jc w:val="center"/>
                    </w:trPr>
                    <w:tc>
                      <w:tcPr>
                        <w:tcW w:w="0" w:type="auto"/>
                        <w:vAlign w:val="bottom"/>
                      </w:tcPr>
                      <w:p w:rsidR="00423E26" w:rsidRPr="005F1B41" w:rsidRDefault="00423E26" w:rsidP="005F1B41">
                        <w:pPr>
                          <w:spacing w:line="240" w:lineRule="auto"/>
                          <w:jc w:val="center"/>
                          <w:rPr>
                            <w:sz w:val="23"/>
                            <w:szCs w:val="23"/>
                            <w:lang w:eastAsia="it-IT"/>
                          </w:rPr>
                        </w:pPr>
                        <w:r w:rsidRPr="005F1B41">
                          <w:rPr>
                            <w:sz w:val="23"/>
                            <w:szCs w:val="23"/>
                            <w:lang w:eastAsia="it-IT"/>
                          </w:rPr>
                          <w:t>14%</w:t>
                        </w:r>
                      </w:p>
                    </w:tc>
                  </w:tr>
                  <w:tr w:rsidR="00423E26" w:rsidRPr="00F83355">
                    <w:trPr>
                      <w:trHeight w:val="615"/>
                      <w:tblCellSpacing w:w="0" w:type="dxa"/>
                      <w:jc w:val="center"/>
                    </w:trPr>
                    <w:tc>
                      <w:tcPr>
                        <w:tcW w:w="0" w:type="auto"/>
                        <w:shd w:val="clear" w:color="auto" w:fill="80D080"/>
                        <w:vAlign w:val="bottom"/>
                      </w:tcPr>
                      <w:p w:rsidR="00423E26" w:rsidRPr="005F1B41" w:rsidRDefault="00423E26" w:rsidP="005F1B41">
                        <w:pPr>
                          <w:spacing w:line="240" w:lineRule="auto"/>
                          <w:jc w:val="center"/>
                          <w:rPr>
                            <w:sz w:val="23"/>
                            <w:szCs w:val="23"/>
                            <w:lang w:eastAsia="it-IT"/>
                          </w:rPr>
                        </w:pPr>
                      </w:p>
                    </w:tc>
                  </w:tr>
                </w:tbl>
                <w:p w:rsidR="00423E26" w:rsidRPr="005F1B41" w:rsidRDefault="00423E26" w:rsidP="005F1B41">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423E26" w:rsidRPr="00F83355">
                    <w:trPr>
                      <w:tblCellSpacing w:w="0" w:type="dxa"/>
                      <w:jc w:val="center"/>
                    </w:trPr>
                    <w:tc>
                      <w:tcPr>
                        <w:tcW w:w="0" w:type="auto"/>
                        <w:vAlign w:val="bottom"/>
                      </w:tcPr>
                      <w:p w:rsidR="00423E26" w:rsidRPr="005F1B41" w:rsidRDefault="00423E26" w:rsidP="005F1B41">
                        <w:pPr>
                          <w:spacing w:line="240" w:lineRule="auto"/>
                          <w:jc w:val="center"/>
                          <w:rPr>
                            <w:sz w:val="23"/>
                            <w:szCs w:val="23"/>
                            <w:lang w:eastAsia="it-IT"/>
                          </w:rPr>
                        </w:pPr>
                        <w:r w:rsidRPr="005F1B41">
                          <w:rPr>
                            <w:sz w:val="23"/>
                            <w:szCs w:val="23"/>
                            <w:lang w:eastAsia="it-IT"/>
                          </w:rPr>
                          <w:t>5%</w:t>
                        </w:r>
                      </w:p>
                    </w:tc>
                  </w:tr>
                  <w:tr w:rsidR="00423E26" w:rsidRPr="00F83355">
                    <w:trPr>
                      <w:trHeight w:val="225"/>
                      <w:tblCellSpacing w:w="0" w:type="dxa"/>
                      <w:jc w:val="center"/>
                    </w:trPr>
                    <w:tc>
                      <w:tcPr>
                        <w:tcW w:w="0" w:type="auto"/>
                        <w:shd w:val="clear" w:color="auto" w:fill="404040"/>
                        <w:vAlign w:val="bottom"/>
                      </w:tcPr>
                      <w:p w:rsidR="00423E26" w:rsidRPr="005F1B41" w:rsidRDefault="00423E26" w:rsidP="005F1B41">
                        <w:pPr>
                          <w:spacing w:line="240" w:lineRule="auto"/>
                          <w:jc w:val="center"/>
                          <w:rPr>
                            <w:sz w:val="23"/>
                            <w:szCs w:val="23"/>
                            <w:lang w:eastAsia="it-IT"/>
                          </w:rPr>
                        </w:pPr>
                      </w:p>
                    </w:tc>
                  </w:tr>
                </w:tbl>
                <w:p w:rsidR="00423E26" w:rsidRPr="005F1B41" w:rsidRDefault="00423E26" w:rsidP="005F1B41">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trPr>
                      <w:tblCellSpacing w:w="0" w:type="dxa"/>
                      <w:jc w:val="center"/>
                    </w:trPr>
                    <w:tc>
                      <w:tcPr>
                        <w:tcW w:w="0" w:type="auto"/>
                        <w:vAlign w:val="bottom"/>
                      </w:tcPr>
                      <w:p w:rsidR="00423E26" w:rsidRPr="005F1B41" w:rsidRDefault="00423E26" w:rsidP="005F1B41">
                        <w:pPr>
                          <w:spacing w:line="240" w:lineRule="auto"/>
                          <w:jc w:val="center"/>
                          <w:rPr>
                            <w:sz w:val="23"/>
                            <w:szCs w:val="23"/>
                            <w:lang w:eastAsia="it-IT"/>
                          </w:rPr>
                        </w:pPr>
                        <w:r w:rsidRPr="005F1B41">
                          <w:rPr>
                            <w:sz w:val="23"/>
                            <w:szCs w:val="23"/>
                            <w:lang w:eastAsia="it-IT"/>
                          </w:rPr>
                          <w:t>14%</w:t>
                        </w:r>
                      </w:p>
                    </w:tc>
                  </w:tr>
                  <w:tr w:rsidR="00423E26" w:rsidRPr="00F83355">
                    <w:trPr>
                      <w:trHeight w:val="615"/>
                      <w:tblCellSpacing w:w="0" w:type="dxa"/>
                      <w:jc w:val="center"/>
                    </w:trPr>
                    <w:tc>
                      <w:tcPr>
                        <w:tcW w:w="0" w:type="auto"/>
                        <w:shd w:val="clear" w:color="auto" w:fill="C0D0C0"/>
                        <w:vAlign w:val="bottom"/>
                      </w:tcPr>
                      <w:p w:rsidR="00423E26" w:rsidRPr="005F1B41" w:rsidRDefault="00423E26" w:rsidP="005F1B41">
                        <w:pPr>
                          <w:spacing w:line="240" w:lineRule="auto"/>
                          <w:jc w:val="center"/>
                          <w:rPr>
                            <w:sz w:val="23"/>
                            <w:szCs w:val="23"/>
                            <w:lang w:eastAsia="it-IT"/>
                          </w:rPr>
                        </w:pPr>
                      </w:p>
                    </w:tc>
                  </w:tr>
                </w:tbl>
                <w:p w:rsidR="00423E26" w:rsidRPr="005F1B41" w:rsidRDefault="00423E26" w:rsidP="005F1B41">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trPr>
                      <w:tblCellSpacing w:w="0" w:type="dxa"/>
                      <w:jc w:val="center"/>
                    </w:trPr>
                    <w:tc>
                      <w:tcPr>
                        <w:tcW w:w="0" w:type="auto"/>
                        <w:vAlign w:val="bottom"/>
                      </w:tcPr>
                      <w:p w:rsidR="00423E26" w:rsidRPr="005F1B41" w:rsidRDefault="00423E26" w:rsidP="005F1B41">
                        <w:pPr>
                          <w:spacing w:line="240" w:lineRule="auto"/>
                          <w:jc w:val="center"/>
                          <w:rPr>
                            <w:sz w:val="23"/>
                            <w:szCs w:val="23"/>
                            <w:lang w:eastAsia="it-IT"/>
                          </w:rPr>
                        </w:pPr>
                        <w:r w:rsidRPr="005F1B41">
                          <w:rPr>
                            <w:sz w:val="23"/>
                            <w:szCs w:val="23"/>
                            <w:lang w:eastAsia="it-IT"/>
                          </w:rPr>
                          <w:t>34%</w:t>
                        </w:r>
                      </w:p>
                    </w:tc>
                  </w:tr>
                  <w:tr w:rsidR="00423E26" w:rsidRPr="00F83355">
                    <w:trPr>
                      <w:trHeight w:val="1500"/>
                      <w:tblCellSpacing w:w="0" w:type="dxa"/>
                      <w:jc w:val="center"/>
                    </w:trPr>
                    <w:tc>
                      <w:tcPr>
                        <w:tcW w:w="0" w:type="auto"/>
                        <w:shd w:val="clear" w:color="auto" w:fill="80D080"/>
                        <w:vAlign w:val="bottom"/>
                      </w:tcPr>
                      <w:p w:rsidR="00423E26" w:rsidRPr="005F1B41" w:rsidRDefault="00423E26" w:rsidP="005F1B41">
                        <w:pPr>
                          <w:spacing w:line="240" w:lineRule="auto"/>
                          <w:jc w:val="center"/>
                          <w:rPr>
                            <w:sz w:val="23"/>
                            <w:szCs w:val="23"/>
                            <w:lang w:eastAsia="it-IT"/>
                          </w:rPr>
                        </w:pPr>
                      </w:p>
                    </w:tc>
                  </w:tr>
                </w:tbl>
                <w:p w:rsidR="00423E26" w:rsidRPr="005F1B41" w:rsidRDefault="00423E26" w:rsidP="005F1B41">
                  <w:pPr>
                    <w:spacing w:line="240" w:lineRule="auto"/>
                    <w:jc w:val="center"/>
                    <w:rPr>
                      <w:sz w:val="23"/>
                      <w:szCs w:val="23"/>
                      <w:lang w:eastAsia="it-IT"/>
                    </w:rPr>
                  </w:pPr>
                </w:p>
              </w:tc>
              <w:tc>
                <w:tcPr>
                  <w:tcW w:w="0" w:type="auto"/>
                  <w:vAlign w:val="bottom"/>
                </w:tcPr>
                <w:tbl>
                  <w:tblPr>
                    <w:tblW w:w="375" w:type="dxa"/>
                    <w:jc w:val="center"/>
                    <w:tblCellSpacing w:w="0" w:type="dxa"/>
                    <w:tblCellMar>
                      <w:left w:w="0" w:type="dxa"/>
                      <w:right w:w="0" w:type="dxa"/>
                    </w:tblCellMar>
                    <w:tblLook w:val="00A0"/>
                  </w:tblPr>
                  <w:tblGrid>
                    <w:gridCol w:w="461"/>
                  </w:tblGrid>
                  <w:tr w:rsidR="00423E26" w:rsidRPr="00F83355">
                    <w:trPr>
                      <w:tblCellSpacing w:w="0" w:type="dxa"/>
                      <w:jc w:val="center"/>
                    </w:trPr>
                    <w:tc>
                      <w:tcPr>
                        <w:tcW w:w="0" w:type="auto"/>
                        <w:vAlign w:val="bottom"/>
                      </w:tcPr>
                      <w:p w:rsidR="00423E26" w:rsidRPr="005F1B41" w:rsidRDefault="00423E26" w:rsidP="005F1B41">
                        <w:pPr>
                          <w:spacing w:line="240" w:lineRule="auto"/>
                          <w:jc w:val="center"/>
                          <w:rPr>
                            <w:sz w:val="23"/>
                            <w:szCs w:val="23"/>
                            <w:lang w:eastAsia="it-IT"/>
                          </w:rPr>
                        </w:pPr>
                        <w:r w:rsidRPr="005F1B41">
                          <w:rPr>
                            <w:sz w:val="23"/>
                            <w:szCs w:val="23"/>
                            <w:lang w:eastAsia="it-IT"/>
                          </w:rPr>
                          <w:t>30%</w:t>
                        </w:r>
                      </w:p>
                    </w:tc>
                  </w:tr>
                  <w:tr w:rsidR="00423E26" w:rsidRPr="00F83355">
                    <w:trPr>
                      <w:trHeight w:val="1320"/>
                      <w:tblCellSpacing w:w="0" w:type="dxa"/>
                      <w:jc w:val="center"/>
                    </w:trPr>
                    <w:tc>
                      <w:tcPr>
                        <w:tcW w:w="0" w:type="auto"/>
                        <w:shd w:val="clear" w:color="auto" w:fill="404040"/>
                        <w:vAlign w:val="bottom"/>
                      </w:tcPr>
                      <w:p w:rsidR="00423E26" w:rsidRPr="005F1B41" w:rsidRDefault="00423E26" w:rsidP="005F1B41">
                        <w:pPr>
                          <w:spacing w:line="240" w:lineRule="auto"/>
                          <w:jc w:val="center"/>
                          <w:rPr>
                            <w:sz w:val="23"/>
                            <w:szCs w:val="23"/>
                            <w:lang w:eastAsia="it-IT"/>
                          </w:rPr>
                        </w:pPr>
                      </w:p>
                    </w:tc>
                  </w:tr>
                </w:tbl>
                <w:p w:rsidR="00423E26" w:rsidRPr="005F1B41" w:rsidRDefault="00423E26" w:rsidP="005F1B41">
                  <w:pPr>
                    <w:spacing w:line="240" w:lineRule="auto"/>
                    <w:jc w:val="center"/>
                    <w:rPr>
                      <w:sz w:val="23"/>
                      <w:szCs w:val="23"/>
                      <w:lang w:eastAsia="it-IT"/>
                    </w:rPr>
                  </w:pPr>
                </w:p>
              </w:tc>
            </w:tr>
            <w:tr w:rsidR="00423E26" w:rsidRPr="00F83355">
              <w:trPr>
                <w:tblCellSpacing w:w="15" w:type="dxa"/>
                <w:jc w:val="right"/>
              </w:trPr>
              <w:tc>
                <w:tcPr>
                  <w:tcW w:w="0" w:type="auto"/>
                  <w:shd w:val="clear" w:color="auto" w:fill="E0E0E0"/>
                  <w:vAlign w:val="center"/>
                </w:tcPr>
                <w:p w:rsidR="00423E26" w:rsidRPr="005F1B41" w:rsidRDefault="00423E26" w:rsidP="005F1B41">
                  <w:pPr>
                    <w:spacing w:line="240" w:lineRule="auto"/>
                    <w:jc w:val="center"/>
                    <w:rPr>
                      <w:sz w:val="23"/>
                      <w:szCs w:val="23"/>
                      <w:lang w:eastAsia="it-IT"/>
                    </w:rPr>
                  </w:pPr>
                  <w:r w:rsidRPr="005F1B41">
                    <w:rPr>
                      <w:sz w:val="23"/>
                      <w:szCs w:val="23"/>
                      <w:lang w:eastAsia="it-IT"/>
                    </w:rPr>
                    <w:t>2</w:t>
                  </w:r>
                </w:p>
              </w:tc>
              <w:tc>
                <w:tcPr>
                  <w:tcW w:w="0" w:type="auto"/>
                  <w:shd w:val="clear" w:color="auto" w:fill="E0E0E0"/>
                  <w:vAlign w:val="center"/>
                </w:tcPr>
                <w:p w:rsidR="00423E26" w:rsidRPr="005F1B41" w:rsidRDefault="00423E26" w:rsidP="005F1B41">
                  <w:pPr>
                    <w:spacing w:line="240" w:lineRule="auto"/>
                    <w:jc w:val="center"/>
                    <w:rPr>
                      <w:sz w:val="23"/>
                      <w:szCs w:val="23"/>
                      <w:lang w:eastAsia="it-IT"/>
                    </w:rPr>
                  </w:pPr>
                  <w:r w:rsidRPr="005F1B41">
                    <w:rPr>
                      <w:sz w:val="23"/>
                      <w:szCs w:val="23"/>
                      <w:lang w:eastAsia="it-IT"/>
                    </w:rPr>
                    <w:t>6</w:t>
                  </w:r>
                </w:p>
              </w:tc>
              <w:tc>
                <w:tcPr>
                  <w:tcW w:w="0" w:type="auto"/>
                  <w:shd w:val="clear" w:color="auto" w:fill="E0E0E0"/>
                  <w:vAlign w:val="center"/>
                </w:tcPr>
                <w:p w:rsidR="00423E26" w:rsidRPr="005F1B41" w:rsidRDefault="00423E26" w:rsidP="005F1B41">
                  <w:pPr>
                    <w:spacing w:line="240" w:lineRule="auto"/>
                    <w:jc w:val="center"/>
                    <w:rPr>
                      <w:sz w:val="23"/>
                      <w:szCs w:val="23"/>
                      <w:lang w:eastAsia="it-IT"/>
                    </w:rPr>
                  </w:pPr>
                  <w:r w:rsidRPr="005F1B41">
                    <w:rPr>
                      <w:sz w:val="23"/>
                      <w:szCs w:val="23"/>
                      <w:lang w:eastAsia="it-IT"/>
                    </w:rPr>
                    <w:t>2</w:t>
                  </w:r>
                </w:p>
              </w:tc>
              <w:tc>
                <w:tcPr>
                  <w:tcW w:w="0" w:type="auto"/>
                  <w:shd w:val="clear" w:color="auto" w:fill="E0E0E0"/>
                  <w:vAlign w:val="center"/>
                </w:tcPr>
                <w:p w:rsidR="00423E26" w:rsidRPr="005F1B41" w:rsidRDefault="00423E26" w:rsidP="005F1B41">
                  <w:pPr>
                    <w:spacing w:line="240" w:lineRule="auto"/>
                    <w:jc w:val="center"/>
                    <w:rPr>
                      <w:sz w:val="23"/>
                      <w:szCs w:val="23"/>
                      <w:lang w:eastAsia="it-IT"/>
                    </w:rPr>
                  </w:pPr>
                  <w:r w:rsidRPr="005F1B41">
                    <w:rPr>
                      <w:sz w:val="23"/>
                      <w:szCs w:val="23"/>
                      <w:lang w:eastAsia="it-IT"/>
                    </w:rPr>
                    <w:t>6</w:t>
                  </w:r>
                </w:p>
              </w:tc>
              <w:tc>
                <w:tcPr>
                  <w:tcW w:w="0" w:type="auto"/>
                  <w:shd w:val="clear" w:color="auto" w:fill="E0E0E0"/>
                  <w:vAlign w:val="center"/>
                </w:tcPr>
                <w:p w:rsidR="00423E26" w:rsidRPr="005F1B41" w:rsidRDefault="00423E26" w:rsidP="005F1B41">
                  <w:pPr>
                    <w:spacing w:line="240" w:lineRule="auto"/>
                    <w:jc w:val="center"/>
                    <w:rPr>
                      <w:sz w:val="23"/>
                      <w:szCs w:val="23"/>
                      <w:lang w:eastAsia="it-IT"/>
                    </w:rPr>
                  </w:pPr>
                  <w:r w:rsidRPr="005F1B41">
                    <w:rPr>
                      <w:sz w:val="23"/>
                      <w:szCs w:val="23"/>
                      <w:lang w:eastAsia="it-IT"/>
                    </w:rPr>
                    <w:t>15</w:t>
                  </w:r>
                </w:p>
              </w:tc>
              <w:tc>
                <w:tcPr>
                  <w:tcW w:w="0" w:type="auto"/>
                  <w:shd w:val="clear" w:color="auto" w:fill="E0E0E0"/>
                  <w:vAlign w:val="center"/>
                </w:tcPr>
                <w:p w:rsidR="00423E26" w:rsidRPr="005F1B41" w:rsidRDefault="00423E26" w:rsidP="005F1B41">
                  <w:pPr>
                    <w:spacing w:line="240" w:lineRule="auto"/>
                    <w:jc w:val="center"/>
                    <w:rPr>
                      <w:sz w:val="23"/>
                      <w:szCs w:val="23"/>
                      <w:lang w:eastAsia="it-IT"/>
                    </w:rPr>
                  </w:pPr>
                  <w:r w:rsidRPr="005F1B41">
                    <w:rPr>
                      <w:sz w:val="23"/>
                      <w:szCs w:val="23"/>
                      <w:lang w:eastAsia="it-IT"/>
                    </w:rPr>
                    <w:t>13</w:t>
                  </w:r>
                </w:p>
              </w:tc>
            </w:tr>
            <w:tr w:rsidR="00423E26" w:rsidRPr="00F83355">
              <w:trPr>
                <w:tblCellSpacing w:w="15" w:type="dxa"/>
                <w:jc w:val="right"/>
              </w:trPr>
              <w:tc>
                <w:tcPr>
                  <w:tcW w:w="0" w:type="auto"/>
                  <w:gridSpan w:val="3"/>
                  <w:shd w:val="clear" w:color="auto" w:fill="E0E0E0"/>
                  <w:vAlign w:val="center"/>
                </w:tcPr>
                <w:p w:rsidR="00423E26" w:rsidRPr="005F1B41" w:rsidRDefault="00423E26" w:rsidP="005F1B41">
                  <w:pPr>
                    <w:spacing w:line="240" w:lineRule="auto"/>
                    <w:jc w:val="center"/>
                    <w:rPr>
                      <w:sz w:val="23"/>
                      <w:szCs w:val="23"/>
                      <w:lang w:eastAsia="it-IT"/>
                    </w:rPr>
                  </w:pPr>
                  <w:r w:rsidRPr="005F1B41">
                    <w:rPr>
                      <w:sz w:val="23"/>
                      <w:szCs w:val="23"/>
                      <w:lang w:eastAsia="it-IT"/>
                    </w:rPr>
                    <w:t>0</w:t>
                  </w:r>
                </w:p>
              </w:tc>
              <w:tc>
                <w:tcPr>
                  <w:tcW w:w="0" w:type="auto"/>
                  <w:gridSpan w:val="3"/>
                  <w:shd w:val="clear" w:color="auto" w:fill="E0E0E0"/>
                  <w:vAlign w:val="center"/>
                </w:tcPr>
                <w:p w:rsidR="00423E26" w:rsidRPr="005F1B41" w:rsidRDefault="00423E26" w:rsidP="005F1B41">
                  <w:pPr>
                    <w:spacing w:line="240" w:lineRule="auto"/>
                    <w:jc w:val="center"/>
                    <w:rPr>
                      <w:sz w:val="23"/>
                      <w:szCs w:val="23"/>
                      <w:lang w:eastAsia="it-IT"/>
                    </w:rPr>
                  </w:pPr>
                  <w:r w:rsidRPr="005F1B41">
                    <w:rPr>
                      <w:sz w:val="23"/>
                      <w:szCs w:val="23"/>
                      <w:lang w:eastAsia="it-IT"/>
                    </w:rPr>
                    <w:t>1</w:t>
                  </w:r>
                </w:p>
              </w:tc>
            </w:tr>
            <w:tr w:rsidR="00423E26" w:rsidRPr="00F83355">
              <w:trPr>
                <w:trHeight w:val="450"/>
                <w:tblCellSpacing w:w="15" w:type="dxa"/>
                <w:jc w:val="right"/>
              </w:trPr>
              <w:tc>
                <w:tcPr>
                  <w:tcW w:w="0" w:type="auto"/>
                  <w:vAlign w:val="center"/>
                </w:tcPr>
                <w:p w:rsidR="00423E26" w:rsidRPr="005F1B41" w:rsidRDefault="00423E26" w:rsidP="005F1B41">
                  <w:pPr>
                    <w:spacing w:line="240" w:lineRule="auto"/>
                    <w:rPr>
                      <w:sz w:val="23"/>
                      <w:szCs w:val="23"/>
                      <w:lang w:eastAsia="it-IT"/>
                    </w:rPr>
                  </w:pPr>
                </w:p>
              </w:tc>
              <w:tc>
                <w:tcPr>
                  <w:tcW w:w="0" w:type="auto"/>
                  <w:vAlign w:val="center"/>
                </w:tcPr>
                <w:p w:rsidR="00423E26" w:rsidRPr="005F1B41" w:rsidRDefault="00423E26" w:rsidP="005F1B41">
                  <w:pPr>
                    <w:spacing w:line="240" w:lineRule="auto"/>
                    <w:rPr>
                      <w:rFonts w:ascii="Times New Roman" w:hAnsi="Times New Roman" w:cs="Times New Roman"/>
                      <w:sz w:val="20"/>
                      <w:szCs w:val="20"/>
                      <w:lang w:eastAsia="it-IT"/>
                    </w:rPr>
                  </w:pPr>
                </w:p>
              </w:tc>
              <w:tc>
                <w:tcPr>
                  <w:tcW w:w="0" w:type="auto"/>
                  <w:vAlign w:val="center"/>
                </w:tcPr>
                <w:p w:rsidR="00423E26" w:rsidRPr="005F1B41" w:rsidRDefault="00423E26" w:rsidP="005F1B41">
                  <w:pPr>
                    <w:spacing w:line="240" w:lineRule="auto"/>
                    <w:rPr>
                      <w:rFonts w:ascii="Times New Roman" w:hAnsi="Times New Roman" w:cs="Times New Roman"/>
                      <w:sz w:val="20"/>
                      <w:szCs w:val="20"/>
                      <w:lang w:eastAsia="it-IT"/>
                    </w:rPr>
                  </w:pPr>
                </w:p>
              </w:tc>
              <w:tc>
                <w:tcPr>
                  <w:tcW w:w="0" w:type="auto"/>
                  <w:vAlign w:val="center"/>
                </w:tcPr>
                <w:p w:rsidR="00423E26" w:rsidRPr="005F1B41" w:rsidRDefault="00423E26" w:rsidP="005F1B41">
                  <w:pPr>
                    <w:spacing w:line="240" w:lineRule="auto"/>
                    <w:rPr>
                      <w:rFonts w:ascii="Times New Roman" w:hAnsi="Times New Roman" w:cs="Times New Roman"/>
                      <w:sz w:val="20"/>
                      <w:szCs w:val="20"/>
                      <w:lang w:eastAsia="it-IT"/>
                    </w:rPr>
                  </w:pPr>
                </w:p>
              </w:tc>
              <w:tc>
                <w:tcPr>
                  <w:tcW w:w="0" w:type="auto"/>
                  <w:vAlign w:val="center"/>
                </w:tcPr>
                <w:p w:rsidR="00423E26" w:rsidRPr="005F1B41" w:rsidRDefault="00423E26" w:rsidP="005F1B41">
                  <w:pPr>
                    <w:spacing w:line="240" w:lineRule="auto"/>
                    <w:rPr>
                      <w:rFonts w:ascii="Times New Roman" w:hAnsi="Times New Roman" w:cs="Times New Roman"/>
                      <w:sz w:val="20"/>
                      <w:szCs w:val="20"/>
                      <w:lang w:eastAsia="it-IT"/>
                    </w:rPr>
                  </w:pPr>
                </w:p>
              </w:tc>
              <w:tc>
                <w:tcPr>
                  <w:tcW w:w="0" w:type="auto"/>
                  <w:vAlign w:val="center"/>
                </w:tcPr>
                <w:p w:rsidR="00423E26" w:rsidRPr="005F1B41" w:rsidRDefault="00423E26" w:rsidP="005F1B41">
                  <w:pPr>
                    <w:spacing w:line="240" w:lineRule="auto"/>
                    <w:rPr>
                      <w:rFonts w:ascii="Times New Roman" w:hAnsi="Times New Roman" w:cs="Times New Roman"/>
                      <w:sz w:val="20"/>
                      <w:szCs w:val="20"/>
                      <w:lang w:eastAsia="it-IT"/>
                    </w:rPr>
                  </w:pPr>
                </w:p>
              </w:tc>
            </w:tr>
            <w:tr w:rsidR="00423E26" w:rsidRPr="00F83355">
              <w:trPr>
                <w:tblCellSpacing w:w="15" w:type="dxa"/>
                <w:jc w:val="right"/>
              </w:trPr>
              <w:tc>
                <w:tcPr>
                  <w:tcW w:w="0" w:type="auto"/>
                  <w:vAlign w:val="bottom"/>
                </w:tcPr>
                <w:p w:rsidR="00423E26" w:rsidRPr="005F1B41" w:rsidRDefault="00423E26" w:rsidP="005F1B41">
                  <w:pPr>
                    <w:spacing w:line="240" w:lineRule="auto"/>
                    <w:jc w:val="center"/>
                    <w:rPr>
                      <w:sz w:val="23"/>
                      <w:szCs w:val="23"/>
                      <w:lang w:eastAsia="it-IT"/>
                    </w:rPr>
                  </w:pPr>
                  <w:r w:rsidRPr="005F1B41">
                    <w:rPr>
                      <w:sz w:val="23"/>
                      <w:szCs w:val="23"/>
                      <w:lang w:eastAsia="it-IT"/>
                    </w:rPr>
                    <w:t>0.1</w:t>
                  </w:r>
                </w:p>
                <w:tbl>
                  <w:tblPr>
                    <w:tblW w:w="375" w:type="dxa"/>
                    <w:jc w:val="center"/>
                    <w:tblCellSpacing w:w="0" w:type="dxa"/>
                    <w:tblCellMar>
                      <w:left w:w="0" w:type="dxa"/>
                      <w:right w:w="0" w:type="dxa"/>
                    </w:tblCellMar>
                    <w:tblLook w:val="00A0"/>
                  </w:tblPr>
                  <w:tblGrid>
                    <w:gridCol w:w="375"/>
                  </w:tblGrid>
                  <w:tr w:rsidR="00423E26" w:rsidRPr="00F83355">
                    <w:trPr>
                      <w:trHeight w:val="195"/>
                      <w:tblCellSpacing w:w="0" w:type="dxa"/>
                      <w:jc w:val="center"/>
                    </w:trPr>
                    <w:tc>
                      <w:tcPr>
                        <w:tcW w:w="0" w:type="auto"/>
                        <w:shd w:val="clear" w:color="auto" w:fill="C0D0C0"/>
                        <w:vAlign w:val="center"/>
                      </w:tcPr>
                      <w:p w:rsidR="00423E26" w:rsidRPr="005F1B41" w:rsidRDefault="00423E26" w:rsidP="005F1B41">
                        <w:pPr>
                          <w:spacing w:line="240" w:lineRule="auto"/>
                          <w:rPr>
                            <w:sz w:val="20"/>
                            <w:szCs w:val="23"/>
                            <w:lang w:eastAsia="it-IT"/>
                          </w:rPr>
                        </w:pPr>
                      </w:p>
                    </w:tc>
                  </w:tr>
                </w:tbl>
                <w:p w:rsidR="00423E26" w:rsidRPr="005F1B41" w:rsidRDefault="00423E26" w:rsidP="005F1B41">
                  <w:pPr>
                    <w:spacing w:line="240" w:lineRule="auto"/>
                    <w:jc w:val="center"/>
                    <w:rPr>
                      <w:sz w:val="23"/>
                      <w:szCs w:val="23"/>
                      <w:lang w:eastAsia="it-IT"/>
                    </w:rPr>
                  </w:pPr>
                </w:p>
              </w:tc>
              <w:tc>
                <w:tcPr>
                  <w:tcW w:w="0" w:type="auto"/>
                  <w:vAlign w:val="bottom"/>
                </w:tcPr>
                <w:p w:rsidR="00423E26" w:rsidRPr="005F1B41" w:rsidRDefault="00423E26" w:rsidP="005F1B41">
                  <w:pPr>
                    <w:spacing w:line="240" w:lineRule="auto"/>
                    <w:jc w:val="center"/>
                    <w:rPr>
                      <w:sz w:val="23"/>
                      <w:szCs w:val="23"/>
                      <w:lang w:eastAsia="it-IT"/>
                    </w:rPr>
                  </w:pPr>
                  <w:r w:rsidRPr="005F1B41">
                    <w:rPr>
                      <w:sz w:val="23"/>
                      <w:szCs w:val="23"/>
                      <w:lang w:eastAsia="it-IT"/>
                    </w:rPr>
                    <w:t>0.6</w:t>
                  </w:r>
                </w:p>
                <w:tbl>
                  <w:tblPr>
                    <w:tblW w:w="375" w:type="dxa"/>
                    <w:jc w:val="center"/>
                    <w:tblCellSpacing w:w="0" w:type="dxa"/>
                    <w:tblCellMar>
                      <w:left w:w="0" w:type="dxa"/>
                      <w:right w:w="0" w:type="dxa"/>
                    </w:tblCellMar>
                    <w:tblLook w:val="00A0"/>
                  </w:tblPr>
                  <w:tblGrid>
                    <w:gridCol w:w="375"/>
                  </w:tblGrid>
                  <w:tr w:rsidR="00423E26" w:rsidRPr="00F83355">
                    <w:trPr>
                      <w:trHeight w:val="1125"/>
                      <w:tblCellSpacing w:w="0" w:type="dxa"/>
                      <w:jc w:val="center"/>
                    </w:trPr>
                    <w:tc>
                      <w:tcPr>
                        <w:tcW w:w="0" w:type="auto"/>
                        <w:shd w:val="clear" w:color="auto" w:fill="80D080"/>
                        <w:vAlign w:val="center"/>
                      </w:tcPr>
                      <w:p w:rsidR="00423E26" w:rsidRPr="005F1B41" w:rsidRDefault="00423E26" w:rsidP="005F1B41">
                        <w:pPr>
                          <w:spacing w:line="240" w:lineRule="auto"/>
                          <w:rPr>
                            <w:sz w:val="23"/>
                            <w:szCs w:val="23"/>
                            <w:lang w:eastAsia="it-IT"/>
                          </w:rPr>
                        </w:pPr>
                      </w:p>
                    </w:tc>
                  </w:tr>
                </w:tbl>
                <w:p w:rsidR="00423E26" w:rsidRPr="005F1B41" w:rsidRDefault="00423E26" w:rsidP="005F1B41">
                  <w:pPr>
                    <w:spacing w:line="240" w:lineRule="auto"/>
                    <w:jc w:val="center"/>
                    <w:rPr>
                      <w:sz w:val="23"/>
                      <w:szCs w:val="23"/>
                      <w:lang w:eastAsia="it-IT"/>
                    </w:rPr>
                  </w:pPr>
                </w:p>
              </w:tc>
              <w:tc>
                <w:tcPr>
                  <w:tcW w:w="0" w:type="auto"/>
                  <w:vAlign w:val="bottom"/>
                </w:tcPr>
                <w:p w:rsidR="00423E26" w:rsidRPr="005F1B41" w:rsidRDefault="00423E26" w:rsidP="005F1B41">
                  <w:pPr>
                    <w:spacing w:line="240" w:lineRule="auto"/>
                    <w:jc w:val="center"/>
                    <w:rPr>
                      <w:sz w:val="23"/>
                      <w:szCs w:val="23"/>
                      <w:lang w:eastAsia="it-IT"/>
                    </w:rPr>
                  </w:pPr>
                </w:p>
              </w:tc>
              <w:tc>
                <w:tcPr>
                  <w:tcW w:w="0" w:type="auto"/>
                  <w:vAlign w:val="bottom"/>
                </w:tcPr>
                <w:p w:rsidR="00423E26" w:rsidRPr="005F1B41" w:rsidRDefault="00423E26" w:rsidP="005F1B41">
                  <w:pPr>
                    <w:spacing w:line="240" w:lineRule="auto"/>
                    <w:jc w:val="center"/>
                    <w:rPr>
                      <w:sz w:val="23"/>
                      <w:szCs w:val="23"/>
                      <w:lang w:eastAsia="it-IT"/>
                    </w:rPr>
                  </w:pPr>
                </w:p>
              </w:tc>
              <w:tc>
                <w:tcPr>
                  <w:tcW w:w="0" w:type="auto"/>
                  <w:vAlign w:val="bottom"/>
                </w:tcPr>
                <w:p w:rsidR="00423E26" w:rsidRPr="005F1B41" w:rsidRDefault="00423E26" w:rsidP="005F1B41">
                  <w:pPr>
                    <w:spacing w:line="240" w:lineRule="auto"/>
                    <w:jc w:val="center"/>
                    <w:rPr>
                      <w:sz w:val="23"/>
                      <w:szCs w:val="23"/>
                      <w:lang w:eastAsia="it-IT"/>
                    </w:rPr>
                  </w:pPr>
                </w:p>
              </w:tc>
              <w:tc>
                <w:tcPr>
                  <w:tcW w:w="0" w:type="auto"/>
                  <w:vAlign w:val="bottom"/>
                </w:tcPr>
                <w:p w:rsidR="00423E26" w:rsidRPr="005F1B41" w:rsidRDefault="00423E26" w:rsidP="005F1B41">
                  <w:pPr>
                    <w:spacing w:line="240" w:lineRule="auto"/>
                    <w:jc w:val="center"/>
                    <w:rPr>
                      <w:sz w:val="23"/>
                      <w:szCs w:val="23"/>
                      <w:lang w:eastAsia="it-IT"/>
                    </w:rPr>
                  </w:pPr>
                  <w:r w:rsidRPr="005F1B41">
                    <w:rPr>
                      <w:sz w:val="23"/>
                      <w:szCs w:val="23"/>
                      <w:lang w:eastAsia="it-IT"/>
                    </w:rPr>
                    <w:t>0.4</w:t>
                  </w:r>
                </w:p>
                <w:tbl>
                  <w:tblPr>
                    <w:tblW w:w="375" w:type="dxa"/>
                    <w:jc w:val="center"/>
                    <w:tblCellSpacing w:w="0" w:type="dxa"/>
                    <w:tblCellMar>
                      <w:left w:w="0" w:type="dxa"/>
                      <w:right w:w="0" w:type="dxa"/>
                    </w:tblCellMar>
                    <w:tblLook w:val="00A0"/>
                  </w:tblPr>
                  <w:tblGrid>
                    <w:gridCol w:w="375"/>
                  </w:tblGrid>
                  <w:tr w:rsidR="00423E26" w:rsidRPr="00F83355">
                    <w:trPr>
                      <w:trHeight w:val="750"/>
                      <w:tblCellSpacing w:w="0" w:type="dxa"/>
                      <w:jc w:val="center"/>
                    </w:trPr>
                    <w:tc>
                      <w:tcPr>
                        <w:tcW w:w="0" w:type="auto"/>
                        <w:shd w:val="clear" w:color="auto" w:fill="404040"/>
                        <w:vAlign w:val="center"/>
                      </w:tcPr>
                      <w:p w:rsidR="00423E26" w:rsidRPr="005F1B41" w:rsidRDefault="00423E26" w:rsidP="005F1B41">
                        <w:pPr>
                          <w:spacing w:line="240" w:lineRule="auto"/>
                          <w:rPr>
                            <w:sz w:val="23"/>
                            <w:szCs w:val="23"/>
                            <w:lang w:eastAsia="it-IT"/>
                          </w:rPr>
                        </w:pPr>
                      </w:p>
                    </w:tc>
                  </w:tr>
                </w:tbl>
                <w:p w:rsidR="00423E26" w:rsidRPr="005F1B41" w:rsidRDefault="00423E26" w:rsidP="005F1B41">
                  <w:pPr>
                    <w:spacing w:line="240" w:lineRule="auto"/>
                    <w:jc w:val="center"/>
                    <w:rPr>
                      <w:sz w:val="23"/>
                      <w:szCs w:val="23"/>
                      <w:lang w:eastAsia="it-IT"/>
                    </w:rPr>
                  </w:pPr>
                </w:p>
              </w:tc>
            </w:tr>
            <w:tr w:rsidR="00423E26" w:rsidRPr="00F83355">
              <w:trPr>
                <w:tblCellSpacing w:w="15" w:type="dxa"/>
                <w:jc w:val="right"/>
              </w:trPr>
              <w:tc>
                <w:tcPr>
                  <w:tcW w:w="0" w:type="auto"/>
                  <w:gridSpan w:val="3"/>
                  <w:shd w:val="clear" w:color="auto" w:fill="E0E0E0"/>
                  <w:vAlign w:val="center"/>
                </w:tcPr>
                <w:p w:rsidR="00423E26" w:rsidRPr="005F1B41" w:rsidRDefault="00423E26" w:rsidP="005F1B41">
                  <w:pPr>
                    <w:spacing w:line="240" w:lineRule="auto"/>
                    <w:jc w:val="center"/>
                    <w:rPr>
                      <w:sz w:val="23"/>
                      <w:szCs w:val="23"/>
                      <w:lang w:eastAsia="it-IT"/>
                    </w:rPr>
                  </w:pPr>
                  <w:r w:rsidRPr="005F1B41">
                    <w:rPr>
                      <w:sz w:val="23"/>
                      <w:szCs w:val="23"/>
                      <w:lang w:eastAsia="it-IT"/>
                    </w:rPr>
                    <w:t>0</w:t>
                  </w:r>
                </w:p>
              </w:tc>
              <w:tc>
                <w:tcPr>
                  <w:tcW w:w="0" w:type="auto"/>
                  <w:gridSpan w:val="3"/>
                  <w:shd w:val="clear" w:color="auto" w:fill="E0E0E0"/>
                  <w:vAlign w:val="center"/>
                </w:tcPr>
                <w:p w:rsidR="00423E26" w:rsidRPr="005F1B41" w:rsidRDefault="00423E26" w:rsidP="005F1B41">
                  <w:pPr>
                    <w:spacing w:line="240" w:lineRule="auto"/>
                    <w:jc w:val="center"/>
                    <w:rPr>
                      <w:sz w:val="23"/>
                      <w:szCs w:val="23"/>
                      <w:lang w:eastAsia="it-IT"/>
                    </w:rPr>
                  </w:pPr>
                  <w:r w:rsidRPr="005F1B41">
                    <w:rPr>
                      <w:sz w:val="23"/>
                      <w:szCs w:val="23"/>
                      <w:lang w:eastAsia="it-IT"/>
                    </w:rPr>
                    <w:t>1</w:t>
                  </w:r>
                </w:p>
              </w:tc>
            </w:tr>
            <w:tr w:rsidR="00423E26" w:rsidRPr="00F83355">
              <w:trPr>
                <w:tblCellSpacing w:w="15" w:type="dxa"/>
                <w:jc w:val="right"/>
              </w:trPr>
              <w:tc>
                <w:tcPr>
                  <w:tcW w:w="0" w:type="auto"/>
                </w:tcPr>
                <w:p w:rsidR="00423E26" w:rsidRPr="005F1B41" w:rsidRDefault="00423E26" w:rsidP="005F1B41">
                  <w:pPr>
                    <w:spacing w:line="240" w:lineRule="auto"/>
                    <w:jc w:val="center"/>
                    <w:rPr>
                      <w:sz w:val="23"/>
                      <w:szCs w:val="23"/>
                      <w:lang w:eastAsia="it-IT"/>
                    </w:rPr>
                  </w:pPr>
                </w:p>
              </w:tc>
              <w:tc>
                <w:tcPr>
                  <w:tcW w:w="0" w:type="auto"/>
                </w:tcPr>
                <w:p w:rsidR="00423E26" w:rsidRPr="005F1B41" w:rsidRDefault="00423E26" w:rsidP="005F1B41">
                  <w:pPr>
                    <w:spacing w:line="240" w:lineRule="auto"/>
                    <w:jc w:val="center"/>
                    <w:rPr>
                      <w:sz w:val="23"/>
                      <w:szCs w:val="23"/>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1500"/>
                      <w:tblCellSpacing w:w="0" w:type="dxa"/>
                      <w:jc w:val="center"/>
                    </w:trPr>
                    <w:tc>
                      <w:tcPr>
                        <w:tcW w:w="0" w:type="auto"/>
                        <w:shd w:val="clear" w:color="auto" w:fill="404040"/>
                        <w:vAlign w:val="center"/>
                      </w:tcPr>
                      <w:p w:rsidR="00423E26" w:rsidRPr="005F1B41" w:rsidRDefault="00423E26" w:rsidP="005F1B41">
                        <w:pPr>
                          <w:spacing w:line="240" w:lineRule="auto"/>
                          <w:rPr>
                            <w:sz w:val="23"/>
                            <w:szCs w:val="23"/>
                            <w:lang w:eastAsia="it-IT"/>
                          </w:rPr>
                        </w:pPr>
                      </w:p>
                    </w:tc>
                  </w:tr>
                </w:tbl>
                <w:p w:rsidR="00423E26" w:rsidRPr="005F1B41" w:rsidRDefault="00423E26" w:rsidP="005F1B41">
                  <w:pPr>
                    <w:spacing w:line="240" w:lineRule="auto"/>
                    <w:jc w:val="center"/>
                    <w:rPr>
                      <w:sz w:val="23"/>
                      <w:szCs w:val="23"/>
                      <w:lang w:eastAsia="it-IT"/>
                    </w:rPr>
                  </w:pPr>
                  <w:r w:rsidRPr="005F1B41">
                    <w:rPr>
                      <w:sz w:val="23"/>
                      <w:szCs w:val="23"/>
                      <w:lang w:eastAsia="it-IT"/>
                    </w:rPr>
                    <w:t>-0.8</w:t>
                  </w: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180"/>
                      <w:tblCellSpacing w:w="0" w:type="dxa"/>
                      <w:jc w:val="center"/>
                    </w:trPr>
                    <w:tc>
                      <w:tcPr>
                        <w:tcW w:w="0" w:type="auto"/>
                        <w:shd w:val="clear" w:color="auto" w:fill="C0D0C0"/>
                        <w:vAlign w:val="center"/>
                      </w:tcPr>
                      <w:p w:rsidR="00423E26" w:rsidRPr="005F1B41" w:rsidRDefault="00423E26" w:rsidP="005F1B41">
                        <w:pPr>
                          <w:spacing w:line="240" w:lineRule="auto"/>
                          <w:rPr>
                            <w:sz w:val="18"/>
                            <w:szCs w:val="23"/>
                            <w:lang w:eastAsia="it-IT"/>
                          </w:rPr>
                        </w:pPr>
                      </w:p>
                    </w:tc>
                  </w:tr>
                </w:tbl>
                <w:p w:rsidR="00423E26" w:rsidRPr="005F1B41" w:rsidRDefault="00423E26" w:rsidP="005F1B41">
                  <w:pPr>
                    <w:spacing w:line="240" w:lineRule="auto"/>
                    <w:jc w:val="center"/>
                    <w:rPr>
                      <w:sz w:val="23"/>
                      <w:szCs w:val="23"/>
                      <w:lang w:eastAsia="it-IT"/>
                    </w:rPr>
                  </w:pPr>
                  <w:r w:rsidRPr="005F1B41">
                    <w:rPr>
                      <w:sz w:val="23"/>
                      <w:szCs w:val="23"/>
                      <w:lang w:eastAsia="it-IT"/>
                    </w:rPr>
                    <w:t>-0.1</w:t>
                  </w:r>
                </w:p>
              </w:tc>
              <w:tc>
                <w:tcPr>
                  <w:tcW w:w="0" w:type="auto"/>
                </w:tcPr>
                <w:tbl>
                  <w:tblPr>
                    <w:tblW w:w="375" w:type="dxa"/>
                    <w:jc w:val="center"/>
                    <w:tblCellSpacing w:w="0" w:type="dxa"/>
                    <w:tblCellMar>
                      <w:left w:w="0" w:type="dxa"/>
                      <w:right w:w="0" w:type="dxa"/>
                    </w:tblCellMar>
                    <w:tblLook w:val="00A0"/>
                  </w:tblPr>
                  <w:tblGrid>
                    <w:gridCol w:w="375"/>
                  </w:tblGrid>
                  <w:tr w:rsidR="00423E26" w:rsidRPr="00F83355">
                    <w:trPr>
                      <w:trHeight w:val="555"/>
                      <w:tblCellSpacing w:w="0" w:type="dxa"/>
                      <w:jc w:val="center"/>
                    </w:trPr>
                    <w:tc>
                      <w:tcPr>
                        <w:tcW w:w="0" w:type="auto"/>
                        <w:shd w:val="clear" w:color="auto" w:fill="80D080"/>
                        <w:vAlign w:val="center"/>
                      </w:tcPr>
                      <w:p w:rsidR="00423E26" w:rsidRPr="005F1B41" w:rsidRDefault="00423E26" w:rsidP="005F1B41">
                        <w:pPr>
                          <w:spacing w:line="240" w:lineRule="auto"/>
                          <w:rPr>
                            <w:sz w:val="23"/>
                            <w:szCs w:val="23"/>
                            <w:lang w:eastAsia="it-IT"/>
                          </w:rPr>
                        </w:pPr>
                      </w:p>
                    </w:tc>
                  </w:tr>
                </w:tbl>
                <w:p w:rsidR="00423E26" w:rsidRPr="005F1B41" w:rsidRDefault="00423E26" w:rsidP="005F1B41">
                  <w:pPr>
                    <w:spacing w:line="240" w:lineRule="auto"/>
                    <w:jc w:val="center"/>
                    <w:rPr>
                      <w:sz w:val="23"/>
                      <w:szCs w:val="23"/>
                      <w:lang w:eastAsia="it-IT"/>
                    </w:rPr>
                  </w:pPr>
                  <w:r w:rsidRPr="005F1B41">
                    <w:rPr>
                      <w:sz w:val="23"/>
                      <w:szCs w:val="23"/>
                      <w:lang w:eastAsia="it-IT"/>
                    </w:rPr>
                    <w:t>-0.3</w:t>
                  </w:r>
                </w:p>
              </w:tc>
              <w:tc>
                <w:tcPr>
                  <w:tcW w:w="0" w:type="auto"/>
                </w:tcPr>
                <w:p w:rsidR="00423E26" w:rsidRPr="005F1B41" w:rsidRDefault="00423E26" w:rsidP="005F1B41">
                  <w:pPr>
                    <w:spacing w:line="240" w:lineRule="auto"/>
                    <w:jc w:val="center"/>
                    <w:rPr>
                      <w:sz w:val="23"/>
                      <w:szCs w:val="23"/>
                      <w:lang w:eastAsia="it-IT"/>
                    </w:rPr>
                  </w:pPr>
                </w:p>
              </w:tc>
            </w:tr>
          </w:tbl>
          <w:p w:rsidR="00423E26" w:rsidRPr="005F1B41" w:rsidRDefault="00423E26" w:rsidP="005F1B41">
            <w:pPr>
              <w:spacing w:line="240" w:lineRule="auto"/>
              <w:rPr>
                <w:rFonts w:ascii="Times New Roman" w:hAnsi="Times New Roman" w:cs="Times New Roman"/>
                <w:sz w:val="24"/>
                <w:szCs w:val="24"/>
                <w:lang w:eastAsia="it-IT"/>
              </w:rPr>
            </w:pPr>
          </w:p>
        </w:tc>
        <w:tc>
          <w:tcPr>
            <w:tcW w:w="150" w:type="dxa"/>
            <w:vAlign w:val="center"/>
          </w:tcPr>
          <w:p w:rsidR="00423E26" w:rsidRPr="005F1B41" w:rsidRDefault="00423E26" w:rsidP="005F1B41">
            <w:pPr>
              <w:spacing w:line="240" w:lineRule="auto"/>
              <w:rPr>
                <w:sz w:val="23"/>
                <w:szCs w:val="23"/>
                <w:lang w:eastAsia="it-IT"/>
              </w:rPr>
            </w:pPr>
            <w:r w:rsidRPr="005F1B41">
              <w:rPr>
                <w:sz w:val="23"/>
                <w:szCs w:val="23"/>
                <w:lang w:eastAsia="it-IT"/>
              </w:rPr>
              <w:t> </w:t>
            </w:r>
          </w:p>
        </w:tc>
        <w:tc>
          <w:tcPr>
            <w:tcW w:w="0" w:type="auto"/>
          </w:tcPr>
          <w:p w:rsidR="00423E26" w:rsidRPr="005F1B41" w:rsidRDefault="00423E26" w:rsidP="005F1B41">
            <w:pPr>
              <w:spacing w:before="100" w:beforeAutospacing="1" w:after="100" w:afterAutospacing="1" w:line="240" w:lineRule="auto"/>
              <w:rPr>
                <w:sz w:val="23"/>
                <w:szCs w:val="23"/>
                <w:lang w:eastAsia="it-IT"/>
              </w:rPr>
            </w:pPr>
            <w:r w:rsidRPr="005F1B41">
              <w:rPr>
                <w:sz w:val="23"/>
                <w:szCs w:val="23"/>
                <w:lang w:eastAsia="it-IT"/>
              </w:rPr>
              <w:t xml:space="preserve">  </w:t>
            </w:r>
          </w:p>
          <w:tbl>
            <w:tblPr>
              <w:tblW w:w="0" w:type="auto"/>
              <w:tblCellSpacing w:w="0" w:type="dxa"/>
              <w:tblCellMar>
                <w:top w:w="15" w:type="dxa"/>
                <w:left w:w="15" w:type="dxa"/>
                <w:bottom w:w="15" w:type="dxa"/>
                <w:right w:w="15" w:type="dxa"/>
              </w:tblCellMar>
              <w:tblLook w:val="00A0"/>
            </w:tblPr>
            <w:tblGrid>
              <w:gridCol w:w="530"/>
            </w:tblGrid>
            <w:tr w:rsidR="00423E26" w:rsidRPr="00F83355">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00"/>
                  </w:tblGrid>
                  <w:tr w:rsidR="00423E26" w:rsidRPr="00F83355">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82"/>
                          <w:gridCol w:w="218"/>
                        </w:tblGrid>
                        <w:tr w:rsidR="00423E26" w:rsidRPr="00F83355">
                          <w:trPr>
                            <w:tblCellSpacing w:w="30" w:type="dxa"/>
                          </w:trPr>
                          <w:tc>
                            <w:tcPr>
                              <w:tcW w:w="0" w:type="auto"/>
                              <w:shd w:val="clear" w:color="auto" w:fill="C0D0C0"/>
                              <w:noWrap/>
                              <w:vAlign w:val="center"/>
                            </w:tcPr>
                            <w:p w:rsidR="00423E26" w:rsidRPr="005F1B41" w:rsidRDefault="00423E26" w:rsidP="005F1B41">
                              <w:pPr>
                                <w:spacing w:line="240" w:lineRule="auto"/>
                                <w:rPr>
                                  <w:sz w:val="23"/>
                                  <w:szCs w:val="23"/>
                                  <w:lang w:eastAsia="it-IT"/>
                                </w:rPr>
                              </w:pPr>
                              <w:r w:rsidRPr="005F1B41">
                                <w:rPr>
                                  <w:sz w:val="23"/>
                                  <w:szCs w:val="23"/>
                                  <w:lang w:eastAsia="it-IT"/>
                                </w:rPr>
                                <w:t>   </w:t>
                              </w:r>
                            </w:p>
                          </w:tc>
                          <w:tc>
                            <w:tcPr>
                              <w:tcW w:w="0" w:type="auto"/>
                              <w:noWrap/>
                              <w:vAlign w:val="center"/>
                            </w:tcPr>
                            <w:p w:rsidR="00423E26" w:rsidRPr="005F1B41" w:rsidRDefault="00423E26" w:rsidP="005F1B41">
                              <w:pPr>
                                <w:spacing w:line="240" w:lineRule="auto"/>
                                <w:rPr>
                                  <w:sz w:val="23"/>
                                  <w:szCs w:val="23"/>
                                  <w:lang w:eastAsia="it-IT"/>
                                </w:rPr>
                              </w:pPr>
                              <w:r w:rsidRPr="005F1B41">
                                <w:rPr>
                                  <w:sz w:val="23"/>
                                  <w:szCs w:val="23"/>
                                  <w:lang w:eastAsia="it-IT"/>
                                </w:rPr>
                                <w:t>1</w:t>
                              </w:r>
                            </w:p>
                          </w:tc>
                        </w:tr>
                        <w:tr w:rsidR="00423E26" w:rsidRPr="00F83355">
                          <w:trPr>
                            <w:tblCellSpacing w:w="30" w:type="dxa"/>
                          </w:trPr>
                          <w:tc>
                            <w:tcPr>
                              <w:tcW w:w="0" w:type="auto"/>
                              <w:shd w:val="clear" w:color="auto" w:fill="80D080"/>
                              <w:noWrap/>
                              <w:vAlign w:val="center"/>
                            </w:tcPr>
                            <w:p w:rsidR="00423E26" w:rsidRPr="005F1B41" w:rsidRDefault="00423E26" w:rsidP="005F1B41">
                              <w:pPr>
                                <w:spacing w:line="240" w:lineRule="auto"/>
                                <w:rPr>
                                  <w:sz w:val="23"/>
                                  <w:szCs w:val="23"/>
                                  <w:lang w:eastAsia="it-IT"/>
                                </w:rPr>
                              </w:pPr>
                              <w:r w:rsidRPr="005F1B41">
                                <w:rPr>
                                  <w:sz w:val="23"/>
                                  <w:szCs w:val="23"/>
                                  <w:lang w:eastAsia="it-IT"/>
                                </w:rPr>
                                <w:t>   </w:t>
                              </w:r>
                            </w:p>
                          </w:tc>
                          <w:tc>
                            <w:tcPr>
                              <w:tcW w:w="0" w:type="auto"/>
                              <w:noWrap/>
                              <w:vAlign w:val="center"/>
                            </w:tcPr>
                            <w:p w:rsidR="00423E26" w:rsidRPr="005F1B41" w:rsidRDefault="00423E26" w:rsidP="005F1B41">
                              <w:pPr>
                                <w:spacing w:line="240" w:lineRule="auto"/>
                                <w:rPr>
                                  <w:sz w:val="23"/>
                                  <w:szCs w:val="23"/>
                                  <w:lang w:eastAsia="it-IT"/>
                                </w:rPr>
                              </w:pPr>
                              <w:r w:rsidRPr="005F1B41">
                                <w:rPr>
                                  <w:sz w:val="23"/>
                                  <w:szCs w:val="23"/>
                                  <w:lang w:eastAsia="it-IT"/>
                                </w:rPr>
                                <w:t>2</w:t>
                              </w:r>
                            </w:p>
                          </w:tc>
                        </w:tr>
                        <w:tr w:rsidR="00423E26" w:rsidRPr="00F83355">
                          <w:trPr>
                            <w:tblCellSpacing w:w="30" w:type="dxa"/>
                          </w:trPr>
                          <w:tc>
                            <w:tcPr>
                              <w:tcW w:w="0" w:type="auto"/>
                              <w:shd w:val="clear" w:color="auto" w:fill="404040"/>
                              <w:noWrap/>
                              <w:vAlign w:val="center"/>
                            </w:tcPr>
                            <w:p w:rsidR="00423E26" w:rsidRPr="005F1B41" w:rsidRDefault="00423E26" w:rsidP="005F1B41">
                              <w:pPr>
                                <w:spacing w:line="240" w:lineRule="auto"/>
                                <w:rPr>
                                  <w:sz w:val="23"/>
                                  <w:szCs w:val="23"/>
                                  <w:lang w:eastAsia="it-IT"/>
                                </w:rPr>
                              </w:pPr>
                              <w:r w:rsidRPr="005F1B41">
                                <w:rPr>
                                  <w:sz w:val="23"/>
                                  <w:szCs w:val="23"/>
                                  <w:lang w:eastAsia="it-IT"/>
                                </w:rPr>
                                <w:t>   </w:t>
                              </w:r>
                            </w:p>
                          </w:tc>
                          <w:tc>
                            <w:tcPr>
                              <w:tcW w:w="0" w:type="auto"/>
                              <w:noWrap/>
                              <w:vAlign w:val="center"/>
                            </w:tcPr>
                            <w:p w:rsidR="00423E26" w:rsidRPr="005F1B41" w:rsidRDefault="00423E26" w:rsidP="005F1B41">
                              <w:pPr>
                                <w:spacing w:line="240" w:lineRule="auto"/>
                                <w:rPr>
                                  <w:sz w:val="23"/>
                                  <w:szCs w:val="23"/>
                                  <w:lang w:eastAsia="it-IT"/>
                                </w:rPr>
                              </w:pPr>
                              <w:r w:rsidRPr="005F1B41">
                                <w:rPr>
                                  <w:sz w:val="23"/>
                                  <w:szCs w:val="23"/>
                                  <w:lang w:eastAsia="it-IT"/>
                                </w:rPr>
                                <w:t>3</w:t>
                              </w:r>
                            </w:p>
                          </w:tc>
                        </w:tr>
                      </w:tbl>
                      <w:p w:rsidR="00423E26" w:rsidRPr="005F1B41" w:rsidRDefault="00423E26" w:rsidP="005F1B41">
                        <w:pPr>
                          <w:spacing w:line="240" w:lineRule="auto"/>
                          <w:rPr>
                            <w:sz w:val="23"/>
                            <w:szCs w:val="23"/>
                            <w:lang w:eastAsia="it-IT"/>
                          </w:rPr>
                        </w:pPr>
                      </w:p>
                    </w:tc>
                  </w:tr>
                </w:tbl>
                <w:p w:rsidR="00423E26" w:rsidRPr="005F1B41" w:rsidRDefault="00423E26" w:rsidP="005F1B41">
                  <w:pPr>
                    <w:spacing w:line="240" w:lineRule="auto"/>
                    <w:rPr>
                      <w:sz w:val="23"/>
                      <w:szCs w:val="23"/>
                      <w:lang w:eastAsia="it-IT"/>
                    </w:rPr>
                  </w:pPr>
                </w:p>
              </w:tc>
            </w:tr>
          </w:tbl>
          <w:p w:rsidR="00423E26" w:rsidRPr="005F1B41" w:rsidRDefault="00423E26" w:rsidP="005F1B41">
            <w:pPr>
              <w:spacing w:line="240" w:lineRule="auto"/>
              <w:rPr>
                <w:rFonts w:ascii="Times New Roman" w:hAnsi="Times New Roman" w:cs="Times New Roman"/>
                <w:sz w:val="24"/>
                <w:szCs w:val="24"/>
                <w:lang w:eastAsia="it-IT"/>
              </w:rPr>
            </w:pPr>
          </w:p>
        </w:tc>
      </w:tr>
    </w:tbl>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Pr="00683D44" w:rsidRDefault="00423E26" w:rsidP="005F1B41">
      <w:pPr>
        <w:pStyle w:val="NoSpacing"/>
        <w:spacing w:line="276" w:lineRule="auto"/>
        <w:jc w:val="both"/>
        <w:rPr>
          <w:sz w:val="28"/>
          <w:szCs w:val="24"/>
        </w:rPr>
      </w:pPr>
      <w:r w:rsidRPr="00683D44">
        <w:rPr>
          <w:color w:val="000000"/>
          <w:sz w:val="24"/>
        </w:rPr>
        <w:t>NON vi è quindi relazione tra le due variabili (a livello di fiducia 0,05)</w:t>
      </w: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Default="00423E26" w:rsidP="006D2EE0">
      <w:pPr>
        <w:pStyle w:val="NoSpacing"/>
        <w:spacing w:line="276" w:lineRule="auto"/>
        <w:jc w:val="both"/>
        <w:rPr>
          <w:sz w:val="24"/>
          <w:szCs w:val="24"/>
        </w:rPr>
      </w:pPr>
    </w:p>
    <w:p w:rsidR="00423E26" w:rsidRPr="000D590C" w:rsidRDefault="00423E26" w:rsidP="000D590C">
      <w:pPr>
        <w:pStyle w:val="NoSpacing"/>
        <w:spacing w:line="276" w:lineRule="auto"/>
        <w:jc w:val="both"/>
        <w:rPr>
          <w:b/>
          <w:i/>
          <w:sz w:val="28"/>
          <w:szCs w:val="28"/>
        </w:rPr>
      </w:pPr>
      <w:r w:rsidRPr="000D590C">
        <w:rPr>
          <w:b/>
          <w:i/>
          <w:sz w:val="28"/>
          <w:szCs w:val="28"/>
        </w:rPr>
        <w:t>Interpretazione dei risultati</w:t>
      </w:r>
    </w:p>
    <w:p w:rsidR="00423E26" w:rsidRPr="00D1684A" w:rsidRDefault="00423E26" w:rsidP="00D1684A">
      <w:pPr>
        <w:pStyle w:val="NoSpacing"/>
        <w:spacing w:line="276" w:lineRule="auto"/>
        <w:jc w:val="both"/>
        <w:rPr>
          <w:sz w:val="24"/>
          <w:szCs w:val="24"/>
        </w:rPr>
      </w:pPr>
    </w:p>
    <w:p w:rsidR="00423E26" w:rsidRPr="00D1684A" w:rsidRDefault="00423E26" w:rsidP="00D1684A">
      <w:pPr>
        <w:pStyle w:val="NoSpacing"/>
        <w:spacing w:line="276" w:lineRule="auto"/>
        <w:jc w:val="both"/>
        <w:rPr>
          <w:sz w:val="24"/>
          <w:szCs w:val="24"/>
        </w:rPr>
      </w:pPr>
      <w:r w:rsidRPr="00D1684A">
        <w:rPr>
          <w:sz w:val="24"/>
          <w:szCs w:val="24"/>
        </w:rPr>
        <w:t>A questo punto, dopo aver eseguito l’analisi dei dati, è possibile affermare se e in che misura l’ipotesi iniziale, secondo cui la televisione incide sui comportamenti dei bambini, è corroborata dai dati stessi.</w:t>
      </w:r>
    </w:p>
    <w:p w:rsidR="00423E26" w:rsidRPr="00D1684A" w:rsidRDefault="00423E26" w:rsidP="00D1684A">
      <w:pPr>
        <w:pStyle w:val="NoSpacing"/>
        <w:spacing w:line="276" w:lineRule="auto"/>
        <w:jc w:val="both"/>
        <w:rPr>
          <w:color w:val="0A0A0A"/>
          <w:sz w:val="24"/>
          <w:szCs w:val="24"/>
        </w:rPr>
      </w:pPr>
      <w:r w:rsidRPr="00D1684A">
        <w:rPr>
          <w:kern w:val="28"/>
          <w:sz w:val="24"/>
          <w:szCs w:val="24"/>
        </w:rPr>
        <w:t xml:space="preserve">Attraverso i dati rilevati dalle risposte al questionario, dalle risposte alle interviste e i disegni elaborati dai bambini, posso affermare che l’ipotesi di partenza non può essere corroborata dai dati. Osservando i valori di X quadro per ogni variabile è possibile notare che solo in due casi </w:t>
      </w:r>
      <w:r w:rsidRPr="00D1684A">
        <w:rPr>
          <w:color w:val="0A0A0A"/>
          <w:sz w:val="24"/>
          <w:szCs w:val="24"/>
        </w:rPr>
        <w:t>il valore stesso esprime una relazione significativa con la variabile indipendente.</w:t>
      </w:r>
    </w:p>
    <w:p w:rsidR="00423E26" w:rsidRDefault="00423E26" w:rsidP="00D1684A">
      <w:pPr>
        <w:pStyle w:val="NoSpacing"/>
        <w:spacing w:line="276" w:lineRule="auto"/>
        <w:jc w:val="both"/>
        <w:rPr>
          <w:sz w:val="24"/>
          <w:szCs w:val="24"/>
        </w:rPr>
      </w:pPr>
      <w:r>
        <w:rPr>
          <w:sz w:val="24"/>
          <w:szCs w:val="24"/>
        </w:rPr>
        <w:t>Il lavoro svolto ha richiesto molto tempo, l’aver cercato di incrociare diverse tecniche, al fine di raccogliere dati quanto più validi, ha comportato un enorme dispiego di tempo ed energie. La parte più difficile è stata l’analisi dei dati, mentre la più divertente, la raccolta degli stessi, in modo particolare l’intervista ai bambini. Nonostante lavori con loro da qualche anno, riescono sempre a sorprendermi, nelle risposte, nei toni, negli atteggiamenti. È appagante l’impegno e l’entusiasmo che mettono in ogni piccola cosa, come nel caso della composizione del disegno o ancor più, nella serietà con cui hanno affrontato l’intervista, cosa assolutamente nuova per loro.</w:t>
      </w:r>
    </w:p>
    <w:p w:rsidR="00423E26" w:rsidRPr="00D1684A" w:rsidRDefault="00423E26" w:rsidP="00D1684A">
      <w:pPr>
        <w:pStyle w:val="NoSpacing"/>
        <w:spacing w:line="276" w:lineRule="auto"/>
        <w:jc w:val="both"/>
        <w:rPr>
          <w:sz w:val="24"/>
          <w:szCs w:val="24"/>
        </w:rPr>
      </w:pPr>
      <w:r>
        <w:rPr>
          <w:sz w:val="24"/>
          <w:szCs w:val="24"/>
        </w:rPr>
        <w:t>Nonostante tutto sono soddisfatta del lavoro svolto, e se dovessi condurre un’altra ricerca empirica, apporterei qualche modifica nell’organizzazione del lavoro, al fine di raccogliere dati quanto più mirati all’elaborazione della ricerca stessa.</w:t>
      </w: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Default="00423E26" w:rsidP="00D1684A">
      <w:pPr>
        <w:pStyle w:val="NoSpacing"/>
        <w:spacing w:line="276" w:lineRule="auto"/>
        <w:jc w:val="both"/>
        <w:rPr>
          <w:sz w:val="24"/>
          <w:szCs w:val="24"/>
        </w:rPr>
      </w:pPr>
    </w:p>
    <w:p w:rsidR="00423E26" w:rsidRPr="007702B0" w:rsidRDefault="00423E26" w:rsidP="007702B0">
      <w:pPr>
        <w:pStyle w:val="NoSpacing"/>
        <w:spacing w:line="360" w:lineRule="auto"/>
        <w:rPr>
          <w:sz w:val="20"/>
          <w:szCs w:val="20"/>
        </w:rPr>
      </w:pPr>
      <w:r w:rsidRPr="007702B0">
        <w:rPr>
          <w:sz w:val="20"/>
          <w:szCs w:val="20"/>
        </w:rPr>
        <w:t>AL</w:t>
      </w:r>
      <w:r>
        <w:rPr>
          <w:sz w:val="20"/>
          <w:szCs w:val="20"/>
        </w:rPr>
        <w:t>L</w:t>
      </w:r>
      <w:r w:rsidRPr="007702B0">
        <w:rPr>
          <w:sz w:val="20"/>
          <w:szCs w:val="20"/>
        </w:rPr>
        <w:t>EGATO 1</w:t>
      </w:r>
    </w:p>
    <w:p w:rsidR="00423E26" w:rsidRDefault="00423E26" w:rsidP="007702B0">
      <w:pPr>
        <w:ind w:right="-256"/>
        <w:jc w:val="both"/>
        <w:rPr>
          <w:rFonts w:ascii="Calibri" w:hAnsi="Calibri"/>
          <w:sz w:val="28"/>
          <w:szCs w:val="28"/>
        </w:rPr>
      </w:pPr>
      <w:r w:rsidRPr="005A04C3">
        <w:rPr>
          <w:rFonts w:ascii="Calibri" w:hAnsi="Calibri"/>
          <w:sz w:val="28"/>
          <w:szCs w:val="28"/>
        </w:rPr>
        <w:t>QUESTIONARIO ANONIMO</w:t>
      </w:r>
    </w:p>
    <w:p w:rsidR="00423E26" w:rsidRPr="007702B0" w:rsidRDefault="00423E26" w:rsidP="007702B0">
      <w:pPr>
        <w:pStyle w:val="NoSpacing"/>
        <w:spacing w:line="276" w:lineRule="auto"/>
        <w:jc w:val="both"/>
        <w:rPr>
          <w:b/>
          <w:sz w:val="24"/>
          <w:szCs w:val="24"/>
        </w:rPr>
      </w:pPr>
      <w:r w:rsidRPr="007702B0">
        <w:rPr>
          <w:b/>
          <w:sz w:val="24"/>
          <w:szCs w:val="24"/>
        </w:rPr>
        <w:t>I BAMBINI E LA TELEVISIONE</w:t>
      </w:r>
    </w:p>
    <w:p w:rsidR="00423E26" w:rsidRPr="007702B0" w:rsidRDefault="00423E26" w:rsidP="007702B0">
      <w:pPr>
        <w:pStyle w:val="NoSpacing"/>
        <w:spacing w:line="276" w:lineRule="auto"/>
        <w:jc w:val="both"/>
        <w:rPr>
          <w:sz w:val="24"/>
          <w:szCs w:val="24"/>
        </w:rPr>
      </w:pPr>
      <w:r w:rsidRPr="007702B0">
        <w:rPr>
          <w:sz w:val="24"/>
          <w:szCs w:val="24"/>
        </w:rPr>
        <w:t xml:space="preserve">Chiediamo la tua collaborazione a questa ricerca condotta per il Dipartimento di Scienze dell’Educazione, Università degli Studi di Torino. Il questionario riguarda il rapporto tra televisione e bambini, durante l’età dell’infanzia. Garantiamo la riservatezza dei dati che rimarranno anonimi e saranno utilizzati esclusivamente per elaborazioni statistiche. </w:t>
      </w:r>
    </w:p>
    <w:p w:rsidR="00423E26" w:rsidRPr="007702B0" w:rsidRDefault="00423E26" w:rsidP="007702B0">
      <w:pPr>
        <w:pStyle w:val="NoSpacing"/>
        <w:spacing w:line="276" w:lineRule="auto"/>
        <w:jc w:val="both"/>
        <w:rPr>
          <w:sz w:val="24"/>
          <w:szCs w:val="24"/>
        </w:rPr>
      </w:pPr>
      <w:r w:rsidRPr="007702B0">
        <w:rPr>
          <w:sz w:val="24"/>
          <w:szCs w:val="24"/>
        </w:rPr>
        <w:t xml:space="preserve">Ti ringraziamo per la collaborazione. </w:t>
      </w:r>
    </w:p>
    <w:p w:rsidR="00423E26" w:rsidRPr="007702B0" w:rsidRDefault="00423E26" w:rsidP="007702B0">
      <w:pPr>
        <w:pStyle w:val="NoSpacing"/>
        <w:spacing w:line="276" w:lineRule="auto"/>
        <w:jc w:val="both"/>
        <w:rPr>
          <w:i/>
          <w:sz w:val="24"/>
          <w:szCs w:val="24"/>
        </w:rPr>
      </w:pPr>
      <w:r w:rsidRPr="007702B0">
        <w:rPr>
          <w:i/>
          <w:sz w:val="24"/>
          <w:szCs w:val="24"/>
        </w:rPr>
        <w:t>(E’ possibile indicare più risposte)</w:t>
      </w:r>
    </w:p>
    <w:p w:rsidR="00423E26" w:rsidRDefault="00423E26" w:rsidP="007702B0">
      <w:pPr>
        <w:pStyle w:val="ListParagraph"/>
        <w:spacing w:line="240" w:lineRule="auto"/>
        <w:rPr>
          <w:b/>
          <w:sz w:val="24"/>
          <w:szCs w:val="24"/>
        </w:rPr>
      </w:pP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Quanti figli hai?</w:t>
      </w:r>
      <w:r w:rsidRPr="007702B0">
        <w:rPr>
          <w:b/>
          <w:sz w:val="24"/>
          <w:szCs w:val="24"/>
        </w:rPr>
        <w:tab/>
      </w:r>
      <w:r w:rsidRPr="007702B0">
        <w:rPr>
          <w:b/>
          <w:sz w:val="24"/>
          <w:szCs w:val="24"/>
        </w:rPr>
        <w:tab/>
      </w:r>
      <w:r w:rsidRPr="007702B0">
        <w:rPr>
          <w:b/>
          <w:sz w:val="24"/>
          <w:szCs w:val="24"/>
        </w:rPr>
        <w:tab/>
      </w:r>
      <w:r w:rsidRPr="007702B0">
        <w:rPr>
          <w:b/>
          <w:sz w:val="24"/>
          <w:szCs w:val="24"/>
        </w:rPr>
        <w:tab/>
      </w:r>
      <w:r w:rsidRPr="007702B0">
        <w:rPr>
          <w:b/>
          <w:sz w:val="24"/>
          <w:szCs w:val="24"/>
        </w:rPr>
        <w:tab/>
        <w:t>______</w:t>
      </w:r>
    </w:p>
    <w:p w:rsidR="00423E26" w:rsidRPr="007702B0" w:rsidRDefault="00423E26" w:rsidP="007702B0">
      <w:pPr>
        <w:rPr>
          <w:b/>
          <w:sz w:val="24"/>
          <w:szCs w:val="24"/>
        </w:rPr>
      </w:pP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Quanti frequentano la scuola materna?</w:t>
      </w:r>
      <w:r w:rsidRPr="007702B0">
        <w:rPr>
          <w:b/>
          <w:sz w:val="24"/>
          <w:szCs w:val="24"/>
        </w:rPr>
        <w:tab/>
      </w:r>
      <w:r w:rsidRPr="007702B0">
        <w:rPr>
          <w:b/>
          <w:sz w:val="24"/>
          <w:szCs w:val="24"/>
        </w:rPr>
        <w:tab/>
        <w:t>______</w:t>
      </w:r>
    </w:p>
    <w:p w:rsidR="00423E26" w:rsidRPr="007702B0" w:rsidRDefault="00423E26" w:rsidP="007702B0">
      <w:pPr>
        <w:pStyle w:val="ListParagraph"/>
        <w:rPr>
          <w:b/>
          <w:sz w:val="24"/>
          <w:szCs w:val="24"/>
        </w:rPr>
      </w:pP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Sesso (bimbo/i che frequentano la scuola materna)</w:t>
      </w:r>
      <w:r w:rsidRPr="007702B0">
        <w:rPr>
          <w:b/>
          <w:sz w:val="24"/>
          <w:szCs w:val="24"/>
        </w:rPr>
        <w:tab/>
        <w:t>______</w:t>
      </w:r>
      <w:r w:rsidRPr="007702B0">
        <w:rPr>
          <w:b/>
          <w:sz w:val="24"/>
          <w:szCs w:val="24"/>
        </w:rPr>
        <w:tab/>
        <w:t>______</w:t>
      </w:r>
    </w:p>
    <w:p w:rsidR="00423E26" w:rsidRPr="007702B0" w:rsidRDefault="00423E26" w:rsidP="007702B0">
      <w:pPr>
        <w:rPr>
          <w:b/>
          <w:sz w:val="24"/>
          <w:szCs w:val="24"/>
        </w:rPr>
      </w:pP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Quanti anni hanno?</w:t>
      </w:r>
      <w:r w:rsidRPr="007702B0">
        <w:rPr>
          <w:b/>
          <w:sz w:val="24"/>
          <w:szCs w:val="24"/>
        </w:rPr>
        <w:tab/>
      </w:r>
      <w:r w:rsidRPr="007702B0">
        <w:rPr>
          <w:b/>
          <w:sz w:val="24"/>
          <w:szCs w:val="24"/>
        </w:rPr>
        <w:tab/>
      </w:r>
      <w:r w:rsidRPr="007702B0">
        <w:rPr>
          <w:b/>
          <w:sz w:val="24"/>
          <w:szCs w:val="24"/>
        </w:rPr>
        <w:tab/>
      </w:r>
      <w:r w:rsidRPr="007702B0">
        <w:rPr>
          <w:b/>
          <w:sz w:val="24"/>
          <w:szCs w:val="24"/>
        </w:rPr>
        <w:tab/>
      </w:r>
      <w:r w:rsidRPr="007702B0">
        <w:rPr>
          <w:b/>
          <w:sz w:val="24"/>
          <w:szCs w:val="24"/>
        </w:rPr>
        <w:tab/>
        <w:t>______</w:t>
      </w:r>
      <w:r w:rsidRPr="007702B0">
        <w:rPr>
          <w:b/>
          <w:sz w:val="24"/>
          <w:szCs w:val="24"/>
        </w:rPr>
        <w:tab/>
        <w:t>______</w:t>
      </w:r>
    </w:p>
    <w:p w:rsidR="00423E26" w:rsidRPr="007702B0" w:rsidRDefault="00423E26" w:rsidP="007702B0">
      <w:pPr>
        <w:rPr>
          <w:b/>
          <w:sz w:val="24"/>
          <w:szCs w:val="24"/>
        </w:rPr>
      </w:pP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Quanti televisori ci sono in casa?</w:t>
      </w:r>
      <w:r w:rsidRPr="007702B0">
        <w:rPr>
          <w:b/>
          <w:sz w:val="24"/>
          <w:szCs w:val="24"/>
        </w:rPr>
        <w:tab/>
      </w:r>
      <w:r w:rsidRPr="007702B0">
        <w:rPr>
          <w:b/>
          <w:sz w:val="24"/>
          <w:szCs w:val="24"/>
        </w:rPr>
        <w:tab/>
      </w:r>
      <w:r w:rsidRPr="007702B0">
        <w:rPr>
          <w:b/>
          <w:sz w:val="24"/>
          <w:szCs w:val="24"/>
        </w:rPr>
        <w:tab/>
        <w:t>______</w:t>
      </w:r>
    </w:p>
    <w:p w:rsidR="00423E26" w:rsidRPr="007702B0" w:rsidRDefault="00423E26" w:rsidP="007702B0">
      <w:pPr>
        <w:pStyle w:val="ListParagraph"/>
        <w:rPr>
          <w:b/>
          <w:sz w:val="24"/>
          <w:szCs w:val="24"/>
        </w:rPr>
      </w:pP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In quali stanze è presente il televisore?</w:t>
      </w:r>
    </w:p>
    <w:p w:rsidR="00423E26" w:rsidRPr="007702B0" w:rsidRDefault="00423E26" w:rsidP="007702B0">
      <w:pPr>
        <w:spacing w:line="360" w:lineRule="auto"/>
        <w:ind w:left="709"/>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cucina</w:t>
      </w:r>
    </w:p>
    <w:p w:rsidR="00423E26" w:rsidRPr="007702B0" w:rsidRDefault="00423E26" w:rsidP="007702B0">
      <w:pPr>
        <w:spacing w:line="360" w:lineRule="auto"/>
        <w:ind w:left="709"/>
        <w:rPr>
          <w:b/>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salone</w:t>
      </w:r>
    </w:p>
    <w:p w:rsidR="00423E26" w:rsidRPr="007702B0" w:rsidRDefault="00423E26" w:rsidP="007702B0">
      <w:pPr>
        <w:spacing w:line="360" w:lineRule="auto"/>
        <w:ind w:left="709"/>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camera da letto</w:t>
      </w:r>
    </w:p>
    <w:p w:rsidR="00423E26" w:rsidRPr="007702B0" w:rsidRDefault="00423E26" w:rsidP="007702B0">
      <w:pPr>
        <w:pStyle w:val="ListParagraph"/>
        <w:spacing w:line="360" w:lineRule="auto"/>
        <w:ind w:left="709"/>
        <w:rPr>
          <w:sz w:val="24"/>
          <w:szCs w:val="24"/>
        </w:rPr>
      </w:pPr>
      <w:r w:rsidRPr="007702B0">
        <w:rPr>
          <w:b/>
          <w:sz w:val="24"/>
          <w:szCs w:val="24"/>
        </w:rPr>
        <w:t>4</w:t>
      </w:r>
      <w:r w:rsidRPr="007702B0">
        <w:rPr>
          <w:b/>
          <w:sz w:val="24"/>
          <w:szCs w:val="24"/>
        </w:rPr>
        <w:tab/>
      </w:r>
      <w:r w:rsidRPr="007702B0">
        <w:rPr>
          <w:b/>
          <w:sz w:val="24"/>
          <w:szCs w:val="24"/>
        </w:rPr>
        <w:sym w:font="Symbol" w:char="F09E"/>
      </w:r>
      <w:r w:rsidRPr="007702B0">
        <w:rPr>
          <w:b/>
          <w:sz w:val="24"/>
          <w:szCs w:val="24"/>
        </w:rPr>
        <w:tab/>
      </w:r>
      <w:r w:rsidRPr="007702B0">
        <w:rPr>
          <w:sz w:val="24"/>
          <w:szCs w:val="24"/>
        </w:rPr>
        <w:t>cameretta del bimbo</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Quanto tempo trascorre il tuo bimbo davanti alla TV?</w:t>
      </w:r>
      <w:r w:rsidRPr="007702B0">
        <w:rPr>
          <w:b/>
          <w:sz w:val="24"/>
          <w:szCs w:val="24"/>
        </w:rPr>
        <w:tab/>
      </w:r>
    </w:p>
    <w:p w:rsidR="00423E26" w:rsidRPr="007702B0" w:rsidRDefault="00423E26" w:rsidP="007702B0">
      <w:pPr>
        <w:pStyle w:val="ListParagraph"/>
        <w:spacing w:line="360" w:lineRule="auto"/>
        <w:ind w:left="709"/>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0 - 2 ore</w:t>
      </w:r>
    </w:p>
    <w:p w:rsidR="00423E26" w:rsidRPr="007702B0" w:rsidRDefault="00423E26" w:rsidP="007702B0">
      <w:pPr>
        <w:spacing w:line="360" w:lineRule="auto"/>
        <w:ind w:left="709"/>
        <w:rPr>
          <w:b/>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2 - 4 ore</w:t>
      </w:r>
    </w:p>
    <w:p w:rsidR="00423E26" w:rsidRPr="007702B0" w:rsidRDefault="00423E26" w:rsidP="007702B0">
      <w:pPr>
        <w:spacing w:line="360" w:lineRule="auto"/>
        <w:ind w:left="709"/>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4 - 6 ore</w:t>
      </w:r>
    </w:p>
    <w:p w:rsidR="00423E26" w:rsidRPr="007702B0" w:rsidRDefault="00423E26" w:rsidP="007702B0">
      <w:pPr>
        <w:spacing w:line="360" w:lineRule="auto"/>
        <w:ind w:left="709"/>
        <w:rPr>
          <w:sz w:val="24"/>
          <w:szCs w:val="24"/>
        </w:rPr>
      </w:pPr>
      <w:r w:rsidRPr="007702B0">
        <w:rPr>
          <w:b/>
          <w:sz w:val="24"/>
          <w:szCs w:val="24"/>
        </w:rPr>
        <w:t>4</w:t>
      </w:r>
      <w:r w:rsidRPr="007702B0">
        <w:rPr>
          <w:b/>
          <w:sz w:val="24"/>
          <w:szCs w:val="24"/>
        </w:rPr>
        <w:tab/>
      </w:r>
      <w:r w:rsidRPr="007702B0">
        <w:rPr>
          <w:b/>
          <w:sz w:val="24"/>
          <w:szCs w:val="24"/>
        </w:rPr>
        <w:sym w:font="Symbol" w:char="F09E"/>
      </w:r>
      <w:r w:rsidRPr="007702B0">
        <w:rPr>
          <w:b/>
          <w:sz w:val="24"/>
          <w:szCs w:val="24"/>
        </w:rPr>
        <w:tab/>
      </w:r>
      <w:r w:rsidRPr="007702B0">
        <w:rPr>
          <w:sz w:val="24"/>
          <w:szCs w:val="24"/>
        </w:rPr>
        <w:t xml:space="preserve">oltre </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Durante quali fasce orarie, il bambino guarda la televisione?</w:t>
      </w:r>
    </w:p>
    <w:p w:rsidR="00423E26" w:rsidRPr="007702B0" w:rsidRDefault="00423E26" w:rsidP="007702B0">
      <w:pPr>
        <w:pStyle w:val="ListParagraph"/>
        <w:spacing w:line="360" w:lineRule="auto"/>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primo mattino</w:t>
      </w:r>
    </w:p>
    <w:p w:rsidR="00423E26" w:rsidRPr="007702B0" w:rsidRDefault="00423E26" w:rsidP="007702B0">
      <w:pPr>
        <w:pStyle w:val="ListParagraph"/>
        <w:spacing w:line="360" w:lineRule="auto"/>
        <w:rPr>
          <w:b/>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primo pomeriggio</w:t>
      </w:r>
    </w:p>
    <w:p w:rsidR="00423E26" w:rsidRPr="007702B0" w:rsidRDefault="00423E26" w:rsidP="007702B0">
      <w:pPr>
        <w:pStyle w:val="ListParagraph"/>
        <w:spacing w:line="360" w:lineRule="auto"/>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pre-serale</w:t>
      </w:r>
    </w:p>
    <w:p w:rsidR="00423E26" w:rsidRDefault="00423E26" w:rsidP="007702B0">
      <w:pPr>
        <w:pStyle w:val="ListParagraph"/>
        <w:spacing w:line="360" w:lineRule="auto"/>
        <w:rPr>
          <w:sz w:val="24"/>
          <w:szCs w:val="24"/>
        </w:rPr>
      </w:pPr>
      <w:r w:rsidRPr="007702B0">
        <w:rPr>
          <w:b/>
          <w:sz w:val="24"/>
          <w:szCs w:val="24"/>
        </w:rPr>
        <w:t>4</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serale</w:t>
      </w:r>
    </w:p>
    <w:p w:rsidR="00423E26" w:rsidRPr="007702B0" w:rsidRDefault="00423E26" w:rsidP="007702B0">
      <w:pPr>
        <w:pStyle w:val="ListParagraph"/>
        <w:spacing w:line="360" w:lineRule="auto"/>
        <w:rPr>
          <w:sz w:val="24"/>
          <w:szCs w:val="24"/>
        </w:rPr>
      </w:pP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Durante i pasti guarda la TV?</w:t>
      </w:r>
    </w:p>
    <w:p w:rsidR="00423E26" w:rsidRPr="007702B0" w:rsidRDefault="00423E26" w:rsidP="006D02FB">
      <w:pPr>
        <w:pStyle w:val="ListParagraph"/>
        <w:spacing w:line="360" w:lineRule="auto"/>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sempre</w:t>
      </w:r>
    </w:p>
    <w:p w:rsidR="00423E26" w:rsidRPr="007702B0" w:rsidRDefault="00423E26" w:rsidP="006D02FB">
      <w:pPr>
        <w:pStyle w:val="ListParagraph"/>
        <w:spacing w:line="360" w:lineRule="auto"/>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qualche volta</w:t>
      </w:r>
    </w:p>
    <w:p w:rsidR="00423E26" w:rsidRPr="007702B0" w:rsidRDefault="00423E26" w:rsidP="006D02FB">
      <w:pPr>
        <w:pStyle w:val="ListParagraph"/>
        <w:spacing w:line="360" w:lineRule="auto"/>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mai</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Il bambino dispone autonomamente del telecomando?</w:t>
      </w:r>
    </w:p>
    <w:p w:rsidR="00423E26" w:rsidRPr="007702B0" w:rsidRDefault="00423E26" w:rsidP="006D02FB">
      <w:pPr>
        <w:pStyle w:val="ListParagraph"/>
        <w:spacing w:line="360" w:lineRule="auto"/>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si</w:t>
      </w:r>
    </w:p>
    <w:p w:rsidR="00423E26" w:rsidRPr="007702B0" w:rsidRDefault="00423E26" w:rsidP="006D02FB">
      <w:pPr>
        <w:pStyle w:val="ListParagraph"/>
        <w:spacing w:line="360" w:lineRule="auto"/>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t>n</w:t>
      </w:r>
      <w:r w:rsidRPr="007702B0">
        <w:rPr>
          <w:sz w:val="24"/>
          <w:szCs w:val="24"/>
        </w:rPr>
        <w:t>o</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Il bambino utilizza autonomamente altri apparecchi?</w:t>
      </w:r>
    </w:p>
    <w:p w:rsidR="00423E26" w:rsidRPr="007702B0" w:rsidRDefault="00423E26" w:rsidP="006D02FB">
      <w:pPr>
        <w:pStyle w:val="ListParagraph"/>
        <w:spacing w:line="360" w:lineRule="auto"/>
        <w:rPr>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t>n</w:t>
      </w:r>
      <w:r w:rsidRPr="007702B0">
        <w:rPr>
          <w:sz w:val="24"/>
          <w:szCs w:val="24"/>
        </w:rPr>
        <w:t>o</w:t>
      </w:r>
    </w:p>
    <w:p w:rsidR="00423E26" w:rsidRPr="007702B0" w:rsidRDefault="00423E26" w:rsidP="006D02FB">
      <w:pPr>
        <w:pStyle w:val="ListParagraph"/>
        <w:spacing w:line="360" w:lineRule="auto"/>
        <w:rPr>
          <w:b/>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videoregistratore</w:t>
      </w:r>
    </w:p>
    <w:p w:rsidR="00423E26" w:rsidRPr="007702B0" w:rsidRDefault="00423E26" w:rsidP="006D02FB">
      <w:pPr>
        <w:pStyle w:val="ListParagraph"/>
        <w:spacing w:line="360" w:lineRule="auto"/>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lettore DVD</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Con chi guarda la TV il bambino?</w:t>
      </w:r>
    </w:p>
    <w:p w:rsidR="00423E26" w:rsidRPr="007702B0" w:rsidRDefault="00423E26" w:rsidP="006D02FB">
      <w:pPr>
        <w:pStyle w:val="ListParagraph"/>
        <w:spacing w:line="360" w:lineRule="auto"/>
        <w:rPr>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da solo</w:t>
      </w:r>
    </w:p>
    <w:p w:rsidR="00423E26" w:rsidRPr="007702B0" w:rsidRDefault="00423E26" w:rsidP="006D02FB">
      <w:pPr>
        <w:spacing w:line="360" w:lineRule="auto"/>
        <w:rPr>
          <w:b/>
          <w:sz w:val="24"/>
          <w:szCs w:val="24"/>
        </w:rPr>
      </w:pPr>
      <w:r w:rsidRPr="007702B0">
        <w:rPr>
          <w:b/>
          <w:sz w:val="24"/>
          <w:szCs w:val="24"/>
        </w:rPr>
        <w:tab/>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con fratelli</w:t>
      </w:r>
    </w:p>
    <w:p w:rsidR="00423E26" w:rsidRPr="007702B0" w:rsidRDefault="00423E26" w:rsidP="006D02FB">
      <w:pPr>
        <w:pStyle w:val="ListParagraph"/>
        <w:spacing w:line="360" w:lineRule="auto"/>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con mamma</w:t>
      </w:r>
    </w:p>
    <w:p w:rsidR="00423E26" w:rsidRPr="007702B0" w:rsidRDefault="00423E26" w:rsidP="006D02FB">
      <w:pPr>
        <w:pStyle w:val="ListParagraph"/>
        <w:spacing w:line="360" w:lineRule="auto"/>
        <w:rPr>
          <w:sz w:val="24"/>
          <w:szCs w:val="24"/>
        </w:rPr>
      </w:pPr>
      <w:r w:rsidRPr="007702B0">
        <w:rPr>
          <w:b/>
          <w:sz w:val="24"/>
          <w:szCs w:val="24"/>
        </w:rPr>
        <w:t>4</w:t>
      </w:r>
      <w:r w:rsidRPr="007702B0">
        <w:rPr>
          <w:b/>
          <w:sz w:val="24"/>
          <w:szCs w:val="24"/>
        </w:rPr>
        <w:tab/>
      </w:r>
      <w:r w:rsidRPr="007702B0">
        <w:rPr>
          <w:b/>
          <w:sz w:val="24"/>
          <w:szCs w:val="24"/>
        </w:rPr>
        <w:sym w:font="Symbol" w:char="F09E"/>
      </w:r>
      <w:r w:rsidRPr="007702B0">
        <w:rPr>
          <w:b/>
          <w:sz w:val="24"/>
          <w:szCs w:val="24"/>
        </w:rPr>
        <w:tab/>
      </w:r>
      <w:r w:rsidRPr="007702B0">
        <w:rPr>
          <w:sz w:val="24"/>
          <w:szCs w:val="24"/>
        </w:rPr>
        <w:t>con papà</w:t>
      </w:r>
    </w:p>
    <w:p w:rsidR="00423E26" w:rsidRPr="007702B0" w:rsidRDefault="00423E26" w:rsidP="006D02FB">
      <w:pPr>
        <w:pStyle w:val="ListParagraph"/>
        <w:spacing w:line="360" w:lineRule="auto"/>
        <w:rPr>
          <w:b/>
          <w:sz w:val="24"/>
          <w:szCs w:val="24"/>
        </w:rPr>
      </w:pPr>
      <w:r w:rsidRPr="007702B0">
        <w:rPr>
          <w:b/>
          <w:sz w:val="24"/>
          <w:szCs w:val="24"/>
        </w:rPr>
        <w:t>5</w:t>
      </w:r>
      <w:r w:rsidRPr="007702B0">
        <w:rPr>
          <w:b/>
          <w:sz w:val="24"/>
          <w:szCs w:val="24"/>
        </w:rPr>
        <w:tab/>
      </w:r>
      <w:r w:rsidRPr="007702B0">
        <w:rPr>
          <w:b/>
          <w:sz w:val="24"/>
          <w:szCs w:val="24"/>
        </w:rPr>
        <w:sym w:font="Symbol" w:char="F09E"/>
      </w:r>
      <w:r w:rsidRPr="007702B0">
        <w:rPr>
          <w:b/>
          <w:sz w:val="24"/>
          <w:szCs w:val="24"/>
        </w:rPr>
        <w:tab/>
      </w:r>
      <w:r w:rsidRPr="007702B0">
        <w:rPr>
          <w:sz w:val="24"/>
          <w:szCs w:val="24"/>
        </w:rPr>
        <w:t>tutti insieme</w:t>
      </w:r>
    </w:p>
    <w:p w:rsidR="00423E26" w:rsidRPr="007702B0" w:rsidRDefault="00423E26" w:rsidP="006D02FB">
      <w:pPr>
        <w:pStyle w:val="ListParagraph"/>
        <w:spacing w:line="360" w:lineRule="auto"/>
        <w:rPr>
          <w:sz w:val="24"/>
          <w:szCs w:val="24"/>
        </w:rPr>
      </w:pPr>
      <w:r w:rsidRPr="007702B0">
        <w:rPr>
          <w:b/>
          <w:sz w:val="24"/>
          <w:szCs w:val="24"/>
        </w:rPr>
        <w:t>6</w:t>
      </w:r>
      <w:r w:rsidRPr="007702B0">
        <w:rPr>
          <w:b/>
          <w:sz w:val="24"/>
          <w:szCs w:val="24"/>
        </w:rPr>
        <w:tab/>
      </w:r>
      <w:r w:rsidRPr="007702B0">
        <w:rPr>
          <w:b/>
          <w:sz w:val="24"/>
          <w:szCs w:val="24"/>
        </w:rPr>
        <w:sym w:font="Symbol" w:char="F09E"/>
      </w:r>
      <w:r w:rsidRPr="007702B0">
        <w:rPr>
          <w:b/>
          <w:sz w:val="24"/>
          <w:szCs w:val="24"/>
        </w:rPr>
        <w:tab/>
      </w:r>
      <w:r w:rsidRPr="007702B0">
        <w:rPr>
          <w:sz w:val="24"/>
          <w:szCs w:val="24"/>
        </w:rPr>
        <w:t>con i nonni</w:t>
      </w:r>
    </w:p>
    <w:p w:rsidR="00423E26" w:rsidRPr="007702B0" w:rsidRDefault="00423E26" w:rsidP="006D02FB">
      <w:pPr>
        <w:pStyle w:val="ListParagraph"/>
        <w:spacing w:line="360" w:lineRule="auto"/>
        <w:rPr>
          <w:sz w:val="24"/>
          <w:szCs w:val="24"/>
        </w:rPr>
      </w:pPr>
      <w:r w:rsidRPr="007702B0">
        <w:rPr>
          <w:b/>
          <w:sz w:val="24"/>
          <w:szCs w:val="24"/>
        </w:rPr>
        <w:t>7</w:t>
      </w:r>
      <w:r w:rsidRPr="007702B0">
        <w:rPr>
          <w:b/>
          <w:sz w:val="24"/>
          <w:szCs w:val="24"/>
        </w:rPr>
        <w:tab/>
      </w:r>
      <w:r w:rsidRPr="007702B0">
        <w:rPr>
          <w:b/>
          <w:sz w:val="24"/>
          <w:szCs w:val="24"/>
        </w:rPr>
        <w:sym w:font="Symbol" w:char="F09E"/>
      </w:r>
      <w:r w:rsidRPr="007702B0">
        <w:rPr>
          <w:b/>
          <w:sz w:val="24"/>
          <w:szCs w:val="24"/>
        </w:rPr>
        <w:tab/>
      </w:r>
      <w:r w:rsidRPr="007702B0">
        <w:rPr>
          <w:sz w:val="24"/>
          <w:szCs w:val="24"/>
        </w:rPr>
        <w:t>altro</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Cosa preferisce guardare?</w:t>
      </w:r>
    </w:p>
    <w:p w:rsidR="00423E26" w:rsidRPr="007702B0" w:rsidRDefault="00423E26" w:rsidP="006D02FB">
      <w:pPr>
        <w:pStyle w:val="ListParagraph"/>
        <w:spacing w:line="360" w:lineRule="auto"/>
        <w:ind w:left="1410" w:hanging="690"/>
        <w:rPr>
          <w:iCs/>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serie animate trasmesse su vari canali televisivi (</w:t>
      </w:r>
      <w:r w:rsidRPr="007702B0">
        <w:rPr>
          <w:iCs/>
          <w:sz w:val="24"/>
          <w:szCs w:val="24"/>
        </w:rPr>
        <w:t xml:space="preserve">Cartoon Network, </w:t>
      </w:r>
    </w:p>
    <w:p w:rsidR="00423E26" w:rsidRPr="007702B0" w:rsidRDefault="00423E26" w:rsidP="006D02FB">
      <w:pPr>
        <w:pStyle w:val="ListParagraph"/>
        <w:spacing w:line="360" w:lineRule="auto"/>
        <w:ind w:left="1410" w:hanging="690"/>
        <w:rPr>
          <w:sz w:val="24"/>
          <w:szCs w:val="24"/>
          <w:lang w:val="en-US"/>
        </w:rPr>
      </w:pPr>
      <w:r w:rsidRPr="007702B0">
        <w:rPr>
          <w:b/>
          <w:sz w:val="24"/>
          <w:szCs w:val="24"/>
        </w:rPr>
        <w:tab/>
      </w:r>
      <w:r w:rsidRPr="007702B0">
        <w:rPr>
          <w:b/>
          <w:sz w:val="24"/>
          <w:szCs w:val="24"/>
        </w:rPr>
        <w:tab/>
      </w:r>
      <w:r w:rsidRPr="007702B0">
        <w:rPr>
          <w:b/>
          <w:sz w:val="24"/>
          <w:szCs w:val="24"/>
        </w:rPr>
        <w:tab/>
      </w:r>
      <w:r w:rsidRPr="007702B0">
        <w:rPr>
          <w:iCs/>
          <w:sz w:val="24"/>
          <w:szCs w:val="24"/>
          <w:lang w:val="en-US"/>
        </w:rPr>
        <w:t>Disney Channel,  RaiGulp, Boing, etc</w:t>
      </w:r>
      <w:r w:rsidRPr="007702B0">
        <w:rPr>
          <w:sz w:val="24"/>
          <w:szCs w:val="24"/>
          <w:lang w:val="en-US"/>
        </w:rPr>
        <w:t>.)</w:t>
      </w:r>
    </w:p>
    <w:p w:rsidR="00423E26" w:rsidRPr="007702B0" w:rsidRDefault="00423E26" w:rsidP="006D02FB">
      <w:pPr>
        <w:pStyle w:val="ListParagraph"/>
        <w:spacing w:line="360" w:lineRule="auto"/>
        <w:rPr>
          <w:b/>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cartoni animati in DVD o VHS</w:t>
      </w:r>
    </w:p>
    <w:p w:rsidR="00423E26" w:rsidRPr="007702B0" w:rsidRDefault="00423E26" w:rsidP="006D02FB">
      <w:pPr>
        <w:pStyle w:val="ListParagraph"/>
        <w:spacing w:line="360" w:lineRule="auto"/>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programmi educativi (ArtAttack, documentari)</w:t>
      </w:r>
    </w:p>
    <w:p w:rsidR="00423E26" w:rsidRDefault="00423E26" w:rsidP="006D02FB">
      <w:pPr>
        <w:pStyle w:val="ListParagraph"/>
        <w:spacing w:line="360" w:lineRule="auto"/>
        <w:rPr>
          <w:sz w:val="24"/>
          <w:szCs w:val="24"/>
        </w:rPr>
      </w:pPr>
      <w:r w:rsidRPr="007702B0">
        <w:rPr>
          <w:b/>
          <w:sz w:val="24"/>
          <w:szCs w:val="24"/>
        </w:rPr>
        <w:t>4</w:t>
      </w:r>
      <w:r w:rsidRPr="007702B0">
        <w:rPr>
          <w:b/>
          <w:sz w:val="24"/>
          <w:szCs w:val="24"/>
        </w:rPr>
        <w:tab/>
      </w:r>
      <w:r w:rsidRPr="007702B0">
        <w:rPr>
          <w:b/>
          <w:sz w:val="24"/>
          <w:szCs w:val="24"/>
        </w:rPr>
        <w:sym w:font="Symbol" w:char="F09E"/>
      </w:r>
      <w:r w:rsidRPr="007702B0">
        <w:rPr>
          <w:b/>
          <w:sz w:val="24"/>
          <w:szCs w:val="24"/>
        </w:rPr>
        <w:tab/>
      </w:r>
      <w:r w:rsidRPr="007702B0">
        <w:rPr>
          <w:sz w:val="24"/>
          <w:szCs w:val="24"/>
        </w:rPr>
        <w:t>altro</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Il bambino si distrae mentre guarda il cartone animato?</w:t>
      </w:r>
    </w:p>
    <w:p w:rsidR="00423E26" w:rsidRPr="007702B0" w:rsidRDefault="00423E26" w:rsidP="006D02FB">
      <w:pPr>
        <w:pStyle w:val="ListParagraph"/>
        <w:spacing w:line="360" w:lineRule="auto"/>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sempre</w:t>
      </w:r>
    </w:p>
    <w:p w:rsidR="00423E26" w:rsidRPr="007702B0" w:rsidRDefault="00423E26" w:rsidP="006D02FB">
      <w:pPr>
        <w:pStyle w:val="ListParagraph"/>
        <w:spacing w:line="360" w:lineRule="auto"/>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qualche volta</w:t>
      </w:r>
    </w:p>
    <w:p w:rsidR="00423E26" w:rsidRPr="007702B0" w:rsidRDefault="00423E26" w:rsidP="006D02FB">
      <w:pPr>
        <w:pStyle w:val="ListParagraph"/>
        <w:spacing w:line="360" w:lineRule="auto"/>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mai</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Il bambino commenta ciò che accade, mentre guarda la televisione?</w:t>
      </w:r>
    </w:p>
    <w:p w:rsidR="00423E26" w:rsidRPr="007702B0" w:rsidRDefault="00423E26" w:rsidP="006D02FB">
      <w:pPr>
        <w:pStyle w:val="ListParagraph"/>
        <w:spacing w:line="360" w:lineRule="auto"/>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sempre</w:t>
      </w:r>
    </w:p>
    <w:p w:rsidR="00423E26" w:rsidRPr="007702B0" w:rsidRDefault="00423E26" w:rsidP="006D02FB">
      <w:pPr>
        <w:pStyle w:val="ListParagraph"/>
        <w:spacing w:line="360" w:lineRule="auto"/>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qualche volta</w:t>
      </w:r>
    </w:p>
    <w:p w:rsidR="00423E26" w:rsidRDefault="00423E26" w:rsidP="006D02FB">
      <w:pPr>
        <w:pStyle w:val="ListParagraph"/>
        <w:spacing w:line="360" w:lineRule="auto"/>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mai</w:t>
      </w:r>
    </w:p>
    <w:p w:rsidR="00423E26" w:rsidRPr="007702B0" w:rsidRDefault="00423E26" w:rsidP="006D02FB">
      <w:pPr>
        <w:pStyle w:val="ListParagraph"/>
        <w:spacing w:line="360" w:lineRule="auto"/>
        <w:rPr>
          <w:sz w:val="24"/>
          <w:szCs w:val="24"/>
        </w:rPr>
      </w:pP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Al bambino viene spiegato quello che sta guardando, o quello che ha guardato?</w:t>
      </w:r>
    </w:p>
    <w:p w:rsidR="00423E26" w:rsidRPr="007702B0" w:rsidRDefault="00423E26" w:rsidP="007702B0">
      <w:pPr>
        <w:pStyle w:val="ListParagraph"/>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sempre</w:t>
      </w:r>
    </w:p>
    <w:p w:rsidR="00423E26" w:rsidRPr="007702B0" w:rsidRDefault="00423E26" w:rsidP="007702B0">
      <w:pPr>
        <w:pStyle w:val="ListParagraph"/>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qualche volta</w:t>
      </w:r>
    </w:p>
    <w:p w:rsidR="00423E26" w:rsidRPr="007702B0" w:rsidRDefault="00423E26" w:rsidP="007702B0">
      <w:pPr>
        <w:pStyle w:val="ListParagraph"/>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mai</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Il bambino ha reazioni emotive mentre guarda un cartone animato?</w:t>
      </w:r>
    </w:p>
    <w:p w:rsidR="00423E26" w:rsidRPr="007702B0" w:rsidRDefault="00423E26" w:rsidP="007702B0">
      <w:pPr>
        <w:pStyle w:val="ListParagraph"/>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sempre</w:t>
      </w:r>
    </w:p>
    <w:p w:rsidR="00423E26" w:rsidRPr="007702B0" w:rsidRDefault="00423E26" w:rsidP="007702B0">
      <w:pPr>
        <w:pStyle w:val="ListParagraph"/>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qualche volta</w:t>
      </w:r>
    </w:p>
    <w:p w:rsidR="00423E26" w:rsidRPr="007702B0" w:rsidRDefault="00423E26" w:rsidP="007702B0">
      <w:pPr>
        <w:pStyle w:val="ListParagraph"/>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mai</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Quanto incide la pubblicità e i cartoni animati, sulle richieste del bambino?</w:t>
      </w:r>
    </w:p>
    <w:p w:rsidR="00423E26" w:rsidRPr="007702B0" w:rsidRDefault="00423E26" w:rsidP="007702B0">
      <w:pPr>
        <w:ind w:left="360" w:firstLine="348"/>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non incide</w:t>
      </w:r>
    </w:p>
    <w:p w:rsidR="00423E26" w:rsidRPr="007702B0" w:rsidRDefault="00423E26" w:rsidP="007702B0">
      <w:pPr>
        <w:pStyle w:val="ListParagraph"/>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poco</w:t>
      </w:r>
    </w:p>
    <w:p w:rsidR="00423E26" w:rsidRPr="007702B0" w:rsidRDefault="00423E26" w:rsidP="007702B0">
      <w:pPr>
        <w:pStyle w:val="ListParagraph"/>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molto</w:t>
      </w:r>
    </w:p>
    <w:p w:rsidR="00423E26" w:rsidRPr="007702B0" w:rsidRDefault="00423E26" w:rsidP="007702B0">
      <w:pPr>
        <w:pStyle w:val="ListParagraph"/>
        <w:rPr>
          <w:sz w:val="24"/>
          <w:szCs w:val="24"/>
        </w:rPr>
      </w:pPr>
      <w:r w:rsidRPr="007702B0">
        <w:rPr>
          <w:b/>
          <w:sz w:val="24"/>
          <w:szCs w:val="24"/>
        </w:rPr>
        <w:t>4</w:t>
      </w:r>
      <w:r w:rsidRPr="007702B0">
        <w:rPr>
          <w:sz w:val="24"/>
          <w:szCs w:val="24"/>
        </w:rPr>
        <w:tab/>
      </w:r>
      <w:r w:rsidRPr="007702B0">
        <w:rPr>
          <w:b/>
          <w:sz w:val="24"/>
          <w:szCs w:val="24"/>
        </w:rPr>
        <w:sym w:font="Symbol" w:char="F09E"/>
      </w:r>
      <w:r w:rsidRPr="007702B0">
        <w:rPr>
          <w:sz w:val="24"/>
          <w:szCs w:val="24"/>
        </w:rPr>
        <w:tab/>
        <w:t>completamente</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Quali prodotti, destinati al bambino, hanno un collegamento con quanto visto in TV (cartoni animati)?</w:t>
      </w:r>
    </w:p>
    <w:p w:rsidR="00423E26" w:rsidRPr="007702B0" w:rsidRDefault="00423E26" w:rsidP="007702B0">
      <w:pPr>
        <w:pStyle w:val="ListParagraph"/>
        <w:rPr>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abbigliamento</w:t>
      </w:r>
    </w:p>
    <w:p w:rsidR="00423E26" w:rsidRPr="007702B0" w:rsidRDefault="00423E26" w:rsidP="007702B0">
      <w:pPr>
        <w:ind w:left="360" w:firstLine="348"/>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scarpe</w:t>
      </w:r>
    </w:p>
    <w:p w:rsidR="00423E26" w:rsidRPr="007702B0" w:rsidRDefault="00423E26" w:rsidP="007702B0">
      <w:pPr>
        <w:pStyle w:val="ListParagraph"/>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accessori personali (ombrelli, spazzolini, etc.)</w:t>
      </w:r>
    </w:p>
    <w:p w:rsidR="00423E26" w:rsidRPr="007702B0" w:rsidRDefault="00423E26" w:rsidP="007702B0">
      <w:pPr>
        <w:pStyle w:val="ListParagraph"/>
        <w:rPr>
          <w:sz w:val="24"/>
          <w:szCs w:val="24"/>
        </w:rPr>
      </w:pPr>
      <w:r w:rsidRPr="007702B0">
        <w:rPr>
          <w:b/>
          <w:sz w:val="24"/>
          <w:szCs w:val="24"/>
        </w:rPr>
        <w:t>4</w:t>
      </w:r>
      <w:r w:rsidRPr="007702B0">
        <w:rPr>
          <w:b/>
          <w:sz w:val="24"/>
          <w:szCs w:val="24"/>
        </w:rPr>
        <w:tab/>
      </w:r>
      <w:r w:rsidRPr="007702B0">
        <w:rPr>
          <w:b/>
          <w:sz w:val="24"/>
          <w:szCs w:val="24"/>
        </w:rPr>
        <w:sym w:font="Symbol" w:char="F09E"/>
      </w:r>
      <w:r w:rsidRPr="007702B0">
        <w:rPr>
          <w:b/>
          <w:sz w:val="24"/>
          <w:szCs w:val="24"/>
        </w:rPr>
        <w:tab/>
      </w:r>
      <w:r w:rsidRPr="007702B0">
        <w:rPr>
          <w:sz w:val="24"/>
          <w:szCs w:val="24"/>
        </w:rPr>
        <w:t>accessori per la scuola</w:t>
      </w:r>
    </w:p>
    <w:p w:rsidR="00423E26" w:rsidRPr="007702B0" w:rsidRDefault="00423E26" w:rsidP="007702B0">
      <w:pPr>
        <w:ind w:left="360" w:firstLine="348"/>
        <w:rPr>
          <w:sz w:val="24"/>
          <w:szCs w:val="24"/>
        </w:rPr>
      </w:pPr>
      <w:r w:rsidRPr="007702B0">
        <w:rPr>
          <w:b/>
          <w:sz w:val="24"/>
          <w:szCs w:val="24"/>
        </w:rPr>
        <w:t>5</w:t>
      </w:r>
      <w:r w:rsidRPr="007702B0">
        <w:rPr>
          <w:b/>
          <w:sz w:val="24"/>
          <w:szCs w:val="24"/>
        </w:rPr>
        <w:tab/>
      </w:r>
      <w:r w:rsidRPr="007702B0">
        <w:rPr>
          <w:b/>
          <w:sz w:val="24"/>
          <w:szCs w:val="24"/>
        </w:rPr>
        <w:sym w:font="Symbol" w:char="F09E"/>
      </w:r>
      <w:r w:rsidRPr="007702B0">
        <w:rPr>
          <w:b/>
          <w:sz w:val="24"/>
          <w:szCs w:val="24"/>
        </w:rPr>
        <w:tab/>
      </w:r>
      <w:r w:rsidRPr="007702B0">
        <w:rPr>
          <w:sz w:val="24"/>
          <w:szCs w:val="24"/>
        </w:rPr>
        <w:t>giochi</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Di fronte alla richiesta di acquisto,da parte del bambino, di uno dei suddetti articoli come reagisci?</w:t>
      </w:r>
    </w:p>
    <w:p w:rsidR="00423E26" w:rsidRPr="007702B0" w:rsidRDefault="00423E26" w:rsidP="007702B0">
      <w:pPr>
        <w:pStyle w:val="ListParagraph"/>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soddisfi ogni richiesta</w:t>
      </w:r>
    </w:p>
    <w:p w:rsidR="00423E26" w:rsidRPr="007702B0" w:rsidRDefault="00423E26" w:rsidP="007702B0">
      <w:pPr>
        <w:pStyle w:val="ListParagraph"/>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valuti la reale necessità</w:t>
      </w:r>
    </w:p>
    <w:p w:rsidR="00423E26" w:rsidRDefault="00423E26" w:rsidP="007702B0">
      <w:pPr>
        <w:pStyle w:val="ListParagraph"/>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opti per articoli alternativi, non legati a pubblicità o cartoni animati</w:t>
      </w:r>
    </w:p>
    <w:p w:rsidR="00423E26" w:rsidRDefault="00423E26" w:rsidP="007702B0">
      <w:pPr>
        <w:pStyle w:val="ListParagraph"/>
        <w:rPr>
          <w:sz w:val="24"/>
          <w:szCs w:val="24"/>
        </w:rPr>
      </w:pPr>
    </w:p>
    <w:p w:rsidR="00423E26" w:rsidRDefault="00423E26" w:rsidP="007702B0">
      <w:pPr>
        <w:pStyle w:val="ListParagraph"/>
        <w:rPr>
          <w:sz w:val="24"/>
          <w:szCs w:val="24"/>
        </w:rPr>
      </w:pPr>
    </w:p>
    <w:p w:rsidR="00423E26" w:rsidRPr="007702B0" w:rsidRDefault="00423E26" w:rsidP="007702B0">
      <w:pPr>
        <w:pStyle w:val="ListParagraph"/>
        <w:rPr>
          <w:sz w:val="24"/>
          <w:szCs w:val="24"/>
        </w:rPr>
      </w:pP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Il bambino utilizza espressioni verbali, utilizzate e apprese in TV?</w:t>
      </w:r>
    </w:p>
    <w:p w:rsidR="00423E26" w:rsidRPr="007702B0" w:rsidRDefault="00423E26" w:rsidP="007702B0">
      <w:pPr>
        <w:pStyle w:val="ListParagraph"/>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sempre</w:t>
      </w:r>
    </w:p>
    <w:p w:rsidR="00423E26" w:rsidRPr="007702B0" w:rsidRDefault="00423E26" w:rsidP="007702B0">
      <w:pPr>
        <w:pStyle w:val="ListParagraph"/>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qualche volta</w:t>
      </w:r>
    </w:p>
    <w:p w:rsidR="00423E26" w:rsidRPr="007702B0" w:rsidRDefault="00423E26" w:rsidP="007702B0">
      <w:pPr>
        <w:pStyle w:val="ListParagraph"/>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mai</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Nel gioco libero interpreta personaggi di cartoni animati?</w:t>
      </w:r>
    </w:p>
    <w:p w:rsidR="00423E26" w:rsidRPr="007702B0" w:rsidRDefault="00423E26" w:rsidP="007702B0">
      <w:pPr>
        <w:pStyle w:val="ListParagraph"/>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sempre</w:t>
      </w:r>
    </w:p>
    <w:p w:rsidR="00423E26" w:rsidRPr="007702B0" w:rsidRDefault="00423E26" w:rsidP="007702B0">
      <w:pPr>
        <w:pStyle w:val="ListParagraph"/>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qualche volta</w:t>
      </w:r>
    </w:p>
    <w:p w:rsidR="00423E26" w:rsidRPr="007702B0" w:rsidRDefault="00423E26" w:rsidP="007702B0">
      <w:pPr>
        <w:ind w:firstLine="708"/>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mai</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Si tratta di personaggi:</w:t>
      </w:r>
    </w:p>
    <w:p w:rsidR="00423E26" w:rsidRPr="007702B0" w:rsidRDefault="00423E26" w:rsidP="007702B0">
      <w:pPr>
        <w:pStyle w:val="ListParagraph"/>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buoni</w:t>
      </w:r>
    </w:p>
    <w:p w:rsidR="00423E26" w:rsidRPr="007702B0" w:rsidRDefault="00423E26" w:rsidP="007702B0">
      <w:pPr>
        <w:pStyle w:val="ListParagraph"/>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cattivi</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La scelta della “Maschera di Carnevale” è legata ad un personaggio dei cartoni animati?</w:t>
      </w:r>
    </w:p>
    <w:p w:rsidR="00423E26" w:rsidRPr="007702B0" w:rsidRDefault="00423E26" w:rsidP="007702B0">
      <w:pPr>
        <w:pStyle w:val="ListParagraph"/>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si</w:t>
      </w:r>
    </w:p>
    <w:p w:rsidR="00423E26" w:rsidRPr="007702B0" w:rsidRDefault="00423E26" w:rsidP="007702B0">
      <w:pPr>
        <w:pStyle w:val="ListParagraph"/>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no</w:t>
      </w: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 xml:space="preserve">Come vorrebbe </w:t>
      </w:r>
      <w:r>
        <w:rPr>
          <w:b/>
          <w:sz w:val="24"/>
          <w:szCs w:val="24"/>
        </w:rPr>
        <w:t xml:space="preserve">mascherarsi il tuo bambino?         </w:t>
      </w:r>
      <w:r w:rsidRPr="007702B0">
        <w:rPr>
          <w:b/>
          <w:sz w:val="24"/>
          <w:szCs w:val="24"/>
        </w:rPr>
        <w:t>____________________</w:t>
      </w:r>
    </w:p>
    <w:p w:rsidR="00423E26" w:rsidRDefault="00423E26" w:rsidP="007702B0">
      <w:pPr>
        <w:pStyle w:val="ListParagraph"/>
        <w:spacing w:line="240" w:lineRule="auto"/>
        <w:rPr>
          <w:b/>
          <w:sz w:val="24"/>
          <w:szCs w:val="24"/>
        </w:rPr>
      </w:pPr>
    </w:p>
    <w:p w:rsidR="00423E26" w:rsidRDefault="00423E26" w:rsidP="007702B0">
      <w:pPr>
        <w:pStyle w:val="ListParagraph"/>
        <w:spacing w:line="240" w:lineRule="auto"/>
        <w:rPr>
          <w:b/>
          <w:sz w:val="24"/>
          <w:szCs w:val="24"/>
        </w:rPr>
      </w:pPr>
    </w:p>
    <w:p w:rsidR="00423E26" w:rsidRPr="007702B0" w:rsidRDefault="00423E26" w:rsidP="007702B0">
      <w:pPr>
        <w:pStyle w:val="ListParagraph"/>
        <w:numPr>
          <w:ilvl w:val="0"/>
          <w:numId w:val="10"/>
        </w:numPr>
        <w:spacing w:line="240" w:lineRule="auto"/>
        <w:rPr>
          <w:b/>
          <w:sz w:val="24"/>
          <w:szCs w:val="24"/>
        </w:rPr>
      </w:pPr>
      <w:r w:rsidRPr="007702B0">
        <w:rPr>
          <w:b/>
          <w:sz w:val="24"/>
          <w:szCs w:val="24"/>
        </w:rPr>
        <w:t>Durante il gioco libero, imita comportamenti legati a particolari scene viste in TV?</w:t>
      </w:r>
    </w:p>
    <w:p w:rsidR="00423E26" w:rsidRPr="007702B0" w:rsidRDefault="00423E26" w:rsidP="007702B0">
      <w:pPr>
        <w:pStyle w:val="ListParagraph"/>
        <w:rPr>
          <w:b/>
          <w:sz w:val="24"/>
          <w:szCs w:val="24"/>
        </w:rPr>
      </w:pPr>
      <w:r w:rsidRPr="007702B0">
        <w:rPr>
          <w:b/>
          <w:sz w:val="24"/>
          <w:szCs w:val="24"/>
        </w:rPr>
        <w:t>1</w:t>
      </w:r>
      <w:r w:rsidRPr="007702B0">
        <w:rPr>
          <w:b/>
          <w:sz w:val="24"/>
          <w:szCs w:val="24"/>
        </w:rPr>
        <w:tab/>
      </w:r>
      <w:r w:rsidRPr="007702B0">
        <w:rPr>
          <w:b/>
          <w:sz w:val="24"/>
          <w:szCs w:val="24"/>
        </w:rPr>
        <w:sym w:font="Symbol" w:char="F09E"/>
      </w:r>
      <w:r w:rsidRPr="007702B0">
        <w:rPr>
          <w:b/>
          <w:sz w:val="24"/>
          <w:szCs w:val="24"/>
        </w:rPr>
        <w:tab/>
      </w:r>
      <w:r w:rsidRPr="007702B0">
        <w:rPr>
          <w:sz w:val="24"/>
          <w:szCs w:val="24"/>
        </w:rPr>
        <w:t>sempre</w:t>
      </w:r>
    </w:p>
    <w:p w:rsidR="00423E26" w:rsidRPr="007702B0" w:rsidRDefault="00423E26" w:rsidP="007702B0">
      <w:pPr>
        <w:pStyle w:val="ListParagraph"/>
        <w:rPr>
          <w:sz w:val="24"/>
          <w:szCs w:val="24"/>
        </w:rPr>
      </w:pPr>
      <w:r w:rsidRPr="007702B0">
        <w:rPr>
          <w:b/>
          <w:sz w:val="24"/>
          <w:szCs w:val="24"/>
        </w:rPr>
        <w:t>2</w:t>
      </w:r>
      <w:r w:rsidRPr="007702B0">
        <w:rPr>
          <w:b/>
          <w:sz w:val="24"/>
          <w:szCs w:val="24"/>
        </w:rPr>
        <w:tab/>
      </w:r>
      <w:r w:rsidRPr="007702B0">
        <w:rPr>
          <w:b/>
          <w:sz w:val="24"/>
          <w:szCs w:val="24"/>
        </w:rPr>
        <w:sym w:font="Symbol" w:char="F09E"/>
      </w:r>
      <w:r w:rsidRPr="007702B0">
        <w:rPr>
          <w:b/>
          <w:sz w:val="24"/>
          <w:szCs w:val="24"/>
        </w:rPr>
        <w:tab/>
      </w:r>
      <w:r w:rsidRPr="007702B0">
        <w:rPr>
          <w:sz w:val="24"/>
          <w:szCs w:val="24"/>
        </w:rPr>
        <w:t>qualche volta</w:t>
      </w:r>
    </w:p>
    <w:p w:rsidR="00423E26" w:rsidRPr="007702B0" w:rsidRDefault="00423E26" w:rsidP="007702B0">
      <w:pPr>
        <w:pStyle w:val="ListParagraph"/>
        <w:rPr>
          <w:sz w:val="24"/>
          <w:szCs w:val="24"/>
        </w:rPr>
      </w:pPr>
      <w:r w:rsidRPr="007702B0">
        <w:rPr>
          <w:b/>
          <w:sz w:val="24"/>
          <w:szCs w:val="24"/>
        </w:rPr>
        <w:t>3</w:t>
      </w:r>
      <w:r w:rsidRPr="007702B0">
        <w:rPr>
          <w:b/>
          <w:sz w:val="24"/>
          <w:szCs w:val="24"/>
        </w:rPr>
        <w:tab/>
      </w:r>
      <w:r w:rsidRPr="007702B0">
        <w:rPr>
          <w:b/>
          <w:sz w:val="24"/>
          <w:szCs w:val="24"/>
        </w:rPr>
        <w:sym w:font="Symbol" w:char="F09E"/>
      </w:r>
      <w:r w:rsidRPr="007702B0">
        <w:rPr>
          <w:b/>
          <w:sz w:val="24"/>
          <w:szCs w:val="24"/>
        </w:rPr>
        <w:tab/>
      </w:r>
      <w:r w:rsidRPr="007702B0">
        <w:rPr>
          <w:sz w:val="24"/>
          <w:szCs w:val="24"/>
        </w:rPr>
        <w:t>mai</w:t>
      </w: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Pr="007702B0" w:rsidRDefault="00423E26" w:rsidP="006D02FB">
      <w:pPr>
        <w:pStyle w:val="NoSpacing"/>
        <w:spacing w:line="360" w:lineRule="auto"/>
        <w:rPr>
          <w:sz w:val="20"/>
          <w:szCs w:val="20"/>
        </w:rPr>
      </w:pPr>
      <w:r w:rsidRPr="007702B0">
        <w:rPr>
          <w:sz w:val="20"/>
          <w:szCs w:val="20"/>
        </w:rPr>
        <w:t>AL</w:t>
      </w:r>
      <w:r>
        <w:rPr>
          <w:sz w:val="20"/>
          <w:szCs w:val="20"/>
        </w:rPr>
        <w:t>L</w:t>
      </w:r>
      <w:r w:rsidRPr="007702B0">
        <w:rPr>
          <w:sz w:val="20"/>
          <w:szCs w:val="20"/>
        </w:rPr>
        <w:t xml:space="preserve">EGATO </w:t>
      </w:r>
      <w:r>
        <w:rPr>
          <w:sz w:val="20"/>
          <w:szCs w:val="20"/>
        </w:rPr>
        <w:t>2</w:t>
      </w:r>
    </w:p>
    <w:p w:rsidR="00423E26" w:rsidRDefault="00423E26" w:rsidP="006D02FB">
      <w:pPr>
        <w:ind w:right="-256"/>
        <w:jc w:val="both"/>
        <w:rPr>
          <w:rFonts w:ascii="Calibri" w:hAnsi="Calibri"/>
          <w:sz w:val="28"/>
          <w:szCs w:val="28"/>
        </w:rPr>
      </w:pPr>
      <w:r w:rsidRPr="005A04C3">
        <w:rPr>
          <w:rFonts w:ascii="Calibri" w:hAnsi="Calibri"/>
          <w:sz w:val="28"/>
          <w:szCs w:val="28"/>
        </w:rPr>
        <w:t xml:space="preserve">QUESTIONARIO </w:t>
      </w:r>
    </w:p>
    <w:p w:rsidR="00423E26" w:rsidRDefault="00423E26" w:rsidP="006D02FB">
      <w:pPr>
        <w:ind w:right="-256"/>
        <w:jc w:val="both"/>
        <w:rPr>
          <w:rFonts w:ascii="Calibri" w:hAnsi="Calibri"/>
          <w:b/>
          <w:sz w:val="32"/>
          <w:szCs w:val="32"/>
        </w:rPr>
      </w:pPr>
      <w:r>
        <w:rPr>
          <w:rFonts w:ascii="Calibri" w:hAnsi="Calibri"/>
          <w:b/>
          <w:sz w:val="32"/>
          <w:szCs w:val="32"/>
        </w:rPr>
        <w:t>I BAMBINI E LA TELEVISIONE</w:t>
      </w:r>
    </w:p>
    <w:p w:rsidR="00423E26" w:rsidRPr="006D02FB" w:rsidRDefault="00423E26" w:rsidP="006D02FB">
      <w:pPr>
        <w:rPr>
          <w:rFonts w:ascii="Calibri" w:hAnsi="Calibri"/>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Sesso</w:t>
      </w:r>
      <w:r w:rsidRPr="006D02FB">
        <w:rPr>
          <w:sz w:val="24"/>
          <w:szCs w:val="24"/>
        </w:rPr>
        <w:tab/>
      </w:r>
      <w:r w:rsidRPr="006D02FB">
        <w:rPr>
          <w:sz w:val="24"/>
          <w:szCs w:val="24"/>
        </w:rPr>
        <w:tab/>
      </w:r>
      <w:r w:rsidRPr="006D02FB">
        <w:rPr>
          <w:sz w:val="24"/>
          <w:szCs w:val="24"/>
        </w:rPr>
        <w:tab/>
      </w:r>
      <w:r w:rsidRPr="006D02FB">
        <w:rPr>
          <w:sz w:val="24"/>
          <w:szCs w:val="24"/>
        </w:rPr>
        <w:tab/>
        <w:t xml:space="preserve"> ______</w:t>
      </w:r>
      <w:r w:rsidRPr="006D02FB">
        <w:rPr>
          <w:sz w:val="24"/>
          <w:szCs w:val="24"/>
        </w:rPr>
        <w:tab/>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 xml:space="preserve">Età </w:t>
      </w:r>
      <w:r w:rsidRPr="006D02FB">
        <w:rPr>
          <w:sz w:val="24"/>
          <w:szCs w:val="24"/>
        </w:rPr>
        <w:tab/>
      </w:r>
      <w:r w:rsidRPr="006D02FB">
        <w:rPr>
          <w:sz w:val="24"/>
          <w:szCs w:val="24"/>
        </w:rPr>
        <w:tab/>
      </w:r>
      <w:r w:rsidRPr="006D02FB">
        <w:rPr>
          <w:sz w:val="24"/>
          <w:szCs w:val="24"/>
        </w:rPr>
        <w:tab/>
      </w:r>
      <w:r w:rsidRPr="006D02FB">
        <w:rPr>
          <w:sz w:val="24"/>
          <w:szCs w:val="24"/>
        </w:rPr>
        <w:tab/>
        <w:t>______</w:t>
      </w:r>
      <w:r w:rsidRPr="006D02FB">
        <w:rPr>
          <w:sz w:val="24"/>
          <w:szCs w:val="24"/>
        </w:rPr>
        <w:tab/>
      </w:r>
    </w:p>
    <w:p w:rsidR="00423E26" w:rsidRPr="006D02FB" w:rsidRDefault="00423E26" w:rsidP="006D02FB">
      <w:pPr>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Quanti televisori ci sono in casa?</w:t>
      </w:r>
      <w:r w:rsidRPr="006D02FB">
        <w:rPr>
          <w:sz w:val="24"/>
          <w:szCs w:val="24"/>
        </w:rPr>
        <w:tab/>
      </w:r>
      <w:r w:rsidRPr="006D02FB">
        <w:rPr>
          <w:sz w:val="24"/>
          <w:szCs w:val="24"/>
        </w:rPr>
        <w:tab/>
      </w:r>
      <w:r w:rsidRPr="006D02FB">
        <w:rPr>
          <w:sz w:val="24"/>
          <w:szCs w:val="24"/>
        </w:rPr>
        <w:tab/>
        <w:t>______</w:t>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In quali stanze è presente il televisore?</w:t>
      </w:r>
    </w:p>
    <w:p w:rsidR="00423E26" w:rsidRPr="006D02FB" w:rsidRDefault="00423E26" w:rsidP="006D02FB">
      <w:pPr>
        <w:ind w:left="709"/>
        <w:rPr>
          <w:sz w:val="24"/>
          <w:szCs w:val="24"/>
        </w:rPr>
      </w:pPr>
      <w:r w:rsidRPr="006D02FB">
        <w:rPr>
          <w:sz w:val="24"/>
          <w:szCs w:val="24"/>
        </w:rPr>
        <w:t>1</w:t>
      </w:r>
      <w:r w:rsidRPr="006D02FB">
        <w:rPr>
          <w:sz w:val="24"/>
          <w:szCs w:val="24"/>
        </w:rPr>
        <w:tab/>
      </w:r>
      <w:r w:rsidRPr="006D02FB">
        <w:rPr>
          <w:sz w:val="24"/>
          <w:szCs w:val="24"/>
        </w:rPr>
        <w:sym w:font="Symbol" w:char="F09E"/>
      </w:r>
      <w:r w:rsidRPr="006D02FB">
        <w:rPr>
          <w:sz w:val="24"/>
          <w:szCs w:val="24"/>
        </w:rPr>
        <w:tab/>
        <w:t>cucina</w:t>
      </w:r>
    </w:p>
    <w:p w:rsidR="00423E26" w:rsidRPr="006D02FB" w:rsidRDefault="00423E26" w:rsidP="006D02FB">
      <w:pPr>
        <w:ind w:left="709"/>
        <w:rPr>
          <w:sz w:val="24"/>
          <w:szCs w:val="24"/>
        </w:rPr>
      </w:pPr>
      <w:r w:rsidRPr="006D02FB">
        <w:rPr>
          <w:sz w:val="24"/>
          <w:szCs w:val="24"/>
        </w:rPr>
        <w:t>2</w:t>
      </w:r>
      <w:r w:rsidRPr="006D02FB">
        <w:rPr>
          <w:sz w:val="24"/>
          <w:szCs w:val="24"/>
        </w:rPr>
        <w:tab/>
      </w:r>
      <w:r w:rsidRPr="006D02FB">
        <w:rPr>
          <w:sz w:val="24"/>
          <w:szCs w:val="24"/>
        </w:rPr>
        <w:sym w:font="Symbol" w:char="F09E"/>
      </w:r>
      <w:r w:rsidRPr="006D02FB">
        <w:rPr>
          <w:sz w:val="24"/>
          <w:szCs w:val="24"/>
        </w:rPr>
        <w:tab/>
        <w:t>salone</w:t>
      </w:r>
    </w:p>
    <w:p w:rsidR="00423E26" w:rsidRPr="006D02FB" w:rsidRDefault="00423E26" w:rsidP="006D02FB">
      <w:pPr>
        <w:ind w:left="709"/>
        <w:rPr>
          <w:sz w:val="24"/>
          <w:szCs w:val="24"/>
        </w:rPr>
      </w:pPr>
      <w:r w:rsidRPr="006D02FB">
        <w:rPr>
          <w:sz w:val="24"/>
          <w:szCs w:val="24"/>
        </w:rPr>
        <w:t>3</w:t>
      </w:r>
      <w:r w:rsidRPr="006D02FB">
        <w:rPr>
          <w:sz w:val="24"/>
          <w:szCs w:val="24"/>
        </w:rPr>
        <w:tab/>
      </w:r>
      <w:r w:rsidRPr="006D02FB">
        <w:rPr>
          <w:sz w:val="24"/>
          <w:szCs w:val="24"/>
        </w:rPr>
        <w:sym w:font="Symbol" w:char="F09E"/>
      </w:r>
      <w:r w:rsidRPr="006D02FB">
        <w:rPr>
          <w:sz w:val="24"/>
          <w:szCs w:val="24"/>
        </w:rPr>
        <w:tab/>
        <w:t>camera da letto</w:t>
      </w:r>
    </w:p>
    <w:p w:rsidR="00423E26" w:rsidRPr="006D02FB" w:rsidRDefault="00423E26" w:rsidP="006D02FB">
      <w:pPr>
        <w:pStyle w:val="ListParagraph"/>
        <w:ind w:left="709"/>
        <w:rPr>
          <w:sz w:val="24"/>
          <w:szCs w:val="24"/>
        </w:rPr>
      </w:pPr>
      <w:r w:rsidRPr="006D02FB">
        <w:rPr>
          <w:sz w:val="24"/>
          <w:szCs w:val="24"/>
        </w:rPr>
        <w:t>4</w:t>
      </w:r>
      <w:r w:rsidRPr="006D02FB">
        <w:rPr>
          <w:sz w:val="24"/>
          <w:szCs w:val="24"/>
        </w:rPr>
        <w:tab/>
      </w:r>
      <w:r w:rsidRPr="006D02FB">
        <w:rPr>
          <w:sz w:val="24"/>
          <w:szCs w:val="24"/>
        </w:rPr>
        <w:sym w:font="Symbol" w:char="F09E"/>
      </w:r>
      <w:r w:rsidRPr="006D02FB">
        <w:rPr>
          <w:sz w:val="24"/>
          <w:szCs w:val="24"/>
        </w:rPr>
        <w:tab/>
        <w:t>cameretta del bimbo</w:t>
      </w:r>
    </w:p>
    <w:p w:rsidR="00423E26" w:rsidRPr="006D02FB" w:rsidRDefault="00423E26" w:rsidP="006D02FB">
      <w:pPr>
        <w:pStyle w:val="ListParagraph"/>
        <w:ind w:left="709"/>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Quanto tempo trascorri davanti alla TV?</w:t>
      </w:r>
      <w:r w:rsidRPr="006D02FB">
        <w:rPr>
          <w:sz w:val="24"/>
          <w:szCs w:val="24"/>
        </w:rPr>
        <w:tab/>
      </w:r>
    </w:p>
    <w:p w:rsidR="00423E26" w:rsidRPr="006D02FB" w:rsidRDefault="00423E26" w:rsidP="006D02FB">
      <w:pPr>
        <w:pStyle w:val="ListParagraph"/>
        <w:ind w:left="709"/>
        <w:rPr>
          <w:sz w:val="24"/>
          <w:szCs w:val="24"/>
        </w:rPr>
      </w:pPr>
      <w:r w:rsidRPr="006D02FB">
        <w:rPr>
          <w:sz w:val="24"/>
          <w:szCs w:val="24"/>
        </w:rPr>
        <w:t>1</w:t>
      </w:r>
      <w:r w:rsidRPr="006D02FB">
        <w:rPr>
          <w:sz w:val="24"/>
          <w:szCs w:val="24"/>
        </w:rPr>
        <w:tab/>
      </w:r>
      <w:r w:rsidRPr="006D02FB">
        <w:rPr>
          <w:sz w:val="24"/>
          <w:szCs w:val="24"/>
        </w:rPr>
        <w:sym w:font="Symbol" w:char="F09E"/>
      </w:r>
      <w:r w:rsidRPr="006D02FB">
        <w:rPr>
          <w:sz w:val="24"/>
          <w:szCs w:val="24"/>
        </w:rPr>
        <w:tab/>
        <w:t>poco</w:t>
      </w:r>
    </w:p>
    <w:p w:rsidR="00423E26" w:rsidRPr="006D02FB" w:rsidRDefault="00423E26" w:rsidP="006D02FB">
      <w:pPr>
        <w:ind w:left="709"/>
        <w:rPr>
          <w:sz w:val="24"/>
          <w:szCs w:val="24"/>
        </w:rPr>
      </w:pPr>
      <w:r w:rsidRPr="006D02FB">
        <w:rPr>
          <w:sz w:val="24"/>
          <w:szCs w:val="24"/>
        </w:rPr>
        <w:t>2</w:t>
      </w:r>
      <w:r w:rsidRPr="006D02FB">
        <w:rPr>
          <w:sz w:val="24"/>
          <w:szCs w:val="24"/>
        </w:rPr>
        <w:tab/>
      </w:r>
      <w:r w:rsidRPr="006D02FB">
        <w:rPr>
          <w:sz w:val="24"/>
          <w:szCs w:val="24"/>
        </w:rPr>
        <w:sym w:font="Symbol" w:char="F09E"/>
      </w:r>
      <w:r w:rsidRPr="006D02FB">
        <w:rPr>
          <w:sz w:val="24"/>
          <w:szCs w:val="24"/>
        </w:rPr>
        <w:tab/>
        <w:t>tanto</w:t>
      </w:r>
    </w:p>
    <w:p w:rsidR="00423E26" w:rsidRPr="006D02FB" w:rsidRDefault="00423E26" w:rsidP="006D02FB">
      <w:pPr>
        <w:ind w:left="709"/>
        <w:rPr>
          <w:sz w:val="24"/>
          <w:szCs w:val="24"/>
        </w:rPr>
      </w:pPr>
      <w:r w:rsidRPr="006D02FB">
        <w:rPr>
          <w:sz w:val="24"/>
          <w:szCs w:val="24"/>
        </w:rPr>
        <w:t>3</w:t>
      </w:r>
      <w:r w:rsidRPr="006D02FB">
        <w:rPr>
          <w:sz w:val="24"/>
          <w:szCs w:val="24"/>
        </w:rPr>
        <w:tab/>
      </w:r>
      <w:r w:rsidRPr="006D02FB">
        <w:rPr>
          <w:sz w:val="24"/>
          <w:szCs w:val="24"/>
        </w:rPr>
        <w:sym w:font="Symbol" w:char="F09E"/>
      </w:r>
      <w:r w:rsidRPr="006D02FB">
        <w:rPr>
          <w:sz w:val="24"/>
          <w:szCs w:val="24"/>
        </w:rPr>
        <w:tab/>
        <w:t>tutto il tempo che voglio</w:t>
      </w:r>
    </w:p>
    <w:p w:rsidR="00423E26" w:rsidRPr="006D02FB" w:rsidRDefault="00423E26" w:rsidP="006D02FB">
      <w:pPr>
        <w:ind w:left="709"/>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Quando guardi la televisione? __________________________</w:t>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Mentre mangi guardi la TV? ______________________</w:t>
      </w:r>
    </w:p>
    <w:p w:rsidR="00423E26" w:rsidRPr="006D02FB" w:rsidRDefault="00423E26" w:rsidP="006D02FB">
      <w:pPr>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Usi il telecomando da solo?</w:t>
      </w:r>
    </w:p>
    <w:p w:rsidR="00423E26" w:rsidRPr="006D02FB" w:rsidRDefault="00423E26" w:rsidP="006D02FB">
      <w:pPr>
        <w:pStyle w:val="ListParagraph"/>
        <w:rPr>
          <w:sz w:val="24"/>
          <w:szCs w:val="24"/>
        </w:rPr>
      </w:pPr>
      <w:r w:rsidRPr="006D02FB">
        <w:rPr>
          <w:sz w:val="24"/>
          <w:szCs w:val="24"/>
        </w:rPr>
        <w:t>1</w:t>
      </w:r>
      <w:r w:rsidRPr="006D02FB">
        <w:rPr>
          <w:sz w:val="24"/>
          <w:szCs w:val="24"/>
        </w:rPr>
        <w:tab/>
      </w:r>
      <w:r w:rsidRPr="006D02FB">
        <w:rPr>
          <w:sz w:val="24"/>
          <w:szCs w:val="24"/>
        </w:rPr>
        <w:sym w:font="Symbol" w:char="F09E"/>
      </w:r>
      <w:r w:rsidRPr="006D02FB">
        <w:rPr>
          <w:sz w:val="24"/>
          <w:szCs w:val="24"/>
        </w:rPr>
        <w:tab/>
        <w:t>si</w:t>
      </w:r>
    </w:p>
    <w:p w:rsidR="00423E26" w:rsidRPr="006D02FB" w:rsidRDefault="00423E26" w:rsidP="006D02FB">
      <w:pPr>
        <w:pStyle w:val="ListParagraph"/>
        <w:rPr>
          <w:sz w:val="24"/>
          <w:szCs w:val="24"/>
        </w:rPr>
      </w:pPr>
      <w:r w:rsidRPr="006D02FB">
        <w:rPr>
          <w:sz w:val="24"/>
          <w:szCs w:val="24"/>
        </w:rPr>
        <w:t>2</w:t>
      </w:r>
      <w:r w:rsidRPr="006D02FB">
        <w:rPr>
          <w:sz w:val="24"/>
          <w:szCs w:val="24"/>
        </w:rPr>
        <w:tab/>
      </w:r>
      <w:r w:rsidRPr="006D02FB">
        <w:rPr>
          <w:sz w:val="24"/>
          <w:szCs w:val="24"/>
        </w:rPr>
        <w:sym w:font="Symbol" w:char="F09E"/>
      </w:r>
      <w:r w:rsidRPr="006D02FB">
        <w:rPr>
          <w:sz w:val="24"/>
          <w:szCs w:val="24"/>
        </w:rPr>
        <w:tab/>
        <w:t>no</w:t>
      </w:r>
    </w:p>
    <w:p w:rsidR="00423E26" w:rsidRPr="006D02FB" w:rsidRDefault="00423E26" w:rsidP="006D02FB">
      <w:pPr>
        <w:pStyle w:val="ListParagraph"/>
        <w:rPr>
          <w:sz w:val="24"/>
          <w:szCs w:val="24"/>
        </w:rPr>
      </w:pPr>
    </w:p>
    <w:p w:rsidR="00423E26" w:rsidRPr="006D02FB" w:rsidRDefault="00423E26" w:rsidP="006D02FB">
      <w:pPr>
        <w:pStyle w:val="ListParagraph"/>
        <w:rPr>
          <w:sz w:val="24"/>
          <w:szCs w:val="24"/>
        </w:rPr>
      </w:pP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Utilizzi autonomamente altri apparecchi?</w:t>
      </w:r>
    </w:p>
    <w:p w:rsidR="00423E26" w:rsidRPr="006D02FB" w:rsidRDefault="00423E26" w:rsidP="006D02FB">
      <w:pPr>
        <w:pStyle w:val="ListParagraph"/>
        <w:rPr>
          <w:sz w:val="24"/>
          <w:szCs w:val="24"/>
        </w:rPr>
      </w:pPr>
      <w:r w:rsidRPr="006D02FB">
        <w:rPr>
          <w:sz w:val="24"/>
          <w:szCs w:val="24"/>
        </w:rPr>
        <w:t>1</w:t>
      </w:r>
      <w:r w:rsidRPr="006D02FB">
        <w:rPr>
          <w:sz w:val="24"/>
          <w:szCs w:val="24"/>
        </w:rPr>
        <w:tab/>
      </w:r>
      <w:r w:rsidRPr="006D02FB">
        <w:rPr>
          <w:sz w:val="24"/>
          <w:szCs w:val="24"/>
        </w:rPr>
        <w:sym w:font="Symbol" w:char="F09E"/>
      </w:r>
      <w:r w:rsidRPr="006D02FB">
        <w:rPr>
          <w:sz w:val="24"/>
          <w:szCs w:val="24"/>
        </w:rPr>
        <w:tab/>
        <w:t>no</w:t>
      </w:r>
    </w:p>
    <w:p w:rsidR="00423E26" w:rsidRPr="006D02FB" w:rsidRDefault="00423E26" w:rsidP="006D02FB">
      <w:pPr>
        <w:pStyle w:val="ListParagraph"/>
        <w:rPr>
          <w:sz w:val="24"/>
          <w:szCs w:val="24"/>
        </w:rPr>
      </w:pPr>
      <w:r w:rsidRPr="006D02FB">
        <w:rPr>
          <w:sz w:val="24"/>
          <w:szCs w:val="24"/>
        </w:rPr>
        <w:t>2</w:t>
      </w:r>
      <w:r w:rsidRPr="006D02FB">
        <w:rPr>
          <w:sz w:val="24"/>
          <w:szCs w:val="24"/>
        </w:rPr>
        <w:tab/>
      </w:r>
      <w:r w:rsidRPr="006D02FB">
        <w:rPr>
          <w:sz w:val="24"/>
          <w:szCs w:val="24"/>
        </w:rPr>
        <w:sym w:font="Symbol" w:char="F09E"/>
      </w:r>
      <w:r w:rsidRPr="006D02FB">
        <w:rPr>
          <w:sz w:val="24"/>
          <w:szCs w:val="24"/>
        </w:rPr>
        <w:tab/>
        <w:t>videoregistratore</w:t>
      </w:r>
    </w:p>
    <w:p w:rsidR="00423E26" w:rsidRPr="006D02FB" w:rsidRDefault="00423E26" w:rsidP="006D02FB">
      <w:pPr>
        <w:pStyle w:val="ListParagraph"/>
        <w:rPr>
          <w:sz w:val="24"/>
          <w:szCs w:val="24"/>
        </w:rPr>
      </w:pPr>
      <w:r w:rsidRPr="006D02FB">
        <w:rPr>
          <w:sz w:val="24"/>
          <w:szCs w:val="24"/>
        </w:rPr>
        <w:t>3</w:t>
      </w:r>
      <w:r w:rsidRPr="006D02FB">
        <w:rPr>
          <w:sz w:val="24"/>
          <w:szCs w:val="24"/>
        </w:rPr>
        <w:tab/>
      </w:r>
      <w:r w:rsidRPr="006D02FB">
        <w:rPr>
          <w:sz w:val="24"/>
          <w:szCs w:val="24"/>
        </w:rPr>
        <w:sym w:font="Symbol" w:char="F09E"/>
      </w:r>
      <w:r w:rsidRPr="006D02FB">
        <w:rPr>
          <w:sz w:val="24"/>
          <w:szCs w:val="24"/>
        </w:rPr>
        <w:tab/>
        <w:t>lettore DVD</w:t>
      </w:r>
    </w:p>
    <w:p w:rsidR="00423E26" w:rsidRPr="006D02FB" w:rsidRDefault="00423E26" w:rsidP="006D02FB">
      <w:pPr>
        <w:ind w:left="708"/>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Con chi guardi la TV?</w:t>
      </w:r>
    </w:p>
    <w:p w:rsidR="00423E26" w:rsidRPr="006D02FB" w:rsidRDefault="00423E26" w:rsidP="006D02FB">
      <w:pPr>
        <w:pStyle w:val="ListParagraph"/>
        <w:rPr>
          <w:sz w:val="24"/>
          <w:szCs w:val="24"/>
        </w:rPr>
      </w:pPr>
      <w:r w:rsidRPr="006D02FB">
        <w:rPr>
          <w:sz w:val="24"/>
          <w:szCs w:val="24"/>
        </w:rPr>
        <w:t>1</w:t>
      </w:r>
      <w:r w:rsidRPr="006D02FB">
        <w:rPr>
          <w:sz w:val="24"/>
          <w:szCs w:val="24"/>
        </w:rPr>
        <w:tab/>
      </w:r>
      <w:r w:rsidRPr="006D02FB">
        <w:rPr>
          <w:sz w:val="24"/>
          <w:szCs w:val="24"/>
        </w:rPr>
        <w:sym w:font="Symbol" w:char="F09E"/>
      </w:r>
      <w:r w:rsidRPr="006D02FB">
        <w:rPr>
          <w:sz w:val="24"/>
          <w:szCs w:val="24"/>
        </w:rPr>
        <w:tab/>
        <w:t>da solo</w:t>
      </w:r>
    </w:p>
    <w:p w:rsidR="00423E26" w:rsidRPr="006D02FB" w:rsidRDefault="00423E26" w:rsidP="006D02FB">
      <w:pPr>
        <w:rPr>
          <w:sz w:val="24"/>
          <w:szCs w:val="24"/>
        </w:rPr>
      </w:pPr>
      <w:r w:rsidRPr="006D02FB">
        <w:rPr>
          <w:sz w:val="24"/>
          <w:szCs w:val="24"/>
        </w:rPr>
        <w:tab/>
        <w:t>2</w:t>
      </w:r>
      <w:r w:rsidRPr="006D02FB">
        <w:rPr>
          <w:sz w:val="24"/>
          <w:szCs w:val="24"/>
        </w:rPr>
        <w:tab/>
      </w:r>
      <w:r w:rsidRPr="006D02FB">
        <w:rPr>
          <w:sz w:val="24"/>
          <w:szCs w:val="24"/>
        </w:rPr>
        <w:sym w:font="Symbol" w:char="F09E"/>
      </w:r>
      <w:r w:rsidRPr="006D02FB">
        <w:rPr>
          <w:sz w:val="24"/>
          <w:szCs w:val="24"/>
        </w:rPr>
        <w:tab/>
        <w:t>con fratelli</w:t>
      </w:r>
    </w:p>
    <w:p w:rsidR="00423E26" w:rsidRPr="006D02FB" w:rsidRDefault="00423E26" w:rsidP="006D02FB">
      <w:pPr>
        <w:pStyle w:val="ListParagraph"/>
        <w:rPr>
          <w:sz w:val="24"/>
          <w:szCs w:val="24"/>
        </w:rPr>
      </w:pPr>
      <w:r w:rsidRPr="006D02FB">
        <w:rPr>
          <w:sz w:val="24"/>
          <w:szCs w:val="24"/>
        </w:rPr>
        <w:t>3</w:t>
      </w:r>
      <w:r w:rsidRPr="006D02FB">
        <w:rPr>
          <w:sz w:val="24"/>
          <w:szCs w:val="24"/>
        </w:rPr>
        <w:tab/>
      </w:r>
      <w:r w:rsidRPr="006D02FB">
        <w:rPr>
          <w:sz w:val="24"/>
          <w:szCs w:val="24"/>
        </w:rPr>
        <w:sym w:font="Symbol" w:char="F09E"/>
      </w:r>
      <w:r w:rsidRPr="006D02FB">
        <w:rPr>
          <w:sz w:val="24"/>
          <w:szCs w:val="24"/>
        </w:rPr>
        <w:tab/>
        <w:t>con mamma</w:t>
      </w:r>
    </w:p>
    <w:p w:rsidR="00423E26" w:rsidRPr="006D02FB" w:rsidRDefault="00423E26" w:rsidP="006D02FB">
      <w:pPr>
        <w:pStyle w:val="ListParagraph"/>
        <w:rPr>
          <w:sz w:val="24"/>
          <w:szCs w:val="24"/>
        </w:rPr>
      </w:pPr>
      <w:r w:rsidRPr="006D02FB">
        <w:rPr>
          <w:sz w:val="24"/>
          <w:szCs w:val="24"/>
        </w:rPr>
        <w:t>4</w:t>
      </w:r>
      <w:r w:rsidRPr="006D02FB">
        <w:rPr>
          <w:sz w:val="24"/>
          <w:szCs w:val="24"/>
        </w:rPr>
        <w:tab/>
      </w:r>
      <w:r w:rsidRPr="006D02FB">
        <w:rPr>
          <w:sz w:val="24"/>
          <w:szCs w:val="24"/>
        </w:rPr>
        <w:sym w:font="Symbol" w:char="F09E"/>
      </w:r>
      <w:r w:rsidRPr="006D02FB">
        <w:rPr>
          <w:sz w:val="24"/>
          <w:szCs w:val="24"/>
        </w:rPr>
        <w:tab/>
        <w:t>con papà</w:t>
      </w:r>
    </w:p>
    <w:p w:rsidR="00423E26" w:rsidRPr="006D02FB" w:rsidRDefault="00423E26" w:rsidP="006D02FB">
      <w:pPr>
        <w:pStyle w:val="ListParagraph"/>
        <w:rPr>
          <w:sz w:val="24"/>
          <w:szCs w:val="24"/>
        </w:rPr>
      </w:pPr>
      <w:r w:rsidRPr="006D02FB">
        <w:rPr>
          <w:sz w:val="24"/>
          <w:szCs w:val="24"/>
        </w:rPr>
        <w:t>5</w:t>
      </w:r>
      <w:r w:rsidRPr="006D02FB">
        <w:rPr>
          <w:sz w:val="24"/>
          <w:szCs w:val="24"/>
        </w:rPr>
        <w:tab/>
      </w:r>
      <w:r w:rsidRPr="006D02FB">
        <w:rPr>
          <w:sz w:val="24"/>
          <w:szCs w:val="24"/>
        </w:rPr>
        <w:sym w:font="Symbol" w:char="F09E"/>
      </w:r>
      <w:r w:rsidRPr="006D02FB">
        <w:rPr>
          <w:sz w:val="24"/>
          <w:szCs w:val="24"/>
        </w:rPr>
        <w:tab/>
        <w:t>tutti insieme</w:t>
      </w:r>
    </w:p>
    <w:p w:rsidR="00423E26" w:rsidRPr="006D02FB" w:rsidRDefault="00423E26" w:rsidP="006D02FB">
      <w:pPr>
        <w:pStyle w:val="ListParagraph"/>
        <w:rPr>
          <w:sz w:val="24"/>
          <w:szCs w:val="24"/>
        </w:rPr>
      </w:pPr>
      <w:r w:rsidRPr="006D02FB">
        <w:rPr>
          <w:sz w:val="24"/>
          <w:szCs w:val="24"/>
        </w:rPr>
        <w:t>6</w:t>
      </w:r>
      <w:r w:rsidRPr="006D02FB">
        <w:rPr>
          <w:sz w:val="24"/>
          <w:szCs w:val="24"/>
        </w:rPr>
        <w:tab/>
      </w:r>
      <w:r w:rsidRPr="006D02FB">
        <w:rPr>
          <w:sz w:val="24"/>
          <w:szCs w:val="24"/>
        </w:rPr>
        <w:sym w:font="Symbol" w:char="F09E"/>
      </w:r>
      <w:r w:rsidRPr="006D02FB">
        <w:rPr>
          <w:sz w:val="24"/>
          <w:szCs w:val="24"/>
        </w:rPr>
        <w:tab/>
        <w:t>con i nonni</w:t>
      </w:r>
    </w:p>
    <w:p w:rsidR="00423E26" w:rsidRPr="006D02FB" w:rsidRDefault="00423E26" w:rsidP="006D02FB">
      <w:pPr>
        <w:pStyle w:val="ListParagraph"/>
        <w:rPr>
          <w:sz w:val="24"/>
          <w:szCs w:val="24"/>
        </w:rPr>
      </w:pPr>
      <w:r w:rsidRPr="006D02FB">
        <w:rPr>
          <w:sz w:val="24"/>
          <w:szCs w:val="24"/>
        </w:rPr>
        <w:t>7</w:t>
      </w:r>
      <w:r w:rsidRPr="006D02FB">
        <w:rPr>
          <w:sz w:val="24"/>
          <w:szCs w:val="24"/>
        </w:rPr>
        <w:tab/>
      </w:r>
      <w:r w:rsidRPr="006D02FB">
        <w:rPr>
          <w:sz w:val="24"/>
          <w:szCs w:val="24"/>
        </w:rPr>
        <w:sym w:font="Symbol" w:char="F09E"/>
      </w:r>
      <w:r w:rsidRPr="006D02FB">
        <w:rPr>
          <w:sz w:val="24"/>
          <w:szCs w:val="24"/>
        </w:rPr>
        <w:tab/>
        <w:t>altro</w:t>
      </w:r>
    </w:p>
    <w:p w:rsidR="00423E26" w:rsidRPr="006D02FB" w:rsidRDefault="00423E26" w:rsidP="006D02FB">
      <w:pPr>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Ti piace più guardare la TV da solo o con gli altri?</w:t>
      </w:r>
    </w:p>
    <w:p w:rsidR="00423E26" w:rsidRPr="006D02FB" w:rsidRDefault="00423E26" w:rsidP="006D02FB">
      <w:pPr>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Cosa preferisce guardare?</w:t>
      </w:r>
    </w:p>
    <w:p w:rsidR="00423E26" w:rsidRPr="006D02FB" w:rsidRDefault="00423E26" w:rsidP="006D02FB">
      <w:pPr>
        <w:pStyle w:val="ListParagraph"/>
        <w:ind w:left="1410" w:hanging="690"/>
        <w:rPr>
          <w:iCs/>
          <w:sz w:val="24"/>
          <w:szCs w:val="24"/>
        </w:rPr>
      </w:pPr>
      <w:r w:rsidRPr="006D02FB">
        <w:rPr>
          <w:sz w:val="24"/>
          <w:szCs w:val="24"/>
        </w:rPr>
        <w:t>1</w:t>
      </w:r>
      <w:r w:rsidRPr="006D02FB">
        <w:rPr>
          <w:sz w:val="24"/>
          <w:szCs w:val="24"/>
        </w:rPr>
        <w:tab/>
      </w:r>
      <w:r w:rsidRPr="006D02FB">
        <w:rPr>
          <w:sz w:val="24"/>
          <w:szCs w:val="24"/>
        </w:rPr>
        <w:sym w:font="Symbol" w:char="F09E"/>
      </w:r>
      <w:r w:rsidRPr="006D02FB">
        <w:rPr>
          <w:sz w:val="24"/>
          <w:szCs w:val="24"/>
        </w:rPr>
        <w:tab/>
        <w:t>serie animate trasmesse su vari canali televisivi (</w:t>
      </w:r>
      <w:r w:rsidRPr="006D02FB">
        <w:rPr>
          <w:iCs/>
          <w:sz w:val="24"/>
          <w:szCs w:val="24"/>
        </w:rPr>
        <w:t xml:space="preserve">Cartoon Network, </w:t>
      </w:r>
    </w:p>
    <w:p w:rsidR="00423E26" w:rsidRPr="006D02FB" w:rsidRDefault="00423E26" w:rsidP="006D02FB">
      <w:pPr>
        <w:pStyle w:val="ListParagraph"/>
        <w:ind w:left="1410" w:hanging="690"/>
        <w:rPr>
          <w:sz w:val="24"/>
          <w:szCs w:val="24"/>
          <w:lang w:val="en-US"/>
        </w:rPr>
      </w:pPr>
      <w:r w:rsidRPr="006D02FB">
        <w:rPr>
          <w:sz w:val="24"/>
          <w:szCs w:val="24"/>
        </w:rPr>
        <w:tab/>
      </w:r>
      <w:r w:rsidRPr="006D02FB">
        <w:rPr>
          <w:sz w:val="24"/>
          <w:szCs w:val="24"/>
        </w:rPr>
        <w:tab/>
      </w:r>
      <w:r w:rsidRPr="006D02FB">
        <w:rPr>
          <w:sz w:val="24"/>
          <w:szCs w:val="24"/>
        </w:rPr>
        <w:tab/>
      </w:r>
      <w:r w:rsidRPr="006D02FB">
        <w:rPr>
          <w:iCs/>
          <w:sz w:val="24"/>
          <w:szCs w:val="24"/>
          <w:lang w:val="en-US"/>
        </w:rPr>
        <w:t>Disney Channel,  RaiGulp, Boing, etc</w:t>
      </w:r>
      <w:r w:rsidRPr="006D02FB">
        <w:rPr>
          <w:sz w:val="24"/>
          <w:szCs w:val="24"/>
          <w:lang w:val="en-US"/>
        </w:rPr>
        <w:t>.)</w:t>
      </w:r>
    </w:p>
    <w:p w:rsidR="00423E26" w:rsidRPr="006D02FB" w:rsidRDefault="00423E26" w:rsidP="006D02FB">
      <w:pPr>
        <w:pStyle w:val="ListParagraph"/>
        <w:rPr>
          <w:sz w:val="24"/>
          <w:szCs w:val="24"/>
        </w:rPr>
      </w:pPr>
      <w:r w:rsidRPr="006D02FB">
        <w:rPr>
          <w:sz w:val="24"/>
          <w:szCs w:val="24"/>
        </w:rPr>
        <w:t>2</w:t>
      </w:r>
      <w:r w:rsidRPr="006D02FB">
        <w:rPr>
          <w:sz w:val="24"/>
          <w:szCs w:val="24"/>
        </w:rPr>
        <w:tab/>
      </w:r>
      <w:r w:rsidRPr="006D02FB">
        <w:rPr>
          <w:sz w:val="24"/>
          <w:szCs w:val="24"/>
        </w:rPr>
        <w:sym w:font="Symbol" w:char="F09E"/>
      </w:r>
      <w:r w:rsidRPr="006D02FB">
        <w:rPr>
          <w:sz w:val="24"/>
          <w:szCs w:val="24"/>
        </w:rPr>
        <w:tab/>
        <w:t>cartoni animati in DVD o VHS</w:t>
      </w:r>
    </w:p>
    <w:p w:rsidR="00423E26" w:rsidRPr="006D02FB" w:rsidRDefault="00423E26" w:rsidP="006D02FB">
      <w:pPr>
        <w:pStyle w:val="ListParagraph"/>
        <w:rPr>
          <w:sz w:val="24"/>
          <w:szCs w:val="24"/>
        </w:rPr>
      </w:pPr>
      <w:r w:rsidRPr="006D02FB">
        <w:rPr>
          <w:sz w:val="24"/>
          <w:szCs w:val="24"/>
        </w:rPr>
        <w:t>3</w:t>
      </w:r>
      <w:r w:rsidRPr="006D02FB">
        <w:rPr>
          <w:sz w:val="24"/>
          <w:szCs w:val="24"/>
        </w:rPr>
        <w:tab/>
      </w:r>
      <w:r w:rsidRPr="006D02FB">
        <w:rPr>
          <w:sz w:val="24"/>
          <w:szCs w:val="24"/>
        </w:rPr>
        <w:sym w:font="Symbol" w:char="F09E"/>
      </w:r>
      <w:r w:rsidRPr="006D02FB">
        <w:rPr>
          <w:sz w:val="24"/>
          <w:szCs w:val="24"/>
        </w:rPr>
        <w:tab/>
        <w:t>programmi educativi (ArtAttack, documentari)</w:t>
      </w:r>
    </w:p>
    <w:p w:rsidR="00423E26" w:rsidRPr="006D02FB" w:rsidRDefault="00423E26" w:rsidP="006D02FB">
      <w:pPr>
        <w:pStyle w:val="ListParagraph"/>
        <w:rPr>
          <w:sz w:val="24"/>
          <w:szCs w:val="24"/>
        </w:rPr>
      </w:pPr>
      <w:r w:rsidRPr="006D02FB">
        <w:rPr>
          <w:sz w:val="24"/>
          <w:szCs w:val="24"/>
        </w:rPr>
        <w:t>4</w:t>
      </w:r>
      <w:r w:rsidRPr="006D02FB">
        <w:rPr>
          <w:sz w:val="24"/>
          <w:szCs w:val="24"/>
        </w:rPr>
        <w:tab/>
      </w:r>
      <w:r w:rsidRPr="006D02FB">
        <w:rPr>
          <w:sz w:val="24"/>
          <w:szCs w:val="24"/>
        </w:rPr>
        <w:sym w:font="Symbol" w:char="F09E"/>
      </w:r>
      <w:r w:rsidRPr="006D02FB">
        <w:rPr>
          <w:sz w:val="24"/>
          <w:szCs w:val="24"/>
        </w:rPr>
        <w:tab/>
        <w:t>altro</w:t>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Qual è il tuo cartone preferito?</w:t>
      </w:r>
    </w:p>
    <w:p w:rsidR="00423E26" w:rsidRPr="006D02FB" w:rsidRDefault="00423E26" w:rsidP="006D02FB">
      <w:pPr>
        <w:ind w:left="360"/>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Quale personaggio vorresti essere?</w:t>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 xml:space="preserve">Perché, cosa ti piace di lui? </w:t>
      </w:r>
    </w:p>
    <w:p w:rsidR="00423E26" w:rsidRPr="006D02FB" w:rsidRDefault="00423E26" w:rsidP="006D02FB">
      <w:pPr>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Quale gioco ti piace fare?</w:t>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Qualcuno ti spiega quello che stai guardando in TV? Chi?</w:t>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Ci sono dei cartoni animati che ti fanno paura? Che ti fanno ridere?</w:t>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Hai qualche vestito, gioco, oggetto di un cartone animato? Cosa?</w:t>
      </w:r>
    </w:p>
    <w:p w:rsidR="00423E26" w:rsidRPr="006D02FB" w:rsidRDefault="00423E26" w:rsidP="006D02FB">
      <w:pPr>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Ti comprano tutto quello che vuoi dei cartoni animati?</w:t>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Perché?</w:t>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Quando giochi interpreti qualche personaggio dei cartoni animati?</w:t>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Quale?</w:t>
      </w:r>
    </w:p>
    <w:p w:rsidR="00423E26" w:rsidRPr="006D02FB" w:rsidRDefault="00423E26" w:rsidP="006D02FB">
      <w:pPr>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Si tratta di personaggi:</w:t>
      </w:r>
    </w:p>
    <w:p w:rsidR="00423E26" w:rsidRPr="006D02FB" w:rsidRDefault="00423E26" w:rsidP="006D02FB">
      <w:pPr>
        <w:pStyle w:val="ListParagraph"/>
        <w:rPr>
          <w:sz w:val="24"/>
          <w:szCs w:val="24"/>
        </w:rPr>
      </w:pPr>
      <w:r w:rsidRPr="006D02FB">
        <w:rPr>
          <w:sz w:val="24"/>
          <w:szCs w:val="24"/>
        </w:rPr>
        <w:t>1</w:t>
      </w:r>
      <w:r w:rsidRPr="006D02FB">
        <w:rPr>
          <w:sz w:val="24"/>
          <w:szCs w:val="24"/>
        </w:rPr>
        <w:tab/>
      </w:r>
      <w:r w:rsidRPr="006D02FB">
        <w:rPr>
          <w:sz w:val="24"/>
          <w:szCs w:val="24"/>
        </w:rPr>
        <w:sym w:font="Symbol" w:char="F09E"/>
      </w:r>
      <w:r w:rsidRPr="006D02FB">
        <w:rPr>
          <w:sz w:val="24"/>
          <w:szCs w:val="24"/>
        </w:rPr>
        <w:tab/>
        <w:t>buoni</w:t>
      </w:r>
    </w:p>
    <w:p w:rsidR="00423E26" w:rsidRPr="006D02FB" w:rsidRDefault="00423E26" w:rsidP="006D02FB">
      <w:pPr>
        <w:pStyle w:val="ListParagraph"/>
        <w:rPr>
          <w:sz w:val="24"/>
          <w:szCs w:val="24"/>
        </w:rPr>
      </w:pPr>
      <w:r w:rsidRPr="006D02FB">
        <w:rPr>
          <w:sz w:val="24"/>
          <w:szCs w:val="24"/>
        </w:rPr>
        <w:t>2</w:t>
      </w:r>
      <w:r w:rsidRPr="006D02FB">
        <w:rPr>
          <w:sz w:val="24"/>
          <w:szCs w:val="24"/>
        </w:rPr>
        <w:tab/>
      </w:r>
      <w:r w:rsidRPr="006D02FB">
        <w:rPr>
          <w:sz w:val="24"/>
          <w:szCs w:val="24"/>
        </w:rPr>
        <w:sym w:font="Symbol" w:char="F09E"/>
      </w:r>
      <w:r w:rsidRPr="006D02FB">
        <w:rPr>
          <w:sz w:val="24"/>
          <w:szCs w:val="24"/>
        </w:rPr>
        <w:tab/>
        <w:t>cattivi</w:t>
      </w:r>
    </w:p>
    <w:p w:rsidR="00423E26" w:rsidRPr="006D02FB" w:rsidRDefault="00423E26" w:rsidP="006D02FB">
      <w:pPr>
        <w:pStyle w:val="ListParagraph"/>
        <w:rPr>
          <w:sz w:val="24"/>
          <w:szCs w:val="24"/>
        </w:rPr>
      </w:pPr>
    </w:p>
    <w:p w:rsidR="00423E26" w:rsidRPr="006D02FB" w:rsidRDefault="00423E26" w:rsidP="006D02FB">
      <w:pPr>
        <w:pStyle w:val="ListParagraph"/>
        <w:numPr>
          <w:ilvl w:val="0"/>
          <w:numId w:val="11"/>
        </w:numPr>
        <w:spacing w:line="240" w:lineRule="auto"/>
        <w:rPr>
          <w:sz w:val="24"/>
          <w:szCs w:val="24"/>
        </w:rPr>
      </w:pPr>
      <w:r w:rsidRPr="006D02FB">
        <w:rPr>
          <w:sz w:val="24"/>
          <w:szCs w:val="24"/>
        </w:rPr>
        <w:t>Da cosa vorresti mascherarti a Carnevale? Perché?</w:t>
      </w:r>
    </w:p>
    <w:p w:rsidR="00423E26" w:rsidRPr="006D02FB" w:rsidRDefault="00423E26" w:rsidP="006D02FB">
      <w:pPr>
        <w:pStyle w:val="ListParagraph"/>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p w:rsidR="00423E26" w:rsidRDefault="00423E26" w:rsidP="007702B0">
      <w:pPr>
        <w:pStyle w:val="NoSpacing"/>
        <w:spacing w:line="360" w:lineRule="auto"/>
        <w:rPr>
          <w:sz w:val="24"/>
          <w:szCs w:val="24"/>
        </w:rPr>
      </w:pPr>
    </w:p>
    <w:sectPr w:rsidR="00423E26" w:rsidSect="00EB22F2">
      <w:footerReference w:type="default" r:id="rId41"/>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E26" w:rsidRDefault="00423E26" w:rsidP="00DB10DE">
      <w:pPr>
        <w:spacing w:line="240" w:lineRule="auto"/>
      </w:pPr>
      <w:r>
        <w:separator/>
      </w:r>
    </w:p>
  </w:endnote>
  <w:endnote w:type="continuationSeparator" w:id="0">
    <w:p w:rsidR="00423E26" w:rsidRDefault="00423E26" w:rsidP="00DB10D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Monotype Corsiva">
    <w:panose1 w:val="03010101010201010101"/>
    <w:charset w:val="00"/>
    <w:family w:val="script"/>
    <w:pitch w:val="variable"/>
    <w:sig w:usb0="00000287" w:usb1="00000000" w:usb2="00000000" w:usb3="00000000" w:csb0="0000009F" w:csb1="00000000"/>
  </w:font>
  <w:font w:name="Times New Roman Bold Italic">
    <w:altName w:val="Times New Roman"/>
    <w:panose1 w:val="00000000000000000000"/>
    <w:charset w:val="00"/>
    <w:family w:val="roman"/>
    <w:notTrueType/>
    <w:pitch w:val="default"/>
    <w:sig w:usb0="00000003" w:usb1="00000000" w:usb2="00000000" w:usb3="00000000" w:csb0="00000001"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3E26" w:rsidRDefault="00423E26">
    <w:pPr>
      <w:pStyle w:val="Footer"/>
      <w:jc w:val="right"/>
    </w:pPr>
    <w:fldSimple w:instr=" PAGE   \* MERGEFORMAT ">
      <w:r>
        <w:rPr>
          <w:noProof/>
        </w:rPr>
        <w:t>10</w:t>
      </w:r>
    </w:fldSimple>
  </w:p>
  <w:p w:rsidR="00423E26" w:rsidRDefault="00423E2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E26" w:rsidRDefault="00423E26" w:rsidP="00DB10DE">
      <w:pPr>
        <w:spacing w:line="240" w:lineRule="auto"/>
      </w:pPr>
      <w:r>
        <w:separator/>
      </w:r>
    </w:p>
  </w:footnote>
  <w:footnote w:type="continuationSeparator" w:id="0">
    <w:p w:rsidR="00423E26" w:rsidRDefault="00423E26" w:rsidP="00DB10DE">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1069"/>
        </w:tabs>
        <w:ind w:left="1069" w:hanging="360"/>
      </w:pPr>
      <w:rPr>
        <w:rFonts w:ascii="Symbol" w:hAnsi="Symbol"/>
        <w:sz w:val="18"/>
      </w:rPr>
    </w:lvl>
    <w:lvl w:ilvl="1">
      <w:start w:val="1"/>
      <w:numFmt w:val="bullet"/>
      <w:lvlText w:val=""/>
      <w:lvlJc w:val="left"/>
      <w:pPr>
        <w:tabs>
          <w:tab w:val="num" w:pos="1834"/>
        </w:tabs>
        <w:ind w:left="1834" w:hanging="360"/>
      </w:pPr>
      <w:rPr>
        <w:rFonts w:ascii="Symbol" w:hAnsi="Symbol"/>
        <w:sz w:val="18"/>
      </w:rPr>
    </w:lvl>
    <w:lvl w:ilvl="2">
      <w:start w:val="1"/>
      <w:numFmt w:val="bullet"/>
      <w:lvlText w:val=""/>
      <w:lvlJc w:val="left"/>
      <w:pPr>
        <w:tabs>
          <w:tab w:val="num" w:pos="2599"/>
        </w:tabs>
        <w:ind w:left="2599" w:hanging="360"/>
      </w:pPr>
      <w:rPr>
        <w:rFonts w:ascii="Symbol" w:hAnsi="Symbol"/>
        <w:sz w:val="18"/>
      </w:rPr>
    </w:lvl>
    <w:lvl w:ilvl="3">
      <w:start w:val="1"/>
      <w:numFmt w:val="bullet"/>
      <w:lvlText w:val=""/>
      <w:lvlJc w:val="left"/>
      <w:pPr>
        <w:tabs>
          <w:tab w:val="num" w:pos="3364"/>
        </w:tabs>
        <w:ind w:left="3364" w:hanging="360"/>
      </w:pPr>
      <w:rPr>
        <w:rFonts w:ascii="Symbol" w:hAnsi="Symbol"/>
        <w:sz w:val="18"/>
      </w:rPr>
    </w:lvl>
    <w:lvl w:ilvl="4">
      <w:start w:val="1"/>
      <w:numFmt w:val="bullet"/>
      <w:lvlText w:val=""/>
      <w:lvlJc w:val="left"/>
      <w:pPr>
        <w:tabs>
          <w:tab w:val="num" w:pos="4129"/>
        </w:tabs>
        <w:ind w:left="4129" w:hanging="360"/>
      </w:pPr>
      <w:rPr>
        <w:rFonts w:ascii="Symbol" w:hAnsi="Symbol"/>
        <w:sz w:val="18"/>
      </w:rPr>
    </w:lvl>
    <w:lvl w:ilvl="5">
      <w:start w:val="1"/>
      <w:numFmt w:val="bullet"/>
      <w:lvlText w:val=""/>
      <w:lvlJc w:val="left"/>
      <w:pPr>
        <w:tabs>
          <w:tab w:val="num" w:pos="4894"/>
        </w:tabs>
        <w:ind w:left="4894" w:hanging="360"/>
      </w:pPr>
      <w:rPr>
        <w:rFonts w:ascii="Symbol" w:hAnsi="Symbol"/>
        <w:sz w:val="18"/>
      </w:rPr>
    </w:lvl>
    <w:lvl w:ilvl="6">
      <w:start w:val="1"/>
      <w:numFmt w:val="bullet"/>
      <w:lvlText w:val=""/>
      <w:lvlJc w:val="left"/>
      <w:pPr>
        <w:tabs>
          <w:tab w:val="num" w:pos="5659"/>
        </w:tabs>
        <w:ind w:left="5659" w:hanging="360"/>
      </w:pPr>
      <w:rPr>
        <w:rFonts w:ascii="Symbol" w:hAnsi="Symbol"/>
        <w:sz w:val="18"/>
      </w:rPr>
    </w:lvl>
    <w:lvl w:ilvl="7">
      <w:start w:val="1"/>
      <w:numFmt w:val="bullet"/>
      <w:lvlText w:val=""/>
      <w:lvlJc w:val="left"/>
      <w:pPr>
        <w:tabs>
          <w:tab w:val="num" w:pos="6424"/>
        </w:tabs>
        <w:ind w:left="6424" w:hanging="360"/>
      </w:pPr>
      <w:rPr>
        <w:rFonts w:ascii="Symbol" w:hAnsi="Symbol"/>
        <w:sz w:val="18"/>
      </w:rPr>
    </w:lvl>
    <w:lvl w:ilvl="8">
      <w:start w:val="1"/>
      <w:numFmt w:val="bullet"/>
      <w:lvlText w:val=""/>
      <w:lvlJc w:val="left"/>
      <w:pPr>
        <w:tabs>
          <w:tab w:val="num" w:pos="7189"/>
        </w:tabs>
        <w:ind w:left="7189" w:hanging="360"/>
      </w:pPr>
      <w:rPr>
        <w:rFonts w:ascii="Symbol" w:hAnsi="Symbol"/>
        <w:sz w:val="18"/>
      </w:rPr>
    </w:lvl>
  </w:abstractNum>
  <w:abstractNum w:abstractNumId="1">
    <w:nsid w:val="00000009"/>
    <w:multiLevelType w:val="singleLevel"/>
    <w:tmpl w:val="00000009"/>
    <w:name w:val="WW8Num9"/>
    <w:lvl w:ilvl="0">
      <w:start w:val="1"/>
      <w:numFmt w:val="bullet"/>
      <w:lvlText w:val=""/>
      <w:lvlJc w:val="left"/>
      <w:pPr>
        <w:tabs>
          <w:tab w:val="num" w:pos="644"/>
        </w:tabs>
        <w:ind w:left="644" w:hanging="360"/>
      </w:pPr>
      <w:rPr>
        <w:rFonts w:ascii="Wingdings" w:hAnsi="Wingdings"/>
        <w:sz w:val="18"/>
      </w:rPr>
    </w:lvl>
  </w:abstractNum>
  <w:abstractNum w:abstractNumId="2">
    <w:nsid w:val="00000010"/>
    <w:multiLevelType w:val="multilevel"/>
    <w:tmpl w:val="00000010"/>
    <w:name w:val="WW8Num16"/>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3">
    <w:nsid w:val="07BB523D"/>
    <w:multiLevelType w:val="multilevel"/>
    <w:tmpl w:val="4E34B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2A755B"/>
    <w:multiLevelType w:val="hybridMultilevel"/>
    <w:tmpl w:val="FE3E3A9C"/>
    <w:lvl w:ilvl="0" w:tplc="0410000F">
      <w:start w:val="1"/>
      <w:numFmt w:val="decimal"/>
      <w:lvlText w:val="%1."/>
      <w:lvlJc w:val="left"/>
      <w:pPr>
        <w:tabs>
          <w:tab w:val="num" w:pos="720"/>
        </w:tabs>
        <w:ind w:left="720" w:hanging="360"/>
      </w:pPr>
      <w:rPr>
        <w:rFonts w:cs="Times New Roman" w:hint="default"/>
      </w:rPr>
    </w:lvl>
    <w:lvl w:ilvl="1" w:tplc="390C1374">
      <w:start w:val="1"/>
      <w:numFmt w:val="bullet"/>
      <w:lvlText w:val="-"/>
      <w:lvlJc w:val="left"/>
      <w:pPr>
        <w:tabs>
          <w:tab w:val="num" w:pos="1440"/>
        </w:tabs>
        <w:ind w:left="1440" w:hanging="360"/>
      </w:pPr>
      <w:rPr>
        <w:rFonts w:ascii="Tahoma" w:eastAsia="Times New Roman" w:hAnsi="Tahoma"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5">
    <w:nsid w:val="0E003637"/>
    <w:multiLevelType w:val="multilevel"/>
    <w:tmpl w:val="34B08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A514C6"/>
    <w:multiLevelType w:val="hybridMultilevel"/>
    <w:tmpl w:val="3B28F434"/>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1E1367F6"/>
    <w:multiLevelType w:val="hybridMultilevel"/>
    <w:tmpl w:val="FF7E415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48D5E87"/>
    <w:multiLevelType w:val="hybridMultilevel"/>
    <w:tmpl w:val="571C257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29C76381"/>
    <w:multiLevelType w:val="hybridMultilevel"/>
    <w:tmpl w:val="382A0D0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38E2000A"/>
    <w:multiLevelType w:val="hybridMultilevel"/>
    <w:tmpl w:val="3710C33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3C747747"/>
    <w:multiLevelType w:val="hybridMultilevel"/>
    <w:tmpl w:val="ADF403C6"/>
    <w:lvl w:ilvl="0" w:tplc="07FA7BA0">
      <w:start w:val="1"/>
      <w:numFmt w:val="decimal"/>
      <w:lvlText w:val="%1."/>
      <w:lvlJc w:val="left"/>
      <w:pPr>
        <w:tabs>
          <w:tab w:val="num" w:pos="920"/>
        </w:tabs>
        <w:ind w:left="920" w:hanging="360"/>
      </w:pPr>
      <w:rPr>
        <w:rFonts w:ascii="Arial" w:eastAsia="Times New Roman" w:hAnsi="Arial" w:cs="Arial"/>
      </w:rPr>
    </w:lvl>
    <w:lvl w:ilvl="1" w:tplc="04100019">
      <w:start w:val="1"/>
      <w:numFmt w:val="lowerLetter"/>
      <w:lvlText w:val="%2."/>
      <w:lvlJc w:val="left"/>
      <w:pPr>
        <w:tabs>
          <w:tab w:val="num" w:pos="1640"/>
        </w:tabs>
        <w:ind w:left="1640" w:hanging="360"/>
      </w:pPr>
      <w:rPr>
        <w:rFonts w:cs="Times New Roman"/>
      </w:rPr>
    </w:lvl>
    <w:lvl w:ilvl="2" w:tplc="0410001B">
      <w:start w:val="1"/>
      <w:numFmt w:val="lowerRoman"/>
      <w:lvlText w:val="%3."/>
      <w:lvlJc w:val="right"/>
      <w:pPr>
        <w:tabs>
          <w:tab w:val="num" w:pos="2360"/>
        </w:tabs>
        <w:ind w:left="2360" w:hanging="180"/>
      </w:pPr>
      <w:rPr>
        <w:rFonts w:cs="Times New Roman"/>
      </w:rPr>
    </w:lvl>
    <w:lvl w:ilvl="3" w:tplc="0410000F" w:tentative="1">
      <w:start w:val="1"/>
      <w:numFmt w:val="decimal"/>
      <w:lvlText w:val="%4."/>
      <w:lvlJc w:val="left"/>
      <w:pPr>
        <w:tabs>
          <w:tab w:val="num" w:pos="3080"/>
        </w:tabs>
        <w:ind w:left="3080" w:hanging="360"/>
      </w:pPr>
      <w:rPr>
        <w:rFonts w:cs="Times New Roman"/>
      </w:rPr>
    </w:lvl>
    <w:lvl w:ilvl="4" w:tplc="04100019" w:tentative="1">
      <w:start w:val="1"/>
      <w:numFmt w:val="lowerLetter"/>
      <w:lvlText w:val="%5."/>
      <w:lvlJc w:val="left"/>
      <w:pPr>
        <w:tabs>
          <w:tab w:val="num" w:pos="3800"/>
        </w:tabs>
        <w:ind w:left="3800" w:hanging="360"/>
      </w:pPr>
      <w:rPr>
        <w:rFonts w:cs="Times New Roman"/>
      </w:rPr>
    </w:lvl>
    <w:lvl w:ilvl="5" w:tplc="0410001B" w:tentative="1">
      <w:start w:val="1"/>
      <w:numFmt w:val="lowerRoman"/>
      <w:lvlText w:val="%6."/>
      <w:lvlJc w:val="right"/>
      <w:pPr>
        <w:tabs>
          <w:tab w:val="num" w:pos="4520"/>
        </w:tabs>
        <w:ind w:left="4520" w:hanging="180"/>
      </w:pPr>
      <w:rPr>
        <w:rFonts w:cs="Times New Roman"/>
      </w:rPr>
    </w:lvl>
    <w:lvl w:ilvl="6" w:tplc="0410000F" w:tentative="1">
      <w:start w:val="1"/>
      <w:numFmt w:val="decimal"/>
      <w:lvlText w:val="%7."/>
      <w:lvlJc w:val="left"/>
      <w:pPr>
        <w:tabs>
          <w:tab w:val="num" w:pos="5240"/>
        </w:tabs>
        <w:ind w:left="5240" w:hanging="360"/>
      </w:pPr>
      <w:rPr>
        <w:rFonts w:cs="Times New Roman"/>
      </w:rPr>
    </w:lvl>
    <w:lvl w:ilvl="7" w:tplc="04100019" w:tentative="1">
      <w:start w:val="1"/>
      <w:numFmt w:val="lowerLetter"/>
      <w:lvlText w:val="%8."/>
      <w:lvlJc w:val="left"/>
      <w:pPr>
        <w:tabs>
          <w:tab w:val="num" w:pos="5960"/>
        </w:tabs>
        <w:ind w:left="5960" w:hanging="360"/>
      </w:pPr>
      <w:rPr>
        <w:rFonts w:cs="Times New Roman"/>
      </w:rPr>
    </w:lvl>
    <w:lvl w:ilvl="8" w:tplc="0410001B" w:tentative="1">
      <w:start w:val="1"/>
      <w:numFmt w:val="lowerRoman"/>
      <w:lvlText w:val="%9."/>
      <w:lvlJc w:val="right"/>
      <w:pPr>
        <w:tabs>
          <w:tab w:val="num" w:pos="6680"/>
        </w:tabs>
        <w:ind w:left="6680" w:hanging="180"/>
      </w:pPr>
      <w:rPr>
        <w:rFonts w:cs="Times New Roman"/>
      </w:rPr>
    </w:lvl>
  </w:abstractNum>
  <w:abstractNum w:abstractNumId="12">
    <w:nsid w:val="50D550A4"/>
    <w:multiLevelType w:val="multilevel"/>
    <w:tmpl w:val="C1DA4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446522B"/>
    <w:multiLevelType w:val="multilevel"/>
    <w:tmpl w:val="EF58A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6B1130A"/>
    <w:multiLevelType w:val="multilevel"/>
    <w:tmpl w:val="132CC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BF04BDD"/>
    <w:multiLevelType w:val="multilevel"/>
    <w:tmpl w:val="3F924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DDE5B9D"/>
    <w:multiLevelType w:val="hybridMultilevel"/>
    <w:tmpl w:val="BEBA6150"/>
    <w:lvl w:ilvl="0" w:tplc="0410000F">
      <w:start w:val="1"/>
      <w:numFmt w:val="decimal"/>
      <w:lvlText w:val="%1."/>
      <w:lvlJc w:val="left"/>
      <w:pPr>
        <w:ind w:left="720" w:hanging="360"/>
      </w:pPr>
      <w:rPr>
        <w:rFonts w:cs="Times New Roman"/>
      </w:rPr>
    </w:lvl>
    <w:lvl w:ilvl="1" w:tplc="04100019">
      <w:start w:val="1"/>
      <w:numFmt w:val="lowerLetter"/>
      <w:lvlText w:val="%2."/>
      <w:lvlJc w:val="left"/>
      <w:pPr>
        <w:ind w:left="1440" w:hanging="360"/>
      </w:pPr>
      <w:rPr>
        <w:rFonts w:cs="Times New Roman"/>
      </w:rPr>
    </w:lvl>
    <w:lvl w:ilvl="2" w:tplc="0410001B">
      <w:start w:val="1"/>
      <w:numFmt w:val="lowerRoman"/>
      <w:lvlText w:val="%3."/>
      <w:lvlJc w:val="right"/>
      <w:pPr>
        <w:ind w:left="2160" w:hanging="180"/>
      </w:pPr>
      <w:rPr>
        <w:rFonts w:cs="Times New Roman"/>
      </w:rPr>
    </w:lvl>
    <w:lvl w:ilvl="3" w:tplc="0410000F">
      <w:start w:val="1"/>
      <w:numFmt w:val="decimal"/>
      <w:lvlText w:val="%4."/>
      <w:lvlJc w:val="left"/>
      <w:pPr>
        <w:ind w:left="2880" w:hanging="360"/>
      </w:pPr>
      <w:rPr>
        <w:rFonts w:cs="Times New Roman"/>
      </w:rPr>
    </w:lvl>
    <w:lvl w:ilvl="4" w:tplc="04100019">
      <w:start w:val="1"/>
      <w:numFmt w:val="lowerLetter"/>
      <w:lvlText w:val="%5."/>
      <w:lvlJc w:val="left"/>
      <w:pPr>
        <w:ind w:left="3600" w:hanging="360"/>
      </w:pPr>
      <w:rPr>
        <w:rFonts w:cs="Times New Roman"/>
      </w:rPr>
    </w:lvl>
    <w:lvl w:ilvl="5" w:tplc="0410001B">
      <w:start w:val="1"/>
      <w:numFmt w:val="lowerRoman"/>
      <w:lvlText w:val="%6."/>
      <w:lvlJc w:val="right"/>
      <w:pPr>
        <w:ind w:left="4320" w:hanging="180"/>
      </w:pPr>
      <w:rPr>
        <w:rFonts w:cs="Times New Roman"/>
      </w:rPr>
    </w:lvl>
    <w:lvl w:ilvl="6" w:tplc="0410000F">
      <w:start w:val="1"/>
      <w:numFmt w:val="decimal"/>
      <w:lvlText w:val="%7."/>
      <w:lvlJc w:val="left"/>
      <w:pPr>
        <w:ind w:left="5040" w:hanging="360"/>
      </w:pPr>
      <w:rPr>
        <w:rFonts w:cs="Times New Roman"/>
      </w:rPr>
    </w:lvl>
    <w:lvl w:ilvl="7" w:tplc="04100019">
      <w:start w:val="1"/>
      <w:numFmt w:val="lowerLetter"/>
      <w:lvlText w:val="%8."/>
      <w:lvlJc w:val="left"/>
      <w:pPr>
        <w:ind w:left="5760" w:hanging="360"/>
      </w:pPr>
      <w:rPr>
        <w:rFonts w:cs="Times New Roman"/>
      </w:rPr>
    </w:lvl>
    <w:lvl w:ilvl="8" w:tplc="0410001B">
      <w:start w:val="1"/>
      <w:numFmt w:val="lowerRoman"/>
      <w:lvlText w:val="%9."/>
      <w:lvlJc w:val="right"/>
      <w:pPr>
        <w:ind w:left="6480" w:hanging="180"/>
      </w:pPr>
      <w:rPr>
        <w:rFonts w:cs="Times New Roman"/>
      </w:rPr>
    </w:lvl>
  </w:abstractNum>
  <w:abstractNum w:abstractNumId="17">
    <w:nsid w:val="62301B6B"/>
    <w:multiLevelType w:val="multilevel"/>
    <w:tmpl w:val="FCE0A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9B1598E"/>
    <w:multiLevelType w:val="multilevel"/>
    <w:tmpl w:val="D25A5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CC60006"/>
    <w:multiLevelType w:val="hybridMultilevel"/>
    <w:tmpl w:val="6C1E5B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3"/>
  </w:num>
  <w:num w:numId="4">
    <w:abstractNumId w:val="0"/>
  </w:num>
  <w:num w:numId="5">
    <w:abstractNumId w:val="1"/>
  </w:num>
  <w:num w:numId="6">
    <w:abstractNumId w:val="2"/>
  </w:num>
  <w:num w:numId="7">
    <w:abstractNumId w:val="10"/>
  </w:num>
  <w:num w:numId="8">
    <w:abstractNumId w:val="4"/>
  </w:num>
  <w:num w:numId="9">
    <w:abstractNumId w:val="8"/>
  </w:num>
  <w:num w:numId="10">
    <w:abstractNumId w:val="16"/>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8"/>
  </w:num>
  <w:num w:numId="14">
    <w:abstractNumId w:val="6"/>
  </w:num>
  <w:num w:numId="15">
    <w:abstractNumId w:val="19"/>
  </w:num>
  <w:num w:numId="16">
    <w:abstractNumId w:val="5"/>
  </w:num>
  <w:num w:numId="17">
    <w:abstractNumId w:val="15"/>
  </w:num>
  <w:num w:numId="18">
    <w:abstractNumId w:val="14"/>
  </w:num>
  <w:num w:numId="19">
    <w:abstractNumId w:val="13"/>
  </w:num>
  <w:num w:numId="20">
    <w:abstractNumId w:val="12"/>
  </w:num>
  <w:num w:numId="2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33B40"/>
    <w:rsid w:val="000032E1"/>
    <w:rsid w:val="000047FF"/>
    <w:rsid w:val="000058AA"/>
    <w:rsid w:val="000372FB"/>
    <w:rsid w:val="0004648B"/>
    <w:rsid w:val="00054018"/>
    <w:rsid w:val="000876F0"/>
    <w:rsid w:val="000A3A33"/>
    <w:rsid w:val="000C4126"/>
    <w:rsid w:val="000D590C"/>
    <w:rsid w:val="000D5A38"/>
    <w:rsid w:val="000F22F7"/>
    <w:rsid w:val="001556F6"/>
    <w:rsid w:val="00166F8F"/>
    <w:rsid w:val="00170ED7"/>
    <w:rsid w:val="00176021"/>
    <w:rsid w:val="001845D8"/>
    <w:rsid w:val="001874ED"/>
    <w:rsid w:val="001A01DF"/>
    <w:rsid w:val="001D39B4"/>
    <w:rsid w:val="002027BA"/>
    <w:rsid w:val="002260A8"/>
    <w:rsid w:val="00271AE8"/>
    <w:rsid w:val="002945FF"/>
    <w:rsid w:val="002A4053"/>
    <w:rsid w:val="00306858"/>
    <w:rsid w:val="00310A6B"/>
    <w:rsid w:val="00323E2E"/>
    <w:rsid w:val="00325046"/>
    <w:rsid w:val="0033157B"/>
    <w:rsid w:val="00357E18"/>
    <w:rsid w:val="003706C7"/>
    <w:rsid w:val="003723E9"/>
    <w:rsid w:val="003739B5"/>
    <w:rsid w:val="003B5CB6"/>
    <w:rsid w:val="003D086D"/>
    <w:rsid w:val="003E3C8F"/>
    <w:rsid w:val="003F1DA1"/>
    <w:rsid w:val="003F5D8C"/>
    <w:rsid w:val="00400D26"/>
    <w:rsid w:val="00410421"/>
    <w:rsid w:val="00423E26"/>
    <w:rsid w:val="0042575A"/>
    <w:rsid w:val="00456564"/>
    <w:rsid w:val="00456B9E"/>
    <w:rsid w:val="00466150"/>
    <w:rsid w:val="00471117"/>
    <w:rsid w:val="00493EAA"/>
    <w:rsid w:val="004959F2"/>
    <w:rsid w:val="00497126"/>
    <w:rsid w:val="004D496F"/>
    <w:rsid w:val="004F6BAD"/>
    <w:rsid w:val="00502712"/>
    <w:rsid w:val="00504EAE"/>
    <w:rsid w:val="00507AEB"/>
    <w:rsid w:val="00531219"/>
    <w:rsid w:val="00560D90"/>
    <w:rsid w:val="005A04C3"/>
    <w:rsid w:val="005B3E38"/>
    <w:rsid w:val="005C3A65"/>
    <w:rsid w:val="005E0DA4"/>
    <w:rsid w:val="005E1BBB"/>
    <w:rsid w:val="005E4106"/>
    <w:rsid w:val="005F1B41"/>
    <w:rsid w:val="005F1E1C"/>
    <w:rsid w:val="005F755D"/>
    <w:rsid w:val="005F7CCC"/>
    <w:rsid w:val="00602BE7"/>
    <w:rsid w:val="0061114A"/>
    <w:rsid w:val="00633B40"/>
    <w:rsid w:val="00683D44"/>
    <w:rsid w:val="006A586A"/>
    <w:rsid w:val="006A6A64"/>
    <w:rsid w:val="006D02FB"/>
    <w:rsid w:val="006D2EE0"/>
    <w:rsid w:val="0070566F"/>
    <w:rsid w:val="00712434"/>
    <w:rsid w:val="0071525E"/>
    <w:rsid w:val="007478C2"/>
    <w:rsid w:val="0075169F"/>
    <w:rsid w:val="00757DBD"/>
    <w:rsid w:val="007702B0"/>
    <w:rsid w:val="00772138"/>
    <w:rsid w:val="00783B18"/>
    <w:rsid w:val="007D0D86"/>
    <w:rsid w:val="007D24A1"/>
    <w:rsid w:val="007D5355"/>
    <w:rsid w:val="007E5344"/>
    <w:rsid w:val="007E5403"/>
    <w:rsid w:val="0080043C"/>
    <w:rsid w:val="00830DE5"/>
    <w:rsid w:val="008336CD"/>
    <w:rsid w:val="008445A7"/>
    <w:rsid w:val="00877CB8"/>
    <w:rsid w:val="00881F21"/>
    <w:rsid w:val="00884097"/>
    <w:rsid w:val="00892D61"/>
    <w:rsid w:val="008A28A8"/>
    <w:rsid w:val="008D059B"/>
    <w:rsid w:val="008D23C2"/>
    <w:rsid w:val="008E166E"/>
    <w:rsid w:val="008F0B9E"/>
    <w:rsid w:val="008F318D"/>
    <w:rsid w:val="0091157D"/>
    <w:rsid w:val="009314EA"/>
    <w:rsid w:val="0097019C"/>
    <w:rsid w:val="00972BDB"/>
    <w:rsid w:val="00981D2C"/>
    <w:rsid w:val="009A5D64"/>
    <w:rsid w:val="009A617D"/>
    <w:rsid w:val="009A7D9D"/>
    <w:rsid w:val="009B2A82"/>
    <w:rsid w:val="009B36DE"/>
    <w:rsid w:val="009B39A9"/>
    <w:rsid w:val="009F398C"/>
    <w:rsid w:val="00A36D54"/>
    <w:rsid w:val="00A6221A"/>
    <w:rsid w:val="00A7118B"/>
    <w:rsid w:val="00A8210F"/>
    <w:rsid w:val="00AB0ABD"/>
    <w:rsid w:val="00AF1D7C"/>
    <w:rsid w:val="00B1211D"/>
    <w:rsid w:val="00B17933"/>
    <w:rsid w:val="00B228BF"/>
    <w:rsid w:val="00B404E1"/>
    <w:rsid w:val="00B46406"/>
    <w:rsid w:val="00B56DEC"/>
    <w:rsid w:val="00B578BF"/>
    <w:rsid w:val="00B61A32"/>
    <w:rsid w:val="00B726C8"/>
    <w:rsid w:val="00B74250"/>
    <w:rsid w:val="00B74D4F"/>
    <w:rsid w:val="00B75CD3"/>
    <w:rsid w:val="00B84F10"/>
    <w:rsid w:val="00B933BD"/>
    <w:rsid w:val="00B94A18"/>
    <w:rsid w:val="00BB5BF9"/>
    <w:rsid w:val="00BC1537"/>
    <w:rsid w:val="00BC20E6"/>
    <w:rsid w:val="00BD0BFF"/>
    <w:rsid w:val="00BD64F8"/>
    <w:rsid w:val="00BD6F7B"/>
    <w:rsid w:val="00BE02DA"/>
    <w:rsid w:val="00C367C9"/>
    <w:rsid w:val="00C3774A"/>
    <w:rsid w:val="00C52FEA"/>
    <w:rsid w:val="00C5339E"/>
    <w:rsid w:val="00C53BF9"/>
    <w:rsid w:val="00CB5E85"/>
    <w:rsid w:val="00CB66B8"/>
    <w:rsid w:val="00CD27A5"/>
    <w:rsid w:val="00CE5A2D"/>
    <w:rsid w:val="00CE6285"/>
    <w:rsid w:val="00CF2FF6"/>
    <w:rsid w:val="00D1684A"/>
    <w:rsid w:val="00D16FCC"/>
    <w:rsid w:val="00D36FED"/>
    <w:rsid w:val="00D44554"/>
    <w:rsid w:val="00D517D0"/>
    <w:rsid w:val="00D7641C"/>
    <w:rsid w:val="00D93E74"/>
    <w:rsid w:val="00D94AB0"/>
    <w:rsid w:val="00DB10DE"/>
    <w:rsid w:val="00DB28FC"/>
    <w:rsid w:val="00DB4FFA"/>
    <w:rsid w:val="00DE191E"/>
    <w:rsid w:val="00E0062B"/>
    <w:rsid w:val="00E03EF6"/>
    <w:rsid w:val="00E05FB0"/>
    <w:rsid w:val="00E134E3"/>
    <w:rsid w:val="00E329E6"/>
    <w:rsid w:val="00E36637"/>
    <w:rsid w:val="00E70FDD"/>
    <w:rsid w:val="00E81658"/>
    <w:rsid w:val="00EB22F2"/>
    <w:rsid w:val="00ED59FE"/>
    <w:rsid w:val="00EE04EE"/>
    <w:rsid w:val="00F145DD"/>
    <w:rsid w:val="00F62760"/>
    <w:rsid w:val="00F6504A"/>
    <w:rsid w:val="00F8309F"/>
    <w:rsid w:val="00F83355"/>
    <w:rsid w:val="00FA625B"/>
    <w:rsid w:val="00FB6F96"/>
    <w:rsid w:val="00FC3FFE"/>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semiHidden="0" w:uiPriority="0" w:unhideWhenUsed="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2F2"/>
    <w:pPr>
      <w:spacing w:line="480" w:lineRule="auto"/>
    </w:pPr>
    <w:rPr>
      <w:lang w:eastAsia="en-US"/>
    </w:rPr>
  </w:style>
  <w:style w:type="paragraph" w:styleId="Heading1">
    <w:name w:val="heading 1"/>
    <w:basedOn w:val="Normal"/>
    <w:link w:val="Heading1Char"/>
    <w:uiPriority w:val="99"/>
    <w:qFormat/>
    <w:rsid w:val="00306858"/>
    <w:pPr>
      <w:spacing w:before="100" w:beforeAutospacing="1" w:after="100" w:afterAutospacing="1" w:line="240" w:lineRule="auto"/>
      <w:outlineLvl w:val="0"/>
    </w:pPr>
    <w:rPr>
      <w:rFonts w:ascii="Verdana" w:eastAsia="Times New Roman" w:hAnsi="Verdana" w:cs="Times New Roman"/>
      <w:b/>
      <w:bCs/>
      <w:kern w:val="36"/>
      <w:sz w:val="48"/>
      <w:szCs w:val="48"/>
      <w:lang w:eastAsia="it-IT"/>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06858"/>
    <w:rPr>
      <w:rFonts w:ascii="Verdana" w:hAnsi="Verdana" w:cs="Times New Roman"/>
      <w:b/>
      <w:bCs/>
      <w:kern w:val="36"/>
      <w:sz w:val="48"/>
      <w:szCs w:val="48"/>
      <w:lang w:eastAsia="it-IT"/>
    </w:rPr>
  </w:style>
  <w:style w:type="paragraph" w:styleId="NoSpacing">
    <w:name w:val="No Spacing"/>
    <w:uiPriority w:val="99"/>
    <w:qFormat/>
    <w:rsid w:val="00633B40"/>
    <w:rPr>
      <w:lang w:eastAsia="en-US"/>
    </w:rPr>
  </w:style>
  <w:style w:type="paragraph" w:styleId="Title">
    <w:name w:val="Title"/>
    <w:basedOn w:val="Normal"/>
    <w:link w:val="TitleChar"/>
    <w:uiPriority w:val="99"/>
    <w:qFormat/>
    <w:rsid w:val="00C5339E"/>
    <w:pPr>
      <w:spacing w:line="240" w:lineRule="auto"/>
      <w:jc w:val="center"/>
    </w:pPr>
    <w:rPr>
      <w:rFonts w:ascii="Monotype Corsiva" w:eastAsia="Times New Roman" w:hAnsi="Monotype Corsiva" w:cs="Times New Roman"/>
      <w:color w:val="FF6699"/>
      <w:sz w:val="72"/>
      <w:szCs w:val="72"/>
      <w:lang w:eastAsia="it-IT"/>
    </w:rPr>
  </w:style>
  <w:style w:type="character" w:customStyle="1" w:styleId="TitleChar">
    <w:name w:val="Title Char"/>
    <w:basedOn w:val="DefaultParagraphFont"/>
    <w:link w:val="Title"/>
    <w:uiPriority w:val="99"/>
    <w:locked/>
    <w:rsid w:val="00C5339E"/>
    <w:rPr>
      <w:rFonts w:ascii="Monotype Corsiva" w:hAnsi="Monotype Corsiva" w:cs="Times New Roman"/>
      <w:color w:val="FF6699"/>
      <w:sz w:val="72"/>
      <w:szCs w:val="72"/>
      <w:lang w:eastAsia="it-IT"/>
    </w:rPr>
  </w:style>
  <w:style w:type="paragraph" w:styleId="ListParagraph">
    <w:name w:val="List Paragraph"/>
    <w:basedOn w:val="Normal"/>
    <w:uiPriority w:val="99"/>
    <w:qFormat/>
    <w:rsid w:val="00C5339E"/>
    <w:pPr>
      <w:ind w:left="720"/>
      <w:contextualSpacing/>
    </w:pPr>
  </w:style>
  <w:style w:type="paragraph" w:styleId="NormalWeb">
    <w:name w:val="Normal (Web)"/>
    <w:basedOn w:val="Normal"/>
    <w:uiPriority w:val="99"/>
    <w:rsid w:val="00A8210F"/>
    <w:pPr>
      <w:spacing w:before="100" w:beforeAutospacing="1" w:after="100" w:afterAutospacing="1" w:line="240" w:lineRule="auto"/>
    </w:pPr>
    <w:rPr>
      <w:rFonts w:eastAsia="Times New Roman"/>
      <w:color w:val="000000"/>
      <w:sz w:val="24"/>
      <w:szCs w:val="24"/>
      <w:lang w:eastAsia="it-IT"/>
    </w:rPr>
  </w:style>
  <w:style w:type="character" w:styleId="Hyperlink">
    <w:name w:val="Hyperlink"/>
    <w:basedOn w:val="DefaultParagraphFont"/>
    <w:uiPriority w:val="99"/>
    <w:rsid w:val="00306858"/>
    <w:rPr>
      <w:rFonts w:cs="Times New Roman"/>
      <w:color w:val="003466"/>
      <w:u w:val="none"/>
      <w:effect w:val="none"/>
    </w:rPr>
  </w:style>
  <w:style w:type="paragraph" w:styleId="FootnoteText">
    <w:name w:val="footnote text"/>
    <w:basedOn w:val="Normal"/>
    <w:link w:val="FootnoteTextChar"/>
    <w:uiPriority w:val="99"/>
    <w:semiHidden/>
    <w:rsid w:val="00DB10DE"/>
    <w:pPr>
      <w:spacing w:line="240" w:lineRule="auto"/>
    </w:pPr>
    <w:rPr>
      <w:rFonts w:ascii="Times New Roman" w:eastAsia="Times New Roman" w:hAnsi="Times New Roman" w:cs="Times New Roman"/>
      <w:sz w:val="20"/>
      <w:szCs w:val="20"/>
      <w:lang w:eastAsia="it-IT"/>
    </w:rPr>
  </w:style>
  <w:style w:type="character" w:customStyle="1" w:styleId="FootnoteTextChar">
    <w:name w:val="Footnote Text Char"/>
    <w:basedOn w:val="DefaultParagraphFont"/>
    <w:link w:val="FootnoteText"/>
    <w:uiPriority w:val="99"/>
    <w:semiHidden/>
    <w:locked/>
    <w:rsid w:val="00DB10DE"/>
    <w:rPr>
      <w:rFonts w:ascii="Times New Roman" w:hAnsi="Times New Roman" w:cs="Times New Roman"/>
      <w:sz w:val="20"/>
      <w:szCs w:val="20"/>
      <w:lang w:eastAsia="it-IT"/>
    </w:rPr>
  </w:style>
  <w:style w:type="character" w:styleId="FootnoteReference">
    <w:name w:val="footnote reference"/>
    <w:basedOn w:val="DefaultParagraphFont"/>
    <w:uiPriority w:val="99"/>
    <w:semiHidden/>
    <w:rsid w:val="00DB10DE"/>
    <w:rPr>
      <w:rFonts w:cs="Times New Roman"/>
      <w:vertAlign w:val="superscript"/>
    </w:rPr>
  </w:style>
  <w:style w:type="paragraph" w:styleId="BodyText">
    <w:name w:val="Body Text"/>
    <w:basedOn w:val="Normal"/>
    <w:link w:val="BodyTextChar"/>
    <w:uiPriority w:val="99"/>
    <w:semiHidden/>
    <w:rsid w:val="00DB10DE"/>
    <w:pPr>
      <w:spacing w:line="240" w:lineRule="auto"/>
      <w:jc w:val="both"/>
    </w:pPr>
    <w:rPr>
      <w:rFonts w:ascii="Times New Roman" w:eastAsia="Times New Roman" w:hAnsi="Times New Roman" w:cs="Times New Roman"/>
      <w:sz w:val="28"/>
      <w:szCs w:val="26"/>
      <w:lang w:eastAsia="it-IT"/>
    </w:rPr>
  </w:style>
  <w:style w:type="character" w:customStyle="1" w:styleId="BodyTextChar">
    <w:name w:val="Body Text Char"/>
    <w:basedOn w:val="DefaultParagraphFont"/>
    <w:link w:val="BodyText"/>
    <w:uiPriority w:val="99"/>
    <w:semiHidden/>
    <w:locked/>
    <w:rsid w:val="00DB10DE"/>
    <w:rPr>
      <w:rFonts w:ascii="Times New Roman" w:hAnsi="Times New Roman" w:cs="Times New Roman"/>
      <w:sz w:val="26"/>
      <w:szCs w:val="26"/>
      <w:lang w:eastAsia="it-IT"/>
    </w:rPr>
  </w:style>
  <w:style w:type="paragraph" w:customStyle="1" w:styleId="Normale3">
    <w:name w:val="Normale3"/>
    <w:uiPriority w:val="99"/>
    <w:rsid w:val="00D94AB0"/>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s>
      <w:ind w:left="150"/>
    </w:pPr>
    <w:rPr>
      <w:rFonts w:ascii="Times New Roman Bold Italic" w:hAnsi="Times New Roman Bold Italic" w:cs="Times New Roman"/>
      <w:color w:val="000000"/>
      <w:sz w:val="28"/>
      <w:szCs w:val="20"/>
    </w:rPr>
  </w:style>
  <w:style w:type="paragraph" w:styleId="Header">
    <w:name w:val="header"/>
    <w:basedOn w:val="Normal"/>
    <w:link w:val="HeaderChar"/>
    <w:uiPriority w:val="99"/>
    <w:rsid w:val="003B5CB6"/>
    <w:pPr>
      <w:tabs>
        <w:tab w:val="center" w:pos="4819"/>
        <w:tab w:val="right" w:pos="9638"/>
      </w:tabs>
      <w:spacing w:line="240" w:lineRule="auto"/>
    </w:pPr>
  </w:style>
  <w:style w:type="character" w:customStyle="1" w:styleId="HeaderChar">
    <w:name w:val="Header Char"/>
    <w:basedOn w:val="DefaultParagraphFont"/>
    <w:link w:val="Header"/>
    <w:uiPriority w:val="99"/>
    <w:locked/>
    <w:rsid w:val="003B5CB6"/>
    <w:rPr>
      <w:rFonts w:cs="Times New Roman"/>
    </w:rPr>
  </w:style>
  <w:style w:type="paragraph" w:styleId="Footer">
    <w:name w:val="footer"/>
    <w:basedOn w:val="Normal"/>
    <w:link w:val="FooterChar"/>
    <w:uiPriority w:val="99"/>
    <w:rsid w:val="003B5CB6"/>
    <w:pPr>
      <w:tabs>
        <w:tab w:val="center" w:pos="4819"/>
        <w:tab w:val="right" w:pos="9638"/>
      </w:tabs>
      <w:spacing w:line="240" w:lineRule="auto"/>
    </w:pPr>
  </w:style>
  <w:style w:type="character" w:customStyle="1" w:styleId="FooterChar">
    <w:name w:val="Footer Char"/>
    <w:basedOn w:val="DefaultParagraphFont"/>
    <w:link w:val="Footer"/>
    <w:uiPriority w:val="99"/>
    <w:locked/>
    <w:rsid w:val="003B5CB6"/>
    <w:rPr>
      <w:rFonts w:cs="Times New Roman"/>
    </w:rPr>
  </w:style>
  <w:style w:type="paragraph" w:styleId="BalloonText">
    <w:name w:val="Balloon Text"/>
    <w:basedOn w:val="Normal"/>
    <w:link w:val="BalloonTextChar"/>
    <w:uiPriority w:val="99"/>
    <w:semiHidden/>
    <w:rsid w:val="0075169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5169F"/>
    <w:rPr>
      <w:rFonts w:ascii="Tahoma" w:hAnsi="Tahoma" w:cs="Tahoma"/>
      <w:sz w:val="16"/>
      <w:szCs w:val="16"/>
    </w:rPr>
  </w:style>
  <w:style w:type="paragraph" w:styleId="Caption">
    <w:name w:val="caption"/>
    <w:basedOn w:val="Normal"/>
    <w:next w:val="Normal"/>
    <w:uiPriority w:val="99"/>
    <w:qFormat/>
    <w:rsid w:val="00FC3FFE"/>
    <w:pPr>
      <w:spacing w:after="200" w:line="240" w:lineRule="auto"/>
    </w:pPr>
    <w:rPr>
      <w:b/>
      <w:bCs/>
      <w:color w:val="4F81BD"/>
      <w:sz w:val="18"/>
      <w:szCs w:val="18"/>
    </w:rPr>
  </w:style>
  <w:style w:type="paragraph" w:customStyle="1" w:styleId="NormaleWeb1">
    <w:name w:val="Normale (Web)1"/>
    <w:uiPriority w:val="99"/>
    <w:rsid w:val="00D36FED"/>
    <w:pPr>
      <w:spacing w:before="100" w:after="100"/>
    </w:pPr>
    <w:rPr>
      <w:rFonts w:cs="Times New Roman"/>
      <w:color w:val="000000"/>
      <w:sz w:val="21"/>
      <w:szCs w:val="20"/>
    </w:rPr>
  </w:style>
</w:styles>
</file>

<file path=word/webSettings.xml><?xml version="1.0" encoding="utf-8"?>
<w:webSettings xmlns:r="http://schemas.openxmlformats.org/officeDocument/2006/relationships" xmlns:w="http://schemas.openxmlformats.org/wordprocessingml/2006/main">
  <w:divs>
    <w:div w:id="1388534513">
      <w:marLeft w:val="0"/>
      <w:marRight w:val="0"/>
      <w:marTop w:val="0"/>
      <w:marBottom w:val="0"/>
      <w:divBdr>
        <w:top w:val="none" w:sz="0" w:space="0" w:color="auto"/>
        <w:left w:val="none" w:sz="0" w:space="0" w:color="auto"/>
        <w:bottom w:val="none" w:sz="0" w:space="0" w:color="auto"/>
        <w:right w:val="none" w:sz="0" w:space="0" w:color="auto"/>
      </w:divBdr>
    </w:div>
    <w:div w:id="1388534515">
      <w:marLeft w:val="0"/>
      <w:marRight w:val="0"/>
      <w:marTop w:val="0"/>
      <w:marBottom w:val="0"/>
      <w:divBdr>
        <w:top w:val="none" w:sz="0" w:space="0" w:color="auto"/>
        <w:left w:val="none" w:sz="0" w:space="0" w:color="auto"/>
        <w:bottom w:val="none" w:sz="0" w:space="0" w:color="auto"/>
        <w:right w:val="none" w:sz="0" w:space="0" w:color="auto"/>
      </w:divBdr>
    </w:div>
    <w:div w:id="1388534522">
      <w:marLeft w:val="0"/>
      <w:marRight w:val="0"/>
      <w:marTop w:val="0"/>
      <w:marBottom w:val="0"/>
      <w:divBdr>
        <w:top w:val="none" w:sz="0" w:space="0" w:color="auto"/>
        <w:left w:val="none" w:sz="0" w:space="0" w:color="auto"/>
        <w:bottom w:val="none" w:sz="0" w:space="0" w:color="auto"/>
        <w:right w:val="none" w:sz="0" w:space="0" w:color="auto"/>
      </w:divBdr>
    </w:div>
    <w:div w:id="1388534528">
      <w:marLeft w:val="0"/>
      <w:marRight w:val="0"/>
      <w:marTop w:val="0"/>
      <w:marBottom w:val="0"/>
      <w:divBdr>
        <w:top w:val="none" w:sz="0" w:space="0" w:color="auto"/>
        <w:left w:val="none" w:sz="0" w:space="0" w:color="auto"/>
        <w:bottom w:val="none" w:sz="0" w:space="0" w:color="auto"/>
        <w:right w:val="none" w:sz="0" w:space="0" w:color="auto"/>
      </w:divBdr>
    </w:div>
    <w:div w:id="1388534531">
      <w:marLeft w:val="0"/>
      <w:marRight w:val="0"/>
      <w:marTop w:val="0"/>
      <w:marBottom w:val="0"/>
      <w:divBdr>
        <w:top w:val="none" w:sz="0" w:space="0" w:color="auto"/>
        <w:left w:val="none" w:sz="0" w:space="0" w:color="auto"/>
        <w:bottom w:val="none" w:sz="0" w:space="0" w:color="auto"/>
        <w:right w:val="none" w:sz="0" w:space="0" w:color="auto"/>
      </w:divBdr>
    </w:div>
    <w:div w:id="1388534547">
      <w:marLeft w:val="0"/>
      <w:marRight w:val="0"/>
      <w:marTop w:val="0"/>
      <w:marBottom w:val="0"/>
      <w:divBdr>
        <w:top w:val="none" w:sz="0" w:space="0" w:color="auto"/>
        <w:left w:val="none" w:sz="0" w:space="0" w:color="auto"/>
        <w:bottom w:val="none" w:sz="0" w:space="0" w:color="auto"/>
        <w:right w:val="none" w:sz="0" w:space="0" w:color="auto"/>
      </w:divBdr>
    </w:div>
    <w:div w:id="1388534567">
      <w:marLeft w:val="0"/>
      <w:marRight w:val="0"/>
      <w:marTop w:val="0"/>
      <w:marBottom w:val="0"/>
      <w:divBdr>
        <w:top w:val="none" w:sz="0" w:space="0" w:color="auto"/>
        <w:left w:val="none" w:sz="0" w:space="0" w:color="auto"/>
        <w:bottom w:val="none" w:sz="0" w:space="0" w:color="auto"/>
        <w:right w:val="none" w:sz="0" w:space="0" w:color="auto"/>
      </w:divBdr>
    </w:div>
    <w:div w:id="1388534572">
      <w:marLeft w:val="0"/>
      <w:marRight w:val="0"/>
      <w:marTop w:val="0"/>
      <w:marBottom w:val="0"/>
      <w:divBdr>
        <w:top w:val="none" w:sz="0" w:space="0" w:color="auto"/>
        <w:left w:val="none" w:sz="0" w:space="0" w:color="auto"/>
        <w:bottom w:val="none" w:sz="0" w:space="0" w:color="auto"/>
        <w:right w:val="none" w:sz="0" w:space="0" w:color="auto"/>
      </w:divBdr>
    </w:div>
    <w:div w:id="1388534590">
      <w:marLeft w:val="0"/>
      <w:marRight w:val="0"/>
      <w:marTop w:val="0"/>
      <w:marBottom w:val="0"/>
      <w:divBdr>
        <w:top w:val="none" w:sz="0" w:space="0" w:color="auto"/>
        <w:left w:val="none" w:sz="0" w:space="0" w:color="auto"/>
        <w:bottom w:val="none" w:sz="0" w:space="0" w:color="auto"/>
        <w:right w:val="none" w:sz="0" w:space="0" w:color="auto"/>
      </w:divBdr>
    </w:div>
    <w:div w:id="1388534600">
      <w:marLeft w:val="0"/>
      <w:marRight w:val="0"/>
      <w:marTop w:val="0"/>
      <w:marBottom w:val="0"/>
      <w:divBdr>
        <w:top w:val="none" w:sz="0" w:space="0" w:color="auto"/>
        <w:left w:val="none" w:sz="0" w:space="0" w:color="auto"/>
        <w:bottom w:val="none" w:sz="0" w:space="0" w:color="auto"/>
        <w:right w:val="none" w:sz="0" w:space="0" w:color="auto"/>
      </w:divBdr>
      <w:divsChild>
        <w:div w:id="1388534561">
          <w:marLeft w:val="0"/>
          <w:marRight w:val="0"/>
          <w:marTop w:val="0"/>
          <w:marBottom w:val="0"/>
          <w:divBdr>
            <w:top w:val="none" w:sz="0" w:space="0" w:color="auto"/>
            <w:left w:val="none" w:sz="0" w:space="0" w:color="auto"/>
            <w:bottom w:val="none" w:sz="0" w:space="0" w:color="auto"/>
            <w:right w:val="none" w:sz="0" w:space="0" w:color="auto"/>
          </w:divBdr>
        </w:div>
        <w:div w:id="1388534613">
          <w:marLeft w:val="0"/>
          <w:marRight w:val="0"/>
          <w:marTop w:val="0"/>
          <w:marBottom w:val="0"/>
          <w:divBdr>
            <w:top w:val="none" w:sz="0" w:space="0" w:color="auto"/>
            <w:left w:val="none" w:sz="0" w:space="0" w:color="auto"/>
            <w:bottom w:val="none" w:sz="0" w:space="0" w:color="auto"/>
            <w:right w:val="none" w:sz="0" w:space="0" w:color="auto"/>
          </w:divBdr>
        </w:div>
        <w:div w:id="1388534720">
          <w:marLeft w:val="0"/>
          <w:marRight w:val="0"/>
          <w:marTop w:val="0"/>
          <w:marBottom w:val="0"/>
          <w:divBdr>
            <w:top w:val="none" w:sz="0" w:space="0" w:color="auto"/>
            <w:left w:val="none" w:sz="0" w:space="0" w:color="auto"/>
            <w:bottom w:val="none" w:sz="0" w:space="0" w:color="auto"/>
            <w:right w:val="none" w:sz="0" w:space="0" w:color="auto"/>
          </w:divBdr>
        </w:div>
        <w:div w:id="1388534867">
          <w:marLeft w:val="0"/>
          <w:marRight w:val="0"/>
          <w:marTop w:val="0"/>
          <w:marBottom w:val="0"/>
          <w:divBdr>
            <w:top w:val="none" w:sz="0" w:space="0" w:color="auto"/>
            <w:left w:val="none" w:sz="0" w:space="0" w:color="auto"/>
            <w:bottom w:val="none" w:sz="0" w:space="0" w:color="auto"/>
            <w:right w:val="none" w:sz="0" w:space="0" w:color="auto"/>
          </w:divBdr>
        </w:div>
        <w:div w:id="1388534976">
          <w:marLeft w:val="0"/>
          <w:marRight w:val="0"/>
          <w:marTop w:val="0"/>
          <w:marBottom w:val="0"/>
          <w:divBdr>
            <w:top w:val="none" w:sz="0" w:space="0" w:color="auto"/>
            <w:left w:val="none" w:sz="0" w:space="0" w:color="auto"/>
            <w:bottom w:val="none" w:sz="0" w:space="0" w:color="auto"/>
            <w:right w:val="none" w:sz="0" w:space="0" w:color="auto"/>
          </w:divBdr>
        </w:div>
        <w:div w:id="1388535072">
          <w:marLeft w:val="0"/>
          <w:marRight w:val="0"/>
          <w:marTop w:val="0"/>
          <w:marBottom w:val="0"/>
          <w:divBdr>
            <w:top w:val="none" w:sz="0" w:space="0" w:color="auto"/>
            <w:left w:val="none" w:sz="0" w:space="0" w:color="auto"/>
            <w:bottom w:val="none" w:sz="0" w:space="0" w:color="auto"/>
            <w:right w:val="none" w:sz="0" w:space="0" w:color="auto"/>
          </w:divBdr>
        </w:div>
      </w:divsChild>
    </w:div>
    <w:div w:id="1388534606">
      <w:marLeft w:val="0"/>
      <w:marRight w:val="0"/>
      <w:marTop w:val="0"/>
      <w:marBottom w:val="0"/>
      <w:divBdr>
        <w:top w:val="none" w:sz="0" w:space="0" w:color="auto"/>
        <w:left w:val="none" w:sz="0" w:space="0" w:color="auto"/>
        <w:bottom w:val="none" w:sz="0" w:space="0" w:color="auto"/>
        <w:right w:val="none" w:sz="0" w:space="0" w:color="auto"/>
      </w:divBdr>
    </w:div>
    <w:div w:id="1388534609">
      <w:marLeft w:val="0"/>
      <w:marRight w:val="0"/>
      <w:marTop w:val="0"/>
      <w:marBottom w:val="0"/>
      <w:divBdr>
        <w:top w:val="none" w:sz="0" w:space="0" w:color="auto"/>
        <w:left w:val="none" w:sz="0" w:space="0" w:color="auto"/>
        <w:bottom w:val="none" w:sz="0" w:space="0" w:color="auto"/>
        <w:right w:val="none" w:sz="0" w:space="0" w:color="auto"/>
      </w:divBdr>
    </w:div>
    <w:div w:id="1388534635">
      <w:marLeft w:val="0"/>
      <w:marRight w:val="0"/>
      <w:marTop w:val="0"/>
      <w:marBottom w:val="0"/>
      <w:divBdr>
        <w:top w:val="none" w:sz="0" w:space="0" w:color="auto"/>
        <w:left w:val="none" w:sz="0" w:space="0" w:color="auto"/>
        <w:bottom w:val="none" w:sz="0" w:space="0" w:color="auto"/>
        <w:right w:val="none" w:sz="0" w:space="0" w:color="auto"/>
      </w:divBdr>
    </w:div>
    <w:div w:id="1388534637">
      <w:marLeft w:val="0"/>
      <w:marRight w:val="0"/>
      <w:marTop w:val="0"/>
      <w:marBottom w:val="0"/>
      <w:divBdr>
        <w:top w:val="none" w:sz="0" w:space="0" w:color="auto"/>
        <w:left w:val="none" w:sz="0" w:space="0" w:color="auto"/>
        <w:bottom w:val="none" w:sz="0" w:space="0" w:color="auto"/>
        <w:right w:val="none" w:sz="0" w:space="0" w:color="auto"/>
      </w:divBdr>
      <w:divsChild>
        <w:div w:id="1388534505">
          <w:marLeft w:val="0"/>
          <w:marRight w:val="0"/>
          <w:marTop w:val="0"/>
          <w:marBottom w:val="0"/>
          <w:divBdr>
            <w:top w:val="none" w:sz="0" w:space="0" w:color="auto"/>
            <w:left w:val="none" w:sz="0" w:space="0" w:color="auto"/>
            <w:bottom w:val="none" w:sz="0" w:space="0" w:color="auto"/>
            <w:right w:val="none" w:sz="0" w:space="0" w:color="auto"/>
          </w:divBdr>
        </w:div>
        <w:div w:id="1388534507">
          <w:marLeft w:val="0"/>
          <w:marRight w:val="0"/>
          <w:marTop w:val="0"/>
          <w:marBottom w:val="0"/>
          <w:divBdr>
            <w:top w:val="none" w:sz="0" w:space="0" w:color="auto"/>
            <w:left w:val="none" w:sz="0" w:space="0" w:color="auto"/>
            <w:bottom w:val="none" w:sz="0" w:space="0" w:color="auto"/>
            <w:right w:val="none" w:sz="0" w:space="0" w:color="auto"/>
          </w:divBdr>
        </w:div>
        <w:div w:id="1388534508">
          <w:marLeft w:val="0"/>
          <w:marRight w:val="0"/>
          <w:marTop w:val="0"/>
          <w:marBottom w:val="0"/>
          <w:divBdr>
            <w:top w:val="none" w:sz="0" w:space="0" w:color="auto"/>
            <w:left w:val="none" w:sz="0" w:space="0" w:color="auto"/>
            <w:bottom w:val="none" w:sz="0" w:space="0" w:color="auto"/>
            <w:right w:val="none" w:sz="0" w:space="0" w:color="auto"/>
          </w:divBdr>
        </w:div>
        <w:div w:id="1388534509">
          <w:marLeft w:val="0"/>
          <w:marRight w:val="0"/>
          <w:marTop w:val="0"/>
          <w:marBottom w:val="0"/>
          <w:divBdr>
            <w:top w:val="none" w:sz="0" w:space="0" w:color="auto"/>
            <w:left w:val="none" w:sz="0" w:space="0" w:color="auto"/>
            <w:bottom w:val="none" w:sz="0" w:space="0" w:color="auto"/>
            <w:right w:val="none" w:sz="0" w:space="0" w:color="auto"/>
          </w:divBdr>
        </w:div>
        <w:div w:id="1388534510">
          <w:marLeft w:val="0"/>
          <w:marRight w:val="0"/>
          <w:marTop w:val="0"/>
          <w:marBottom w:val="0"/>
          <w:divBdr>
            <w:top w:val="none" w:sz="0" w:space="0" w:color="auto"/>
            <w:left w:val="none" w:sz="0" w:space="0" w:color="auto"/>
            <w:bottom w:val="none" w:sz="0" w:space="0" w:color="auto"/>
            <w:right w:val="none" w:sz="0" w:space="0" w:color="auto"/>
          </w:divBdr>
        </w:div>
        <w:div w:id="1388534511">
          <w:marLeft w:val="0"/>
          <w:marRight w:val="0"/>
          <w:marTop w:val="0"/>
          <w:marBottom w:val="0"/>
          <w:divBdr>
            <w:top w:val="none" w:sz="0" w:space="0" w:color="auto"/>
            <w:left w:val="none" w:sz="0" w:space="0" w:color="auto"/>
            <w:bottom w:val="none" w:sz="0" w:space="0" w:color="auto"/>
            <w:right w:val="none" w:sz="0" w:space="0" w:color="auto"/>
          </w:divBdr>
        </w:div>
        <w:div w:id="1388534512">
          <w:marLeft w:val="0"/>
          <w:marRight w:val="0"/>
          <w:marTop w:val="0"/>
          <w:marBottom w:val="0"/>
          <w:divBdr>
            <w:top w:val="none" w:sz="0" w:space="0" w:color="auto"/>
            <w:left w:val="none" w:sz="0" w:space="0" w:color="auto"/>
            <w:bottom w:val="none" w:sz="0" w:space="0" w:color="auto"/>
            <w:right w:val="none" w:sz="0" w:space="0" w:color="auto"/>
          </w:divBdr>
        </w:div>
        <w:div w:id="1388534514">
          <w:marLeft w:val="0"/>
          <w:marRight w:val="0"/>
          <w:marTop w:val="0"/>
          <w:marBottom w:val="0"/>
          <w:divBdr>
            <w:top w:val="none" w:sz="0" w:space="0" w:color="auto"/>
            <w:left w:val="none" w:sz="0" w:space="0" w:color="auto"/>
            <w:bottom w:val="none" w:sz="0" w:space="0" w:color="auto"/>
            <w:right w:val="none" w:sz="0" w:space="0" w:color="auto"/>
          </w:divBdr>
        </w:div>
        <w:div w:id="1388534516">
          <w:marLeft w:val="0"/>
          <w:marRight w:val="0"/>
          <w:marTop w:val="0"/>
          <w:marBottom w:val="0"/>
          <w:divBdr>
            <w:top w:val="none" w:sz="0" w:space="0" w:color="auto"/>
            <w:left w:val="none" w:sz="0" w:space="0" w:color="auto"/>
            <w:bottom w:val="none" w:sz="0" w:space="0" w:color="auto"/>
            <w:right w:val="none" w:sz="0" w:space="0" w:color="auto"/>
          </w:divBdr>
        </w:div>
        <w:div w:id="1388534517">
          <w:marLeft w:val="0"/>
          <w:marRight w:val="0"/>
          <w:marTop w:val="0"/>
          <w:marBottom w:val="0"/>
          <w:divBdr>
            <w:top w:val="none" w:sz="0" w:space="0" w:color="auto"/>
            <w:left w:val="none" w:sz="0" w:space="0" w:color="auto"/>
            <w:bottom w:val="none" w:sz="0" w:space="0" w:color="auto"/>
            <w:right w:val="none" w:sz="0" w:space="0" w:color="auto"/>
          </w:divBdr>
        </w:div>
        <w:div w:id="1388534518">
          <w:marLeft w:val="0"/>
          <w:marRight w:val="0"/>
          <w:marTop w:val="0"/>
          <w:marBottom w:val="0"/>
          <w:divBdr>
            <w:top w:val="none" w:sz="0" w:space="0" w:color="auto"/>
            <w:left w:val="none" w:sz="0" w:space="0" w:color="auto"/>
            <w:bottom w:val="none" w:sz="0" w:space="0" w:color="auto"/>
            <w:right w:val="none" w:sz="0" w:space="0" w:color="auto"/>
          </w:divBdr>
        </w:div>
        <w:div w:id="1388534519">
          <w:marLeft w:val="0"/>
          <w:marRight w:val="0"/>
          <w:marTop w:val="0"/>
          <w:marBottom w:val="0"/>
          <w:divBdr>
            <w:top w:val="none" w:sz="0" w:space="0" w:color="auto"/>
            <w:left w:val="none" w:sz="0" w:space="0" w:color="auto"/>
            <w:bottom w:val="none" w:sz="0" w:space="0" w:color="auto"/>
            <w:right w:val="none" w:sz="0" w:space="0" w:color="auto"/>
          </w:divBdr>
        </w:div>
        <w:div w:id="1388534520">
          <w:marLeft w:val="0"/>
          <w:marRight w:val="0"/>
          <w:marTop w:val="0"/>
          <w:marBottom w:val="0"/>
          <w:divBdr>
            <w:top w:val="none" w:sz="0" w:space="0" w:color="auto"/>
            <w:left w:val="none" w:sz="0" w:space="0" w:color="auto"/>
            <w:bottom w:val="none" w:sz="0" w:space="0" w:color="auto"/>
            <w:right w:val="none" w:sz="0" w:space="0" w:color="auto"/>
          </w:divBdr>
        </w:div>
        <w:div w:id="1388534521">
          <w:marLeft w:val="0"/>
          <w:marRight w:val="0"/>
          <w:marTop w:val="0"/>
          <w:marBottom w:val="0"/>
          <w:divBdr>
            <w:top w:val="none" w:sz="0" w:space="0" w:color="auto"/>
            <w:left w:val="none" w:sz="0" w:space="0" w:color="auto"/>
            <w:bottom w:val="none" w:sz="0" w:space="0" w:color="auto"/>
            <w:right w:val="none" w:sz="0" w:space="0" w:color="auto"/>
          </w:divBdr>
        </w:div>
        <w:div w:id="1388534523">
          <w:marLeft w:val="0"/>
          <w:marRight w:val="0"/>
          <w:marTop w:val="0"/>
          <w:marBottom w:val="0"/>
          <w:divBdr>
            <w:top w:val="none" w:sz="0" w:space="0" w:color="auto"/>
            <w:left w:val="none" w:sz="0" w:space="0" w:color="auto"/>
            <w:bottom w:val="none" w:sz="0" w:space="0" w:color="auto"/>
            <w:right w:val="none" w:sz="0" w:space="0" w:color="auto"/>
          </w:divBdr>
        </w:div>
        <w:div w:id="1388534524">
          <w:marLeft w:val="0"/>
          <w:marRight w:val="0"/>
          <w:marTop w:val="0"/>
          <w:marBottom w:val="0"/>
          <w:divBdr>
            <w:top w:val="none" w:sz="0" w:space="0" w:color="auto"/>
            <w:left w:val="none" w:sz="0" w:space="0" w:color="auto"/>
            <w:bottom w:val="none" w:sz="0" w:space="0" w:color="auto"/>
            <w:right w:val="none" w:sz="0" w:space="0" w:color="auto"/>
          </w:divBdr>
        </w:div>
        <w:div w:id="1388534525">
          <w:marLeft w:val="0"/>
          <w:marRight w:val="0"/>
          <w:marTop w:val="0"/>
          <w:marBottom w:val="0"/>
          <w:divBdr>
            <w:top w:val="none" w:sz="0" w:space="0" w:color="auto"/>
            <w:left w:val="none" w:sz="0" w:space="0" w:color="auto"/>
            <w:bottom w:val="none" w:sz="0" w:space="0" w:color="auto"/>
            <w:right w:val="none" w:sz="0" w:space="0" w:color="auto"/>
          </w:divBdr>
        </w:div>
        <w:div w:id="1388534526">
          <w:marLeft w:val="0"/>
          <w:marRight w:val="0"/>
          <w:marTop w:val="0"/>
          <w:marBottom w:val="0"/>
          <w:divBdr>
            <w:top w:val="none" w:sz="0" w:space="0" w:color="auto"/>
            <w:left w:val="none" w:sz="0" w:space="0" w:color="auto"/>
            <w:bottom w:val="none" w:sz="0" w:space="0" w:color="auto"/>
            <w:right w:val="none" w:sz="0" w:space="0" w:color="auto"/>
          </w:divBdr>
        </w:div>
        <w:div w:id="1388534527">
          <w:marLeft w:val="0"/>
          <w:marRight w:val="0"/>
          <w:marTop w:val="0"/>
          <w:marBottom w:val="0"/>
          <w:divBdr>
            <w:top w:val="none" w:sz="0" w:space="0" w:color="auto"/>
            <w:left w:val="none" w:sz="0" w:space="0" w:color="auto"/>
            <w:bottom w:val="none" w:sz="0" w:space="0" w:color="auto"/>
            <w:right w:val="none" w:sz="0" w:space="0" w:color="auto"/>
          </w:divBdr>
        </w:div>
        <w:div w:id="1388534529">
          <w:marLeft w:val="0"/>
          <w:marRight w:val="0"/>
          <w:marTop w:val="0"/>
          <w:marBottom w:val="0"/>
          <w:divBdr>
            <w:top w:val="none" w:sz="0" w:space="0" w:color="auto"/>
            <w:left w:val="none" w:sz="0" w:space="0" w:color="auto"/>
            <w:bottom w:val="none" w:sz="0" w:space="0" w:color="auto"/>
            <w:right w:val="none" w:sz="0" w:space="0" w:color="auto"/>
          </w:divBdr>
        </w:div>
        <w:div w:id="1388534530">
          <w:marLeft w:val="0"/>
          <w:marRight w:val="0"/>
          <w:marTop w:val="0"/>
          <w:marBottom w:val="0"/>
          <w:divBdr>
            <w:top w:val="none" w:sz="0" w:space="0" w:color="auto"/>
            <w:left w:val="none" w:sz="0" w:space="0" w:color="auto"/>
            <w:bottom w:val="none" w:sz="0" w:space="0" w:color="auto"/>
            <w:right w:val="none" w:sz="0" w:space="0" w:color="auto"/>
          </w:divBdr>
        </w:div>
        <w:div w:id="1388534532">
          <w:marLeft w:val="0"/>
          <w:marRight w:val="0"/>
          <w:marTop w:val="0"/>
          <w:marBottom w:val="0"/>
          <w:divBdr>
            <w:top w:val="none" w:sz="0" w:space="0" w:color="auto"/>
            <w:left w:val="none" w:sz="0" w:space="0" w:color="auto"/>
            <w:bottom w:val="none" w:sz="0" w:space="0" w:color="auto"/>
            <w:right w:val="none" w:sz="0" w:space="0" w:color="auto"/>
          </w:divBdr>
        </w:div>
        <w:div w:id="1388534533">
          <w:marLeft w:val="0"/>
          <w:marRight w:val="0"/>
          <w:marTop w:val="0"/>
          <w:marBottom w:val="0"/>
          <w:divBdr>
            <w:top w:val="none" w:sz="0" w:space="0" w:color="auto"/>
            <w:left w:val="none" w:sz="0" w:space="0" w:color="auto"/>
            <w:bottom w:val="none" w:sz="0" w:space="0" w:color="auto"/>
            <w:right w:val="none" w:sz="0" w:space="0" w:color="auto"/>
          </w:divBdr>
        </w:div>
        <w:div w:id="1388534534">
          <w:marLeft w:val="0"/>
          <w:marRight w:val="0"/>
          <w:marTop w:val="0"/>
          <w:marBottom w:val="0"/>
          <w:divBdr>
            <w:top w:val="none" w:sz="0" w:space="0" w:color="auto"/>
            <w:left w:val="none" w:sz="0" w:space="0" w:color="auto"/>
            <w:bottom w:val="none" w:sz="0" w:space="0" w:color="auto"/>
            <w:right w:val="none" w:sz="0" w:space="0" w:color="auto"/>
          </w:divBdr>
        </w:div>
        <w:div w:id="1388534535">
          <w:marLeft w:val="0"/>
          <w:marRight w:val="0"/>
          <w:marTop w:val="0"/>
          <w:marBottom w:val="0"/>
          <w:divBdr>
            <w:top w:val="none" w:sz="0" w:space="0" w:color="auto"/>
            <w:left w:val="none" w:sz="0" w:space="0" w:color="auto"/>
            <w:bottom w:val="none" w:sz="0" w:space="0" w:color="auto"/>
            <w:right w:val="none" w:sz="0" w:space="0" w:color="auto"/>
          </w:divBdr>
        </w:div>
        <w:div w:id="1388534536">
          <w:marLeft w:val="0"/>
          <w:marRight w:val="0"/>
          <w:marTop w:val="0"/>
          <w:marBottom w:val="0"/>
          <w:divBdr>
            <w:top w:val="none" w:sz="0" w:space="0" w:color="auto"/>
            <w:left w:val="none" w:sz="0" w:space="0" w:color="auto"/>
            <w:bottom w:val="none" w:sz="0" w:space="0" w:color="auto"/>
            <w:right w:val="none" w:sz="0" w:space="0" w:color="auto"/>
          </w:divBdr>
        </w:div>
        <w:div w:id="1388534537">
          <w:marLeft w:val="0"/>
          <w:marRight w:val="0"/>
          <w:marTop w:val="0"/>
          <w:marBottom w:val="0"/>
          <w:divBdr>
            <w:top w:val="none" w:sz="0" w:space="0" w:color="auto"/>
            <w:left w:val="none" w:sz="0" w:space="0" w:color="auto"/>
            <w:bottom w:val="none" w:sz="0" w:space="0" w:color="auto"/>
            <w:right w:val="none" w:sz="0" w:space="0" w:color="auto"/>
          </w:divBdr>
        </w:div>
        <w:div w:id="1388534538">
          <w:marLeft w:val="0"/>
          <w:marRight w:val="0"/>
          <w:marTop w:val="0"/>
          <w:marBottom w:val="0"/>
          <w:divBdr>
            <w:top w:val="none" w:sz="0" w:space="0" w:color="auto"/>
            <w:left w:val="none" w:sz="0" w:space="0" w:color="auto"/>
            <w:bottom w:val="none" w:sz="0" w:space="0" w:color="auto"/>
            <w:right w:val="none" w:sz="0" w:space="0" w:color="auto"/>
          </w:divBdr>
        </w:div>
        <w:div w:id="1388534539">
          <w:marLeft w:val="0"/>
          <w:marRight w:val="0"/>
          <w:marTop w:val="0"/>
          <w:marBottom w:val="0"/>
          <w:divBdr>
            <w:top w:val="none" w:sz="0" w:space="0" w:color="auto"/>
            <w:left w:val="none" w:sz="0" w:space="0" w:color="auto"/>
            <w:bottom w:val="none" w:sz="0" w:space="0" w:color="auto"/>
            <w:right w:val="none" w:sz="0" w:space="0" w:color="auto"/>
          </w:divBdr>
        </w:div>
        <w:div w:id="1388534540">
          <w:marLeft w:val="0"/>
          <w:marRight w:val="0"/>
          <w:marTop w:val="0"/>
          <w:marBottom w:val="0"/>
          <w:divBdr>
            <w:top w:val="none" w:sz="0" w:space="0" w:color="auto"/>
            <w:left w:val="none" w:sz="0" w:space="0" w:color="auto"/>
            <w:bottom w:val="none" w:sz="0" w:space="0" w:color="auto"/>
            <w:right w:val="none" w:sz="0" w:space="0" w:color="auto"/>
          </w:divBdr>
        </w:div>
        <w:div w:id="1388534541">
          <w:marLeft w:val="0"/>
          <w:marRight w:val="0"/>
          <w:marTop w:val="0"/>
          <w:marBottom w:val="0"/>
          <w:divBdr>
            <w:top w:val="none" w:sz="0" w:space="0" w:color="auto"/>
            <w:left w:val="none" w:sz="0" w:space="0" w:color="auto"/>
            <w:bottom w:val="none" w:sz="0" w:space="0" w:color="auto"/>
            <w:right w:val="none" w:sz="0" w:space="0" w:color="auto"/>
          </w:divBdr>
        </w:div>
        <w:div w:id="1388534542">
          <w:marLeft w:val="0"/>
          <w:marRight w:val="0"/>
          <w:marTop w:val="0"/>
          <w:marBottom w:val="0"/>
          <w:divBdr>
            <w:top w:val="none" w:sz="0" w:space="0" w:color="auto"/>
            <w:left w:val="none" w:sz="0" w:space="0" w:color="auto"/>
            <w:bottom w:val="none" w:sz="0" w:space="0" w:color="auto"/>
            <w:right w:val="none" w:sz="0" w:space="0" w:color="auto"/>
          </w:divBdr>
        </w:div>
        <w:div w:id="1388534543">
          <w:marLeft w:val="0"/>
          <w:marRight w:val="0"/>
          <w:marTop w:val="0"/>
          <w:marBottom w:val="0"/>
          <w:divBdr>
            <w:top w:val="none" w:sz="0" w:space="0" w:color="auto"/>
            <w:left w:val="none" w:sz="0" w:space="0" w:color="auto"/>
            <w:bottom w:val="none" w:sz="0" w:space="0" w:color="auto"/>
            <w:right w:val="none" w:sz="0" w:space="0" w:color="auto"/>
          </w:divBdr>
        </w:div>
        <w:div w:id="1388534544">
          <w:marLeft w:val="0"/>
          <w:marRight w:val="0"/>
          <w:marTop w:val="0"/>
          <w:marBottom w:val="0"/>
          <w:divBdr>
            <w:top w:val="none" w:sz="0" w:space="0" w:color="auto"/>
            <w:left w:val="none" w:sz="0" w:space="0" w:color="auto"/>
            <w:bottom w:val="none" w:sz="0" w:space="0" w:color="auto"/>
            <w:right w:val="none" w:sz="0" w:space="0" w:color="auto"/>
          </w:divBdr>
        </w:div>
        <w:div w:id="1388534545">
          <w:marLeft w:val="0"/>
          <w:marRight w:val="0"/>
          <w:marTop w:val="0"/>
          <w:marBottom w:val="0"/>
          <w:divBdr>
            <w:top w:val="none" w:sz="0" w:space="0" w:color="auto"/>
            <w:left w:val="none" w:sz="0" w:space="0" w:color="auto"/>
            <w:bottom w:val="none" w:sz="0" w:space="0" w:color="auto"/>
            <w:right w:val="none" w:sz="0" w:space="0" w:color="auto"/>
          </w:divBdr>
        </w:div>
        <w:div w:id="1388534546">
          <w:marLeft w:val="0"/>
          <w:marRight w:val="0"/>
          <w:marTop w:val="0"/>
          <w:marBottom w:val="0"/>
          <w:divBdr>
            <w:top w:val="none" w:sz="0" w:space="0" w:color="auto"/>
            <w:left w:val="none" w:sz="0" w:space="0" w:color="auto"/>
            <w:bottom w:val="none" w:sz="0" w:space="0" w:color="auto"/>
            <w:right w:val="none" w:sz="0" w:space="0" w:color="auto"/>
          </w:divBdr>
        </w:div>
        <w:div w:id="1388534548">
          <w:marLeft w:val="0"/>
          <w:marRight w:val="0"/>
          <w:marTop w:val="0"/>
          <w:marBottom w:val="0"/>
          <w:divBdr>
            <w:top w:val="none" w:sz="0" w:space="0" w:color="auto"/>
            <w:left w:val="none" w:sz="0" w:space="0" w:color="auto"/>
            <w:bottom w:val="none" w:sz="0" w:space="0" w:color="auto"/>
            <w:right w:val="none" w:sz="0" w:space="0" w:color="auto"/>
          </w:divBdr>
        </w:div>
        <w:div w:id="1388534549">
          <w:marLeft w:val="0"/>
          <w:marRight w:val="0"/>
          <w:marTop w:val="0"/>
          <w:marBottom w:val="0"/>
          <w:divBdr>
            <w:top w:val="none" w:sz="0" w:space="0" w:color="auto"/>
            <w:left w:val="none" w:sz="0" w:space="0" w:color="auto"/>
            <w:bottom w:val="none" w:sz="0" w:space="0" w:color="auto"/>
            <w:right w:val="none" w:sz="0" w:space="0" w:color="auto"/>
          </w:divBdr>
        </w:div>
        <w:div w:id="1388534550">
          <w:marLeft w:val="0"/>
          <w:marRight w:val="0"/>
          <w:marTop w:val="0"/>
          <w:marBottom w:val="0"/>
          <w:divBdr>
            <w:top w:val="none" w:sz="0" w:space="0" w:color="auto"/>
            <w:left w:val="none" w:sz="0" w:space="0" w:color="auto"/>
            <w:bottom w:val="none" w:sz="0" w:space="0" w:color="auto"/>
            <w:right w:val="none" w:sz="0" w:space="0" w:color="auto"/>
          </w:divBdr>
        </w:div>
        <w:div w:id="1388534551">
          <w:marLeft w:val="0"/>
          <w:marRight w:val="0"/>
          <w:marTop w:val="0"/>
          <w:marBottom w:val="0"/>
          <w:divBdr>
            <w:top w:val="none" w:sz="0" w:space="0" w:color="auto"/>
            <w:left w:val="none" w:sz="0" w:space="0" w:color="auto"/>
            <w:bottom w:val="none" w:sz="0" w:space="0" w:color="auto"/>
            <w:right w:val="none" w:sz="0" w:space="0" w:color="auto"/>
          </w:divBdr>
        </w:div>
        <w:div w:id="1388534552">
          <w:marLeft w:val="0"/>
          <w:marRight w:val="0"/>
          <w:marTop w:val="0"/>
          <w:marBottom w:val="0"/>
          <w:divBdr>
            <w:top w:val="none" w:sz="0" w:space="0" w:color="auto"/>
            <w:left w:val="none" w:sz="0" w:space="0" w:color="auto"/>
            <w:bottom w:val="none" w:sz="0" w:space="0" w:color="auto"/>
            <w:right w:val="none" w:sz="0" w:space="0" w:color="auto"/>
          </w:divBdr>
        </w:div>
        <w:div w:id="1388534553">
          <w:marLeft w:val="0"/>
          <w:marRight w:val="0"/>
          <w:marTop w:val="0"/>
          <w:marBottom w:val="0"/>
          <w:divBdr>
            <w:top w:val="none" w:sz="0" w:space="0" w:color="auto"/>
            <w:left w:val="none" w:sz="0" w:space="0" w:color="auto"/>
            <w:bottom w:val="none" w:sz="0" w:space="0" w:color="auto"/>
            <w:right w:val="none" w:sz="0" w:space="0" w:color="auto"/>
          </w:divBdr>
        </w:div>
        <w:div w:id="1388534554">
          <w:marLeft w:val="0"/>
          <w:marRight w:val="0"/>
          <w:marTop w:val="0"/>
          <w:marBottom w:val="0"/>
          <w:divBdr>
            <w:top w:val="none" w:sz="0" w:space="0" w:color="auto"/>
            <w:left w:val="none" w:sz="0" w:space="0" w:color="auto"/>
            <w:bottom w:val="none" w:sz="0" w:space="0" w:color="auto"/>
            <w:right w:val="none" w:sz="0" w:space="0" w:color="auto"/>
          </w:divBdr>
        </w:div>
        <w:div w:id="1388534555">
          <w:marLeft w:val="0"/>
          <w:marRight w:val="0"/>
          <w:marTop w:val="0"/>
          <w:marBottom w:val="0"/>
          <w:divBdr>
            <w:top w:val="none" w:sz="0" w:space="0" w:color="auto"/>
            <w:left w:val="none" w:sz="0" w:space="0" w:color="auto"/>
            <w:bottom w:val="none" w:sz="0" w:space="0" w:color="auto"/>
            <w:right w:val="none" w:sz="0" w:space="0" w:color="auto"/>
          </w:divBdr>
        </w:div>
        <w:div w:id="1388534556">
          <w:marLeft w:val="0"/>
          <w:marRight w:val="0"/>
          <w:marTop w:val="0"/>
          <w:marBottom w:val="0"/>
          <w:divBdr>
            <w:top w:val="none" w:sz="0" w:space="0" w:color="auto"/>
            <w:left w:val="none" w:sz="0" w:space="0" w:color="auto"/>
            <w:bottom w:val="none" w:sz="0" w:space="0" w:color="auto"/>
            <w:right w:val="none" w:sz="0" w:space="0" w:color="auto"/>
          </w:divBdr>
        </w:div>
        <w:div w:id="1388534557">
          <w:marLeft w:val="0"/>
          <w:marRight w:val="0"/>
          <w:marTop w:val="0"/>
          <w:marBottom w:val="0"/>
          <w:divBdr>
            <w:top w:val="none" w:sz="0" w:space="0" w:color="auto"/>
            <w:left w:val="none" w:sz="0" w:space="0" w:color="auto"/>
            <w:bottom w:val="none" w:sz="0" w:space="0" w:color="auto"/>
            <w:right w:val="none" w:sz="0" w:space="0" w:color="auto"/>
          </w:divBdr>
        </w:div>
        <w:div w:id="1388534558">
          <w:marLeft w:val="0"/>
          <w:marRight w:val="0"/>
          <w:marTop w:val="0"/>
          <w:marBottom w:val="0"/>
          <w:divBdr>
            <w:top w:val="none" w:sz="0" w:space="0" w:color="auto"/>
            <w:left w:val="none" w:sz="0" w:space="0" w:color="auto"/>
            <w:bottom w:val="none" w:sz="0" w:space="0" w:color="auto"/>
            <w:right w:val="none" w:sz="0" w:space="0" w:color="auto"/>
          </w:divBdr>
        </w:div>
        <w:div w:id="1388534559">
          <w:marLeft w:val="0"/>
          <w:marRight w:val="0"/>
          <w:marTop w:val="0"/>
          <w:marBottom w:val="0"/>
          <w:divBdr>
            <w:top w:val="none" w:sz="0" w:space="0" w:color="auto"/>
            <w:left w:val="none" w:sz="0" w:space="0" w:color="auto"/>
            <w:bottom w:val="none" w:sz="0" w:space="0" w:color="auto"/>
            <w:right w:val="none" w:sz="0" w:space="0" w:color="auto"/>
          </w:divBdr>
        </w:div>
        <w:div w:id="1388534560">
          <w:marLeft w:val="0"/>
          <w:marRight w:val="0"/>
          <w:marTop w:val="0"/>
          <w:marBottom w:val="0"/>
          <w:divBdr>
            <w:top w:val="none" w:sz="0" w:space="0" w:color="auto"/>
            <w:left w:val="none" w:sz="0" w:space="0" w:color="auto"/>
            <w:bottom w:val="none" w:sz="0" w:space="0" w:color="auto"/>
            <w:right w:val="none" w:sz="0" w:space="0" w:color="auto"/>
          </w:divBdr>
        </w:div>
        <w:div w:id="1388534562">
          <w:marLeft w:val="0"/>
          <w:marRight w:val="0"/>
          <w:marTop w:val="0"/>
          <w:marBottom w:val="0"/>
          <w:divBdr>
            <w:top w:val="none" w:sz="0" w:space="0" w:color="auto"/>
            <w:left w:val="none" w:sz="0" w:space="0" w:color="auto"/>
            <w:bottom w:val="none" w:sz="0" w:space="0" w:color="auto"/>
            <w:right w:val="none" w:sz="0" w:space="0" w:color="auto"/>
          </w:divBdr>
        </w:div>
        <w:div w:id="1388534563">
          <w:marLeft w:val="0"/>
          <w:marRight w:val="0"/>
          <w:marTop w:val="0"/>
          <w:marBottom w:val="0"/>
          <w:divBdr>
            <w:top w:val="none" w:sz="0" w:space="0" w:color="auto"/>
            <w:left w:val="none" w:sz="0" w:space="0" w:color="auto"/>
            <w:bottom w:val="none" w:sz="0" w:space="0" w:color="auto"/>
            <w:right w:val="none" w:sz="0" w:space="0" w:color="auto"/>
          </w:divBdr>
        </w:div>
        <w:div w:id="1388534564">
          <w:marLeft w:val="0"/>
          <w:marRight w:val="0"/>
          <w:marTop w:val="0"/>
          <w:marBottom w:val="0"/>
          <w:divBdr>
            <w:top w:val="none" w:sz="0" w:space="0" w:color="auto"/>
            <w:left w:val="none" w:sz="0" w:space="0" w:color="auto"/>
            <w:bottom w:val="none" w:sz="0" w:space="0" w:color="auto"/>
            <w:right w:val="none" w:sz="0" w:space="0" w:color="auto"/>
          </w:divBdr>
        </w:div>
        <w:div w:id="1388534565">
          <w:marLeft w:val="0"/>
          <w:marRight w:val="0"/>
          <w:marTop w:val="0"/>
          <w:marBottom w:val="0"/>
          <w:divBdr>
            <w:top w:val="none" w:sz="0" w:space="0" w:color="auto"/>
            <w:left w:val="none" w:sz="0" w:space="0" w:color="auto"/>
            <w:bottom w:val="none" w:sz="0" w:space="0" w:color="auto"/>
            <w:right w:val="none" w:sz="0" w:space="0" w:color="auto"/>
          </w:divBdr>
        </w:div>
        <w:div w:id="1388534566">
          <w:marLeft w:val="0"/>
          <w:marRight w:val="0"/>
          <w:marTop w:val="0"/>
          <w:marBottom w:val="0"/>
          <w:divBdr>
            <w:top w:val="none" w:sz="0" w:space="0" w:color="auto"/>
            <w:left w:val="none" w:sz="0" w:space="0" w:color="auto"/>
            <w:bottom w:val="none" w:sz="0" w:space="0" w:color="auto"/>
            <w:right w:val="none" w:sz="0" w:space="0" w:color="auto"/>
          </w:divBdr>
        </w:div>
        <w:div w:id="1388534568">
          <w:marLeft w:val="0"/>
          <w:marRight w:val="0"/>
          <w:marTop w:val="0"/>
          <w:marBottom w:val="0"/>
          <w:divBdr>
            <w:top w:val="none" w:sz="0" w:space="0" w:color="auto"/>
            <w:left w:val="none" w:sz="0" w:space="0" w:color="auto"/>
            <w:bottom w:val="none" w:sz="0" w:space="0" w:color="auto"/>
            <w:right w:val="none" w:sz="0" w:space="0" w:color="auto"/>
          </w:divBdr>
        </w:div>
        <w:div w:id="1388534569">
          <w:marLeft w:val="0"/>
          <w:marRight w:val="0"/>
          <w:marTop w:val="0"/>
          <w:marBottom w:val="0"/>
          <w:divBdr>
            <w:top w:val="none" w:sz="0" w:space="0" w:color="auto"/>
            <w:left w:val="none" w:sz="0" w:space="0" w:color="auto"/>
            <w:bottom w:val="none" w:sz="0" w:space="0" w:color="auto"/>
            <w:right w:val="none" w:sz="0" w:space="0" w:color="auto"/>
          </w:divBdr>
        </w:div>
        <w:div w:id="1388534570">
          <w:marLeft w:val="0"/>
          <w:marRight w:val="0"/>
          <w:marTop w:val="0"/>
          <w:marBottom w:val="0"/>
          <w:divBdr>
            <w:top w:val="none" w:sz="0" w:space="0" w:color="auto"/>
            <w:left w:val="none" w:sz="0" w:space="0" w:color="auto"/>
            <w:bottom w:val="none" w:sz="0" w:space="0" w:color="auto"/>
            <w:right w:val="none" w:sz="0" w:space="0" w:color="auto"/>
          </w:divBdr>
        </w:div>
        <w:div w:id="1388534571">
          <w:marLeft w:val="0"/>
          <w:marRight w:val="0"/>
          <w:marTop w:val="0"/>
          <w:marBottom w:val="0"/>
          <w:divBdr>
            <w:top w:val="none" w:sz="0" w:space="0" w:color="auto"/>
            <w:left w:val="none" w:sz="0" w:space="0" w:color="auto"/>
            <w:bottom w:val="none" w:sz="0" w:space="0" w:color="auto"/>
            <w:right w:val="none" w:sz="0" w:space="0" w:color="auto"/>
          </w:divBdr>
        </w:div>
        <w:div w:id="1388534573">
          <w:marLeft w:val="0"/>
          <w:marRight w:val="0"/>
          <w:marTop w:val="0"/>
          <w:marBottom w:val="0"/>
          <w:divBdr>
            <w:top w:val="none" w:sz="0" w:space="0" w:color="auto"/>
            <w:left w:val="none" w:sz="0" w:space="0" w:color="auto"/>
            <w:bottom w:val="none" w:sz="0" w:space="0" w:color="auto"/>
            <w:right w:val="none" w:sz="0" w:space="0" w:color="auto"/>
          </w:divBdr>
        </w:div>
        <w:div w:id="1388534574">
          <w:marLeft w:val="0"/>
          <w:marRight w:val="0"/>
          <w:marTop w:val="0"/>
          <w:marBottom w:val="0"/>
          <w:divBdr>
            <w:top w:val="none" w:sz="0" w:space="0" w:color="auto"/>
            <w:left w:val="none" w:sz="0" w:space="0" w:color="auto"/>
            <w:bottom w:val="none" w:sz="0" w:space="0" w:color="auto"/>
            <w:right w:val="none" w:sz="0" w:space="0" w:color="auto"/>
          </w:divBdr>
        </w:div>
        <w:div w:id="1388534575">
          <w:marLeft w:val="0"/>
          <w:marRight w:val="0"/>
          <w:marTop w:val="0"/>
          <w:marBottom w:val="0"/>
          <w:divBdr>
            <w:top w:val="none" w:sz="0" w:space="0" w:color="auto"/>
            <w:left w:val="none" w:sz="0" w:space="0" w:color="auto"/>
            <w:bottom w:val="none" w:sz="0" w:space="0" w:color="auto"/>
            <w:right w:val="none" w:sz="0" w:space="0" w:color="auto"/>
          </w:divBdr>
        </w:div>
        <w:div w:id="1388534576">
          <w:marLeft w:val="0"/>
          <w:marRight w:val="0"/>
          <w:marTop w:val="0"/>
          <w:marBottom w:val="0"/>
          <w:divBdr>
            <w:top w:val="none" w:sz="0" w:space="0" w:color="auto"/>
            <w:left w:val="none" w:sz="0" w:space="0" w:color="auto"/>
            <w:bottom w:val="none" w:sz="0" w:space="0" w:color="auto"/>
            <w:right w:val="none" w:sz="0" w:space="0" w:color="auto"/>
          </w:divBdr>
        </w:div>
        <w:div w:id="1388534577">
          <w:marLeft w:val="0"/>
          <w:marRight w:val="0"/>
          <w:marTop w:val="0"/>
          <w:marBottom w:val="0"/>
          <w:divBdr>
            <w:top w:val="none" w:sz="0" w:space="0" w:color="auto"/>
            <w:left w:val="none" w:sz="0" w:space="0" w:color="auto"/>
            <w:bottom w:val="none" w:sz="0" w:space="0" w:color="auto"/>
            <w:right w:val="none" w:sz="0" w:space="0" w:color="auto"/>
          </w:divBdr>
        </w:div>
        <w:div w:id="1388534578">
          <w:marLeft w:val="0"/>
          <w:marRight w:val="0"/>
          <w:marTop w:val="0"/>
          <w:marBottom w:val="0"/>
          <w:divBdr>
            <w:top w:val="none" w:sz="0" w:space="0" w:color="auto"/>
            <w:left w:val="none" w:sz="0" w:space="0" w:color="auto"/>
            <w:bottom w:val="none" w:sz="0" w:space="0" w:color="auto"/>
            <w:right w:val="none" w:sz="0" w:space="0" w:color="auto"/>
          </w:divBdr>
        </w:div>
        <w:div w:id="1388534579">
          <w:marLeft w:val="0"/>
          <w:marRight w:val="0"/>
          <w:marTop w:val="0"/>
          <w:marBottom w:val="0"/>
          <w:divBdr>
            <w:top w:val="none" w:sz="0" w:space="0" w:color="auto"/>
            <w:left w:val="none" w:sz="0" w:space="0" w:color="auto"/>
            <w:bottom w:val="none" w:sz="0" w:space="0" w:color="auto"/>
            <w:right w:val="none" w:sz="0" w:space="0" w:color="auto"/>
          </w:divBdr>
        </w:div>
        <w:div w:id="1388534580">
          <w:marLeft w:val="0"/>
          <w:marRight w:val="0"/>
          <w:marTop w:val="0"/>
          <w:marBottom w:val="0"/>
          <w:divBdr>
            <w:top w:val="none" w:sz="0" w:space="0" w:color="auto"/>
            <w:left w:val="none" w:sz="0" w:space="0" w:color="auto"/>
            <w:bottom w:val="none" w:sz="0" w:space="0" w:color="auto"/>
            <w:right w:val="none" w:sz="0" w:space="0" w:color="auto"/>
          </w:divBdr>
        </w:div>
        <w:div w:id="1388534581">
          <w:marLeft w:val="0"/>
          <w:marRight w:val="0"/>
          <w:marTop w:val="0"/>
          <w:marBottom w:val="0"/>
          <w:divBdr>
            <w:top w:val="none" w:sz="0" w:space="0" w:color="auto"/>
            <w:left w:val="none" w:sz="0" w:space="0" w:color="auto"/>
            <w:bottom w:val="none" w:sz="0" w:space="0" w:color="auto"/>
            <w:right w:val="none" w:sz="0" w:space="0" w:color="auto"/>
          </w:divBdr>
        </w:div>
        <w:div w:id="1388534582">
          <w:marLeft w:val="0"/>
          <w:marRight w:val="0"/>
          <w:marTop w:val="0"/>
          <w:marBottom w:val="0"/>
          <w:divBdr>
            <w:top w:val="none" w:sz="0" w:space="0" w:color="auto"/>
            <w:left w:val="none" w:sz="0" w:space="0" w:color="auto"/>
            <w:bottom w:val="none" w:sz="0" w:space="0" w:color="auto"/>
            <w:right w:val="none" w:sz="0" w:space="0" w:color="auto"/>
          </w:divBdr>
        </w:div>
        <w:div w:id="1388534583">
          <w:marLeft w:val="0"/>
          <w:marRight w:val="0"/>
          <w:marTop w:val="0"/>
          <w:marBottom w:val="0"/>
          <w:divBdr>
            <w:top w:val="none" w:sz="0" w:space="0" w:color="auto"/>
            <w:left w:val="none" w:sz="0" w:space="0" w:color="auto"/>
            <w:bottom w:val="none" w:sz="0" w:space="0" w:color="auto"/>
            <w:right w:val="none" w:sz="0" w:space="0" w:color="auto"/>
          </w:divBdr>
        </w:div>
        <w:div w:id="1388534584">
          <w:marLeft w:val="0"/>
          <w:marRight w:val="0"/>
          <w:marTop w:val="0"/>
          <w:marBottom w:val="0"/>
          <w:divBdr>
            <w:top w:val="none" w:sz="0" w:space="0" w:color="auto"/>
            <w:left w:val="none" w:sz="0" w:space="0" w:color="auto"/>
            <w:bottom w:val="none" w:sz="0" w:space="0" w:color="auto"/>
            <w:right w:val="none" w:sz="0" w:space="0" w:color="auto"/>
          </w:divBdr>
        </w:div>
        <w:div w:id="1388534585">
          <w:marLeft w:val="0"/>
          <w:marRight w:val="0"/>
          <w:marTop w:val="0"/>
          <w:marBottom w:val="0"/>
          <w:divBdr>
            <w:top w:val="none" w:sz="0" w:space="0" w:color="auto"/>
            <w:left w:val="none" w:sz="0" w:space="0" w:color="auto"/>
            <w:bottom w:val="none" w:sz="0" w:space="0" w:color="auto"/>
            <w:right w:val="none" w:sz="0" w:space="0" w:color="auto"/>
          </w:divBdr>
        </w:div>
        <w:div w:id="1388534586">
          <w:marLeft w:val="0"/>
          <w:marRight w:val="0"/>
          <w:marTop w:val="0"/>
          <w:marBottom w:val="0"/>
          <w:divBdr>
            <w:top w:val="none" w:sz="0" w:space="0" w:color="auto"/>
            <w:left w:val="none" w:sz="0" w:space="0" w:color="auto"/>
            <w:bottom w:val="none" w:sz="0" w:space="0" w:color="auto"/>
            <w:right w:val="none" w:sz="0" w:space="0" w:color="auto"/>
          </w:divBdr>
        </w:div>
        <w:div w:id="1388534587">
          <w:marLeft w:val="0"/>
          <w:marRight w:val="0"/>
          <w:marTop w:val="0"/>
          <w:marBottom w:val="0"/>
          <w:divBdr>
            <w:top w:val="none" w:sz="0" w:space="0" w:color="auto"/>
            <w:left w:val="none" w:sz="0" w:space="0" w:color="auto"/>
            <w:bottom w:val="none" w:sz="0" w:space="0" w:color="auto"/>
            <w:right w:val="none" w:sz="0" w:space="0" w:color="auto"/>
          </w:divBdr>
        </w:div>
        <w:div w:id="1388534588">
          <w:marLeft w:val="0"/>
          <w:marRight w:val="0"/>
          <w:marTop w:val="0"/>
          <w:marBottom w:val="0"/>
          <w:divBdr>
            <w:top w:val="none" w:sz="0" w:space="0" w:color="auto"/>
            <w:left w:val="none" w:sz="0" w:space="0" w:color="auto"/>
            <w:bottom w:val="none" w:sz="0" w:space="0" w:color="auto"/>
            <w:right w:val="none" w:sz="0" w:space="0" w:color="auto"/>
          </w:divBdr>
        </w:div>
        <w:div w:id="1388534589">
          <w:marLeft w:val="0"/>
          <w:marRight w:val="0"/>
          <w:marTop w:val="0"/>
          <w:marBottom w:val="0"/>
          <w:divBdr>
            <w:top w:val="none" w:sz="0" w:space="0" w:color="auto"/>
            <w:left w:val="none" w:sz="0" w:space="0" w:color="auto"/>
            <w:bottom w:val="none" w:sz="0" w:space="0" w:color="auto"/>
            <w:right w:val="none" w:sz="0" w:space="0" w:color="auto"/>
          </w:divBdr>
        </w:div>
        <w:div w:id="1388534591">
          <w:marLeft w:val="0"/>
          <w:marRight w:val="0"/>
          <w:marTop w:val="0"/>
          <w:marBottom w:val="0"/>
          <w:divBdr>
            <w:top w:val="none" w:sz="0" w:space="0" w:color="auto"/>
            <w:left w:val="none" w:sz="0" w:space="0" w:color="auto"/>
            <w:bottom w:val="none" w:sz="0" w:space="0" w:color="auto"/>
            <w:right w:val="none" w:sz="0" w:space="0" w:color="auto"/>
          </w:divBdr>
        </w:div>
        <w:div w:id="1388534592">
          <w:marLeft w:val="0"/>
          <w:marRight w:val="0"/>
          <w:marTop w:val="0"/>
          <w:marBottom w:val="0"/>
          <w:divBdr>
            <w:top w:val="none" w:sz="0" w:space="0" w:color="auto"/>
            <w:left w:val="none" w:sz="0" w:space="0" w:color="auto"/>
            <w:bottom w:val="none" w:sz="0" w:space="0" w:color="auto"/>
            <w:right w:val="none" w:sz="0" w:space="0" w:color="auto"/>
          </w:divBdr>
        </w:div>
        <w:div w:id="1388534593">
          <w:marLeft w:val="0"/>
          <w:marRight w:val="0"/>
          <w:marTop w:val="0"/>
          <w:marBottom w:val="0"/>
          <w:divBdr>
            <w:top w:val="none" w:sz="0" w:space="0" w:color="auto"/>
            <w:left w:val="none" w:sz="0" w:space="0" w:color="auto"/>
            <w:bottom w:val="none" w:sz="0" w:space="0" w:color="auto"/>
            <w:right w:val="none" w:sz="0" w:space="0" w:color="auto"/>
          </w:divBdr>
        </w:div>
        <w:div w:id="1388534594">
          <w:marLeft w:val="0"/>
          <w:marRight w:val="0"/>
          <w:marTop w:val="0"/>
          <w:marBottom w:val="0"/>
          <w:divBdr>
            <w:top w:val="none" w:sz="0" w:space="0" w:color="auto"/>
            <w:left w:val="none" w:sz="0" w:space="0" w:color="auto"/>
            <w:bottom w:val="none" w:sz="0" w:space="0" w:color="auto"/>
            <w:right w:val="none" w:sz="0" w:space="0" w:color="auto"/>
          </w:divBdr>
        </w:div>
        <w:div w:id="1388534595">
          <w:marLeft w:val="0"/>
          <w:marRight w:val="0"/>
          <w:marTop w:val="0"/>
          <w:marBottom w:val="0"/>
          <w:divBdr>
            <w:top w:val="none" w:sz="0" w:space="0" w:color="auto"/>
            <w:left w:val="none" w:sz="0" w:space="0" w:color="auto"/>
            <w:bottom w:val="none" w:sz="0" w:space="0" w:color="auto"/>
            <w:right w:val="none" w:sz="0" w:space="0" w:color="auto"/>
          </w:divBdr>
        </w:div>
        <w:div w:id="1388534596">
          <w:marLeft w:val="0"/>
          <w:marRight w:val="0"/>
          <w:marTop w:val="0"/>
          <w:marBottom w:val="0"/>
          <w:divBdr>
            <w:top w:val="none" w:sz="0" w:space="0" w:color="auto"/>
            <w:left w:val="none" w:sz="0" w:space="0" w:color="auto"/>
            <w:bottom w:val="none" w:sz="0" w:space="0" w:color="auto"/>
            <w:right w:val="none" w:sz="0" w:space="0" w:color="auto"/>
          </w:divBdr>
        </w:div>
        <w:div w:id="1388534597">
          <w:marLeft w:val="0"/>
          <w:marRight w:val="0"/>
          <w:marTop w:val="0"/>
          <w:marBottom w:val="0"/>
          <w:divBdr>
            <w:top w:val="none" w:sz="0" w:space="0" w:color="auto"/>
            <w:left w:val="none" w:sz="0" w:space="0" w:color="auto"/>
            <w:bottom w:val="none" w:sz="0" w:space="0" w:color="auto"/>
            <w:right w:val="none" w:sz="0" w:space="0" w:color="auto"/>
          </w:divBdr>
        </w:div>
        <w:div w:id="1388534598">
          <w:marLeft w:val="0"/>
          <w:marRight w:val="0"/>
          <w:marTop w:val="0"/>
          <w:marBottom w:val="0"/>
          <w:divBdr>
            <w:top w:val="none" w:sz="0" w:space="0" w:color="auto"/>
            <w:left w:val="none" w:sz="0" w:space="0" w:color="auto"/>
            <w:bottom w:val="none" w:sz="0" w:space="0" w:color="auto"/>
            <w:right w:val="none" w:sz="0" w:space="0" w:color="auto"/>
          </w:divBdr>
        </w:div>
        <w:div w:id="1388534599">
          <w:marLeft w:val="0"/>
          <w:marRight w:val="0"/>
          <w:marTop w:val="0"/>
          <w:marBottom w:val="0"/>
          <w:divBdr>
            <w:top w:val="none" w:sz="0" w:space="0" w:color="auto"/>
            <w:left w:val="none" w:sz="0" w:space="0" w:color="auto"/>
            <w:bottom w:val="none" w:sz="0" w:space="0" w:color="auto"/>
            <w:right w:val="none" w:sz="0" w:space="0" w:color="auto"/>
          </w:divBdr>
        </w:div>
        <w:div w:id="1388534601">
          <w:marLeft w:val="0"/>
          <w:marRight w:val="0"/>
          <w:marTop w:val="0"/>
          <w:marBottom w:val="0"/>
          <w:divBdr>
            <w:top w:val="none" w:sz="0" w:space="0" w:color="auto"/>
            <w:left w:val="none" w:sz="0" w:space="0" w:color="auto"/>
            <w:bottom w:val="none" w:sz="0" w:space="0" w:color="auto"/>
            <w:right w:val="none" w:sz="0" w:space="0" w:color="auto"/>
          </w:divBdr>
        </w:div>
        <w:div w:id="1388534602">
          <w:marLeft w:val="0"/>
          <w:marRight w:val="0"/>
          <w:marTop w:val="0"/>
          <w:marBottom w:val="0"/>
          <w:divBdr>
            <w:top w:val="none" w:sz="0" w:space="0" w:color="auto"/>
            <w:left w:val="none" w:sz="0" w:space="0" w:color="auto"/>
            <w:bottom w:val="none" w:sz="0" w:space="0" w:color="auto"/>
            <w:right w:val="none" w:sz="0" w:space="0" w:color="auto"/>
          </w:divBdr>
        </w:div>
        <w:div w:id="1388534603">
          <w:marLeft w:val="0"/>
          <w:marRight w:val="0"/>
          <w:marTop w:val="0"/>
          <w:marBottom w:val="0"/>
          <w:divBdr>
            <w:top w:val="none" w:sz="0" w:space="0" w:color="auto"/>
            <w:left w:val="none" w:sz="0" w:space="0" w:color="auto"/>
            <w:bottom w:val="none" w:sz="0" w:space="0" w:color="auto"/>
            <w:right w:val="none" w:sz="0" w:space="0" w:color="auto"/>
          </w:divBdr>
        </w:div>
        <w:div w:id="1388534604">
          <w:marLeft w:val="0"/>
          <w:marRight w:val="0"/>
          <w:marTop w:val="0"/>
          <w:marBottom w:val="0"/>
          <w:divBdr>
            <w:top w:val="none" w:sz="0" w:space="0" w:color="auto"/>
            <w:left w:val="none" w:sz="0" w:space="0" w:color="auto"/>
            <w:bottom w:val="none" w:sz="0" w:space="0" w:color="auto"/>
            <w:right w:val="none" w:sz="0" w:space="0" w:color="auto"/>
          </w:divBdr>
        </w:div>
        <w:div w:id="1388534605">
          <w:marLeft w:val="0"/>
          <w:marRight w:val="0"/>
          <w:marTop w:val="0"/>
          <w:marBottom w:val="0"/>
          <w:divBdr>
            <w:top w:val="none" w:sz="0" w:space="0" w:color="auto"/>
            <w:left w:val="none" w:sz="0" w:space="0" w:color="auto"/>
            <w:bottom w:val="none" w:sz="0" w:space="0" w:color="auto"/>
            <w:right w:val="none" w:sz="0" w:space="0" w:color="auto"/>
          </w:divBdr>
        </w:div>
        <w:div w:id="1388534607">
          <w:marLeft w:val="0"/>
          <w:marRight w:val="0"/>
          <w:marTop w:val="0"/>
          <w:marBottom w:val="0"/>
          <w:divBdr>
            <w:top w:val="none" w:sz="0" w:space="0" w:color="auto"/>
            <w:left w:val="none" w:sz="0" w:space="0" w:color="auto"/>
            <w:bottom w:val="none" w:sz="0" w:space="0" w:color="auto"/>
            <w:right w:val="none" w:sz="0" w:space="0" w:color="auto"/>
          </w:divBdr>
        </w:div>
        <w:div w:id="1388534608">
          <w:marLeft w:val="0"/>
          <w:marRight w:val="0"/>
          <w:marTop w:val="0"/>
          <w:marBottom w:val="0"/>
          <w:divBdr>
            <w:top w:val="none" w:sz="0" w:space="0" w:color="auto"/>
            <w:left w:val="none" w:sz="0" w:space="0" w:color="auto"/>
            <w:bottom w:val="none" w:sz="0" w:space="0" w:color="auto"/>
            <w:right w:val="none" w:sz="0" w:space="0" w:color="auto"/>
          </w:divBdr>
        </w:div>
        <w:div w:id="1388534610">
          <w:marLeft w:val="0"/>
          <w:marRight w:val="0"/>
          <w:marTop w:val="0"/>
          <w:marBottom w:val="0"/>
          <w:divBdr>
            <w:top w:val="none" w:sz="0" w:space="0" w:color="auto"/>
            <w:left w:val="none" w:sz="0" w:space="0" w:color="auto"/>
            <w:bottom w:val="none" w:sz="0" w:space="0" w:color="auto"/>
            <w:right w:val="none" w:sz="0" w:space="0" w:color="auto"/>
          </w:divBdr>
        </w:div>
        <w:div w:id="1388534611">
          <w:marLeft w:val="0"/>
          <w:marRight w:val="0"/>
          <w:marTop w:val="0"/>
          <w:marBottom w:val="0"/>
          <w:divBdr>
            <w:top w:val="none" w:sz="0" w:space="0" w:color="auto"/>
            <w:left w:val="none" w:sz="0" w:space="0" w:color="auto"/>
            <w:bottom w:val="none" w:sz="0" w:space="0" w:color="auto"/>
            <w:right w:val="none" w:sz="0" w:space="0" w:color="auto"/>
          </w:divBdr>
        </w:div>
        <w:div w:id="1388534612">
          <w:marLeft w:val="0"/>
          <w:marRight w:val="0"/>
          <w:marTop w:val="0"/>
          <w:marBottom w:val="0"/>
          <w:divBdr>
            <w:top w:val="none" w:sz="0" w:space="0" w:color="auto"/>
            <w:left w:val="none" w:sz="0" w:space="0" w:color="auto"/>
            <w:bottom w:val="none" w:sz="0" w:space="0" w:color="auto"/>
            <w:right w:val="none" w:sz="0" w:space="0" w:color="auto"/>
          </w:divBdr>
        </w:div>
        <w:div w:id="1388534614">
          <w:marLeft w:val="0"/>
          <w:marRight w:val="0"/>
          <w:marTop w:val="0"/>
          <w:marBottom w:val="0"/>
          <w:divBdr>
            <w:top w:val="none" w:sz="0" w:space="0" w:color="auto"/>
            <w:left w:val="none" w:sz="0" w:space="0" w:color="auto"/>
            <w:bottom w:val="none" w:sz="0" w:space="0" w:color="auto"/>
            <w:right w:val="none" w:sz="0" w:space="0" w:color="auto"/>
          </w:divBdr>
        </w:div>
        <w:div w:id="1388534615">
          <w:marLeft w:val="0"/>
          <w:marRight w:val="0"/>
          <w:marTop w:val="0"/>
          <w:marBottom w:val="0"/>
          <w:divBdr>
            <w:top w:val="none" w:sz="0" w:space="0" w:color="auto"/>
            <w:left w:val="none" w:sz="0" w:space="0" w:color="auto"/>
            <w:bottom w:val="none" w:sz="0" w:space="0" w:color="auto"/>
            <w:right w:val="none" w:sz="0" w:space="0" w:color="auto"/>
          </w:divBdr>
        </w:div>
        <w:div w:id="1388534616">
          <w:marLeft w:val="0"/>
          <w:marRight w:val="0"/>
          <w:marTop w:val="0"/>
          <w:marBottom w:val="0"/>
          <w:divBdr>
            <w:top w:val="none" w:sz="0" w:space="0" w:color="auto"/>
            <w:left w:val="none" w:sz="0" w:space="0" w:color="auto"/>
            <w:bottom w:val="none" w:sz="0" w:space="0" w:color="auto"/>
            <w:right w:val="none" w:sz="0" w:space="0" w:color="auto"/>
          </w:divBdr>
        </w:div>
        <w:div w:id="1388534617">
          <w:marLeft w:val="0"/>
          <w:marRight w:val="0"/>
          <w:marTop w:val="0"/>
          <w:marBottom w:val="0"/>
          <w:divBdr>
            <w:top w:val="none" w:sz="0" w:space="0" w:color="auto"/>
            <w:left w:val="none" w:sz="0" w:space="0" w:color="auto"/>
            <w:bottom w:val="none" w:sz="0" w:space="0" w:color="auto"/>
            <w:right w:val="none" w:sz="0" w:space="0" w:color="auto"/>
          </w:divBdr>
        </w:div>
        <w:div w:id="1388534618">
          <w:marLeft w:val="0"/>
          <w:marRight w:val="0"/>
          <w:marTop w:val="0"/>
          <w:marBottom w:val="0"/>
          <w:divBdr>
            <w:top w:val="none" w:sz="0" w:space="0" w:color="auto"/>
            <w:left w:val="none" w:sz="0" w:space="0" w:color="auto"/>
            <w:bottom w:val="none" w:sz="0" w:space="0" w:color="auto"/>
            <w:right w:val="none" w:sz="0" w:space="0" w:color="auto"/>
          </w:divBdr>
        </w:div>
        <w:div w:id="1388534619">
          <w:marLeft w:val="0"/>
          <w:marRight w:val="0"/>
          <w:marTop w:val="0"/>
          <w:marBottom w:val="0"/>
          <w:divBdr>
            <w:top w:val="none" w:sz="0" w:space="0" w:color="auto"/>
            <w:left w:val="none" w:sz="0" w:space="0" w:color="auto"/>
            <w:bottom w:val="none" w:sz="0" w:space="0" w:color="auto"/>
            <w:right w:val="none" w:sz="0" w:space="0" w:color="auto"/>
          </w:divBdr>
        </w:div>
        <w:div w:id="1388534620">
          <w:marLeft w:val="0"/>
          <w:marRight w:val="0"/>
          <w:marTop w:val="0"/>
          <w:marBottom w:val="0"/>
          <w:divBdr>
            <w:top w:val="none" w:sz="0" w:space="0" w:color="auto"/>
            <w:left w:val="none" w:sz="0" w:space="0" w:color="auto"/>
            <w:bottom w:val="none" w:sz="0" w:space="0" w:color="auto"/>
            <w:right w:val="none" w:sz="0" w:space="0" w:color="auto"/>
          </w:divBdr>
        </w:div>
        <w:div w:id="1388534621">
          <w:marLeft w:val="0"/>
          <w:marRight w:val="0"/>
          <w:marTop w:val="0"/>
          <w:marBottom w:val="0"/>
          <w:divBdr>
            <w:top w:val="none" w:sz="0" w:space="0" w:color="auto"/>
            <w:left w:val="none" w:sz="0" w:space="0" w:color="auto"/>
            <w:bottom w:val="none" w:sz="0" w:space="0" w:color="auto"/>
            <w:right w:val="none" w:sz="0" w:space="0" w:color="auto"/>
          </w:divBdr>
        </w:div>
        <w:div w:id="1388534622">
          <w:marLeft w:val="0"/>
          <w:marRight w:val="0"/>
          <w:marTop w:val="0"/>
          <w:marBottom w:val="0"/>
          <w:divBdr>
            <w:top w:val="none" w:sz="0" w:space="0" w:color="auto"/>
            <w:left w:val="none" w:sz="0" w:space="0" w:color="auto"/>
            <w:bottom w:val="none" w:sz="0" w:space="0" w:color="auto"/>
            <w:right w:val="none" w:sz="0" w:space="0" w:color="auto"/>
          </w:divBdr>
        </w:div>
        <w:div w:id="1388534623">
          <w:marLeft w:val="0"/>
          <w:marRight w:val="0"/>
          <w:marTop w:val="0"/>
          <w:marBottom w:val="0"/>
          <w:divBdr>
            <w:top w:val="none" w:sz="0" w:space="0" w:color="auto"/>
            <w:left w:val="none" w:sz="0" w:space="0" w:color="auto"/>
            <w:bottom w:val="none" w:sz="0" w:space="0" w:color="auto"/>
            <w:right w:val="none" w:sz="0" w:space="0" w:color="auto"/>
          </w:divBdr>
        </w:div>
        <w:div w:id="1388534624">
          <w:marLeft w:val="0"/>
          <w:marRight w:val="0"/>
          <w:marTop w:val="0"/>
          <w:marBottom w:val="0"/>
          <w:divBdr>
            <w:top w:val="none" w:sz="0" w:space="0" w:color="auto"/>
            <w:left w:val="none" w:sz="0" w:space="0" w:color="auto"/>
            <w:bottom w:val="none" w:sz="0" w:space="0" w:color="auto"/>
            <w:right w:val="none" w:sz="0" w:space="0" w:color="auto"/>
          </w:divBdr>
        </w:div>
        <w:div w:id="1388534625">
          <w:marLeft w:val="0"/>
          <w:marRight w:val="0"/>
          <w:marTop w:val="0"/>
          <w:marBottom w:val="0"/>
          <w:divBdr>
            <w:top w:val="none" w:sz="0" w:space="0" w:color="auto"/>
            <w:left w:val="none" w:sz="0" w:space="0" w:color="auto"/>
            <w:bottom w:val="none" w:sz="0" w:space="0" w:color="auto"/>
            <w:right w:val="none" w:sz="0" w:space="0" w:color="auto"/>
          </w:divBdr>
        </w:div>
        <w:div w:id="1388534626">
          <w:marLeft w:val="0"/>
          <w:marRight w:val="0"/>
          <w:marTop w:val="0"/>
          <w:marBottom w:val="0"/>
          <w:divBdr>
            <w:top w:val="none" w:sz="0" w:space="0" w:color="auto"/>
            <w:left w:val="none" w:sz="0" w:space="0" w:color="auto"/>
            <w:bottom w:val="none" w:sz="0" w:space="0" w:color="auto"/>
            <w:right w:val="none" w:sz="0" w:space="0" w:color="auto"/>
          </w:divBdr>
        </w:div>
        <w:div w:id="1388534627">
          <w:marLeft w:val="0"/>
          <w:marRight w:val="0"/>
          <w:marTop w:val="0"/>
          <w:marBottom w:val="0"/>
          <w:divBdr>
            <w:top w:val="none" w:sz="0" w:space="0" w:color="auto"/>
            <w:left w:val="none" w:sz="0" w:space="0" w:color="auto"/>
            <w:bottom w:val="none" w:sz="0" w:space="0" w:color="auto"/>
            <w:right w:val="none" w:sz="0" w:space="0" w:color="auto"/>
          </w:divBdr>
        </w:div>
        <w:div w:id="1388534628">
          <w:marLeft w:val="0"/>
          <w:marRight w:val="0"/>
          <w:marTop w:val="0"/>
          <w:marBottom w:val="0"/>
          <w:divBdr>
            <w:top w:val="none" w:sz="0" w:space="0" w:color="auto"/>
            <w:left w:val="none" w:sz="0" w:space="0" w:color="auto"/>
            <w:bottom w:val="none" w:sz="0" w:space="0" w:color="auto"/>
            <w:right w:val="none" w:sz="0" w:space="0" w:color="auto"/>
          </w:divBdr>
        </w:div>
        <w:div w:id="1388534629">
          <w:marLeft w:val="0"/>
          <w:marRight w:val="0"/>
          <w:marTop w:val="0"/>
          <w:marBottom w:val="0"/>
          <w:divBdr>
            <w:top w:val="none" w:sz="0" w:space="0" w:color="auto"/>
            <w:left w:val="none" w:sz="0" w:space="0" w:color="auto"/>
            <w:bottom w:val="none" w:sz="0" w:space="0" w:color="auto"/>
            <w:right w:val="none" w:sz="0" w:space="0" w:color="auto"/>
          </w:divBdr>
        </w:div>
        <w:div w:id="1388534630">
          <w:marLeft w:val="0"/>
          <w:marRight w:val="0"/>
          <w:marTop w:val="0"/>
          <w:marBottom w:val="0"/>
          <w:divBdr>
            <w:top w:val="none" w:sz="0" w:space="0" w:color="auto"/>
            <w:left w:val="none" w:sz="0" w:space="0" w:color="auto"/>
            <w:bottom w:val="none" w:sz="0" w:space="0" w:color="auto"/>
            <w:right w:val="none" w:sz="0" w:space="0" w:color="auto"/>
          </w:divBdr>
        </w:div>
        <w:div w:id="1388534631">
          <w:marLeft w:val="0"/>
          <w:marRight w:val="0"/>
          <w:marTop w:val="0"/>
          <w:marBottom w:val="0"/>
          <w:divBdr>
            <w:top w:val="none" w:sz="0" w:space="0" w:color="auto"/>
            <w:left w:val="none" w:sz="0" w:space="0" w:color="auto"/>
            <w:bottom w:val="none" w:sz="0" w:space="0" w:color="auto"/>
            <w:right w:val="none" w:sz="0" w:space="0" w:color="auto"/>
          </w:divBdr>
        </w:div>
        <w:div w:id="1388534632">
          <w:marLeft w:val="0"/>
          <w:marRight w:val="0"/>
          <w:marTop w:val="0"/>
          <w:marBottom w:val="0"/>
          <w:divBdr>
            <w:top w:val="none" w:sz="0" w:space="0" w:color="auto"/>
            <w:left w:val="none" w:sz="0" w:space="0" w:color="auto"/>
            <w:bottom w:val="none" w:sz="0" w:space="0" w:color="auto"/>
            <w:right w:val="none" w:sz="0" w:space="0" w:color="auto"/>
          </w:divBdr>
        </w:div>
        <w:div w:id="1388534633">
          <w:marLeft w:val="0"/>
          <w:marRight w:val="0"/>
          <w:marTop w:val="0"/>
          <w:marBottom w:val="0"/>
          <w:divBdr>
            <w:top w:val="none" w:sz="0" w:space="0" w:color="auto"/>
            <w:left w:val="none" w:sz="0" w:space="0" w:color="auto"/>
            <w:bottom w:val="none" w:sz="0" w:space="0" w:color="auto"/>
            <w:right w:val="none" w:sz="0" w:space="0" w:color="auto"/>
          </w:divBdr>
        </w:div>
        <w:div w:id="1388534634">
          <w:marLeft w:val="0"/>
          <w:marRight w:val="0"/>
          <w:marTop w:val="0"/>
          <w:marBottom w:val="0"/>
          <w:divBdr>
            <w:top w:val="none" w:sz="0" w:space="0" w:color="auto"/>
            <w:left w:val="none" w:sz="0" w:space="0" w:color="auto"/>
            <w:bottom w:val="none" w:sz="0" w:space="0" w:color="auto"/>
            <w:right w:val="none" w:sz="0" w:space="0" w:color="auto"/>
          </w:divBdr>
        </w:div>
        <w:div w:id="1388534636">
          <w:marLeft w:val="0"/>
          <w:marRight w:val="0"/>
          <w:marTop w:val="0"/>
          <w:marBottom w:val="0"/>
          <w:divBdr>
            <w:top w:val="none" w:sz="0" w:space="0" w:color="auto"/>
            <w:left w:val="none" w:sz="0" w:space="0" w:color="auto"/>
            <w:bottom w:val="none" w:sz="0" w:space="0" w:color="auto"/>
            <w:right w:val="none" w:sz="0" w:space="0" w:color="auto"/>
          </w:divBdr>
        </w:div>
        <w:div w:id="1388534638">
          <w:marLeft w:val="0"/>
          <w:marRight w:val="0"/>
          <w:marTop w:val="0"/>
          <w:marBottom w:val="0"/>
          <w:divBdr>
            <w:top w:val="none" w:sz="0" w:space="0" w:color="auto"/>
            <w:left w:val="none" w:sz="0" w:space="0" w:color="auto"/>
            <w:bottom w:val="none" w:sz="0" w:space="0" w:color="auto"/>
            <w:right w:val="none" w:sz="0" w:space="0" w:color="auto"/>
          </w:divBdr>
        </w:div>
        <w:div w:id="1388534639">
          <w:marLeft w:val="0"/>
          <w:marRight w:val="0"/>
          <w:marTop w:val="0"/>
          <w:marBottom w:val="0"/>
          <w:divBdr>
            <w:top w:val="none" w:sz="0" w:space="0" w:color="auto"/>
            <w:left w:val="none" w:sz="0" w:space="0" w:color="auto"/>
            <w:bottom w:val="none" w:sz="0" w:space="0" w:color="auto"/>
            <w:right w:val="none" w:sz="0" w:space="0" w:color="auto"/>
          </w:divBdr>
        </w:div>
        <w:div w:id="1388534640">
          <w:marLeft w:val="0"/>
          <w:marRight w:val="0"/>
          <w:marTop w:val="0"/>
          <w:marBottom w:val="0"/>
          <w:divBdr>
            <w:top w:val="none" w:sz="0" w:space="0" w:color="auto"/>
            <w:left w:val="none" w:sz="0" w:space="0" w:color="auto"/>
            <w:bottom w:val="none" w:sz="0" w:space="0" w:color="auto"/>
            <w:right w:val="none" w:sz="0" w:space="0" w:color="auto"/>
          </w:divBdr>
        </w:div>
        <w:div w:id="1388534641">
          <w:marLeft w:val="0"/>
          <w:marRight w:val="0"/>
          <w:marTop w:val="0"/>
          <w:marBottom w:val="0"/>
          <w:divBdr>
            <w:top w:val="none" w:sz="0" w:space="0" w:color="auto"/>
            <w:left w:val="none" w:sz="0" w:space="0" w:color="auto"/>
            <w:bottom w:val="none" w:sz="0" w:space="0" w:color="auto"/>
            <w:right w:val="none" w:sz="0" w:space="0" w:color="auto"/>
          </w:divBdr>
        </w:div>
        <w:div w:id="1388534642">
          <w:marLeft w:val="0"/>
          <w:marRight w:val="0"/>
          <w:marTop w:val="0"/>
          <w:marBottom w:val="0"/>
          <w:divBdr>
            <w:top w:val="none" w:sz="0" w:space="0" w:color="auto"/>
            <w:left w:val="none" w:sz="0" w:space="0" w:color="auto"/>
            <w:bottom w:val="none" w:sz="0" w:space="0" w:color="auto"/>
            <w:right w:val="none" w:sz="0" w:space="0" w:color="auto"/>
          </w:divBdr>
        </w:div>
        <w:div w:id="1388534643">
          <w:marLeft w:val="0"/>
          <w:marRight w:val="0"/>
          <w:marTop w:val="0"/>
          <w:marBottom w:val="0"/>
          <w:divBdr>
            <w:top w:val="none" w:sz="0" w:space="0" w:color="auto"/>
            <w:left w:val="none" w:sz="0" w:space="0" w:color="auto"/>
            <w:bottom w:val="none" w:sz="0" w:space="0" w:color="auto"/>
            <w:right w:val="none" w:sz="0" w:space="0" w:color="auto"/>
          </w:divBdr>
        </w:div>
        <w:div w:id="1388534644">
          <w:marLeft w:val="0"/>
          <w:marRight w:val="0"/>
          <w:marTop w:val="0"/>
          <w:marBottom w:val="0"/>
          <w:divBdr>
            <w:top w:val="none" w:sz="0" w:space="0" w:color="auto"/>
            <w:left w:val="none" w:sz="0" w:space="0" w:color="auto"/>
            <w:bottom w:val="none" w:sz="0" w:space="0" w:color="auto"/>
            <w:right w:val="none" w:sz="0" w:space="0" w:color="auto"/>
          </w:divBdr>
        </w:div>
        <w:div w:id="1388534645">
          <w:marLeft w:val="0"/>
          <w:marRight w:val="0"/>
          <w:marTop w:val="0"/>
          <w:marBottom w:val="0"/>
          <w:divBdr>
            <w:top w:val="none" w:sz="0" w:space="0" w:color="auto"/>
            <w:left w:val="none" w:sz="0" w:space="0" w:color="auto"/>
            <w:bottom w:val="none" w:sz="0" w:space="0" w:color="auto"/>
            <w:right w:val="none" w:sz="0" w:space="0" w:color="auto"/>
          </w:divBdr>
        </w:div>
        <w:div w:id="1388534646">
          <w:marLeft w:val="0"/>
          <w:marRight w:val="0"/>
          <w:marTop w:val="0"/>
          <w:marBottom w:val="0"/>
          <w:divBdr>
            <w:top w:val="none" w:sz="0" w:space="0" w:color="auto"/>
            <w:left w:val="none" w:sz="0" w:space="0" w:color="auto"/>
            <w:bottom w:val="none" w:sz="0" w:space="0" w:color="auto"/>
            <w:right w:val="none" w:sz="0" w:space="0" w:color="auto"/>
          </w:divBdr>
        </w:div>
        <w:div w:id="1388534647">
          <w:marLeft w:val="0"/>
          <w:marRight w:val="0"/>
          <w:marTop w:val="0"/>
          <w:marBottom w:val="0"/>
          <w:divBdr>
            <w:top w:val="none" w:sz="0" w:space="0" w:color="auto"/>
            <w:left w:val="none" w:sz="0" w:space="0" w:color="auto"/>
            <w:bottom w:val="none" w:sz="0" w:space="0" w:color="auto"/>
            <w:right w:val="none" w:sz="0" w:space="0" w:color="auto"/>
          </w:divBdr>
        </w:div>
        <w:div w:id="1388534648">
          <w:marLeft w:val="0"/>
          <w:marRight w:val="0"/>
          <w:marTop w:val="0"/>
          <w:marBottom w:val="0"/>
          <w:divBdr>
            <w:top w:val="none" w:sz="0" w:space="0" w:color="auto"/>
            <w:left w:val="none" w:sz="0" w:space="0" w:color="auto"/>
            <w:bottom w:val="none" w:sz="0" w:space="0" w:color="auto"/>
            <w:right w:val="none" w:sz="0" w:space="0" w:color="auto"/>
          </w:divBdr>
        </w:div>
        <w:div w:id="1388534649">
          <w:marLeft w:val="0"/>
          <w:marRight w:val="0"/>
          <w:marTop w:val="0"/>
          <w:marBottom w:val="0"/>
          <w:divBdr>
            <w:top w:val="none" w:sz="0" w:space="0" w:color="auto"/>
            <w:left w:val="none" w:sz="0" w:space="0" w:color="auto"/>
            <w:bottom w:val="none" w:sz="0" w:space="0" w:color="auto"/>
            <w:right w:val="none" w:sz="0" w:space="0" w:color="auto"/>
          </w:divBdr>
        </w:div>
        <w:div w:id="1388534650">
          <w:marLeft w:val="0"/>
          <w:marRight w:val="0"/>
          <w:marTop w:val="0"/>
          <w:marBottom w:val="0"/>
          <w:divBdr>
            <w:top w:val="none" w:sz="0" w:space="0" w:color="auto"/>
            <w:left w:val="none" w:sz="0" w:space="0" w:color="auto"/>
            <w:bottom w:val="none" w:sz="0" w:space="0" w:color="auto"/>
            <w:right w:val="none" w:sz="0" w:space="0" w:color="auto"/>
          </w:divBdr>
        </w:div>
        <w:div w:id="1388534652">
          <w:marLeft w:val="0"/>
          <w:marRight w:val="0"/>
          <w:marTop w:val="0"/>
          <w:marBottom w:val="0"/>
          <w:divBdr>
            <w:top w:val="none" w:sz="0" w:space="0" w:color="auto"/>
            <w:left w:val="none" w:sz="0" w:space="0" w:color="auto"/>
            <w:bottom w:val="none" w:sz="0" w:space="0" w:color="auto"/>
            <w:right w:val="none" w:sz="0" w:space="0" w:color="auto"/>
          </w:divBdr>
        </w:div>
        <w:div w:id="1388534653">
          <w:marLeft w:val="0"/>
          <w:marRight w:val="0"/>
          <w:marTop w:val="0"/>
          <w:marBottom w:val="0"/>
          <w:divBdr>
            <w:top w:val="none" w:sz="0" w:space="0" w:color="auto"/>
            <w:left w:val="none" w:sz="0" w:space="0" w:color="auto"/>
            <w:bottom w:val="none" w:sz="0" w:space="0" w:color="auto"/>
            <w:right w:val="none" w:sz="0" w:space="0" w:color="auto"/>
          </w:divBdr>
        </w:div>
        <w:div w:id="1388534654">
          <w:marLeft w:val="0"/>
          <w:marRight w:val="0"/>
          <w:marTop w:val="0"/>
          <w:marBottom w:val="0"/>
          <w:divBdr>
            <w:top w:val="none" w:sz="0" w:space="0" w:color="auto"/>
            <w:left w:val="none" w:sz="0" w:space="0" w:color="auto"/>
            <w:bottom w:val="none" w:sz="0" w:space="0" w:color="auto"/>
            <w:right w:val="none" w:sz="0" w:space="0" w:color="auto"/>
          </w:divBdr>
        </w:div>
        <w:div w:id="1388534655">
          <w:marLeft w:val="0"/>
          <w:marRight w:val="0"/>
          <w:marTop w:val="0"/>
          <w:marBottom w:val="0"/>
          <w:divBdr>
            <w:top w:val="none" w:sz="0" w:space="0" w:color="auto"/>
            <w:left w:val="none" w:sz="0" w:space="0" w:color="auto"/>
            <w:bottom w:val="none" w:sz="0" w:space="0" w:color="auto"/>
            <w:right w:val="none" w:sz="0" w:space="0" w:color="auto"/>
          </w:divBdr>
        </w:div>
        <w:div w:id="1388534656">
          <w:marLeft w:val="0"/>
          <w:marRight w:val="0"/>
          <w:marTop w:val="0"/>
          <w:marBottom w:val="0"/>
          <w:divBdr>
            <w:top w:val="none" w:sz="0" w:space="0" w:color="auto"/>
            <w:left w:val="none" w:sz="0" w:space="0" w:color="auto"/>
            <w:bottom w:val="none" w:sz="0" w:space="0" w:color="auto"/>
            <w:right w:val="none" w:sz="0" w:space="0" w:color="auto"/>
          </w:divBdr>
        </w:div>
        <w:div w:id="1388534657">
          <w:marLeft w:val="0"/>
          <w:marRight w:val="0"/>
          <w:marTop w:val="0"/>
          <w:marBottom w:val="0"/>
          <w:divBdr>
            <w:top w:val="none" w:sz="0" w:space="0" w:color="auto"/>
            <w:left w:val="none" w:sz="0" w:space="0" w:color="auto"/>
            <w:bottom w:val="none" w:sz="0" w:space="0" w:color="auto"/>
            <w:right w:val="none" w:sz="0" w:space="0" w:color="auto"/>
          </w:divBdr>
        </w:div>
        <w:div w:id="1388534658">
          <w:marLeft w:val="0"/>
          <w:marRight w:val="0"/>
          <w:marTop w:val="0"/>
          <w:marBottom w:val="0"/>
          <w:divBdr>
            <w:top w:val="none" w:sz="0" w:space="0" w:color="auto"/>
            <w:left w:val="none" w:sz="0" w:space="0" w:color="auto"/>
            <w:bottom w:val="none" w:sz="0" w:space="0" w:color="auto"/>
            <w:right w:val="none" w:sz="0" w:space="0" w:color="auto"/>
          </w:divBdr>
        </w:div>
        <w:div w:id="1388534659">
          <w:marLeft w:val="0"/>
          <w:marRight w:val="0"/>
          <w:marTop w:val="0"/>
          <w:marBottom w:val="0"/>
          <w:divBdr>
            <w:top w:val="none" w:sz="0" w:space="0" w:color="auto"/>
            <w:left w:val="none" w:sz="0" w:space="0" w:color="auto"/>
            <w:bottom w:val="none" w:sz="0" w:space="0" w:color="auto"/>
            <w:right w:val="none" w:sz="0" w:space="0" w:color="auto"/>
          </w:divBdr>
        </w:div>
        <w:div w:id="1388534660">
          <w:marLeft w:val="0"/>
          <w:marRight w:val="0"/>
          <w:marTop w:val="0"/>
          <w:marBottom w:val="0"/>
          <w:divBdr>
            <w:top w:val="none" w:sz="0" w:space="0" w:color="auto"/>
            <w:left w:val="none" w:sz="0" w:space="0" w:color="auto"/>
            <w:bottom w:val="none" w:sz="0" w:space="0" w:color="auto"/>
            <w:right w:val="none" w:sz="0" w:space="0" w:color="auto"/>
          </w:divBdr>
        </w:div>
        <w:div w:id="1388534662">
          <w:marLeft w:val="0"/>
          <w:marRight w:val="0"/>
          <w:marTop w:val="0"/>
          <w:marBottom w:val="0"/>
          <w:divBdr>
            <w:top w:val="none" w:sz="0" w:space="0" w:color="auto"/>
            <w:left w:val="none" w:sz="0" w:space="0" w:color="auto"/>
            <w:bottom w:val="none" w:sz="0" w:space="0" w:color="auto"/>
            <w:right w:val="none" w:sz="0" w:space="0" w:color="auto"/>
          </w:divBdr>
        </w:div>
        <w:div w:id="1388534663">
          <w:marLeft w:val="0"/>
          <w:marRight w:val="0"/>
          <w:marTop w:val="0"/>
          <w:marBottom w:val="0"/>
          <w:divBdr>
            <w:top w:val="none" w:sz="0" w:space="0" w:color="auto"/>
            <w:left w:val="none" w:sz="0" w:space="0" w:color="auto"/>
            <w:bottom w:val="none" w:sz="0" w:space="0" w:color="auto"/>
            <w:right w:val="none" w:sz="0" w:space="0" w:color="auto"/>
          </w:divBdr>
        </w:div>
        <w:div w:id="1388534664">
          <w:marLeft w:val="0"/>
          <w:marRight w:val="0"/>
          <w:marTop w:val="0"/>
          <w:marBottom w:val="0"/>
          <w:divBdr>
            <w:top w:val="none" w:sz="0" w:space="0" w:color="auto"/>
            <w:left w:val="none" w:sz="0" w:space="0" w:color="auto"/>
            <w:bottom w:val="none" w:sz="0" w:space="0" w:color="auto"/>
            <w:right w:val="none" w:sz="0" w:space="0" w:color="auto"/>
          </w:divBdr>
        </w:div>
        <w:div w:id="1388534665">
          <w:marLeft w:val="0"/>
          <w:marRight w:val="0"/>
          <w:marTop w:val="0"/>
          <w:marBottom w:val="0"/>
          <w:divBdr>
            <w:top w:val="none" w:sz="0" w:space="0" w:color="auto"/>
            <w:left w:val="none" w:sz="0" w:space="0" w:color="auto"/>
            <w:bottom w:val="none" w:sz="0" w:space="0" w:color="auto"/>
            <w:right w:val="none" w:sz="0" w:space="0" w:color="auto"/>
          </w:divBdr>
        </w:div>
        <w:div w:id="1388534666">
          <w:marLeft w:val="0"/>
          <w:marRight w:val="0"/>
          <w:marTop w:val="0"/>
          <w:marBottom w:val="0"/>
          <w:divBdr>
            <w:top w:val="none" w:sz="0" w:space="0" w:color="auto"/>
            <w:left w:val="none" w:sz="0" w:space="0" w:color="auto"/>
            <w:bottom w:val="none" w:sz="0" w:space="0" w:color="auto"/>
            <w:right w:val="none" w:sz="0" w:space="0" w:color="auto"/>
          </w:divBdr>
        </w:div>
        <w:div w:id="1388534667">
          <w:marLeft w:val="0"/>
          <w:marRight w:val="0"/>
          <w:marTop w:val="0"/>
          <w:marBottom w:val="0"/>
          <w:divBdr>
            <w:top w:val="none" w:sz="0" w:space="0" w:color="auto"/>
            <w:left w:val="none" w:sz="0" w:space="0" w:color="auto"/>
            <w:bottom w:val="none" w:sz="0" w:space="0" w:color="auto"/>
            <w:right w:val="none" w:sz="0" w:space="0" w:color="auto"/>
          </w:divBdr>
        </w:div>
        <w:div w:id="1388534668">
          <w:marLeft w:val="0"/>
          <w:marRight w:val="0"/>
          <w:marTop w:val="0"/>
          <w:marBottom w:val="0"/>
          <w:divBdr>
            <w:top w:val="none" w:sz="0" w:space="0" w:color="auto"/>
            <w:left w:val="none" w:sz="0" w:space="0" w:color="auto"/>
            <w:bottom w:val="none" w:sz="0" w:space="0" w:color="auto"/>
            <w:right w:val="none" w:sz="0" w:space="0" w:color="auto"/>
          </w:divBdr>
        </w:div>
        <w:div w:id="1388534669">
          <w:marLeft w:val="0"/>
          <w:marRight w:val="0"/>
          <w:marTop w:val="0"/>
          <w:marBottom w:val="0"/>
          <w:divBdr>
            <w:top w:val="none" w:sz="0" w:space="0" w:color="auto"/>
            <w:left w:val="none" w:sz="0" w:space="0" w:color="auto"/>
            <w:bottom w:val="none" w:sz="0" w:space="0" w:color="auto"/>
            <w:right w:val="none" w:sz="0" w:space="0" w:color="auto"/>
          </w:divBdr>
        </w:div>
        <w:div w:id="1388534670">
          <w:marLeft w:val="0"/>
          <w:marRight w:val="0"/>
          <w:marTop w:val="0"/>
          <w:marBottom w:val="0"/>
          <w:divBdr>
            <w:top w:val="none" w:sz="0" w:space="0" w:color="auto"/>
            <w:left w:val="none" w:sz="0" w:space="0" w:color="auto"/>
            <w:bottom w:val="none" w:sz="0" w:space="0" w:color="auto"/>
            <w:right w:val="none" w:sz="0" w:space="0" w:color="auto"/>
          </w:divBdr>
        </w:div>
        <w:div w:id="1388534671">
          <w:marLeft w:val="0"/>
          <w:marRight w:val="0"/>
          <w:marTop w:val="0"/>
          <w:marBottom w:val="0"/>
          <w:divBdr>
            <w:top w:val="none" w:sz="0" w:space="0" w:color="auto"/>
            <w:left w:val="none" w:sz="0" w:space="0" w:color="auto"/>
            <w:bottom w:val="none" w:sz="0" w:space="0" w:color="auto"/>
            <w:right w:val="none" w:sz="0" w:space="0" w:color="auto"/>
          </w:divBdr>
        </w:div>
        <w:div w:id="1388534673">
          <w:marLeft w:val="0"/>
          <w:marRight w:val="0"/>
          <w:marTop w:val="0"/>
          <w:marBottom w:val="0"/>
          <w:divBdr>
            <w:top w:val="none" w:sz="0" w:space="0" w:color="auto"/>
            <w:left w:val="none" w:sz="0" w:space="0" w:color="auto"/>
            <w:bottom w:val="none" w:sz="0" w:space="0" w:color="auto"/>
            <w:right w:val="none" w:sz="0" w:space="0" w:color="auto"/>
          </w:divBdr>
        </w:div>
        <w:div w:id="1388534674">
          <w:marLeft w:val="0"/>
          <w:marRight w:val="0"/>
          <w:marTop w:val="0"/>
          <w:marBottom w:val="0"/>
          <w:divBdr>
            <w:top w:val="none" w:sz="0" w:space="0" w:color="auto"/>
            <w:left w:val="none" w:sz="0" w:space="0" w:color="auto"/>
            <w:bottom w:val="none" w:sz="0" w:space="0" w:color="auto"/>
            <w:right w:val="none" w:sz="0" w:space="0" w:color="auto"/>
          </w:divBdr>
        </w:div>
        <w:div w:id="1388534675">
          <w:marLeft w:val="0"/>
          <w:marRight w:val="0"/>
          <w:marTop w:val="0"/>
          <w:marBottom w:val="0"/>
          <w:divBdr>
            <w:top w:val="none" w:sz="0" w:space="0" w:color="auto"/>
            <w:left w:val="none" w:sz="0" w:space="0" w:color="auto"/>
            <w:bottom w:val="none" w:sz="0" w:space="0" w:color="auto"/>
            <w:right w:val="none" w:sz="0" w:space="0" w:color="auto"/>
          </w:divBdr>
        </w:div>
        <w:div w:id="1388534676">
          <w:marLeft w:val="0"/>
          <w:marRight w:val="0"/>
          <w:marTop w:val="0"/>
          <w:marBottom w:val="0"/>
          <w:divBdr>
            <w:top w:val="none" w:sz="0" w:space="0" w:color="auto"/>
            <w:left w:val="none" w:sz="0" w:space="0" w:color="auto"/>
            <w:bottom w:val="none" w:sz="0" w:space="0" w:color="auto"/>
            <w:right w:val="none" w:sz="0" w:space="0" w:color="auto"/>
          </w:divBdr>
        </w:div>
        <w:div w:id="1388534678">
          <w:marLeft w:val="0"/>
          <w:marRight w:val="0"/>
          <w:marTop w:val="0"/>
          <w:marBottom w:val="0"/>
          <w:divBdr>
            <w:top w:val="none" w:sz="0" w:space="0" w:color="auto"/>
            <w:left w:val="none" w:sz="0" w:space="0" w:color="auto"/>
            <w:bottom w:val="none" w:sz="0" w:space="0" w:color="auto"/>
            <w:right w:val="none" w:sz="0" w:space="0" w:color="auto"/>
          </w:divBdr>
        </w:div>
        <w:div w:id="1388534679">
          <w:marLeft w:val="0"/>
          <w:marRight w:val="0"/>
          <w:marTop w:val="0"/>
          <w:marBottom w:val="0"/>
          <w:divBdr>
            <w:top w:val="none" w:sz="0" w:space="0" w:color="auto"/>
            <w:left w:val="none" w:sz="0" w:space="0" w:color="auto"/>
            <w:bottom w:val="none" w:sz="0" w:space="0" w:color="auto"/>
            <w:right w:val="none" w:sz="0" w:space="0" w:color="auto"/>
          </w:divBdr>
        </w:div>
        <w:div w:id="1388534680">
          <w:marLeft w:val="0"/>
          <w:marRight w:val="0"/>
          <w:marTop w:val="0"/>
          <w:marBottom w:val="0"/>
          <w:divBdr>
            <w:top w:val="none" w:sz="0" w:space="0" w:color="auto"/>
            <w:left w:val="none" w:sz="0" w:space="0" w:color="auto"/>
            <w:bottom w:val="none" w:sz="0" w:space="0" w:color="auto"/>
            <w:right w:val="none" w:sz="0" w:space="0" w:color="auto"/>
          </w:divBdr>
        </w:div>
        <w:div w:id="1388534681">
          <w:marLeft w:val="0"/>
          <w:marRight w:val="0"/>
          <w:marTop w:val="0"/>
          <w:marBottom w:val="0"/>
          <w:divBdr>
            <w:top w:val="none" w:sz="0" w:space="0" w:color="auto"/>
            <w:left w:val="none" w:sz="0" w:space="0" w:color="auto"/>
            <w:bottom w:val="none" w:sz="0" w:space="0" w:color="auto"/>
            <w:right w:val="none" w:sz="0" w:space="0" w:color="auto"/>
          </w:divBdr>
        </w:div>
        <w:div w:id="1388534682">
          <w:marLeft w:val="0"/>
          <w:marRight w:val="0"/>
          <w:marTop w:val="0"/>
          <w:marBottom w:val="0"/>
          <w:divBdr>
            <w:top w:val="none" w:sz="0" w:space="0" w:color="auto"/>
            <w:left w:val="none" w:sz="0" w:space="0" w:color="auto"/>
            <w:bottom w:val="none" w:sz="0" w:space="0" w:color="auto"/>
            <w:right w:val="none" w:sz="0" w:space="0" w:color="auto"/>
          </w:divBdr>
        </w:div>
        <w:div w:id="1388534683">
          <w:marLeft w:val="0"/>
          <w:marRight w:val="0"/>
          <w:marTop w:val="0"/>
          <w:marBottom w:val="0"/>
          <w:divBdr>
            <w:top w:val="none" w:sz="0" w:space="0" w:color="auto"/>
            <w:left w:val="none" w:sz="0" w:space="0" w:color="auto"/>
            <w:bottom w:val="none" w:sz="0" w:space="0" w:color="auto"/>
            <w:right w:val="none" w:sz="0" w:space="0" w:color="auto"/>
          </w:divBdr>
        </w:div>
        <w:div w:id="1388534684">
          <w:marLeft w:val="0"/>
          <w:marRight w:val="0"/>
          <w:marTop w:val="0"/>
          <w:marBottom w:val="0"/>
          <w:divBdr>
            <w:top w:val="none" w:sz="0" w:space="0" w:color="auto"/>
            <w:left w:val="none" w:sz="0" w:space="0" w:color="auto"/>
            <w:bottom w:val="none" w:sz="0" w:space="0" w:color="auto"/>
            <w:right w:val="none" w:sz="0" w:space="0" w:color="auto"/>
          </w:divBdr>
        </w:div>
        <w:div w:id="1388534685">
          <w:marLeft w:val="0"/>
          <w:marRight w:val="0"/>
          <w:marTop w:val="0"/>
          <w:marBottom w:val="0"/>
          <w:divBdr>
            <w:top w:val="none" w:sz="0" w:space="0" w:color="auto"/>
            <w:left w:val="none" w:sz="0" w:space="0" w:color="auto"/>
            <w:bottom w:val="none" w:sz="0" w:space="0" w:color="auto"/>
            <w:right w:val="none" w:sz="0" w:space="0" w:color="auto"/>
          </w:divBdr>
        </w:div>
        <w:div w:id="1388534686">
          <w:marLeft w:val="0"/>
          <w:marRight w:val="0"/>
          <w:marTop w:val="0"/>
          <w:marBottom w:val="0"/>
          <w:divBdr>
            <w:top w:val="none" w:sz="0" w:space="0" w:color="auto"/>
            <w:left w:val="none" w:sz="0" w:space="0" w:color="auto"/>
            <w:bottom w:val="none" w:sz="0" w:space="0" w:color="auto"/>
            <w:right w:val="none" w:sz="0" w:space="0" w:color="auto"/>
          </w:divBdr>
        </w:div>
        <w:div w:id="1388534688">
          <w:marLeft w:val="0"/>
          <w:marRight w:val="0"/>
          <w:marTop w:val="0"/>
          <w:marBottom w:val="0"/>
          <w:divBdr>
            <w:top w:val="none" w:sz="0" w:space="0" w:color="auto"/>
            <w:left w:val="none" w:sz="0" w:space="0" w:color="auto"/>
            <w:bottom w:val="none" w:sz="0" w:space="0" w:color="auto"/>
            <w:right w:val="none" w:sz="0" w:space="0" w:color="auto"/>
          </w:divBdr>
        </w:div>
        <w:div w:id="1388534689">
          <w:marLeft w:val="0"/>
          <w:marRight w:val="0"/>
          <w:marTop w:val="0"/>
          <w:marBottom w:val="0"/>
          <w:divBdr>
            <w:top w:val="none" w:sz="0" w:space="0" w:color="auto"/>
            <w:left w:val="none" w:sz="0" w:space="0" w:color="auto"/>
            <w:bottom w:val="none" w:sz="0" w:space="0" w:color="auto"/>
            <w:right w:val="none" w:sz="0" w:space="0" w:color="auto"/>
          </w:divBdr>
        </w:div>
        <w:div w:id="1388534691">
          <w:marLeft w:val="0"/>
          <w:marRight w:val="0"/>
          <w:marTop w:val="0"/>
          <w:marBottom w:val="0"/>
          <w:divBdr>
            <w:top w:val="none" w:sz="0" w:space="0" w:color="auto"/>
            <w:left w:val="none" w:sz="0" w:space="0" w:color="auto"/>
            <w:bottom w:val="none" w:sz="0" w:space="0" w:color="auto"/>
            <w:right w:val="none" w:sz="0" w:space="0" w:color="auto"/>
          </w:divBdr>
        </w:div>
        <w:div w:id="1388534692">
          <w:marLeft w:val="0"/>
          <w:marRight w:val="0"/>
          <w:marTop w:val="0"/>
          <w:marBottom w:val="0"/>
          <w:divBdr>
            <w:top w:val="none" w:sz="0" w:space="0" w:color="auto"/>
            <w:left w:val="none" w:sz="0" w:space="0" w:color="auto"/>
            <w:bottom w:val="none" w:sz="0" w:space="0" w:color="auto"/>
            <w:right w:val="none" w:sz="0" w:space="0" w:color="auto"/>
          </w:divBdr>
        </w:div>
        <w:div w:id="1388534693">
          <w:marLeft w:val="0"/>
          <w:marRight w:val="0"/>
          <w:marTop w:val="0"/>
          <w:marBottom w:val="0"/>
          <w:divBdr>
            <w:top w:val="none" w:sz="0" w:space="0" w:color="auto"/>
            <w:left w:val="none" w:sz="0" w:space="0" w:color="auto"/>
            <w:bottom w:val="none" w:sz="0" w:space="0" w:color="auto"/>
            <w:right w:val="none" w:sz="0" w:space="0" w:color="auto"/>
          </w:divBdr>
        </w:div>
        <w:div w:id="1388534694">
          <w:marLeft w:val="0"/>
          <w:marRight w:val="0"/>
          <w:marTop w:val="0"/>
          <w:marBottom w:val="0"/>
          <w:divBdr>
            <w:top w:val="none" w:sz="0" w:space="0" w:color="auto"/>
            <w:left w:val="none" w:sz="0" w:space="0" w:color="auto"/>
            <w:bottom w:val="none" w:sz="0" w:space="0" w:color="auto"/>
            <w:right w:val="none" w:sz="0" w:space="0" w:color="auto"/>
          </w:divBdr>
        </w:div>
        <w:div w:id="1388534695">
          <w:marLeft w:val="0"/>
          <w:marRight w:val="0"/>
          <w:marTop w:val="0"/>
          <w:marBottom w:val="0"/>
          <w:divBdr>
            <w:top w:val="none" w:sz="0" w:space="0" w:color="auto"/>
            <w:left w:val="none" w:sz="0" w:space="0" w:color="auto"/>
            <w:bottom w:val="none" w:sz="0" w:space="0" w:color="auto"/>
            <w:right w:val="none" w:sz="0" w:space="0" w:color="auto"/>
          </w:divBdr>
        </w:div>
        <w:div w:id="1388534696">
          <w:marLeft w:val="0"/>
          <w:marRight w:val="0"/>
          <w:marTop w:val="0"/>
          <w:marBottom w:val="0"/>
          <w:divBdr>
            <w:top w:val="none" w:sz="0" w:space="0" w:color="auto"/>
            <w:left w:val="none" w:sz="0" w:space="0" w:color="auto"/>
            <w:bottom w:val="none" w:sz="0" w:space="0" w:color="auto"/>
            <w:right w:val="none" w:sz="0" w:space="0" w:color="auto"/>
          </w:divBdr>
        </w:div>
        <w:div w:id="1388534697">
          <w:marLeft w:val="0"/>
          <w:marRight w:val="0"/>
          <w:marTop w:val="0"/>
          <w:marBottom w:val="0"/>
          <w:divBdr>
            <w:top w:val="none" w:sz="0" w:space="0" w:color="auto"/>
            <w:left w:val="none" w:sz="0" w:space="0" w:color="auto"/>
            <w:bottom w:val="none" w:sz="0" w:space="0" w:color="auto"/>
            <w:right w:val="none" w:sz="0" w:space="0" w:color="auto"/>
          </w:divBdr>
        </w:div>
        <w:div w:id="1388534698">
          <w:marLeft w:val="0"/>
          <w:marRight w:val="0"/>
          <w:marTop w:val="0"/>
          <w:marBottom w:val="0"/>
          <w:divBdr>
            <w:top w:val="none" w:sz="0" w:space="0" w:color="auto"/>
            <w:left w:val="none" w:sz="0" w:space="0" w:color="auto"/>
            <w:bottom w:val="none" w:sz="0" w:space="0" w:color="auto"/>
            <w:right w:val="none" w:sz="0" w:space="0" w:color="auto"/>
          </w:divBdr>
        </w:div>
        <w:div w:id="1388534699">
          <w:marLeft w:val="0"/>
          <w:marRight w:val="0"/>
          <w:marTop w:val="0"/>
          <w:marBottom w:val="0"/>
          <w:divBdr>
            <w:top w:val="none" w:sz="0" w:space="0" w:color="auto"/>
            <w:left w:val="none" w:sz="0" w:space="0" w:color="auto"/>
            <w:bottom w:val="none" w:sz="0" w:space="0" w:color="auto"/>
            <w:right w:val="none" w:sz="0" w:space="0" w:color="auto"/>
          </w:divBdr>
        </w:div>
        <w:div w:id="1388534700">
          <w:marLeft w:val="0"/>
          <w:marRight w:val="0"/>
          <w:marTop w:val="0"/>
          <w:marBottom w:val="0"/>
          <w:divBdr>
            <w:top w:val="none" w:sz="0" w:space="0" w:color="auto"/>
            <w:left w:val="none" w:sz="0" w:space="0" w:color="auto"/>
            <w:bottom w:val="none" w:sz="0" w:space="0" w:color="auto"/>
            <w:right w:val="none" w:sz="0" w:space="0" w:color="auto"/>
          </w:divBdr>
        </w:div>
        <w:div w:id="1388534702">
          <w:marLeft w:val="0"/>
          <w:marRight w:val="0"/>
          <w:marTop w:val="0"/>
          <w:marBottom w:val="0"/>
          <w:divBdr>
            <w:top w:val="none" w:sz="0" w:space="0" w:color="auto"/>
            <w:left w:val="none" w:sz="0" w:space="0" w:color="auto"/>
            <w:bottom w:val="none" w:sz="0" w:space="0" w:color="auto"/>
            <w:right w:val="none" w:sz="0" w:space="0" w:color="auto"/>
          </w:divBdr>
        </w:div>
        <w:div w:id="1388534703">
          <w:marLeft w:val="0"/>
          <w:marRight w:val="0"/>
          <w:marTop w:val="0"/>
          <w:marBottom w:val="0"/>
          <w:divBdr>
            <w:top w:val="none" w:sz="0" w:space="0" w:color="auto"/>
            <w:left w:val="none" w:sz="0" w:space="0" w:color="auto"/>
            <w:bottom w:val="none" w:sz="0" w:space="0" w:color="auto"/>
            <w:right w:val="none" w:sz="0" w:space="0" w:color="auto"/>
          </w:divBdr>
        </w:div>
        <w:div w:id="1388534704">
          <w:marLeft w:val="0"/>
          <w:marRight w:val="0"/>
          <w:marTop w:val="0"/>
          <w:marBottom w:val="0"/>
          <w:divBdr>
            <w:top w:val="none" w:sz="0" w:space="0" w:color="auto"/>
            <w:left w:val="none" w:sz="0" w:space="0" w:color="auto"/>
            <w:bottom w:val="none" w:sz="0" w:space="0" w:color="auto"/>
            <w:right w:val="none" w:sz="0" w:space="0" w:color="auto"/>
          </w:divBdr>
        </w:div>
        <w:div w:id="1388534705">
          <w:marLeft w:val="0"/>
          <w:marRight w:val="0"/>
          <w:marTop w:val="0"/>
          <w:marBottom w:val="0"/>
          <w:divBdr>
            <w:top w:val="none" w:sz="0" w:space="0" w:color="auto"/>
            <w:left w:val="none" w:sz="0" w:space="0" w:color="auto"/>
            <w:bottom w:val="none" w:sz="0" w:space="0" w:color="auto"/>
            <w:right w:val="none" w:sz="0" w:space="0" w:color="auto"/>
          </w:divBdr>
        </w:div>
        <w:div w:id="1388534706">
          <w:marLeft w:val="0"/>
          <w:marRight w:val="0"/>
          <w:marTop w:val="0"/>
          <w:marBottom w:val="0"/>
          <w:divBdr>
            <w:top w:val="none" w:sz="0" w:space="0" w:color="auto"/>
            <w:left w:val="none" w:sz="0" w:space="0" w:color="auto"/>
            <w:bottom w:val="none" w:sz="0" w:space="0" w:color="auto"/>
            <w:right w:val="none" w:sz="0" w:space="0" w:color="auto"/>
          </w:divBdr>
        </w:div>
        <w:div w:id="1388534707">
          <w:marLeft w:val="0"/>
          <w:marRight w:val="0"/>
          <w:marTop w:val="0"/>
          <w:marBottom w:val="0"/>
          <w:divBdr>
            <w:top w:val="none" w:sz="0" w:space="0" w:color="auto"/>
            <w:left w:val="none" w:sz="0" w:space="0" w:color="auto"/>
            <w:bottom w:val="none" w:sz="0" w:space="0" w:color="auto"/>
            <w:right w:val="none" w:sz="0" w:space="0" w:color="auto"/>
          </w:divBdr>
        </w:div>
        <w:div w:id="1388534708">
          <w:marLeft w:val="0"/>
          <w:marRight w:val="0"/>
          <w:marTop w:val="0"/>
          <w:marBottom w:val="0"/>
          <w:divBdr>
            <w:top w:val="none" w:sz="0" w:space="0" w:color="auto"/>
            <w:left w:val="none" w:sz="0" w:space="0" w:color="auto"/>
            <w:bottom w:val="none" w:sz="0" w:space="0" w:color="auto"/>
            <w:right w:val="none" w:sz="0" w:space="0" w:color="auto"/>
          </w:divBdr>
        </w:div>
        <w:div w:id="1388534710">
          <w:marLeft w:val="0"/>
          <w:marRight w:val="0"/>
          <w:marTop w:val="0"/>
          <w:marBottom w:val="0"/>
          <w:divBdr>
            <w:top w:val="none" w:sz="0" w:space="0" w:color="auto"/>
            <w:left w:val="none" w:sz="0" w:space="0" w:color="auto"/>
            <w:bottom w:val="none" w:sz="0" w:space="0" w:color="auto"/>
            <w:right w:val="none" w:sz="0" w:space="0" w:color="auto"/>
          </w:divBdr>
        </w:div>
        <w:div w:id="1388534711">
          <w:marLeft w:val="0"/>
          <w:marRight w:val="0"/>
          <w:marTop w:val="0"/>
          <w:marBottom w:val="0"/>
          <w:divBdr>
            <w:top w:val="none" w:sz="0" w:space="0" w:color="auto"/>
            <w:left w:val="none" w:sz="0" w:space="0" w:color="auto"/>
            <w:bottom w:val="none" w:sz="0" w:space="0" w:color="auto"/>
            <w:right w:val="none" w:sz="0" w:space="0" w:color="auto"/>
          </w:divBdr>
        </w:div>
        <w:div w:id="1388534712">
          <w:marLeft w:val="0"/>
          <w:marRight w:val="0"/>
          <w:marTop w:val="0"/>
          <w:marBottom w:val="0"/>
          <w:divBdr>
            <w:top w:val="none" w:sz="0" w:space="0" w:color="auto"/>
            <w:left w:val="none" w:sz="0" w:space="0" w:color="auto"/>
            <w:bottom w:val="none" w:sz="0" w:space="0" w:color="auto"/>
            <w:right w:val="none" w:sz="0" w:space="0" w:color="auto"/>
          </w:divBdr>
        </w:div>
        <w:div w:id="1388534713">
          <w:marLeft w:val="0"/>
          <w:marRight w:val="0"/>
          <w:marTop w:val="0"/>
          <w:marBottom w:val="0"/>
          <w:divBdr>
            <w:top w:val="none" w:sz="0" w:space="0" w:color="auto"/>
            <w:left w:val="none" w:sz="0" w:space="0" w:color="auto"/>
            <w:bottom w:val="none" w:sz="0" w:space="0" w:color="auto"/>
            <w:right w:val="none" w:sz="0" w:space="0" w:color="auto"/>
          </w:divBdr>
        </w:div>
        <w:div w:id="1388534714">
          <w:marLeft w:val="0"/>
          <w:marRight w:val="0"/>
          <w:marTop w:val="0"/>
          <w:marBottom w:val="0"/>
          <w:divBdr>
            <w:top w:val="none" w:sz="0" w:space="0" w:color="auto"/>
            <w:left w:val="none" w:sz="0" w:space="0" w:color="auto"/>
            <w:bottom w:val="none" w:sz="0" w:space="0" w:color="auto"/>
            <w:right w:val="none" w:sz="0" w:space="0" w:color="auto"/>
          </w:divBdr>
        </w:div>
        <w:div w:id="1388534715">
          <w:marLeft w:val="0"/>
          <w:marRight w:val="0"/>
          <w:marTop w:val="0"/>
          <w:marBottom w:val="0"/>
          <w:divBdr>
            <w:top w:val="none" w:sz="0" w:space="0" w:color="auto"/>
            <w:left w:val="none" w:sz="0" w:space="0" w:color="auto"/>
            <w:bottom w:val="none" w:sz="0" w:space="0" w:color="auto"/>
            <w:right w:val="none" w:sz="0" w:space="0" w:color="auto"/>
          </w:divBdr>
        </w:div>
        <w:div w:id="1388534716">
          <w:marLeft w:val="0"/>
          <w:marRight w:val="0"/>
          <w:marTop w:val="0"/>
          <w:marBottom w:val="0"/>
          <w:divBdr>
            <w:top w:val="none" w:sz="0" w:space="0" w:color="auto"/>
            <w:left w:val="none" w:sz="0" w:space="0" w:color="auto"/>
            <w:bottom w:val="none" w:sz="0" w:space="0" w:color="auto"/>
            <w:right w:val="none" w:sz="0" w:space="0" w:color="auto"/>
          </w:divBdr>
        </w:div>
        <w:div w:id="1388534717">
          <w:marLeft w:val="0"/>
          <w:marRight w:val="0"/>
          <w:marTop w:val="0"/>
          <w:marBottom w:val="0"/>
          <w:divBdr>
            <w:top w:val="none" w:sz="0" w:space="0" w:color="auto"/>
            <w:left w:val="none" w:sz="0" w:space="0" w:color="auto"/>
            <w:bottom w:val="none" w:sz="0" w:space="0" w:color="auto"/>
            <w:right w:val="none" w:sz="0" w:space="0" w:color="auto"/>
          </w:divBdr>
        </w:div>
        <w:div w:id="1388534718">
          <w:marLeft w:val="0"/>
          <w:marRight w:val="0"/>
          <w:marTop w:val="0"/>
          <w:marBottom w:val="0"/>
          <w:divBdr>
            <w:top w:val="none" w:sz="0" w:space="0" w:color="auto"/>
            <w:left w:val="none" w:sz="0" w:space="0" w:color="auto"/>
            <w:bottom w:val="none" w:sz="0" w:space="0" w:color="auto"/>
            <w:right w:val="none" w:sz="0" w:space="0" w:color="auto"/>
          </w:divBdr>
        </w:div>
        <w:div w:id="1388534719">
          <w:marLeft w:val="0"/>
          <w:marRight w:val="0"/>
          <w:marTop w:val="0"/>
          <w:marBottom w:val="0"/>
          <w:divBdr>
            <w:top w:val="none" w:sz="0" w:space="0" w:color="auto"/>
            <w:left w:val="none" w:sz="0" w:space="0" w:color="auto"/>
            <w:bottom w:val="none" w:sz="0" w:space="0" w:color="auto"/>
            <w:right w:val="none" w:sz="0" w:space="0" w:color="auto"/>
          </w:divBdr>
        </w:div>
        <w:div w:id="1388534721">
          <w:marLeft w:val="0"/>
          <w:marRight w:val="0"/>
          <w:marTop w:val="0"/>
          <w:marBottom w:val="0"/>
          <w:divBdr>
            <w:top w:val="none" w:sz="0" w:space="0" w:color="auto"/>
            <w:left w:val="none" w:sz="0" w:space="0" w:color="auto"/>
            <w:bottom w:val="none" w:sz="0" w:space="0" w:color="auto"/>
            <w:right w:val="none" w:sz="0" w:space="0" w:color="auto"/>
          </w:divBdr>
        </w:div>
        <w:div w:id="1388534722">
          <w:marLeft w:val="0"/>
          <w:marRight w:val="0"/>
          <w:marTop w:val="0"/>
          <w:marBottom w:val="0"/>
          <w:divBdr>
            <w:top w:val="none" w:sz="0" w:space="0" w:color="auto"/>
            <w:left w:val="none" w:sz="0" w:space="0" w:color="auto"/>
            <w:bottom w:val="none" w:sz="0" w:space="0" w:color="auto"/>
            <w:right w:val="none" w:sz="0" w:space="0" w:color="auto"/>
          </w:divBdr>
        </w:div>
        <w:div w:id="1388534723">
          <w:marLeft w:val="0"/>
          <w:marRight w:val="0"/>
          <w:marTop w:val="0"/>
          <w:marBottom w:val="0"/>
          <w:divBdr>
            <w:top w:val="none" w:sz="0" w:space="0" w:color="auto"/>
            <w:left w:val="none" w:sz="0" w:space="0" w:color="auto"/>
            <w:bottom w:val="none" w:sz="0" w:space="0" w:color="auto"/>
            <w:right w:val="none" w:sz="0" w:space="0" w:color="auto"/>
          </w:divBdr>
        </w:div>
        <w:div w:id="1388534725">
          <w:marLeft w:val="0"/>
          <w:marRight w:val="0"/>
          <w:marTop w:val="0"/>
          <w:marBottom w:val="0"/>
          <w:divBdr>
            <w:top w:val="none" w:sz="0" w:space="0" w:color="auto"/>
            <w:left w:val="none" w:sz="0" w:space="0" w:color="auto"/>
            <w:bottom w:val="none" w:sz="0" w:space="0" w:color="auto"/>
            <w:right w:val="none" w:sz="0" w:space="0" w:color="auto"/>
          </w:divBdr>
        </w:div>
        <w:div w:id="1388534726">
          <w:marLeft w:val="0"/>
          <w:marRight w:val="0"/>
          <w:marTop w:val="0"/>
          <w:marBottom w:val="0"/>
          <w:divBdr>
            <w:top w:val="none" w:sz="0" w:space="0" w:color="auto"/>
            <w:left w:val="none" w:sz="0" w:space="0" w:color="auto"/>
            <w:bottom w:val="none" w:sz="0" w:space="0" w:color="auto"/>
            <w:right w:val="none" w:sz="0" w:space="0" w:color="auto"/>
          </w:divBdr>
        </w:div>
        <w:div w:id="1388534727">
          <w:marLeft w:val="0"/>
          <w:marRight w:val="0"/>
          <w:marTop w:val="0"/>
          <w:marBottom w:val="0"/>
          <w:divBdr>
            <w:top w:val="none" w:sz="0" w:space="0" w:color="auto"/>
            <w:left w:val="none" w:sz="0" w:space="0" w:color="auto"/>
            <w:bottom w:val="none" w:sz="0" w:space="0" w:color="auto"/>
            <w:right w:val="none" w:sz="0" w:space="0" w:color="auto"/>
          </w:divBdr>
        </w:div>
        <w:div w:id="1388534728">
          <w:marLeft w:val="0"/>
          <w:marRight w:val="0"/>
          <w:marTop w:val="0"/>
          <w:marBottom w:val="0"/>
          <w:divBdr>
            <w:top w:val="none" w:sz="0" w:space="0" w:color="auto"/>
            <w:left w:val="none" w:sz="0" w:space="0" w:color="auto"/>
            <w:bottom w:val="none" w:sz="0" w:space="0" w:color="auto"/>
            <w:right w:val="none" w:sz="0" w:space="0" w:color="auto"/>
          </w:divBdr>
        </w:div>
        <w:div w:id="1388534729">
          <w:marLeft w:val="0"/>
          <w:marRight w:val="0"/>
          <w:marTop w:val="0"/>
          <w:marBottom w:val="0"/>
          <w:divBdr>
            <w:top w:val="none" w:sz="0" w:space="0" w:color="auto"/>
            <w:left w:val="none" w:sz="0" w:space="0" w:color="auto"/>
            <w:bottom w:val="none" w:sz="0" w:space="0" w:color="auto"/>
            <w:right w:val="none" w:sz="0" w:space="0" w:color="auto"/>
          </w:divBdr>
        </w:div>
        <w:div w:id="1388534730">
          <w:marLeft w:val="0"/>
          <w:marRight w:val="0"/>
          <w:marTop w:val="0"/>
          <w:marBottom w:val="0"/>
          <w:divBdr>
            <w:top w:val="none" w:sz="0" w:space="0" w:color="auto"/>
            <w:left w:val="none" w:sz="0" w:space="0" w:color="auto"/>
            <w:bottom w:val="none" w:sz="0" w:space="0" w:color="auto"/>
            <w:right w:val="none" w:sz="0" w:space="0" w:color="auto"/>
          </w:divBdr>
        </w:div>
        <w:div w:id="1388534731">
          <w:marLeft w:val="0"/>
          <w:marRight w:val="0"/>
          <w:marTop w:val="0"/>
          <w:marBottom w:val="0"/>
          <w:divBdr>
            <w:top w:val="none" w:sz="0" w:space="0" w:color="auto"/>
            <w:left w:val="none" w:sz="0" w:space="0" w:color="auto"/>
            <w:bottom w:val="none" w:sz="0" w:space="0" w:color="auto"/>
            <w:right w:val="none" w:sz="0" w:space="0" w:color="auto"/>
          </w:divBdr>
        </w:div>
        <w:div w:id="1388534732">
          <w:marLeft w:val="0"/>
          <w:marRight w:val="0"/>
          <w:marTop w:val="0"/>
          <w:marBottom w:val="0"/>
          <w:divBdr>
            <w:top w:val="none" w:sz="0" w:space="0" w:color="auto"/>
            <w:left w:val="none" w:sz="0" w:space="0" w:color="auto"/>
            <w:bottom w:val="none" w:sz="0" w:space="0" w:color="auto"/>
            <w:right w:val="none" w:sz="0" w:space="0" w:color="auto"/>
          </w:divBdr>
        </w:div>
        <w:div w:id="1388534733">
          <w:marLeft w:val="0"/>
          <w:marRight w:val="0"/>
          <w:marTop w:val="0"/>
          <w:marBottom w:val="0"/>
          <w:divBdr>
            <w:top w:val="none" w:sz="0" w:space="0" w:color="auto"/>
            <w:left w:val="none" w:sz="0" w:space="0" w:color="auto"/>
            <w:bottom w:val="none" w:sz="0" w:space="0" w:color="auto"/>
            <w:right w:val="none" w:sz="0" w:space="0" w:color="auto"/>
          </w:divBdr>
        </w:div>
        <w:div w:id="1388534734">
          <w:marLeft w:val="0"/>
          <w:marRight w:val="0"/>
          <w:marTop w:val="0"/>
          <w:marBottom w:val="0"/>
          <w:divBdr>
            <w:top w:val="none" w:sz="0" w:space="0" w:color="auto"/>
            <w:left w:val="none" w:sz="0" w:space="0" w:color="auto"/>
            <w:bottom w:val="none" w:sz="0" w:space="0" w:color="auto"/>
            <w:right w:val="none" w:sz="0" w:space="0" w:color="auto"/>
          </w:divBdr>
        </w:div>
        <w:div w:id="1388534736">
          <w:marLeft w:val="0"/>
          <w:marRight w:val="0"/>
          <w:marTop w:val="0"/>
          <w:marBottom w:val="0"/>
          <w:divBdr>
            <w:top w:val="none" w:sz="0" w:space="0" w:color="auto"/>
            <w:left w:val="none" w:sz="0" w:space="0" w:color="auto"/>
            <w:bottom w:val="none" w:sz="0" w:space="0" w:color="auto"/>
            <w:right w:val="none" w:sz="0" w:space="0" w:color="auto"/>
          </w:divBdr>
        </w:div>
        <w:div w:id="1388534737">
          <w:marLeft w:val="0"/>
          <w:marRight w:val="0"/>
          <w:marTop w:val="0"/>
          <w:marBottom w:val="0"/>
          <w:divBdr>
            <w:top w:val="none" w:sz="0" w:space="0" w:color="auto"/>
            <w:left w:val="none" w:sz="0" w:space="0" w:color="auto"/>
            <w:bottom w:val="none" w:sz="0" w:space="0" w:color="auto"/>
            <w:right w:val="none" w:sz="0" w:space="0" w:color="auto"/>
          </w:divBdr>
        </w:div>
        <w:div w:id="1388534738">
          <w:marLeft w:val="0"/>
          <w:marRight w:val="0"/>
          <w:marTop w:val="0"/>
          <w:marBottom w:val="0"/>
          <w:divBdr>
            <w:top w:val="none" w:sz="0" w:space="0" w:color="auto"/>
            <w:left w:val="none" w:sz="0" w:space="0" w:color="auto"/>
            <w:bottom w:val="none" w:sz="0" w:space="0" w:color="auto"/>
            <w:right w:val="none" w:sz="0" w:space="0" w:color="auto"/>
          </w:divBdr>
        </w:div>
        <w:div w:id="1388534739">
          <w:marLeft w:val="0"/>
          <w:marRight w:val="0"/>
          <w:marTop w:val="0"/>
          <w:marBottom w:val="0"/>
          <w:divBdr>
            <w:top w:val="none" w:sz="0" w:space="0" w:color="auto"/>
            <w:left w:val="none" w:sz="0" w:space="0" w:color="auto"/>
            <w:bottom w:val="none" w:sz="0" w:space="0" w:color="auto"/>
            <w:right w:val="none" w:sz="0" w:space="0" w:color="auto"/>
          </w:divBdr>
        </w:div>
        <w:div w:id="1388534740">
          <w:marLeft w:val="0"/>
          <w:marRight w:val="0"/>
          <w:marTop w:val="0"/>
          <w:marBottom w:val="0"/>
          <w:divBdr>
            <w:top w:val="none" w:sz="0" w:space="0" w:color="auto"/>
            <w:left w:val="none" w:sz="0" w:space="0" w:color="auto"/>
            <w:bottom w:val="none" w:sz="0" w:space="0" w:color="auto"/>
            <w:right w:val="none" w:sz="0" w:space="0" w:color="auto"/>
          </w:divBdr>
        </w:div>
        <w:div w:id="1388534741">
          <w:marLeft w:val="0"/>
          <w:marRight w:val="0"/>
          <w:marTop w:val="0"/>
          <w:marBottom w:val="0"/>
          <w:divBdr>
            <w:top w:val="none" w:sz="0" w:space="0" w:color="auto"/>
            <w:left w:val="none" w:sz="0" w:space="0" w:color="auto"/>
            <w:bottom w:val="none" w:sz="0" w:space="0" w:color="auto"/>
            <w:right w:val="none" w:sz="0" w:space="0" w:color="auto"/>
          </w:divBdr>
        </w:div>
        <w:div w:id="1388534742">
          <w:marLeft w:val="0"/>
          <w:marRight w:val="0"/>
          <w:marTop w:val="0"/>
          <w:marBottom w:val="0"/>
          <w:divBdr>
            <w:top w:val="none" w:sz="0" w:space="0" w:color="auto"/>
            <w:left w:val="none" w:sz="0" w:space="0" w:color="auto"/>
            <w:bottom w:val="none" w:sz="0" w:space="0" w:color="auto"/>
            <w:right w:val="none" w:sz="0" w:space="0" w:color="auto"/>
          </w:divBdr>
        </w:div>
        <w:div w:id="1388534743">
          <w:marLeft w:val="0"/>
          <w:marRight w:val="0"/>
          <w:marTop w:val="0"/>
          <w:marBottom w:val="0"/>
          <w:divBdr>
            <w:top w:val="none" w:sz="0" w:space="0" w:color="auto"/>
            <w:left w:val="none" w:sz="0" w:space="0" w:color="auto"/>
            <w:bottom w:val="none" w:sz="0" w:space="0" w:color="auto"/>
            <w:right w:val="none" w:sz="0" w:space="0" w:color="auto"/>
          </w:divBdr>
        </w:div>
        <w:div w:id="1388534744">
          <w:marLeft w:val="0"/>
          <w:marRight w:val="0"/>
          <w:marTop w:val="0"/>
          <w:marBottom w:val="0"/>
          <w:divBdr>
            <w:top w:val="none" w:sz="0" w:space="0" w:color="auto"/>
            <w:left w:val="none" w:sz="0" w:space="0" w:color="auto"/>
            <w:bottom w:val="none" w:sz="0" w:space="0" w:color="auto"/>
            <w:right w:val="none" w:sz="0" w:space="0" w:color="auto"/>
          </w:divBdr>
        </w:div>
        <w:div w:id="1388534745">
          <w:marLeft w:val="0"/>
          <w:marRight w:val="0"/>
          <w:marTop w:val="0"/>
          <w:marBottom w:val="0"/>
          <w:divBdr>
            <w:top w:val="none" w:sz="0" w:space="0" w:color="auto"/>
            <w:left w:val="none" w:sz="0" w:space="0" w:color="auto"/>
            <w:bottom w:val="none" w:sz="0" w:space="0" w:color="auto"/>
            <w:right w:val="none" w:sz="0" w:space="0" w:color="auto"/>
          </w:divBdr>
        </w:div>
        <w:div w:id="1388534746">
          <w:marLeft w:val="0"/>
          <w:marRight w:val="0"/>
          <w:marTop w:val="0"/>
          <w:marBottom w:val="0"/>
          <w:divBdr>
            <w:top w:val="none" w:sz="0" w:space="0" w:color="auto"/>
            <w:left w:val="none" w:sz="0" w:space="0" w:color="auto"/>
            <w:bottom w:val="none" w:sz="0" w:space="0" w:color="auto"/>
            <w:right w:val="none" w:sz="0" w:space="0" w:color="auto"/>
          </w:divBdr>
        </w:div>
        <w:div w:id="1388534747">
          <w:marLeft w:val="0"/>
          <w:marRight w:val="0"/>
          <w:marTop w:val="0"/>
          <w:marBottom w:val="0"/>
          <w:divBdr>
            <w:top w:val="none" w:sz="0" w:space="0" w:color="auto"/>
            <w:left w:val="none" w:sz="0" w:space="0" w:color="auto"/>
            <w:bottom w:val="none" w:sz="0" w:space="0" w:color="auto"/>
            <w:right w:val="none" w:sz="0" w:space="0" w:color="auto"/>
          </w:divBdr>
        </w:div>
        <w:div w:id="1388534748">
          <w:marLeft w:val="0"/>
          <w:marRight w:val="0"/>
          <w:marTop w:val="0"/>
          <w:marBottom w:val="0"/>
          <w:divBdr>
            <w:top w:val="none" w:sz="0" w:space="0" w:color="auto"/>
            <w:left w:val="none" w:sz="0" w:space="0" w:color="auto"/>
            <w:bottom w:val="none" w:sz="0" w:space="0" w:color="auto"/>
            <w:right w:val="none" w:sz="0" w:space="0" w:color="auto"/>
          </w:divBdr>
        </w:div>
        <w:div w:id="1388534749">
          <w:marLeft w:val="0"/>
          <w:marRight w:val="0"/>
          <w:marTop w:val="0"/>
          <w:marBottom w:val="0"/>
          <w:divBdr>
            <w:top w:val="none" w:sz="0" w:space="0" w:color="auto"/>
            <w:left w:val="none" w:sz="0" w:space="0" w:color="auto"/>
            <w:bottom w:val="none" w:sz="0" w:space="0" w:color="auto"/>
            <w:right w:val="none" w:sz="0" w:space="0" w:color="auto"/>
          </w:divBdr>
        </w:div>
        <w:div w:id="1388534750">
          <w:marLeft w:val="0"/>
          <w:marRight w:val="0"/>
          <w:marTop w:val="0"/>
          <w:marBottom w:val="0"/>
          <w:divBdr>
            <w:top w:val="none" w:sz="0" w:space="0" w:color="auto"/>
            <w:left w:val="none" w:sz="0" w:space="0" w:color="auto"/>
            <w:bottom w:val="none" w:sz="0" w:space="0" w:color="auto"/>
            <w:right w:val="none" w:sz="0" w:space="0" w:color="auto"/>
          </w:divBdr>
        </w:div>
        <w:div w:id="1388534751">
          <w:marLeft w:val="0"/>
          <w:marRight w:val="0"/>
          <w:marTop w:val="0"/>
          <w:marBottom w:val="0"/>
          <w:divBdr>
            <w:top w:val="none" w:sz="0" w:space="0" w:color="auto"/>
            <w:left w:val="none" w:sz="0" w:space="0" w:color="auto"/>
            <w:bottom w:val="none" w:sz="0" w:space="0" w:color="auto"/>
            <w:right w:val="none" w:sz="0" w:space="0" w:color="auto"/>
          </w:divBdr>
        </w:div>
        <w:div w:id="1388534752">
          <w:marLeft w:val="0"/>
          <w:marRight w:val="0"/>
          <w:marTop w:val="0"/>
          <w:marBottom w:val="0"/>
          <w:divBdr>
            <w:top w:val="none" w:sz="0" w:space="0" w:color="auto"/>
            <w:left w:val="none" w:sz="0" w:space="0" w:color="auto"/>
            <w:bottom w:val="none" w:sz="0" w:space="0" w:color="auto"/>
            <w:right w:val="none" w:sz="0" w:space="0" w:color="auto"/>
          </w:divBdr>
        </w:div>
        <w:div w:id="1388534753">
          <w:marLeft w:val="0"/>
          <w:marRight w:val="0"/>
          <w:marTop w:val="0"/>
          <w:marBottom w:val="0"/>
          <w:divBdr>
            <w:top w:val="none" w:sz="0" w:space="0" w:color="auto"/>
            <w:left w:val="none" w:sz="0" w:space="0" w:color="auto"/>
            <w:bottom w:val="none" w:sz="0" w:space="0" w:color="auto"/>
            <w:right w:val="none" w:sz="0" w:space="0" w:color="auto"/>
          </w:divBdr>
        </w:div>
        <w:div w:id="1388534755">
          <w:marLeft w:val="0"/>
          <w:marRight w:val="0"/>
          <w:marTop w:val="0"/>
          <w:marBottom w:val="0"/>
          <w:divBdr>
            <w:top w:val="none" w:sz="0" w:space="0" w:color="auto"/>
            <w:left w:val="none" w:sz="0" w:space="0" w:color="auto"/>
            <w:bottom w:val="none" w:sz="0" w:space="0" w:color="auto"/>
            <w:right w:val="none" w:sz="0" w:space="0" w:color="auto"/>
          </w:divBdr>
        </w:div>
        <w:div w:id="1388534756">
          <w:marLeft w:val="0"/>
          <w:marRight w:val="0"/>
          <w:marTop w:val="0"/>
          <w:marBottom w:val="0"/>
          <w:divBdr>
            <w:top w:val="none" w:sz="0" w:space="0" w:color="auto"/>
            <w:left w:val="none" w:sz="0" w:space="0" w:color="auto"/>
            <w:bottom w:val="none" w:sz="0" w:space="0" w:color="auto"/>
            <w:right w:val="none" w:sz="0" w:space="0" w:color="auto"/>
          </w:divBdr>
        </w:div>
        <w:div w:id="1388534757">
          <w:marLeft w:val="0"/>
          <w:marRight w:val="0"/>
          <w:marTop w:val="0"/>
          <w:marBottom w:val="0"/>
          <w:divBdr>
            <w:top w:val="none" w:sz="0" w:space="0" w:color="auto"/>
            <w:left w:val="none" w:sz="0" w:space="0" w:color="auto"/>
            <w:bottom w:val="none" w:sz="0" w:space="0" w:color="auto"/>
            <w:right w:val="none" w:sz="0" w:space="0" w:color="auto"/>
          </w:divBdr>
        </w:div>
        <w:div w:id="1388534758">
          <w:marLeft w:val="0"/>
          <w:marRight w:val="0"/>
          <w:marTop w:val="0"/>
          <w:marBottom w:val="0"/>
          <w:divBdr>
            <w:top w:val="none" w:sz="0" w:space="0" w:color="auto"/>
            <w:left w:val="none" w:sz="0" w:space="0" w:color="auto"/>
            <w:bottom w:val="none" w:sz="0" w:space="0" w:color="auto"/>
            <w:right w:val="none" w:sz="0" w:space="0" w:color="auto"/>
          </w:divBdr>
        </w:div>
        <w:div w:id="1388534759">
          <w:marLeft w:val="0"/>
          <w:marRight w:val="0"/>
          <w:marTop w:val="0"/>
          <w:marBottom w:val="0"/>
          <w:divBdr>
            <w:top w:val="none" w:sz="0" w:space="0" w:color="auto"/>
            <w:left w:val="none" w:sz="0" w:space="0" w:color="auto"/>
            <w:bottom w:val="none" w:sz="0" w:space="0" w:color="auto"/>
            <w:right w:val="none" w:sz="0" w:space="0" w:color="auto"/>
          </w:divBdr>
        </w:div>
        <w:div w:id="1388534760">
          <w:marLeft w:val="0"/>
          <w:marRight w:val="0"/>
          <w:marTop w:val="0"/>
          <w:marBottom w:val="0"/>
          <w:divBdr>
            <w:top w:val="none" w:sz="0" w:space="0" w:color="auto"/>
            <w:left w:val="none" w:sz="0" w:space="0" w:color="auto"/>
            <w:bottom w:val="none" w:sz="0" w:space="0" w:color="auto"/>
            <w:right w:val="none" w:sz="0" w:space="0" w:color="auto"/>
          </w:divBdr>
        </w:div>
        <w:div w:id="1388534761">
          <w:marLeft w:val="0"/>
          <w:marRight w:val="0"/>
          <w:marTop w:val="0"/>
          <w:marBottom w:val="0"/>
          <w:divBdr>
            <w:top w:val="none" w:sz="0" w:space="0" w:color="auto"/>
            <w:left w:val="none" w:sz="0" w:space="0" w:color="auto"/>
            <w:bottom w:val="none" w:sz="0" w:space="0" w:color="auto"/>
            <w:right w:val="none" w:sz="0" w:space="0" w:color="auto"/>
          </w:divBdr>
        </w:div>
        <w:div w:id="1388534763">
          <w:marLeft w:val="0"/>
          <w:marRight w:val="0"/>
          <w:marTop w:val="0"/>
          <w:marBottom w:val="0"/>
          <w:divBdr>
            <w:top w:val="none" w:sz="0" w:space="0" w:color="auto"/>
            <w:left w:val="none" w:sz="0" w:space="0" w:color="auto"/>
            <w:bottom w:val="none" w:sz="0" w:space="0" w:color="auto"/>
            <w:right w:val="none" w:sz="0" w:space="0" w:color="auto"/>
          </w:divBdr>
        </w:div>
        <w:div w:id="1388534764">
          <w:marLeft w:val="0"/>
          <w:marRight w:val="0"/>
          <w:marTop w:val="0"/>
          <w:marBottom w:val="0"/>
          <w:divBdr>
            <w:top w:val="none" w:sz="0" w:space="0" w:color="auto"/>
            <w:left w:val="none" w:sz="0" w:space="0" w:color="auto"/>
            <w:bottom w:val="none" w:sz="0" w:space="0" w:color="auto"/>
            <w:right w:val="none" w:sz="0" w:space="0" w:color="auto"/>
          </w:divBdr>
        </w:div>
        <w:div w:id="1388534765">
          <w:marLeft w:val="0"/>
          <w:marRight w:val="0"/>
          <w:marTop w:val="0"/>
          <w:marBottom w:val="0"/>
          <w:divBdr>
            <w:top w:val="none" w:sz="0" w:space="0" w:color="auto"/>
            <w:left w:val="none" w:sz="0" w:space="0" w:color="auto"/>
            <w:bottom w:val="none" w:sz="0" w:space="0" w:color="auto"/>
            <w:right w:val="none" w:sz="0" w:space="0" w:color="auto"/>
          </w:divBdr>
        </w:div>
        <w:div w:id="1388534766">
          <w:marLeft w:val="0"/>
          <w:marRight w:val="0"/>
          <w:marTop w:val="0"/>
          <w:marBottom w:val="0"/>
          <w:divBdr>
            <w:top w:val="none" w:sz="0" w:space="0" w:color="auto"/>
            <w:left w:val="none" w:sz="0" w:space="0" w:color="auto"/>
            <w:bottom w:val="none" w:sz="0" w:space="0" w:color="auto"/>
            <w:right w:val="none" w:sz="0" w:space="0" w:color="auto"/>
          </w:divBdr>
        </w:div>
        <w:div w:id="1388534767">
          <w:marLeft w:val="0"/>
          <w:marRight w:val="0"/>
          <w:marTop w:val="0"/>
          <w:marBottom w:val="0"/>
          <w:divBdr>
            <w:top w:val="none" w:sz="0" w:space="0" w:color="auto"/>
            <w:left w:val="none" w:sz="0" w:space="0" w:color="auto"/>
            <w:bottom w:val="none" w:sz="0" w:space="0" w:color="auto"/>
            <w:right w:val="none" w:sz="0" w:space="0" w:color="auto"/>
          </w:divBdr>
        </w:div>
        <w:div w:id="1388534768">
          <w:marLeft w:val="0"/>
          <w:marRight w:val="0"/>
          <w:marTop w:val="0"/>
          <w:marBottom w:val="0"/>
          <w:divBdr>
            <w:top w:val="none" w:sz="0" w:space="0" w:color="auto"/>
            <w:left w:val="none" w:sz="0" w:space="0" w:color="auto"/>
            <w:bottom w:val="none" w:sz="0" w:space="0" w:color="auto"/>
            <w:right w:val="none" w:sz="0" w:space="0" w:color="auto"/>
          </w:divBdr>
        </w:div>
        <w:div w:id="1388534769">
          <w:marLeft w:val="0"/>
          <w:marRight w:val="0"/>
          <w:marTop w:val="0"/>
          <w:marBottom w:val="0"/>
          <w:divBdr>
            <w:top w:val="none" w:sz="0" w:space="0" w:color="auto"/>
            <w:left w:val="none" w:sz="0" w:space="0" w:color="auto"/>
            <w:bottom w:val="none" w:sz="0" w:space="0" w:color="auto"/>
            <w:right w:val="none" w:sz="0" w:space="0" w:color="auto"/>
          </w:divBdr>
        </w:div>
        <w:div w:id="1388534770">
          <w:marLeft w:val="0"/>
          <w:marRight w:val="0"/>
          <w:marTop w:val="0"/>
          <w:marBottom w:val="0"/>
          <w:divBdr>
            <w:top w:val="none" w:sz="0" w:space="0" w:color="auto"/>
            <w:left w:val="none" w:sz="0" w:space="0" w:color="auto"/>
            <w:bottom w:val="none" w:sz="0" w:space="0" w:color="auto"/>
            <w:right w:val="none" w:sz="0" w:space="0" w:color="auto"/>
          </w:divBdr>
        </w:div>
        <w:div w:id="1388534771">
          <w:marLeft w:val="0"/>
          <w:marRight w:val="0"/>
          <w:marTop w:val="0"/>
          <w:marBottom w:val="0"/>
          <w:divBdr>
            <w:top w:val="none" w:sz="0" w:space="0" w:color="auto"/>
            <w:left w:val="none" w:sz="0" w:space="0" w:color="auto"/>
            <w:bottom w:val="none" w:sz="0" w:space="0" w:color="auto"/>
            <w:right w:val="none" w:sz="0" w:space="0" w:color="auto"/>
          </w:divBdr>
        </w:div>
        <w:div w:id="1388534772">
          <w:marLeft w:val="0"/>
          <w:marRight w:val="0"/>
          <w:marTop w:val="0"/>
          <w:marBottom w:val="0"/>
          <w:divBdr>
            <w:top w:val="none" w:sz="0" w:space="0" w:color="auto"/>
            <w:left w:val="none" w:sz="0" w:space="0" w:color="auto"/>
            <w:bottom w:val="none" w:sz="0" w:space="0" w:color="auto"/>
            <w:right w:val="none" w:sz="0" w:space="0" w:color="auto"/>
          </w:divBdr>
        </w:div>
        <w:div w:id="1388534773">
          <w:marLeft w:val="0"/>
          <w:marRight w:val="0"/>
          <w:marTop w:val="0"/>
          <w:marBottom w:val="0"/>
          <w:divBdr>
            <w:top w:val="none" w:sz="0" w:space="0" w:color="auto"/>
            <w:left w:val="none" w:sz="0" w:space="0" w:color="auto"/>
            <w:bottom w:val="none" w:sz="0" w:space="0" w:color="auto"/>
            <w:right w:val="none" w:sz="0" w:space="0" w:color="auto"/>
          </w:divBdr>
        </w:div>
        <w:div w:id="1388534774">
          <w:marLeft w:val="0"/>
          <w:marRight w:val="0"/>
          <w:marTop w:val="0"/>
          <w:marBottom w:val="0"/>
          <w:divBdr>
            <w:top w:val="none" w:sz="0" w:space="0" w:color="auto"/>
            <w:left w:val="none" w:sz="0" w:space="0" w:color="auto"/>
            <w:bottom w:val="none" w:sz="0" w:space="0" w:color="auto"/>
            <w:right w:val="none" w:sz="0" w:space="0" w:color="auto"/>
          </w:divBdr>
        </w:div>
        <w:div w:id="1388534775">
          <w:marLeft w:val="0"/>
          <w:marRight w:val="0"/>
          <w:marTop w:val="0"/>
          <w:marBottom w:val="0"/>
          <w:divBdr>
            <w:top w:val="none" w:sz="0" w:space="0" w:color="auto"/>
            <w:left w:val="none" w:sz="0" w:space="0" w:color="auto"/>
            <w:bottom w:val="none" w:sz="0" w:space="0" w:color="auto"/>
            <w:right w:val="none" w:sz="0" w:space="0" w:color="auto"/>
          </w:divBdr>
        </w:div>
        <w:div w:id="1388534776">
          <w:marLeft w:val="0"/>
          <w:marRight w:val="0"/>
          <w:marTop w:val="0"/>
          <w:marBottom w:val="0"/>
          <w:divBdr>
            <w:top w:val="none" w:sz="0" w:space="0" w:color="auto"/>
            <w:left w:val="none" w:sz="0" w:space="0" w:color="auto"/>
            <w:bottom w:val="none" w:sz="0" w:space="0" w:color="auto"/>
            <w:right w:val="none" w:sz="0" w:space="0" w:color="auto"/>
          </w:divBdr>
        </w:div>
        <w:div w:id="1388534777">
          <w:marLeft w:val="0"/>
          <w:marRight w:val="0"/>
          <w:marTop w:val="0"/>
          <w:marBottom w:val="0"/>
          <w:divBdr>
            <w:top w:val="none" w:sz="0" w:space="0" w:color="auto"/>
            <w:left w:val="none" w:sz="0" w:space="0" w:color="auto"/>
            <w:bottom w:val="none" w:sz="0" w:space="0" w:color="auto"/>
            <w:right w:val="none" w:sz="0" w:space="0" w:color="auto"/>
          </w:divBdr>
        </w:div>
        <w:div w:id="1388534778">
          <w:marLeft w:val="0"/>
          <w:marRight w:val="0"/>
          <w:marTop w:val="0"/>
          <w:marBottom w:val="0"/>
          <w:divBdr>
            <w:top w:val="none" w:sz="0" w:space="0" w:color="auto"/>
            <w:left w:val="none" w:sz="0" w:space="0" w:color="auto"/>
            <w:bottom w:val="none" w:sz="0" w:space="0" w:color="auto"/>
            <w:right w:val="none" w:sz="0" w:space="0" w:color="auto"/>
          </w:divBdr>
        </w:div>
        <w:div w:id="1388534779">
          <w:marLeft w:val="0"/>
          <w:marRight w:val="0"/>
          <w:marTop w:val="0"/>
          <w:marBottom w:val="0"/>
          <w:divBdr>
            <w:top w:val="none" w:sz="0" w:space="0" w:color="auto"/>
            <w:left w:val="none" w:sz="0" w:space="0" w:color="auto"/>
            <w:bottom w:val="none" w:sz="0" w:space="0" w:color="auto"/>
            <w:right w:val="none" w:sz="0" w:space="0" w:color="auto"/>
          </w:divBdr>
        </w:div>
        <w:div w:id="1388534780">
          <w:marLeft w:val="0"/>
          <w:marRight w:val="0"/>
          <w:marTop w:val="0"/>
          <w:marBottom w:val="0"/>
          <w:divBdr>
            <w:top w:val="none" w:sz="0" w:space="0" w:color="auto"/>
            <w:left w:val="none" w:sz="0" w:space="0" w:color="auto"/>
            <w:bottom w:val="none" w:sz="0" w:space="0" w:color="auto"/>
            <w:right w:val="none" w:sz="0" w:space="0" w:color="auto"/>
          </w:divBdr>
        </w:div>
        <w:div w:id="1388534781">
          <w:marLeft w:val="0"/>
          <w:marRight w:val="0"/>
          <w:marTop w:val="0"/>
          <w:marBottom w:val="0"/>
          <w:divBdr>
            <w:top w:val="none" w:sz="0" w:space="0" w:color="auto"/>
            <w:left w:val="none" w:sz="0" w:space="0" w:color="auto"/>
            <w:bottom w:val="none" w:sz="0" w:space="0" w:color="auto"/>
            <w:right w:val="none" w:sz="0" w:space="0" w:color="auto"/>
          </w:divBdr>
        </w:div>
        <w:div w:id="1388534782">
          <w:marLeft w:val="0"/>
          <w:marRight w:val="0"/>
          <w:marTop w:val="0"/>
          <w:marBottom w:val="0"/>
          <w:divBdr>
            <w:top w:val="none" w:sz="0" w:space="0" w:color="auto"/>
            <w:left w:val="none" w:sz="0" w:space="0" w:color="auto"/>
            <w:bottom w:val="none" w:sz="0" w:space="0" w:color="auto"/>
            <w:right w:val="none" w:sz="0" w:space="0" w:color="auto"/>
          </w:divBdr>
        </w:div>
        <w:div w:id="1388534783">
          <w:marLeft w:val="0"/>
          <w:marRight w:val="0"/>
          <w:marTop w:val="0"/>
          <w:marBottom w:val="0"/>
          <w:divBdr>
            <w:top w:val="none" w:sz="0" w:space="0" w:color="auto"/>
            <w:left w:val="none" w:sz="0" w:space="0" w:color="auto"/>
            <w:bottom w:val="none" w:sz="0" w:space="0" w:color="auto"/>
            <w:right w:val="none" w:sz="0" w:space="0" w:color="auto"/>
          </w:divBdr>
        </w:div>
        <w:div w:id="1388534784">
          <w:marLeft w:val="0"/>
          <w:marRight w:val="0"/>
          <w:marTop w:val="0"/>
          <w:marBottom w:val="0"/>
          <w:divBdr>
            <w:top w:val="none" w:sz="0" w:space="0" w:color="auto"/>
            <w:left w:val="none" w:sz="0" w:space="0" w:color="auto"/>
            <w:bottom w:val="none" w:sz="0" w:space="0" w:color="auto"/>
            <w:right w:val="none" w:sz="0" w:space="0" w:color="auto"/>
          </w:divBdr>
        </w:div>
        <w:div w:id="1388534785">
          <w:marLeft w:val="0"/>
          <w:marRight w:val="0"/>
          <w:marTop w:val="0"/>
          <w:marBottom w:val="0"/>
          <w:divBdr>
            <w:top w:val="none" w:sz="0" w:space="0" w:color="auto"/>
            <w:left w:val="none" w:sz="0" w:space="0" w:color="auto"/>
            <w:bottom w:val="none" w:sz="0" w:space="0" w:color="auto"/>
            <w:right w:val="none" w:sz="0" w:space="0" w:color="auto"/>
          </w:divBdr>
        </w:div>
        <w:div w:id="1388534787">
          <w:marLeft w:val="0"/>
          <w:marRight w:val="0"/>
          <w:marTop w:val="0"/>
          <w:marBottom w:val="0"/>
          <w:divBdr>
            <w:top w:val="none" w:sz="0" w:space="0" w:color="auto"/>
            <w:left w:val="none" w:sz="0" w:space="0" w:color="auto"/>
            <w:bottom w:val="none" w:sz="0" w:space="0" w:color="auto"/>
            <w:right w:val="none" w:sz="0" w:space="0" w:color="auto"/>
          </w:divBdr>
        </w:div>
        <w:div w:id="1388534788">
          <w:marLeft w:val="0"/>
          <w:marRight w:val="0"/>
          <w:marTop w:val="0"/>
          <w:marBottom w:val="0"/>
          <w:divBdr>
            <w:top w:val="none" w:sz="0" w:space="0" w:color="auto"/>
            <w:left w:val="none" w:sz="0" w:space="0" w:color="auto"/>
            <w:bottom w:val="none" w:sz="0" w:space="0" w:color="auto"/>
            <w:right w:val="none" w:sz="0" w:space="0" w:color="auto"/>
          </w:divBdr>
        </w:div>
        <w:div w:id="1388534789">
          <w:marLeft w:val="0"/>
          <w:marRight w:val="0"/>
          <w:marTop w:val="0"/>
          <w:marBottom w:val="0"/>
          <w:divBdr>
            <w:top w:val="none" w:sz="0" w:space="0" w:color="auto"/>
            <w:left w:val="none" w:sz="0" w:space="0" w:color="auto"/>
            <w:bottom w:val="none" w:sz="0" w:space="0" w:color="auto"/>
            <w:right w:val="none" w:sz="0" w:space="0" w:color="auto"/>
          </w:divBdr>
        </w:div>
        <w:div w:id="1388534790">
          <w:marLeft w:val="0"/>
          <w:marRight w:val="0"/>
          <w:marTop w:val="0"/>
          <w:marBottom w:val="0"/>
          <w:divBdr>
            <w:top w:val="none" w:sz="0" w:space="0" w:color="auto"/>
            <w:left w:val="none" w:sz="0" w:space="0" w:color="auto"/>
            <w:bottom w:val="none" w:sz="0" w:space="0" w:color="auto"/>
            <w:right w:val="none" w:sz="0" w:space="0" w:color="auto"/>
          </w:divBdr>
        </w:div>
        <w:div w:id="1388534791">
          <w:marLeft w:val="0"/>
          <w:marRight w:val="0"/>
          <w:marTop w:val="0"/>
          <w:marBottom w:val="0"/>
          <w:divBdr>
            <w:top w:val="none" w:sz="0" w:space="0" w:color="auto"/>
            <w:left w:val="none" w:sz="0" w:space="0" w:color="auto"/>
            <w:bottom w:val="none" w:sz="0" w:space="0" w:color="auto"/>
            <w:right w:val="none" w:sz="0" w:space="0" w:color="auto"/>
          </w:divBdr>
        </w:div>
        <w:div w:id="1388534793">
          <w:marLeft w:val="0"/>
          <w:marRight w:val="0"/>
          <w:marTop w:val="0"/>
          <w:marBottom w:val="0"/>
          <w:divBdr>
            <w:top w:val="none" w:sz="0" w:space="0" w:color="auto"/>
            <w:left w:val="none" w:sz="0" w:space="0" w:color="auto"/>
            <w:bottom w:val="none" w:sz="0" w:space="0" w:color="auto"/>
            <w:right w:val="none" w:sz="0" w:space="0" w:color="auto"/>
          </w:divBdr>
        </w:div>
        <w:div w:id="1388534795">
          <w:marLeft w:val="0"/>
          <w:marRight w:val="0"/>
          <w:marTop w:val="0"/>
          <w:marBottom w:val="0"/>
          <w:divBdr>
            <w:top w:val="none" w:sz="0" w:space="0" w:color="auto"/>
            <w:left w:val="none" w:sz="0" w:space="0" w:color="auto"/>
            <w:bottom w:val="none" w:sz="0" w:space="0" w:color="auto"/>
            <w:right w:val="none" w:sz="0" w:space="0" w:color="auto"/>
          </w:divBdr>
        </w:div>
        <w:div w:id="1388534796">
          <w:marLeft w:val="0"/>
          <w:marRight w:val="0"/>
          <w:marTop w:val="0"/>
          <w:marBottom w:val="0"/>
          <w:divBdr>
            <w:top w:val="none" w:sz="0" w:space="0" w:color="auto"/>
            <w:left w:val="none" w:sz="0" w:space="0" w:color="auto"/>
            <w:bottom w:val="none" w:sz="0" w:space="0" w:color="auto"/>
            <w:right w:val="none" w:sz="0" w:space="0" w:color="auto"/>
          </w:divBdr>
        </w:div>
        <w:div w:id="1388534797">
          <w:marLeft w:val="0"/>
          <w:marRight w:val="0"/>
          <w:marTop w:val="0"/>
          <w:marBottom w:val="0"/>
          <w:divBdr>
            <w:top w:val="none" w:sz="0" w:space="0" w:color="auto"/>
            <w:left w:val="none" w:sz="0" w:space="0" w:color="auto"/>
            <w:bottom w:val="none" w:sz="0" w:space="0" w:color="auto"/>
            <w:right w:val="none" w:sz="0" w:space="0" w:color="auto"/>
          </w:divBdr>
        </w:div>
        <w:div w:id="1388534798">
          <w:marLeft w:val="0"/>
          <w:marRight w:val="0"/>
          <w:marTop w:val="0"/>
          <w:marBottom w:val="0"/>
          <w:divBdr>
            <w:top w:val="none" w:sz="0" w:space="0" w:color="auto"/>
            <w:left w:val="none" w:sz="0" w:space="0" w:color="auto"/>
            <w:bottom w:val="none" w:sz="0" w:space="0" w:color="auto"/>
            <w:right w:val="none" w:sz="0" w:space="0" w:color="auto"/>
          </w:divBdr>
        </w:div>
        <w:div w:id="1388534799">
          <w:marLeft w:val="0"/>
          <w:marRight w:val="0"/>
          <w:marTop w:val="0"/>
          <w:marBottom w:val="0"/>
          <w:divBdr>
            <w:top w:val="none" w:sz="0" w:space="0" w:color="auto"/>
            <w:left w:val="none" w:sz="0" w:space="0" w:color="auto"/>
            <w:bottom w:val="none" w:sz="0" w:space="0" w:color="auto"/>
            <w:right w:val="none" w:sz="0" w:space="0" w:color="auto"/>
          </w:divBdr>
        </w:div>
        <w:div w:id="1388534800">
          <w:marLeft w:val="0"/>
          <w:marRight w:val="0"/>
          <w:marTop w:val="0"/>
          <w:marBottom w:val="0"/>
          <w:divBdr>
            <w:top w:val="none" w:sz="0" w:space="0" w:color="auto"/>
            <w:left w:val="none" w:sz="0" w:space="0" w:color="auto"/>
            <w:bottom w:val="none" w:sz="0" w:space="0" w:color="auto"/>
            <w:right w:val="none" w:sz="0" w:space="0" w:color="auto"/>
          </w:divBdr>
        </w:div>
        <w:div w:id="1388534801">
          <w:marLeft w:val="0"/>
          <w:marRight w:val="0"/>
          <w:marTop w:val="0"/>
          <w:marBottom w:val="0"/>
          <w:divBdr>
            <w:top w:val="none" w:sz="0" w:space="0" w:color="auto"/>
            <w:left w:val="none" w:sz="0" w:space="0" w:color="auto"/>
            <w:bottom w:val="none" w:sz="0" w:space="0" w:color="auto"/>
            <w:right w:val="none" w:sz="0" w:space="0" w:color="auto"/>
          </w:divBdr>
        </w:div>
        <w:div w:id="1388534802">
          <w:marLeft w:val="0"/>
          <w:marRight w:val="0"/>
          <w:marTop w:val="0"/>
          <w:marBottom w:val="0"/>
          <w:divBdr>
            <w:top w:val="none" w:sz="0" w:space="0" w:color="auto"/>
            <w:left w:val="none" w:sz="0" w:space="0" w:color="auto"/>
            <w:bottom w:val="none" w:sz="0" w:space="0" w:color="auto"/>
            <w:right w:val="none" w:sz="0" w:space="0" w:color="auto"/>
          </w:divBdr>
        </w:div>
        <w:div w:id="1388534803">
          <w:marLeft w:val="0"/>
          <w:marRight w:val="0"/>
          <w:marTop w:val="0"/>
          <w:marBottom w:val="0"/>
          <w:divBdr>
            <w:top w:val="none" w:sz="0" w:space="0" w:color="auto"/>
            <w:left w:val="none" w:sz="0" w:space="0" w:color="auto"/>
            <w:bottom w:val="none" w:sz="0" w:space="0" w:color="auto"/>
            <w:right w:val="none" w:sz="0" w:space="0" w:color="auto"/>
          </w:divBdr>
        </w:div>
        <w:div w:id="1388534805">
          <w:marLeft w:val="0"/>
          <w:marRight w:val="0"/>
          <w:marTop w:val="0"/>
          <w:marBottom w:val="0"/>
          <w:divBdr>
            <w:top w:val="none" w:sz="0" w:space="0" w:color="auto"/>
            <w:left w:val="none" w:sz="0" w:space="0" w:color="auto"/>
            <w:bottom w:val="none" w:sz="0" w:space="0" w:color="auto"/>
            <w:right w:val="none" w:sz="0" w:space="0" w:color="auto"/>
          </w:divBdr>
        </w:div>
        <w:div w:id="1388534806">
          <w:marLeft w:val="0"/>
          <w:marRight w:val="0"/>
          <w:marTop w:val="0"/>
          <w:marBottom w:val="0"/>
          <w:divBdr>
            <w:top w:val="none" w:sz="0" w:space="0" w:color="auto"/>
            <w:left w:val="none" w:sz="0" w:space="0" w:color="auto"/>
            <w:bottom w:val="none" w:sz="0" w:space="0" w:color="auto"/>
            <w:right w:val="none" w:sz="0" w:space="0" w:color="auto"/>
          </w:divBdr>
        </w:div>
        <w:div w:id="1388534807">
          <w:marLeft w:val="0"/>
          <w:marRight w:val="0"/>
          <w:marTop w:val="0"/>
          <w:marBottom w:val="0"/>
          <w:divBdr>
            <w:top w:val="none" w:sz="0" w:space="0" w:color="auto"/>
            <w:left w:val="none" w:sz="0" w:space="0" w:color="auto"/>
            <w:bottom w:val="none" w:sz="0" w:space="0" w:color="auto"/>
            <w:right w:val="none" w:sz="0" w:space="0" w:color="auto"/>
          </w:divBdr>
        </w:div>
        <w:div w:id="1388534808">
          <w:marLeft w:val="0"/>
          <w:marRight w:val="0"/>
          <w:marTop w:val="0"/>
          <w:marBottom w:val="0"/>
          <w:divBdr>
            <w:top w:val="none" w:sz="0" w:space="0" w:color="auto"/>
            <w:left w:val="none" w:sz="0" w:space="0" w:color="auto"/>
            <w:bottom w:val="none" w:sz="0" w:space="0" w:color="auto"/>
            <w:right w:val="none" w:sz="0" w:space="0" w:color="auto"/>
          </w:divBdr>
        </w:div>
        <w:div w:id="1388534809">
          <w:marLeft w:val="0"/>
          <w:marRight w:val="0"/>
          <w:marTop w:val="0"/>
          <w:marBottom w:val="0"/>
          <w:divBdr>
            <w:top w:val="none" w:sz="0" w:space="0" w:color="auto"/>
            <w:left w:val="none" w:sz="0" w:space="0" w:color="auto"/>
            <w:bottom w:val="none" w:sz="0" w:space="0" w:color="auto"/>
            <w:right w:val="none" w:sz="0" w:space="0" w:color="auto"/>
          </w:divBdr>
        </w:div>
        <w:div w:id="1388534810">
          <w:marLeft w:val="0"/>
          <w:marRight w:val="0"/>
          <w:marTop w:val="0"/>
          <w:marBottom w:val="0"/>
          <w:divBdr>
            <w:top w:val="none" w:sz="0" w:space="0" w:color="auto"/>
            <w:left w:val="none" w:sz="0" w:space="0" w:color="auto"/>
            <w:bottom w:val="none" w:sz="0" w:space="0" w:color="auto"/>
            <w:right w:val="none" w:sz="0" w:space="0" w:color="auto"/>
          </w:divBdr>
        </w:div>
        <w:div w:id="1388534811">
          <w:marLeft w:val="0"/>
          <w:marRight w:val="0"/>
          <w:marTop w:val="0"/>
          <w:marBottom w:val="0"/>
          <w:divBdr>
            <w:top w:val="none" w:sz="0" w:space="0" w:color="auto"/>
            <w:left w:val="none" w:sz="0" w:space="0" w:color="auto"/>
            <w:bottom w:val="none" w:sz="0" w:space="0" w:color="auto"/>
            <w:right w:val="none" w:sz="0" w:space="0" w:color="auto"/>
          </w:divBdr>
        </w:div>
        <w:div w:id="1388534812">
          <w:marLeft w:val="0"/>
          <w:marRight w:val="0"/>
          <w:marTop w:val="0"/>
          <w:marBottom w:val="0"/>
          <w:divBdr>
            <w:top w:val="none" w:sz="0" w:space="0" w:color="auto"/>
            <w:left w:val="none" w:sz="0" w:space="0" w:color="auto"/>
            <w:bottom w:val="none" w:sz="0" w:space="0" w:color="auto"/>
            <w:right w:val="none" w:sz="0" w:space="0" w:color="auto"/>
          </w:divBdr>
        </w:div>
        <w:div w:id="1388534813">
          <w:marLeft w:val="0"/>
          <w:marRight w:val="0"/>
          <w:marTop w:val="0"/>
          <w:marBottom w:val="0"/>
          <w:divBdr>
            <w:top w:val="none" w:sz="0" w:space="0" w:color="auto"/>
            <w:left w:val="none" w:sz="0" w:space="0" w:color="auto"/>
            <w:bottom w:val="none" w:sz="0" w:space="0" w:color="auto"/>
            <w:right w:val="none" w:sz="0" w:space="0" w:color="auto"/>
          </w:divBdr>
        </w:div>
        <w:div w:id="1388534814">
          <w:marLeft w:val="0"/>
          <w:marRight w:val="0"/>
          <w:marTop w:val="0"/>
          <w:marBottom w:val="0"/>
          <w:divBdr>
            <w:top w:val="none" w:sz="0" w:space="0" w:color="auto"/>
            <w:left w:val="none" w:sz="0" w:space="0" w:color="auto"/>
            <w:bottom w:val="none" w:sz="0" w:space="0" w:color="auto"/>
            <w:right w:val="none" w:sz="0" w:space="0" w:color="auto"/>
          </w:divBdr>
        </w:div>
        <w:div w:id="1388534815">
          <w:marLeft w:val="0"/>
          <w:marRight w:val="0"/>
          <w:marTop w:val="0"/>
          <w:marBottom w:val="0"/>
          <w:divBdr>
            <w:top w:val="none" w:sz="0" w:space="0" w:color="auto"/>
            <w:left w:val="none" w:sz="0" w:space="0" w:color="auto"/>
            <w:bottom w:val="none" w:sz="0" w:space="0" w:color="auto"/>
            <w:right w:val="none" w:sz="0" w:space="0" w:color="auto"/>
          </w:divBdr>
        </w:div>
        <w:div w:id="1388534816">
          <w:marLeft w:val="0"/>
          <w:marRight w:val="0"/>
          <w:marTop w:val="0"/>
          <w:marBottom w:val="0"/>
          <w:divBdr>
            <w:top w:val="none" w:sz="0" w:space="0" w:color="auto"/>
            <w:left w:val="none" w:sz="0" w:space="0" w:color="auto"/>
            <w:bottom w:val="none" w:sz="0" w:space="0" w:color="auto"/>
            <w:right w:val="none" w:sz="0" w:space="0" w:color="auto"/>
          </w:divBdr>
        </w:div>
        <w:div w:id="1388534817">
          <w:marLeft w:val="0"/>
          <w:marRight w:val="0"/>
          <w:marTop w:val="0"/>
          <w:marBottom w:val="0"/>
          <w:divBdr>
            <w:top w:val="none" w:sz="0" w:space="0" w:color="auto"/>
            <w:left w:val="none" w:sz="0" w:space="0" w:color="auto"/>
            <w:bottom w:val="none" w:sz="0" w:space="0" w:color="auto"/>
            <w:right w:val="none" w:sz="0" w:space="0" w:color="auto"/>
          </w:divBdr>
        </w:div>
        <w:div w:id="1388534818">
          <w:marLeft w:val="0"/>
          <w:marRight w:val="0"/>
          <w:marTop w:val="0"/>
          <w:marBottom w:val="0"/>
          <w:divBdr>
            <w:top w:val="none" w:sz="0" w:space="0" w:color="auto"/>
            <w:left w:val="none" w:sz="0" w:space="0" w:color="auto"/>
            <w:bottom w:val="none" w:sz="0" w:space="0" w:color="auto"/>
            <w:right w:val="none" w:sz="0" w:space="0" w:color="auto"/>
          </w:divBdr>
        </w:div>
        <w:div w:id="1388534819">
          <w:marLeft w:val="0"/>
          <w:marRight w:val="0"/>
          <w:marTop w:val="0"/>
          <w:marBottom w:val="0"/>
          <w:divBdr>
            <w:top w:val="none" w:sz="0" w:space="0" w:color="auto"/>
            <w:left w:val="none" w:sz="0" w:space="0" w:color="auto"/>
            <w:bottom w:val="none" w:sz="0" w:space="0" w:color="auto"/>
            <w:right w:val="none" w:sz="0" w:space="0" w:color="auto"/>
          </w:divBdr>
        </w:div>
        <w:div w:id="1388534820">
          <w:marLeft w:val="0"/>
          <w:marRight w:val="0"/>
          <w:marTop w:val="0"/>
          <w:marBottom w:val="0"/>
          <w:divBdr>
            <w:top w:val="none" w:sz="0" w:space="0" w:color="auto"/>
            <w:left w:val="none" w:sz="0" w:space="0" w:color="auto"/>
            <w:bottom w:val="none" w:sz="0" w:space="0" w:color="auto"/>
            <w:right w:val="none" w:sz="0" w:space="0" w:color="auto"/>
          </w:divBdr>
        </w:div>
        <w:div w:id="1388534821">
          <w:marLeft w:val="0"/>
          <w:marRight w:val="0"/>
          <w:marTop w:val="0"/>
          <w:marBottom w:val="0"/>
          <w:divBdr>
            <w:top w:val="none" w:sz="0" w:space="0" w:color="auto"/>
            <w:left w:val="none" w:sz="0" w:space="0" w:color="auto"/>
            <w:bottom w:val="none" w:sz="0" w:space="0" w:color="auto"/>
            <w:right w:val="none" w:sz="0" w:space="0" w:color="auto"/>
          </w:divBdr>
        </w:div>
        <w:div w:id="1388534822">
          <w:marLeft w:val="0"/>
          <w:marRight w:val="0"/>
          <w:marTop w:val="0"/>
          <w:marBottom w:val="0"/>
          <w:divBdr>
            <w:top w:val="none" w:sz="0" w:space="0" w:color="auto"/>
            <w:left w:val="none" w:sz="0" w:space="0" w:color="auto"/>
            <w:bottom w:val="none" w:sz="0" w:space="0" w:color="auto"/>
            <w:right w:val="none" w:sz="0" w:space="0" w:color="auto"/>
          </w:divBdr>
        </w:div>
        <w:div w:id="1388534823">
          <w:marLeft w:val="0"/>
          <w:marRight w:val="0"/>
          <w:marTop w:val="0"/>
          <w:marBottom w:val="0"/>
          <w:divBdr>
            <w:top w:val="none" w:sz="0" w:space="0" w:color="auto"/>
            <w:left w:val="none" w:sz="0" w:space="0" w:color="auto"/>
            <w:bottom w:val="none" w:sz="0" w:space="0" w:color="auto"/>
            <w:right w:val="none" w:sz="0" w:space="0" w:color="auto"/>
          </w:divBdr>
        </w:div>
        <w:div w:id="1388534824">
          <w:marLeft w:val="0"/>
          <w:marRight w:val="0"/>
          <w:marTop w:val="0"/>
          <w:marBottom w:val="0"/>
          <w:divBdr>
            <w:top w:val="none" w:sz="0" w:space="0" w:color="auto"/>
            <w:left w:val="none" w:sz="0" w:space="0" w:color="auto"/>
            <w:bottom w:val="none" w:sz="0" w:space="0" w:color="auto"/>
            <w:right w:val="none" w:sz="0" w:space="0" w:color="auto"/>
          </w:divBdr>
        </w:div>
        <w:div w:id="1388534825">
          <w:marLeft w:val="0"/>
          <w:marRight w:val="0"/>
          <w:marTop w:val="0"/>
          <w:marBottom w:val="0"/>
          <w:divBdr>
            <w:top w:val="none" w:sz="0" w:space="0" w:color="auto"/>
            <w:left w:val="none" w:sz="0" w:space="0" w:color="auto"/>
            <w:bottom w:val="none" w:sz="0" w:space="0" w:color="auto"/>
            <w:right w:val="none" w:sz="0" w:space="0" w:color="auto"/>
          </w:divBdr>
        </w:div>
        <w:div w:id="1388534826">
          <w:marLeft w:val="0"/>
          <w:marRight w:val="0"/>
          <w:marTop w:val="0"/>
          <w:marBottom w:val="0"/>
          <w:divBdr>
            <w:top w:val="none" w:sz="0" w:space="0" w:color="auto"/>
            <w:left w:val="none" w:sz="0" w:space="0" w:color="auto"/>
            <w:bottom w:val="none" w:sz="0" w:space="0" w:color="auto"/>
            <w:right w:val="none" w:sz="0" w:space="0" w:color="auto"/>
          </w:divBdr>
        </w:div>
        <w:div w:id="1388534827">
          <w:marLeft w:val="0"/>
          <w:marRight w:val="0"/>
          <w:marTop w:val="0"/>
          <w:marBottom w:val="0"/>
          <w:divBdr>
            <w:top w:val="none" w:sz="0" w:space="0" w:color="auto"/>
            <w:left w:val="none" w:sz="0" w:space="0" w:color="auto"/>
            <w:bottom w:val="none" w:sz="0" w:space="0" w:color="auto"/>
            <w:right w:val="none" w:sz="0" w:space="0" w:color="auto"/>
          </w:divBdr>
        </w:div>
        <w:div w:id="1388534828">
          <w:marLeft w:val="0"/>
          <w:marRight w:val="0"/>
          <w:marTop w:val="0"/>
          <w:marBottom w:val="0"/>
          <w:divBdr>
            <w:top w:val="none" w:sz="0" w:space="0" w:color="auto"/>
            <w:left w:val="none" w:sz="0" w:space="0" w:color="auto"/>
            <w:bottom w:val="none" w:sz="0" w:space="0" w:color="auto"/>
            <w:right w:val="none" w:sz="0" w:space="0" w:color="auto"/>
          </w:divBdr>
        </w:div>
        <w:div w:id="1388534829">
          <w:marLeft w:val="0"/>
          <w:marRight w:val="0"/>
          <w:marTop w:val="0"/>
          <w:marBottom w:val="0"/>
          <w:divBdr>
            <w:top w:val="none" w:sz="0" w:space="0" w:color="auto"/>
            <w:left w:val="none" w:sz="0" w:space="0" w:color="auto"/>
            <w:bottom w:val="none" w:sz="0" w:space="0" w:color="auto"/>
            <w:right w:val="none" w:sz="0" w:space="0" w:color="auto"/>
          </w:divBdr>
        </w:div>
        <w:div w:id="1388534830">
          <w:marLeft w:val="0"/>
          <w:marRight w:val="0"/>
          <w:marTop w:val="0"/>
          <w:marBottom w:val="0"/>
          <w:divBdr>
            <w:top w:val="none" w:sz="0" w:space="0" w:color="auto"/>
            <w:left w:val="none" w:sz="0" w:space="0" w:color="auto"/>
            <w:bottom w:val="none" w:sz="0" w:space="0" w:color="auto"/>
            <w:right w:val="none" w:sz="0" w:space="0" w:color="auto"/>
          </w:divBdr>
        </w:div>
        <w:div w:id="1388534831">
          <w:marLeft w:val="0"/>
          <w:marRight w:val="0"/>
          <w:marTop w:val="0"/>
          <w:marBottom w:val="0"/>
          <w:divBdr>
            <w:top w:val="none" w:sz="0" w:space="0" w:color="auto"/>
            <w:left w:val="none" w:sz="0" w:space="0" w:color="auto"/>
            <w:bottom w:val="none" w:sz="0" w:space="0" w:color="auto"/>
            <w:right w:val="none" w:sz="0" w:space="0" w:color="auto"/>
          </w:divBdr>
        </w:div>
        <w:div w:id="1388534832">
          <w:marLeft w:val="0"/>
          <w:marRight w:val="0"/>
          <w:marTop w:val="0"/>
          <w:marBottom w:val="0"/>
          <w:divBdr>
            <w:top w:val="none" w:sz="0" w:space="0" w:color="auto"/>
            <w:left w:val="none" w:sz="0" w:space="0" w:color="auto"/>
            <w:bottom w:val="none" w:sz="0" w:space="0" w:color="auto"/>
            <w:right w:val="none" w:sz="0" w:space="0" w:color="auto"/>
          </w:divBdr>
        </w:div>
        <w:div w:id="1388534833">
          <w:marLeft w:val="0"/>
          <w:marRight w:val="0"/>
          <w:marTop w:val="0"/>
          <w:marBottom w:val="0"/>
          <w:divBdr>
            <w:top w:val="none" w:sz="0" w:space="0" w:color="auto"/>
            <w:left w:val="none" w:sz="0" w:space="0" w:color="auto"/>
            <w:bottom w:val="none" w:sz="0" w:space="0" w:color="auto"/>
            <w:right w:val="none" w:sz="0" w:space="0" w:color="auto"/>
          </w:divBdr>
        </w:div>
        <w:div w:id="1388534834">
          <w:marLeft w:val="0"/>
          <w:marRight w:val="0"/>
          <w:marTop w:val="0"/>
          <w:marBottom w:val="0"/>
          <w:divBdr>
            <w:top w:val="none" w:sz="0" w:space="0" w:color="auto"/>
            <w:left w:val="none" w:sz="0" w:space="0" w:color="auto"/>
            <w:bottom w:val="none" w:sz="0" w:space="0" w:color="auto"/>
            <w:right w:val="none" w:sz="0" w:space="0" w:color="auto"/>
          </w:divBdr>
        </w:div>
        <w:div w:id="1388534835">
          <w:marLeft w:val="0"/>
          <w:marRight w:val="0"/>
          <w:marTop w:val="0"/>
          <w:marBottom w:val="0"/>
          <w:divBdr>
            <w:top w:val="none" w:sz="0" w:space="0" w:color="auto"/>
            <w:left w:val="none" w:sz="0" w:space="0" w:color="auto"/>
            <w:bottom w:val="none" w:sz="0" w:space="0" w:color="auto"/>
            <w:right w:val="none" w:sz="0" w:space="0" w:color="auto"/>
          </w:divBdr>
        </w:div>
        <w:div w:id="1388534836">
          <w:marLeft w:val="0"/>
          <w:marRight w:val="0"/>
          <w:marTop w:val="0"/>
          <w:marBottom w:val="0"/>
          <w:divBdr>
            <w:top w:val="none" w:sz="0" w:space="0" w:color="auto"/>
            <w:left w:val="none" w:sz="0" w:space="0" w:color="auto"/>
            <w:bottom w:val="none" w:sz="0" w:space="0" w:color="auto"/>
            <w:right w:val="none" w:sz="0" w:space="0" w:color="auto"/>
          </w:divBdr>
        </w:div>
        <w:div w:id="1388534837">
          <w:marLeft w:val="0"/>
          <w:marRight w:val="0"/>
          <w:marTop w:val="0"/>
          <w:marBottom w:val="0"/>
          <w:divBdr>
            <w:top w:val="none" w:sz="0" w:space="0" w:color="auto"/>
            <w:left w:val="none" w:sz="0" w:space="0" w:color="auto"/>
            <w:bottom w:val="none" w:sz="0" w:space="0" w:color="auto"/>
            <w:right w:val="none" w:sz="0" w:space="0" w:color="auto"/>
          </w:divBdr>
        </w:div>
        <w:div w:id="1388534838">
          <w:marLeft w:val="0"/>
          <w:marRight w:val="0"/>
          <w:marTop w:val="0"/>
          <w:marBottom w:val="0"/>
          <w:divBdr>
            <w:top w:val="none" w:sz="0" w:space="0" w:color="auto"/>
            <w:left w:val="none" w:sz="0" w:space="0" w:color="auto"/>
            <w:bottom w:val="none" w:sz="0" w:space="0" w:color="auto"/>
            <w:right w:val="none" w:sz="0" w:space="0" w:color="auto"/>
          </w:divBdr>
        </w:div>
        <w:div w:id="1388534839">
          <w:marLeft w:val="0"/>
          <w:marRight w:val="0"/>
          <w:marTop w:val="0"/>
          <w:marBottom w:val="0"/>
          <w:divBdr>
            <w:top w:val="none" w:sz="0" w:space="0" w:color="auto"/>
            <w:left w:val="none" w:sz="0" w:space="0" w:color="auto"/>
            <w:bottom w:val="none" w:sz="0" w:space="0" w:color="auto"/>
            <w:right w:val="none" w:sz="0" w:space="0" w:color="auto"/>
          </w:divBdr>
        </w:div>
        <w:div w:id="1388534841">
          <w:marLeft w:val="0"/>
          <w:marRight w:val="0"/>
          <w:marTop w:val="0"/>
          <w:marBottom w:val="0"/>
          <w:divBdr>
            <w:top w:val="none" w:sz="0" w:space="0" w:color="auto"/>
            <w:left w:val="none" w:sz="0" w:space="0" w:color="auto"/>
            <w:bottom w:val="none" w:sz="0" w:space="0" w:color="auto"/>
            <w:right w:val="none" w:sz="0" w:space="0" w:color="auto"/>
          </w:divBdr>
        </w:div>
        <w:div w:id="1388534842">
          <w:marLeft w:val="0"/>
          <w:marRight w:val="0"/>
          <w:marTop w:val="0"/>
          <w:marBottom w:val="0"/>
          <w:divBdr>
            <w:top w:val="none" w:sz="0" w:space="0" w:color="auto"/>
            <w:left w:val="none" w:sz="0" w:space="0" w:color="auto"/>
            <w:bottom w:val="none" w:sz="0" w:space="0" w:color="auto"/>
            <w:right w:val="none" w:sz="0" w:space="0" w:color="auto"/>
          </w:divBdr>
        </w:div>
        <w:div w:id="1388534843">
          <w:marLeft w:val="0"/>
          <w:marRight w:val="0"/>
          <w:marTop w:val="0"/>
          <w:marBottom w:val="0"/>
          <w:divBdr>
            <w:top w:val="none" w:sz="0" w:space="0" w:color="auto"/>
            <w:left w:val="none" w:sz="0" w:space="0" w:color="auto"/>
            <w:bottom w:val="none" w:sz="0" w:space="0" w:color="auto"/>
            <w:right w:val="none" w:sz="0" w:space="0" w:color="auto"/>
          </w:divBdr>
        </w:div>
        <w:div w:id="1388534844">
          <w:marLeft w:val="0"/>
          <w:marRight w:val="0"/>
          <w:marTop w:val="0"/>
          <w:marBottom w:val="0"/>
          <w:divBdr>
            <w:top w:val="none" w:sz="0" w:space="0" w:color="auto"/>
            <w:left w:val="none" w:sz="0" w:space="0" w:color="auto"/>
            <w:bottom w:val="none" w:sz="0" w:space="0" w:color="auto"/>
            <w:right w:val="none" w:sz="0" w:space="0" w:color="auto"/>
          </w:divBdr>
        </w:div>
        <w:div w:id="1388534846">
          <w:marLeft w:val="0"/>
          <w:marRight w:val="0"/>
          <w:marTop w:val="0"/>
          <w:marBottom w:val="0"/>
          <w:divBdr>
            <w:top w:val="none" w:sz="0" w:space="0" w:color="auto"/>
            <w:left w:val="none" w:sz="0" w:space="0" w:color="auto"/>
            <w:bottom w:val="none" w:sz="0" w:space="0" w:color="auto"/>
            <w:right w:val="none" w:sz="0" w:space="0" w:color="auto"/>
          </w:divBdr>
        </w:div>
        <w:div w:id="1388534847">
          <w:marLeft w:val="0"/>
          <w:marRight w:val="0"/>
          <w:marTop w:val="0"/>
          <w:marBottom w:val="0"/>
          <w:divBdr>
            <w:top w:val="none" w:sz="0" w:space="0" w:color="auto"/>
            <w:left w:val="none" w:sz="0" w:space="0" w:color="auto"/>
            <w:bottom w:val="none" w:sz="0" w:space="0" w:color="auto"/>
            <w:right w:val="none" w:sz="0" w:space="0" w:color="auto"/>
          </w:divBdr>
        </w:div>
        <w:div w:id="1388534848">
          <w:marLeft w:val="0"/>
          <w:marRight w:val="0"/>
          <w:marTop w:val="0"/>
          <w:marBottom w:val="0"/>
          <w:divBdr>
            <w:top w:val="none" w:sz="0" w:space="0" w:color="auto"/>
            <w:left w:val="none" w:sz="0" w:space="0" w:color="auto"/>
            <w:bottom w:val="none" w:sz="0" w:space="0" w:color="auto"/>
            <w:right w:val="none" w:sz="0" w:space="0" w:color="auto"/>
          </w:divBdr>
        </w:div>
        <w:div w:id="1388534849">
          <w:marLeft w:val="0"/>
          <w:marRight w:val="0"/>
          <w:marTop w:val="0"/>
          <w:marBottom w:val="0"/>
          <w:divBdr>
            <w:top w:val="none" w:sz="0" w:space="0" w:color="auto"/>
            <w:left w:val="none" w:sz="0" w:space="0" w:color="auto"/>
            <w:bottom w:val="none" w:sz="0" w:space="0" w:color="auto"/>
            <w:right w:val="none" w:sz="0" w:space="0" w:color="auto"/>
          </w:divBdr>
        </w:div>
        <w:div w:id="1388534850">
          <w:marLeft w:val="0"/>
          <w:marRight w:val="0"/>
          <w:marTop w:val="0"/>
          <w:marBottom w:val="0"/>
          <w:divBdr>
            <w:top w:val="none" w:sz="0" w:space="0" w:color="auto"/>
            <w:left w:val="none" w:sz="0" w:space="0" w:color="auto"/>
            <w:bottom w:val="none" w:sz="0" w:space="0" w:color="auto"/>
            <w:right w:val="none" w:sz="0" w:space="0" w:color="auto"/>
          </w:divBdr>
        </w:div>
        <w:div w:id="1388534851">
          <w:marLeft w:val="0"/>
          <w:marRight w:val="0"/>
          <w:marTop w:val="0"/>
          <w:marBottom w:val="0"/>
          <w:divBdr>
            <w:top w:val="none" w:sz="0" w:space="0" w:color="auto"/>
            <w:left w:val="none" w:sz="0" w:space="0" w:color="auto"/>
            <w:bottom w:val="none" w:sz="0" w:space="0" w:color="auto"/>
            <w:right w:val="none" w:sz="0" w:space="0" w:color="auto"/>
          </w:divBdr>
        </w:div>
        <w:div w:id="1388534852">
          <w:marLeft w:val="0"/>
          <w:marRight w:val="0"/>
          <w:marTop w:val="0"/>
          <w:marBottom w:val="0"/>
          <w:divBdr>
            <w:top w:val="none" w:sz="0" w:space="0" w:color="auto"/>
            <w:left w:val="none" w:sz="0" w:space="0" w:color="auto"/>
            <w:bottom w:val="none" w:sz="0" w:space="0" w:color="auto"/>
            <w:right w:val="none" w:sz="0" w:space="0" w:color="auto"/>
          </w:divBdr>
        </w:div>
        <w:div w:id="1388534853">
          <w:marLeft w:val="0"/>
          <w:marRight w:val="0"/>
          <w:marTop w:val="0"/>
          <w:marBottom w:val="0"/>
          <w:divBdr>
            <w:top w:val="none" w:sz="0" w:space="0" w:color="auto"/>
            <w:left w:val="none" w:sz="0" w:space="0" w:color="auto"/>
            <w:bottom w:val="none" w:sz="0" w:space="0" w:color="auto"/>
            <w:right w:val="none" w:sz="0" w:space="0" w:color="auto"/>
          </w:divBdr>
        </w:div>
        <w:div w:id="1388534854">
          <w:marLeft w:val="0"/>
          <w:marRight w:val="0"/>
          <w:marTop w:val="0"/>
          <w:marBottom w:val="0"/>
          <w:divBdr>
            <w:top w:val="none" w:sz="0" w:space="0" w:color="auto"/>
            <w:left w:val="none" w:sz="0" w:space="0" w:color="auto"/>
            <w:bottom w:val="none" w:sz="0" w:space="0" w:color="auto"/>
            <w:right w:val="none" w:sz="0" w:space="0" w:color="auto"/>
          </w:divBdr>
        </w:div>
        <w:div w:id="1388534855">
          <w:marLeft w:val="0"/>
          <w:marRight w:val="0"/>
          <w:marTop w:val="0"/>
          <w:marBottom w:val="0"/>
          <w:divBdr>
            <w:top w:val="none" w:sz="0" w:space="0" w:color="auto"/>
            <w:left w:val="none" w:sz="0" w:space="0" w:color="auto"/>
            <w:bottom w:val="none" w:sz="0" w:space="0" w:color="auto"/>
            <w:right w:val="none" w:sz="0" w:space="0" w:color="auto"/>
          </w:divBdr>
        </w:div>
        <w:div w:id="1388534856">
          <w:marLeft w:val="0"/>
          <w:marRight w:val="0"/>
          <w:marTop w:val="0"/>
          <w:marBottom w:val="0"/>
          <w:divBdr>
            <w:top w:val="none" w:sz="0" w:space="0" w:color="auto"/>
            <w:left w:val="none" w:sz="0" w:space="0" w:color="auto"/>
            <w:bottom w:val="none" w:sz="0" w:space="0" w:color="auto"/>
            <w:right w:val="none" w:sz="0" w:space="0" w:color="auto"/>
          </w:divBdr>
        </w:div>
        <w:div w:id="1388534857">
          <w:marLeft w:val="0"/>
          <w:marRight w:val="0"/>
          <w:marTop w:val="0"/>
          <w:marBottom w:val="0"/>
          <w:divBdr>
            <w:top w:val="none" w:sz="0" w:space="0" w:color="auto"/>
            <w:left w:val="none" w:sz="0" w:space="0" w:color="auto"/>
            <w:bottom w:val="none" w:sz="0" w:space="0" w:color="auto"/>
            <w:right w:val="none" w:sz="0" w:space="0" w:color="auto"/>
          </w:divBdr>
        </w:div>
        <w:div w:id="1388534858">
          <w:marLeft w:val="0"/>
          <w:marRight w:val="0"/>
          <w:marTop w:val="0"/>
          <w:marBottom w:val="0"/>
          <w:divBdr>
            <w:top w:val="none" w:sz="0" w:space="0" w:color="auto"/>
            <w:left w:val="none" w:sz="0" w:space="0" w:color="auto"/>
            <w:bottom w:val="none" w:sz="0" w:space="0" w:color="auto"/>
            <w:right w:val="none" w:sz="0" w:space="0" w:color="auto"/>
          </w:divBdr>
        </w:div>
        <w:div w:id="1388534859">
          <w:marLeft w:val="0"/>
          <w:marRight w:val="0"/>
          <w:marTop w:val="0"/>
          <w:marBottom w:val="0"/>
          <w:divBdr>
            <w:top w:val="none" w:sz="0" w:space="0" w:color="auto"/>
            <w:left w:val="none" w:sz="0" w:space="0" w:color="auto"/>
            <w:bottom w:val="none" w:sz="0" w:space="0" w:color="auto"/>
            <w:right w:val="none" w:sz="0" w:space="0" w:color="auto"/>
          </w:divBdr>
        </w:div>
        <w:div w:id="1388534860">
          <w:marLeft w:val="0"/>
          <w:marRight w:val="0"/>
          <w:marTop w:val="0"/>
          <w:marBottom w:val="0"/>
          <w:divBdr>
            <w:top w:val="none" w:sz="0" w:space="0" w:color="auto"/>
            <w:left w:val="none" w:sz="0" w:space="0" w:color="auto"/>
            <w:bottom w:val="none" w:sz="0" w:space="0" w:color="auto"/>
            <w:right w:val="none" w:sz="0" w:space="0" w:color="auto"/>
          </w:divBdr>
        </w:div>
        <w:div w:id="1388534861">
          <w:marLeft w:val="0"/>
          <w:marRight w:val="0"/>
          <w:marTop w:val="0"/>
          <w:marBottom w:val="0"/>
          <w:divBdr>
            <w:top w:val="none" w:sz="0" w:space="0" w:color="auto"/>
            <w:left w:val="none" w:sz="0" w:space="0" w:color="auto"/>
            <w:bottom w:val="none" w:sz="0" w:space="0" w:color="auto"/>
            <w:right w:val="none" w:sz="0" w:space="0" w:color="auto"/>
          </w:divBdr>
        </w:div>
        <w:div w:id="1388534862">
          <w:marLeft w:val="0"/>
          <w:marRight w:val="0"/>
          <w:marTop w:val="0"/>
          <w:marBottom w:val="0"/>
          <w:divBdr>
            <w:top w:val="none" w:sz="0" w:space="0" w:color="auto"/>
            <w:left w:val="none" w:sz="0" w:space="0" w:color="auto"/>
            <w:bottom w:val="none" w:sz="0" w:space="0" w:color="auto"/>
            <w:right w:val="none" w:sz="0" w:space="0" w:color="auto"/>
          </w:divBdr>
        </w:div>
        <w:div w:id="1388534863">
          <w:marLeft w:val="0"/>
          <w:marRight w:val="0"/>
          <w:marTop w:val="0"/>
          <w:marBottom w:val="0"/>
          <w:divBdr>
            <w:top w:val="none" w:sz="0" w:space="0" w:color="auto"/>
            <w:left w:val="none" w:sz="0" w:space="0" w:color="auto"/>
            <w:bottom w:val="none" w:sz="0" w:space="0" w:color="auto"/>
            <w:right w:val="none" w:sz="0" w:space="0" w:color="auto"/>
          </w:divBdr>
        </w:div>
        <w:div w:id="1388534864">
          <w:marLeft w:val="0"/>
          <w:marRight w:val="0"/>
          <w:marTop w:val="0"/>
          <w:marBottom w:val="0"/>
          <w:divBdr>
            <w:top w:val="none" w:sz="0" w:space="0" w:color="auto"/>
            <w:left w:val="none" w:sz="0" w:space="0" w:color="auto"/>
            <w:bottom w:val="none" w:sz="0" w:space="0" w:color="auto"/>
            <w:right w:val="none" w:sz="0" w:space="0" w:color="auto"/>
          </w:divBdr>
        </w:div>
        <w:div w:id="1388534865">
          <w:marLeft w:val="0"/>
          <w:marRight w:val="0"/>
          <w:marTop w:val="0"/>
          <w:marBottom w:val="0"/>
          <w:divBdr>
            <w:top w:val="none" w:sz="0" w:space="0" w:color="auto"/>
            <w:left w:val="none" w:sz="0" w:space="0" w:color="auto"/>
            <w:bottom w:val="none" w:sz="0" w:space="0" w:color="auto"/>
            <w:right w:val="none" w:sz="0" w:space="0" w:color="auto"/>
          </w:divBdr>
        </w:div>
        <w:div w:id="1388534866">
          <w:marLeft w:val="0"/>
          <w:marRight w:val="0"/>
          <w:marTop w:val="0"/>
          <w:marBottom w:val="0"/>
          <w:divBdr>
            <w:top w:val="none" w:sz="0" w:space="0" w:color="auto"/>
            <w:left w:val="none" w:sz="0" w:space="0" w:color="auto"/>
            <w:bottom w:val="none" w:sz="0" w:space="0" w:color="auto"/>
            <w:right w:val="none" w:sz="0" w:space="0" w:color="auto"/>
          </w:divBdr>
        </w:div>
        <w:div w:id="1388534868">
          <w:marLeft w:val="0"/>
          <w:marRight w:val="0"/>
          <w:marTop w:val="0"/>
          <w:marBottom w:val="0"/>
          <w:divBdr>
            <w:top w:val="none" w:sz="0" w:space="0" w:color="auto"/>
            <w:left w:val="none" w:sz="0" w:space="0" w:color="auto"/>
            <w:bottom w:val="none" w:sz="0" w:space="0" w:color="auto"/>
            <w:right w:val="none" w:sz="0" w:space="0" w:color="auto"/>
          </w:divBdr>
        </w:div>
        <w:div w:id="1388534869">
          <w:marLeft w:val="0"/>
          <w:marRight w:val="0"/>
          <w:marTop w:val="0"/>
          <w:marBottom w:val="0"/>
          <w:divBdr>
            <w:top w:val="none" w:sz="0" w:space="0" w:color="auto"/>
            <w:left w:val="none" w:sz="0" w:space="0" w:color="auto"/>
            <w:bottom w:val="none" w:sz="0" w:space="0" w:color="auto"/>
            <w:right w:val="none" w:sz="0" w:space="0" w:color="auto"/>
          </w:divBdr>
        </w:div>
        <w:div w:id="1388534870">
          <w:marLeft w:val="0"/>
          <w:marRight w:val="0"/>
          <w:marTop w:val="0"/>
          <w:marBottom w:val="0"/>
          <w:divBdr>
            <w:top w:val="none" w:sz="0" w:space="0" w:color="auto"/>
            <w:left w:val="none" w:sz="0" w:space="0" w:color="auto"/>
            <w:bottom w:val="none" w:sz="0" w:space="0" w:color="auto"/>
            <w:right w:val="none" w:sz="0" w:space="0" w:color="auto"/>
          </w:divBdr>
        </w:div>
        <w:div w:id="1388534871">
          <w:marLeft w:val="0"/>
          <w:marRight w:val="0"/>
          <w:marTop w:val="0"/>
          <w:marBottom w:val="0"/>
          <w:divBdr>
            <w:top w:val="none" w:sz="0" w:space="0" w:color="auto"/>
            <w:left w:val="none" w:sz="0" w:space="0" w:color="auto"/>
            <w:bottom w:val="none" w:sz="0" w:space="0" w:color="auto"/>
            <w:right w:val="none" w:sz="0" w:space="0" w:color="auto"/>
          </w:divBdr>
        </w:div>
        <w:div w:id="1388534872">
          <w:marLeft w:val="0"/>
          <w:marRight w:val="0"/>
          <w:marTop w:val="0"/>
          <w:marBottom w:val="0"/>
          <w:divBdr>
            <w:top w:val="none" w:sz="0" w:space="0" w:color="auto"/>
            <w:left w:val="none" w:sz="0" w:space="0" w:color="auto"/>
            <w:bottom w:val="none" w:sz="0" w:space="0" w:color="auto"/>
            <w:right w:val="none" w:sz="0" w:space="0" w:color="auto"/>
          </w:divBdr>
        </w:div>
        <w:div w:id="1388534873">
          <w:marLeft w:val="0"/>
          <w:marRight w:val="0"/>
          <w:marTop w:val="0"/>
          <w:marBottom w:val="0"/>
          <w:divBdr>
            <w:top w:val="none" w:sz="0" w:space="0" w:color="auto"/>
            <w:left w:val="none" w:sz="0" w:space="0" w:color="auto"/>
            <w:bottom w:val="none" w:sz="0" w:space="0" w:color="auto"/>
            <w:right w:val="none" w:sz="0" w:space="0" w:color="auto"/>
          </w:divBdr>
        </w:div>
        <w:div w:id="1388534874">
          <w:marLeft w:val="0"/>
          <w:marRight w:val="0"/>
          <w:marTop w:val="0"/>
          <w:marBottom w:val="0"/>
          <w:divBdr>
            <w:top w:val="none" w:sz="0" w:space="0" w:color="auto"/>
            <w:left w:val="none" w:sz="0" w:space="0" w:color="auto"/>
            <w:bottom w:val="none" w:sz="0" w:space="0" w:color="auto"/>
            <w:right w:val="none" w:sz="0" w:space="0" w:color="auto"/>
          </w:divBdr>
        </w:div>
        <w:div w:id="1388534875">
          <w:marLeft w:val="0"/>
          <w:marRight w:val="0"/>
          <w:marTop w:val="0"/>
          <w:marBottom w:val="0"/>
          <w:divBdr>
            <w:top w:val="none" w:sz="0" w:space="0" w:color="auto"/>
            <w:left w:val="none" w:sz="0" w:space="0" w:color="auto"/>
            <w:bottom w:val="none" w:sz="0" w:space="0" w:color="auto"/>
            <w:right w:val="none" w:sz="0" w:space="0" w:color="auto"/>
          </w:divBdr>
        </w:div>
        <w:div w:id="1388534876">
          <w:marLeft w:val="0"/>
          <w:marRight w:val="0"/>
          <w:marTop w:val="0"/>
          <w:marBottom w:val="0"/>
          <w:divBdr>
            <w:top w:val="none" w:sz="0" w:space="0" w:color="auto"/>
            <w:left w:val="none" w:sz="0" w:space="0" w:color="auto"/>
            <w:bottom w:val="none" w:sz="0" w:space="0" w:color="auto"/>
            <w:right w:val="none" w:sz="0" w:space="0" w:color="auto"/>
          </w:divBdr>
        </w:div>
        <w:div w:id="1388534877">
          <w:marLeft w:val="0"/>
          <w:marRight w:val="0"/>
          <w:marTop w:val="0"/>
          <w:marBottom w:val="0"/>
          <w:divBdr>
            <w:top w:val="none" w:sz="0" w:space="0" w:color="auto"/>
            <w:left w:val="none" w:sz="0" w:space="0" w:color="auto"/>
            <w:bottom w:val="none" w:sz="0" w:space="0" w:color="auto"/>
            <w:right w:val="none" w:sz="0" w:space="0" w:color="auto"/>
          </w:divBdr>
        </w:div>
        <w:div w:id="1388534878">
          <w:marLeft w:val="0"/>
          <w:marRight w:val="0"/>
          <w:marTop w:val="0"/>
          <w:marBottom w:val="0"/>
          <w:divBdr>
            <w:top w:val="none" w:sz="0" w:space="0" w:color="auto"/>
            <w:left w:val="none" w:sz="0" w:space="0" w:color="auto"/>
            <w:bottom w:val="none" w:sz="0" w:space="0" w:color="auto"/>
            <w:right w:val="none" w:sz="0" w:space="0" w:color="auto"/>
          </w:divBdr>
        </w:div>
        <w:div w:id="1388534879">
          <w:marLeft w:val="0"/>
          <w:marRight w:val="0"/>
          <w:marTop w:val="0"/>
          <w:marBottom w:val="0"/>
          <w:divBdr>
            <w:top w:val="none" w:sz="0" w:space="0" w:color="auto"/>
            <w:left w:val="none" w:sz="0" w:space="0" w:color="auto"/>
            <w:bottom w:val="none" w:sz="0" w:space="0" w:color="auto"/>
            <w:right w:val="none" w:sz="0" w:space="0" w:color="auto"/>
          </w:divBdr>
        </w:div>
        <w:div w:id="1388534880">
          <w:marLeft w:val="0"/>
          <w:marRight w:val="0"/>
          <w:marTop w:val="0"/>
          <w:marBottom w:val="0"/>
          <w:divBdr>
            <w:top w:val="none" w:sz="0" w:space="0" w:color="auto"/>
            <w:left w:val="none" w:sz="0" w:space="0" w:color="auto"/>
            <w:bottom w:val="none" w:sz="0" w:space="0" w:color="auto"/>
            <w:right w:val="none" w:sz="0" w:space="0" w:color="auto"/>
          </w:divBdr>
        </w:div>
        <w:div w:id="1388534881">
          <w:marLeft w:val="0"/>
          <w:marRight w:val="0"/>
          <w:marTop w:val="0"/>
          <w:marBottom w:val="0"/>
          <w:divBdr>
            <w:top w:val="none" w:sz="0" w:space="0" w:color="auto"/>
            <w:left w:val="none" w:sz="0" w:space="0" w:color="auto"/>
            <w:bottom w:val="none" w:sz="0" w:space="0" w:color="auto"/>
            <w:right w:val="none" w:sz="0" w:space="0" w:color="auto"/>
          </w:divBdr>
        </w:div>
        <w:div w:id="1388534882">
          <w:marLeft w:val="0"/>
          <w:marRight w:val="0"/>
          <w:marTop w:val="0"/>
          <w:marBottom w:val="0"/>
          <w:divBdr>
            <w:top w:val="none" w:sz="0" w:space="0" w:color="auto"/>
            <w:left w:val="none" w:sz="0" w:space="0" w:color="auto"/>
            <w:bottom w:val="none" w:sz="0" w:space="0" w:color="auto"/>
            <w:right w:val="none" w:sz="0" w:space="0" w:color="auto"/>
          </w:divBdr>
        </w:div>
        <w:div w:id="1388534883">
          <w:marLeft w:val="0"/>
          <w:marRight w:val="0"/>
          <w:marTop w:val="0"/>
          <w:marBottom w:val="0"/>
          <w:divBdr>
            <w:top w:val="none" w:sz="0" w:space="0" w:color="auto"/>
            <w:left w:val="none" w:sz="0" w:space="0" w:color="auto"/>
            <w:bottom w:val="none" w:sz="0" w:space="0" w:color="auto"/>
            <w:right w:val="none" w:sz="0" w:space="0" w:color="auto"/>
          </w:divBdr>
        </w:div>
        <w:div w:id="1388534884">
          <w:marLeft w:val="0"/>
          <w:marRight w:val="0"/>
          <w:marTop w:val="0"/>
          <w:marBottom w:val="0"/>
          <w:divBdr>
            <w:top w:val="none" w:sz="0" w:space="0" w:color="auto"/>
            <w:left w:val="none" w:sz="0" w:space="0" w:color="auto"/>
            <w:bottom w:val="none" w:sz="0" w:space="0" w:color="auto"/>
            <w:right w:val="none" w:sz="0" w:space="0" w:color="auto"/>
          </w:divBdr>
        </w:div>
        <w:div w:id="1388534885">
          <w:marLeft w:val="0"/>
          <w:marRight w:val="0"/>
          <w:marTop w:val="0"/>
          <w:marBottom w:val="0"/>
          <w:divBdr>
            <w:top w:val="none" w:sz="0" w:space="0" w:color="auto"/>
            <w:left w:val="none" w:sz="0" w:space="0" w:color="auto"/>
            <w:bottom w:val="none" w:sz="0" w:space="0" w:color="auto"/>
            <w:right w:val="none" w:sz="0" w:space="0" w:color="auto"/>
          </w:divBdr>
        </w:div>
        <w:div w:id="1388534886">
          <w:marLeft w:val="0"/>
          <w:marRight w:val="0"/>
          <w:marTop w:val="0"/>
          <w:marBottom w:val="0"/>
          <w:divBdr>
            <w:top w:val="none" w:sz="0" w:space="0" w:color="auto"/>
            <w:left w:val="none" w:sz="0" w:space="0" w:color="auto"/>
            <w:bottom w:val="none" w:sz="0" w:space="0" w:color="auto"/>
            <w:right w:val="none" w:sz="0" w:space="0" w:color="auto"/>
          </w:divBdr>
        </w:div>
        <w:div w:id="1388534887">
          <w:marLeft w:val="0"/>
          <w:marRight w:val="0"/>
          <w:marTop w:val="0"/>
          <w:marBottom w:val="0"/>
          <w:divBdr>
            <w:top w:val="none" w:sz="0" w:space="0" w:color="auto"/>
            <w:left w:val="none" w:sz="0" w:space="0" w:color="auto"/>
            <w:bottom w:val="none" w:sz="0" w:space="0" w:color="auto"/>
            <w:right w:val="none" w:sz="0" w:space="0" w:color="auto"/>
          </w:divBdr>
        </w:div>
        <w:div w:id="1388534888">
          <w:marLeft w:val="0"/>
          <w:marRight w:val="0"/>
          <w:marTop w:val="0"/>
          <w:marBottom w:val="0"/>
          <w:divBdr>
            <w:top w:val="none" w:sz="0" w:space="0" w:color="auto"/>
            <w:left w:val="none" w:sz="0" w:space="0" w:color="auto"/>
            <w:bottom w:val="none" w:sz="0" w:space="0" w:color="auto"/>
            <w:right w:val="none" w:sz="0" w:space="0" w:color="auto"/>
          </w:divBdr>
        </w:div>
        <w:div w:id="1388534889">
          <w:marLeft w:val="0"/>
          <w:marRight w:val="0"/>
          <w:marTop w:val="0"/>
          <w:marBottom w:val="0"/>
          <w:divBdr>
            <w:top w:val="none" w:sz="0" w:space="0" w:color="auto"/>
            <w:left w:val="none" w:sz="0" w:space="0" w:color="auto"/>
            <w:bottom w:val="none" w:sz="0" w:space="0" w:color="auto"/>
            <w:right w:val="none" w:sz="0" w:space="0" w:color="auto"/>
          </w:divBdr>
        </w:div>
        <w:div w:id="1388534890">
          <w:marLeft w:val="0"/>
          <w:marRight w:val="0"/>
          <w:marTop w:val="0"/>
          <w:marBottom w:val="0"/>
          <w:divBdr>
            <w:top w:val="none" w:sz="0" w:space="0" w:color="auto"/>
            <w:left w:val="none" w:sz="0" w:space="0" w:color="auto"/>
            <w:bottom w:val="none" w:sz="0" w:space="0" w:color="auto"/>
            <w:right w:val="none" w:sz="0" w:space="0" w:color="auto"/>
          </w:divBdr>
        </w:div>
        <w:div w:id="1388534891">
          <w:marLeft w:val="0"/>
          <w:marRight w:val="0"/>
          <w:marTop w:val="0"/>
          <w:marBottom w:val="0"/>
          <w:divBdr>
            <w:top w:val="none" w:sz="0" w:space="0" w:color="auto"/>
            <w:left w:val="none" w:sz="0" w:space="0" w:color="auto"/>
            <w:bottom w:val="none" w:sz="0" w:space="0" w:color="auto"/>
            <w:right w:val="none" w:sz="0" w:space="0" w:color="auto"/>
          </w:divBdr>
        </w:div>
        <w:div w:id="1388534892">
          <w:marLeft w:val="0"/>
          <w:marRight w:val="0"/>
          <w:marTop w:val="0"/>
          <w:marBottom w:val="0"/>
          <w:divBdr>
            <w:top w:val="none" w:sz="0" w:space="0" w:color="auto"/>
            <w:left w:val="none" w:sz="0" w:space="0" w:color="auto"/>
            <w:bottom w:val="none" w:sz="0" w:space="0" w:color="auto"/>
            <w:right w:val="none" w:sz="0" w:space="0" w:color="auto"/>
          </w:divBdr>
        </w:div>
        <w:div w:id="1388534893">
          <w:marLeft w:val="0"/>
          <w:marRight w:val="0"/>
          <w:marTop w:val="0"/>
          <w:marBottom w:val="0"/>
          <w:divBdr>
            <w:top w:val="none" w:sz="0" w:space="0" w:color="auto"/>
            <w:left w:val="none" w:sz="0" w:space="0" w:color="auto"/>
            <w:bottom w:val="none" w:sz="0" w:space="0" w:color="auto"/>
            <w:right w:val="none" w:sz="0" w:space="0" w:color="auto"/>
          </w:divBdr>
        </w:div>
        <w:div w:id="1388534894">
          <w:marLeft w:val="0"/>
          <w:marRight w:val="0"/>
          <w:marTop w:val="0"/>
          <w:marBottom w:val="0"/>
          <w:divBdr>
            <w:top w:val="none" w:sz="0" w:space="0" w:color="auto"/>
            <w:left w:val="none" w:sz="0" w:space="0" w:color="auto"/>
            <w:bottom w:val="none" w:sz="0" w:space="0" w:color="auto"/>
            <w:right w:val="none" w:sz="0" w:space="0" w:color="auto"/>
          </w:divBdr>
        </w:div>
        <w:div w:id="1388534895">
          <w:marLeft w:val="0"/>
          <w:marRight w:val="0"/>
          <w:marTop w:val="0"/>
          <w:marBottom w:val="0"/>
          <w:divBdr>
            <w:top w:val="none" w:sz="0" w:space="0" w:color="auto"/>
            <w:left w:val="none" w:sz="0" w:space="0" w:color="auto"/>
            <w:bottom w:val="none" w:sz="0" w:space="0" w:color="auto"/>
            <w:right w:val="none" w:sz="0" w:space="0" w:color="auto"/>
          </w:divBdr>
        </w:div>
        <w:div w:id="1388534896">
          <w:marLeft w:val="0"/>
          <w:marRight w:val="0"/>
          <w:marTop w:val="0"/>
          <w:marBottom w:val="0"/>
          <w:divBdr>
            <w:top w:val="none" w:sz="0" w:space="0" w:color="auto"/>
            <w:left w:val="none" w:sz="0" w:space="0" w:color="auto"/>
            <w:bottom w:val="none" w:sz="0" w:space="0" w:color="auto"/>
            <w:right w:val="none" w:sz="0" w:space="0" w:color="auto"/>
          </w:divBdr>
        </w:div>
        <w:div w:id="1388534897">
          <w:marLeft w:val="0"/>
          <w:marRight w:val="0"/>
          <w:marTop w:val="0"/>
          <w:marBottom w:val="0"/>
          <w:divBdr>
            <w:top w:val="none" w:sz="0" w:space="0" w:color="auto"/>
            <w:left w:val="none" w:sz="0" w:space="0" w:color="auto"/>
            <w:bottom w:val="none" w:sz="0" w:space="0" w:color="auto"/>
            <w:right w:val="none" w:sz="0" w:space="0" w:color="auto"/>
          </w:divBdr>
        </w:div>
        <w:div w:id="1388534898">
          <w:marLeft w:val="0"/>
          <w:marRight w:val="0"/>
          <w:marTop w:val="0"/>
          <w:marBottom w:val="0"/>
          <w:divBdr>
            <w:top w:val="none" w:sz="0" w:space="0" w:color="auto"/>
            <w:left w:val="none" w:sz="0" w:space="0" w:color="auto"/>
            <w:bottom w:val="none" w:sz="0" w:space="0" w:color="auto"/>
            <w:right w:val="none" w:sz="0" w:space="0" w:color="auto"/>
          </w:divBdr>
        </w:div>
        <w:div w:id="1388534899">
          <w:marLeft w:val="0"/>
          <w:marRight w:val="0"/>
          <w:marTop w:val="0"/>
          <w:marBottom w:val="0"/>
          <w:divBdr>
            <w:top w:val="none" w:sz="0" w:space="0" w:color="auto"/>
            <w:left w:val="none" w:sz="0" w:space="0" w:color="auto"/>
            <w:bottom w:val="none" w:sz="0" w:space="0" w:color="auto"/>
            <w:right w:val="none" w:sz="0" w:space="0" w:color="auto"/>
          </w:divBdr>
        </w:div>
        <w:div w:id="1388534900">
          <w:marLeft w:val="0"/>
          <w:marRight w:val="0"/>
          <w:marTop w:val="0"/>
          <w:marBottom w:val="0"/>
          <w:divBdr>
            <w:top w:val="none" w:sz="0" w:space="0" w:color="auto"/>
            <w:left w:val="none" w:sz="0" w:space="0" w:color="auto"/>
            <w:bottom w:val="none" w:sz="0" w:space="0" w:color="auto"/>
            <w:right w:val="none" w:sz="0" w:space="0" w:color="auto"/>
          </w:divBdr>
        </w:div>
        <w:div w:id="1388534901">
          <w:marLeft w:val="0"/>
          <w:marRight w:val="0"/>
          <w:marTop w:val="0"/>
          <w:marBottom w:val="0"/>
          <w:divBdr>
            <w:top w:val="none" w:sz="0" w:space="0" w:color="auto"/>
            <w:left w:val="none" w:sz="0" w:space="0" w:color="auto"/>
            <w:bottom w:val="none" w:sz="0" w:space="0" w:color="auto"/>
            <w:right w:val="none" w:sz="0" w:space="0" w:color="auto"/>
          </w:divBdr>
        </w:div>
        <w:div w:id="1388534902">
          <w:marLeft w:val="0"/>
          <w:marRight w:val="0"/>
          <w:marTop w:val="0"/>
          <w:marBottom w:val="0"/>
          <w:divBdr>
            <w:top w:val="none" w:sz="0" w:space="0" w:color="auto"/>
            <w:left w:val="none" w:sz="0" w:space="0" w:color="auto"/>
            <w:bottom w:val="none" w:sz="0" w:space="0" w:color="auto"/>
            <w:right w:val="none" w:sz="0" w:space="0" w:color="auto"/>
          </w:divBdr>
        </w:div>
        <w:div w:id="1388534903">
          <w:marLeft w:val="0"/>
          <w:marRight w:val="0"/>
          <w:marTop w:val="0"/>
          <w:marBottom w:val="0"/>
          <w:divBdr>
            <w:top w:val="none" w:sz="0" w:space="0" w:color="auto"/>
            <w:left w:val="none" w:sz="0" w:space="0" w:color="auto"/>
            <w:bottom w:val="none" w:sz="0" w:space="0" w:color="auto"/>
            <w:right w:val="none" w:sz="0" w:space="0" w:color="auto"/>
          </w:divBdr>
        </w:div>
        <w:div w:id="1388534904">
          <w:marLeft w:val="0"/>
          <w:marRight w:val="0"/>
          <w:marTop w:val="0"/>
          <w:marBottom w:val="0"/>
          <w:divBdr>
            <w:top w:val="none" w:sz="0" w:space="0" w:color="auto"/>
            <w:left w:val="none" w:sz="0" w:space="0" w:color="auto"/>
            <w:bottom w:val="none" w:sz="0" w:space="0" w:color="auto"/>
            <w:right w:val="none" w:sz="0" w:space="0" w:color="auto"/>
          </w:divBdr>
        </w:div>
        <w:div w:id="1388534905">
          <w:marLeft w:val="0"/>
          <w:marRight w:val="0"/>
          <w:marTop w:val="0"/>
          <w:marBottom w:val="0"/>
          <w:divBdr>
            <w:top w:val="none" w:sz="0" w:space="0" w:color="auto"/>
            <w:left w:val="none" w:sz="0" w:space="0" w:color="auto"/>
            <w:bottom w:val="none" w:sz="0" w:space="0" w:color="auto"/>
            <w:right w:val="none" w:sz="0" w:space="0" w:color="auto"/>
          </w:divBdr>
        </w:div>
        <w:div w:id="1388534906">
          <w:marLeft w:val="0"/>
          <w:marRight w:val="0"/>
          <w:marTop w:val="0"/>
          <w:marBottom w:val="0"/>
          <w:divBdr>
            <w:top w:val="none" w:sz="0" w:space="0" w:color="auto"/>
            <w:left w:val="none" w:sz="0" w:space="0" w:color="auto"/>
            <w:bottom w:val="none" w:sz="0" w:space="0" w:color="auto"/>
            <w:right w:val="none" w:sz="0" w:space="0" w:color="auto"/>
          </w:divBdr>
        </w:div>
        <w:div w:id="1388534907">
          <w:marLeft w:val="0"/>
          <w:marRight w:val="0"/>
          <w:marTop w:val="0"/>
          <w:marBottom w:val="0"/>
          <w:divBdr>
            <w:top w:val="none" w:sz="0" w:space="0" w:color="auto"/>
            <w:left w:val="none" w:sz="0" w:space="0" w:color="auto"/>
            <w:bottom w:val="none" w:sz="0" w:space="0" w:color="auto"/>
            <w:right w:val="none" w:sz="0" w:space="0" w:color="auto"/>
          </w:divBdr>
        </w:div>
        <w:div w:id="1388534908">
          <w:marLeft w:val="0"/>
          <w:marRight w:val="0"/>
          <w:marTop w:val="0"/>
          <w:marBottom w:val="0"/>
          <w:divBdr>
            <w:top w:val="none" w:sz="0" w:space="0" w:color="auto"/>
            <w:left w:val="none" w:sz="0" w:space="0" w:color="auto"/>
            <w:bottom w:val="none" w:sz="0" w:space="0" w:color="auto"/>
            <w:right w:val="none" w:sz="0" w:space="0" w:color="auto"/>
          </w:divBdr>
        </w:div>
        <w:div w:id="1388534909">
          <w:marLeft w:val="0"/>
          <w:marRight w:val="0"/>
          <w:marTop w:val="0"/>
          <w:marBottom w:val="0"/>
          <w:divBdr>
            <w:top w:val="none" w:sz="0" w:space="0" w:color="auto"/>
            <w:left w:val="none" w:sz="0" w:space="0" w:color="auto"/>
            <w:bottom w:val="none" w:sz="0" w:space="0" w:color="auto"/>
            <w:right w:val="none" w:sz="0" w:space="0" w:color="auto"/>
          </w:divBdr>
        </w:div>
        <w:div w:id="1388534910">
          <w:marLeft w:val="0"/>
          <w:marRight w:val="0"/>
          <w:marTop w:val="0"/>
          <w:marBottom w:val="0"/>
          <w:divBdr>
            <w:top w:val="none" w:sz="0" w:space="0" w:color="auto"/>
            <w:left w:val="none" w:sz="0" w:space="0" w:color="auto"/>
            <w:bottom w:val="none" w:sz="0" w:space="0" w:color="auto"/>
            <w:right w:val="none" w:sz="0" w:space="0" w:color="auto"/>
          </w:divBdr>
        </w:div>
        <w:div w:id="1388534911">
          <w:marLeft w:val="0"/>
          <w:marRight w:val="0"/>
          <w:marTop w:val="0"/>
          <w:marBottom w:val="0"/>
          <w:divBdr>
            <w:top w:val="none" w:sz="0" w:space="0" w:color="auto"/>
            <w:left w:val="none" w:sz="0" w:space="0" w:color="auto"/>
            <w:bottom w:val="none" w:sz="0" w:space="0" w:color="auto"/>
            <w:right w:val="none" w:sz="0" w:space="0" w:color="auto"/>
          </w:divBdr>
        </w:div>
        <w:div w:id="1388534912">
          <w:marLeft w:val="0"/>
          <w:marRight w:val="0"/>
          <w:marTop w:val="0"/>
          <w:marBottom w:val="0"/>
          <w:divBdr>
            <w:top w:val="none" w:sz="0" w:space="0" w:color="auto"/>
            <w:left w:val="none" w:sz="0" w:space="0" w:color="auto"/>
            <w:bottom w:val="none" w:sz="0" w:space="0" w:color="auto"/>
            <w:right w:val="none" w:sz="0" w:space="0" w:color="auto"/>
          </w:divBdr>
        </w:div>
        <w:div w:id="1388534913">
          <w:marLeft w:val="0"/>
          <w:marRight w:val="0"/>
          <w:marTop w:val="0"/>
          <w:marBottom w:val="0"/>
          <w:divBdr>
            <w:top w:val="none" w:sz="0" w:space="0" w:color="auto"/>
            <w:left w:val="none" w:sz="0" w:space="0" w:color="auto"/>
            <w:bottom w:val="none" w:sz="0" w:space="0" w:color="auto"/>
            <w:right w:val="none" w:sz="0" w:space="0" w:color="auto"/>
          </w:divBdr>
        </w:div>
        <w:div w:id="1388534914">
          <w:marLeft w:val="0"/>
          <w:marRight w:val="0"/>
          <w:marTop w:val="0"/>
          <w:marBottom w:val="0"/>
          <w:divBdr>
            <w:top w:val="none" w:sz="0" w:space="0" w:color="auto"/>
            <w:left w:val="none" w:sz="0" w:space="0" w:color="auto"/>
            <w:bottom w:val="none" w:sz="0" w:space="0" w:color="auto"/>
            <w:right w:val="none" w:sz="0" w:space="0" w:color="auto"/>
          </w:divBdr>
        </w:div>
        <w:div w:id="1388534915">
          <w:marLeft w:val="0"/>
          <w:marRight w:val="0"/>
          <w:marTop w:val="0"/>
          <w:marBottom w:val="0"/>
          <w:divBdr>
            <w:top w:val="none" w:sz="0" w:space="0" w:color="auto"/>
            <w:left w:val="none" w:sz="0" w:space="0" w:color="auto"/>
            <w:bottom w:val="none" w:sz="0" w:space="0" w:color="auto"/>
            <w:right w:val="none" w:sz="0" w:space="0" w:color="auto"/>
          </w:divBdr>
        </w:div>
        <w:div w:id="1388534916">
          <w:marLeft w:val="0"/>
          <w:marRight w:val="0"/>
          <w:marTop w:val="0"/>
          <w:marBottom w:val="0"/>
          <w:divBdr>
            <w:top w:val="none" w:sz="0" w:space="0" w:color="auto"/>
            <w:left w:val="none" w:sz="0" w:space="0" w:color="auto"/>
            <w:bottom w:val="none" w:sz="0" w:space="0" w:color="auto"/>
            <w:right w:val="none" w:sz="0" w:space="0" w:color="auto"/>
          </w:divBdr>
        </w:div>
        <w:div w:id="1388534917">
          <w:marLeft w:val="0"/>
          <w:marRight w:val="0"/>
          <w:marTop w:val="0"/>
          <w:marBottom w:val="0"/>
          <w:divBdr>
            <w:top w:val="none" w:sz="0" w:space="0" w:color="auto"/>
            <w:left w:val="none" w:sz="0" w:space="0" w:color="auto"/>
            <w:bottom w:val="none" w:sz="0" w:space="0" w:color="auto"/>
            <w:right w:val="none" w:sz="0" w:space="0" w:color="auto"/>
          </w:divBdr>
        </w:div>
        <w:div w:id="1388534918">
          <w:marLeft w:val="0"/>
          <w:marRight w:val="0"/>
          <w:marTop w:val="0"/>
          <w:marBottom w:val="0"/>
          <w:divBdr>
            <w:top w:val="none" w:sz="0" w:space="0" w:color="auto"/>
            <w:left w:val="none" w:sz="0" w:space="0" w:color="auto"/>
            <w:bottom w:val="none" w:sz="0" w:space="0" w:color="auto"/>
            <w:right w:val="none" w:sz="0" w:space="0" w:color="auto"/>
          </w:divBdr>
        </w:div>
        <w:div w:id="1388534919">
          <w:marLeft w:val="0"/>
          <w:marRight w:val="0"/>
          <w:marTop w:val="0"/>
          <w:marBottom w:val="0"/>
          <w:divBdr>
            <w:top w:val="none" w:sz="0" w:space="0" w:color="auto"/>
            <w:left w:val="none" w:sz="0" w:space="0" w:color="auto"/>
            <w:bottom w:val="none" w:sz="0" w:space="0" w:color="auto"/>
            <w:right w:val="none" w:sz="0" w:space="0" w:color="auto"/>
          </w:divBdr>
        </w:div>
        <w:div w:id="1388534921">
          <w:marLeft w:val="0"/>
          <w:marRight w:val="0"/>
          <w:marTop w:val="0"/>
          <w:marBottom w:val="0"/>
          <w:divBdr>
            <w:top w:val="none" w:sz="0" w:space="0" w:color="auto"/>
            <w:left w:val="none" w:sz="0" w:space="0" w:color="auto"/>
            <w:bottom w:val="none" w:sz="0" w:space="0" w:color="auto"/>
            <w:right w:val="none" w:sz="0" w:space="0" w:color="auto"/>
          </w:divBdr>
        </w:div>
        <w:div w:id="1388534922">
          <w:marLeft w:val="0"/>
          <w:marRight w:val="0"/>
          <w:marTop w:val="0"/>
          <w:marBottom w:val="0"/>
          <w:divBdr>
            <w:top w:val="none" w:sz="0" w:space="0" w:color="auto"/>
            <w:left w:val="none" w:sz="0" w:space="0" w:color="auto"/>
            <w:bottom w:val="none" w:sz="0" w:space="0" w:color="auto"/>
            <w:right w:val="none" w:sz="0" w:space="0" w:color="auto"/>
          </w:divBdr>
        </w:div>
        <w:div w:id="1388534923">
          <w:marLeft w:val="0"/>
          <w:marRight w:val="0"/>
          <w:marTop w:val="0"/>
          <w:marBottom w:val="0"/>
          <w:divBdr>
            <w:top w:val="none" w:sz="0" w:space="0" w:color="auto"/>
            <w:left w:val="none" w:sz="0" w:space="0" w:color="auto"/>
            <w:bottom w:val="none" w:sz="0" w:space="0" w:color="auto"/>
            <w:right w:val="none" w:sz="0" w:space="0" w:color="auto"/>
          </w:divBdr>
        </w:div>
        <w:div w:id="1388534924">
          <w:marLeft w:val="0"/>
          <w:marRight w:val="0"/>
          <w:marTop w:val="0"/>
          <w:marBottom w:val="0"/>
          <w:divBdr>
            <w:top w:val="none" w:sz="0" w:space="0" w:color="auto"/>
            <w:left w:val="none" w:sz="0" w:space="0" w:color="auto"/>
            <w:bottom w:val="none" w:sz="0" w:space="0" w:color="auto"/>
            <w:right w:val="none" w:sz="0" w:space="0" w:color="auto"/>
          </w:divBdr>
        </w:div>
        <w:div w:id="1388534925">
          <w:marLeft w:val="0"/>
          <w:marRight w:val="0"/>
          <w:marTop w:val="0"/>
          <w:marBottom w:val="0"/>
          <w:divBdr>
            <w:top w:val="none" w:sz="0" w:space="0" w:color="auto"/>
            <w:left w:val="none" w:sz="0" w:space="0" w:color="auto"/>
            <w:bottom w:val="none" w:sz="0" w:space="0" w:color="auto"/>
            <w:right w:val="none" w:sz="0" w:space="0" w:color="auto"/>
          </w:divBdr>
        </w:div>
        <w:div w:id="1388534926">
          <w:marLeft w:val="0"/>
          <w:marRight w:val="0"/>
          <w:marTop w:val="0"/>
          <w:marBottom w:val="0"/>
          <w:divBdr>
            <w:top w:val="none" w:sz="0" w:space="0" w:color="auto"/>
            <w:left w:val="none" w:sz="0" w:space="0" w:color="auto"/>
            <w:bottom w:val="none" w:sz="0" w:space="0" w:color="auto"/>
            <w:right w:val="none" w:sz="0" w:space="0" w:color="auto"/>
          </w:divBdr>
        </w:div>
        <w:div w:id="1388534927">
          <w:marLeft w:val="0"/>
          <w:marRight w:val="0"/>
          <w:marTop w:val="0"/>
          <w:marBottom w:val="0"/>
          <w:divBdr>
            <w:top w:val="none" w:sz="0" w:space="0" w:color="auto"/>
            <w:left w:val="none" w:sz="0" w:space="0" w:color="auto"/>
            <w:bottom w:val="none" w:sz="0" w:space="0" w:color="auto"/>
            <w:right w:val="none" w:sz="0" w:space="0" w:color="auto"/>
          </w:divBdr>
        </w:div>
        <w:div w:id="1388534928">
          <w:marLeft w:val="0"/>
          <w:marRight w:val="0"/>
          <w:marTop w:val="0"/>
          <w:marBottom w:val="0"/>
          <w:divBdr>
            <w:top w:val="none" w:sz="0" w:space="0" w:color="auto"/>
            <w:left w:val="none" w:sz="0" w:space="0" w:color="auto"/>
            <w:bottom w:val="none" w:sz="0" w:space="0" w:color="auto"/>
            <w:right w:val="none" w:sz="0" w:space="0" w:color="auto"/>
          </w:divBdr>
        </w:div>
        <w:div w:id="1388534929">
          <w:marLeft w:val="0"/>
          <w:marRight w:val="0"/>
          <w:marTop w:val="0"/>
          <w:marBottom w:val="0"/>
          <w:divBdr>
            <w:top w:val="none" w:sz="0" w:space="0" w:color="auto"/>
            <w:left w:val="none" w:sz="0" w:space="0" w:color="auto"/>
            <w:bottom w:val="none" w:sz="0" w:space="0" w:color="auto"/>
            <w:right w:val="none" w:sz="0" w:space="0" w:color="auto"/>
          </w:divBdr>
        </w:div>
        <w:div w:id="1388534930">
          <w:marLeft w:val="0"/>
          <w:marRight w:val="0"/>
          <w:marTop w:val="0"/>
          <w:marBottom w:val="0"/>
          <w:divBdr>
            <w:top w:val="none" w:sz="0" w:space="0" w:color="auto"/>
            <w:left w:val="none" w:sz="0" w:space="0" w:color="auto"/>
            <w:bottom w:val="none" w:sz="0" w:space="0" w:color="auto"/>
            <w:right w:val="none" w:sz="0" w:space="0" w:color="auto"/>
          </w:divBdr>
        </w:div>
        <w:div w:id="1388534931">
          <w:marLeft w:val="0"/>
          <w:marRight w:val="0"/>
          <w:marTop w:val="0"/>
          <w:marBottom w:val="0"/>
          <w:divBdr>
            <w:top w:val="none" w:sz="0" w:space="0" w:color="auto"/>
            <w:left w:val="none" w:sz="0" w:space="0" w:color="auto"/>
            <w:bottom w:val="none" w:sz="0" w:space="0" w:color="auto"/>
            <w:right w:val="none" w:sz="0" w:space="0" w:color="auto"/>
          </w:divBdr>
        </w:div>
        <w:div w:id="1388534932">
          <w:marLeft w:val="0"/>
          <w:marRight w:val="0"/>
          <w:marTop w:val="0"/>
          <w:marBottom w:val="0"/>
          <w:divBdr>
            <w:top w:val="none" w:sz="0" w:space="0" w:color="auto"/>
            <w:left w:val="none" w:sz="0" w:space="0" w:color="auto"/>
            <w:bottom w:val="none" w:sz="0" w:space="0" w:color="auto"/>
            <w:right w:val="none" w:sz="0" w:space="0" w:color="auto"/>
          </w:divBdr>
        </w:div>
        <w:div w:id="1388534933">
          <w:marLeft w:val="0"/>
          <w:marRight w:val="0"/>
          <w:marTop w:val="0"/>
          <w:marBottom w:val="0"/>
          <w:divBdr>
            <w:top w:val="none" w:sz="0" w:space="0" w:color="auto"/>
            <w:left w:val="none" w:sz="0" w:space="0" w:color="auto"/>
            <w:bottom w:val="none" w:sz="0" w:space="0" w:color="auto"/>
            <w:right w:val="none" w:sz="0" w:space="0" w:color="auto"/>
          </w:divBdr>
        </w:div>
        <w:div w:id="1388534934">
          <w:marLeft w:val="0"/>
          <w:marRight w:val="0"/>
          <w:marTop w:val="0"/>
          <w:marBottom w:val="0"/>
          <w:divBdr>
            <w:top w:val="none" w:sz="0" w:space="0" w:color="auto"/>
            <w:left w:val="none" w:sz="0" w:space="0" w:color="auto"/>
            <w:bottom w:val="none" w:sz="0" w:space="0" w:color="auto"/>
            <w:right w:val="none" w:sz="0" w:space="0" w:color="auto"/>
          </w:divBdr>
        </w:div>
        <w:div w:id="1388534935">
          <w:marLeft w:val="0"/>
          <w:marRight w:val="0"/>
          <w:marTop w:val="0"/>
          <w:marBottom w:val="0"/>
          <w:divBdr>
            <w:top w:val="none" w:sz="0" w:space="0" w:color="auto"/>
            <w:left w:val="none" w:sz="0" w:space="0" w:color="auto"/>
            <w:bottom w:val="none" w:sz="0" w:space="0" w:color="auto"/>
            <w:right w:val="none" w:sz="0" w:space="0" w:color="auto"/>
          </w:divBdr>
        </w:div>
        <w:div w:id="1388534936">
          <w:marLeft w:val="0"/>
          <w:marRight w:val="0"/>
          <w:marTop w:val="0"/>
          <w:marBottom w:val="0"/>
          <w:divBdr>
            <w:top w:val="none" w:sz="0" w:space="0" w:color="auto"/>
            <w:left w:val="none" w:sz="0" w:space="0" w:color="auto"/>
            <w:bottom w:val="none" w:sz="0" w:space="0" w:color="auto"/>
            <w:right w:val="none" w:sz="0" w:space="0" w:color="auto"/>
          </w:divBdr>
        </w:div>
        <w:div w:id="1388534937">
          <w:marLeft w:val="0"/>
          <w:marRight w:val="0"/>
          <w:marTop w:val="0"/>
          <w:marBottom w:val="0"/>
          <w:divBdr>
            <w:top w:val="none" w:sz="0" w:space="0" w:color="auto"/>
            <w:left w:val="none" w:sz="0" w:space="0" w:color="auto"/>
            <w:bottom w:val="none" w:sz="0" w:space="0" w:color="auto"/>
            <w:right w:val="none" w:sz="0" w:space="0" w:color="auto"/>
          </w:divBdr>
        </w:div>
        <w:div w:id="1388534938">
          <w:marLeft w:val="0"/>
          <w:marRight w:val="0"/>
          <w:marTop w:val="0"/>
          <w:marBottom w:val="0"/>
          <w:divBdr>
            <w:top w:val="none" w:sz="0" w:space="0" w:color="auto"/>
            <w:left w:val="none" w:sz="0" w:space="0" w:color="auto"/>
            <w:bottom w:val="none" w:sz="0" w:space="0" w:color="auto"/>
            <w:right w:val="none" w:sz="0" w:space="0" w:color="auto"/>
          </w:divBdr>
        </w:div>
        <w:div w:id="1388534939">
          <w:marLeft w:val="0"/>
          <w:marRight w:val="0"/>
          <w:marTop w:val="0"/>
          <w:marBottom w:val="0"/>
          <w:divBdr>
            <w:top w:val="none" w:sz="0" w:space="0" w:color="auto"/>
            <w:left w:val="none" w:sz="0" w:space="0" w:color="auto"/>
            <w:bottom w:val="none" w:sz="0" w:space="0" w:color="auto"/>
            <w:right w:val="none" w:sz="0" w:space="0" w:color="auto"/>
          </w:divBdr>
        </w:div>
        <w:div w:id="1388534941">
          <w:marLeft w:val="0"/>
          <w:marRight w:val="0"/>
          <w:marTop w:val="0"/>
          <w:marBottom w:val="0"/>
          <w:divBdr>
            <w:top w:val="none" w:sz="0" w:space="0" w:color="auto"/>
            <w:left w:val="none" w:sz="0" w:space="0" w:color="auto"/>
            <w:bottom w:val="none" w:sz="0" w:space="0" w:color="auto"/>
            <w:right w:val="none" w:sz="0" w:space="0" w:color="auto"/>
          </w:divBdr>
        </w:div>
        <w:div w:id="1388534942">
          <w:marLeft w:val="0"/>
          <w:marRight w:val="0"/>
          <w:marTop w:val="0"/>
          <w:marBottom w:val="0"/>
          <w:divBdr>
            <w:top w:val="none" w:sz="0" w:space="0" w:color="auto"/>
            <w:left w:val="none" w:sz="0" w:space="0" w:color="auto"/>
            <w:bottom w:val="none" w:sz="0" w:space="0" w:color="auto"/>
            <w:right w:val="none" w:sz="0" w:space="0" w:color="auto"/>
          </w:divBdr>
        </w:div>
        <w:div w:id="1388534945">
          <w:marLeft w:val="0"/>
          <w:marRight w:val="0"/>
          <w:marTop w:val="0"/>
          <w:marBottom w:val="0"/>
          <w:divBdr>
            <w:top w:val="none" w:sz="0" w:space="0" w:color="auto"/>
            <w:left w:val="none" w:sz="0" w:space="0" w:color="auto"/>
            <w:bottom w:val="none" w:sz="0" w:space="0" w:color="auto"/>
            <w:right w:val="none" w:sz="0" w:space="0" w:color="auto"/>
          </w:divBdr>
        </w:div>
        <w:div w:id="1388534946">
          <w:marLeft w:val="0"/>
          <w:marRight w:val="0"/>
          <w:marTop w:val="0"/>
          <w:marBottom w:val="0"/>
          <w:divBdr>
            <w:top w:val="none" w:sz="0" w:space="0" w:color="auto"/>
            <w:left w:val="none" w:sz="0" w:space="0" w:color="auto"/>
            <w:bottom w:val="none" w:sz="0" w:space="0" w:color="auto"/>
            <w:right w:val="none" w:sz="0" w:space="0" w:color="auto"/>
          </w:divBdr>
        </w:div>
        <w:div w:id="1388534947">
          <w:marLeft w:val="0"/>
          <w:marRight w:val="0"/>
          <w:marTop w:val="0"/>
          <w:marBottom w:val="0"/>
          <w:divBdr>
            <w:top w:val="none" w:sz="0" w:space="0" w:color="auto"/>
            <w:left w:val="none" w:sz="0" w:space="0" w:color="auto"/>
            <w:bottom w:val="none" w:sz="0" w:space="0" w:color="auto"/>
            <w:right w:val="none" w:sz="0" w:space="0" w:color="auto"/>
          </w:divBdr>
        </w:div>
        <w:div w:id="1388534949">
          <w:marLeft w:val="0"/>
          <w:marRight w:val="0"/>
          <w:marTop w:val="0"/>
          <w:marBottom w:val="0"/>
          <w:divBdr>
            <w:top w:val="none" w:sz="0" w:space="0" w:color="auto"/>
            <w:left w:val="none" w:sz="0" w:space="0" w:color="auto"/>
            <w:bottom w:val="none" w:sz="0" w:space="0" w:color="auto"/>
            <w:right w:val="none" w:sz="0" w:space="0" w:color="auto"/>
          </w:divBdr>
        </w:div>
        <w:div w:id="1388534950">
          <w:marLeft w:val="0"/>
          <w:marRight w:val="0"/>
          <w:marTop w:val="0"/>
          <w:marBottom w:val="0"/>
          <w:divBdr>
            <w:top w:val="none" w:sz="0" w:space="0" w:color="auto"/>
            <w:left w:val="none" w:sz="0" w:space="0" w:color="auto"/>
            <w:bottom w:val="none" w:sz="0" w:space="0" w:color="auto"/>
            <w:right w:val="none" w:sz="0" w:space="0" w:color="auto"/>
          </w:divBdr>
        </w:div>
        <w:div w:id="1388534951">
          <w:marLeft w:val="0"/>
          <w:marRight w:val="0"/>
          <w:marTop w:val="0"/>
          <w:marBottom w:val="0"/>
          <w:divBdr>
            <w:top w:val="none" w:sz="0" w:space="0" w:color="auto"/>
            <w:left w:val="none" w:sz="0" w:space="0" w:color="auto"/>
            <w:bottom w:val="none" w:sz="0" w:space="0" w:color="auto"/>
            <w:right w:val="none" w:sz="0" w:space="0" w:color="auto"/>
          </w:divBdr>
        </w:div>
        <w:div w:id="1388534952">
          <w:marLeft w:val="0"/>
          <w:marRight w:val="0"/>
          <w:marTop w:val="0"/>
          <w:marBottom w:val="0"/>
          <w:divBdr>
            <w:top w:val="none" w:sz="0" w:space="0" w:color="auto"/>
            <w:left w:val="none" w:sz="0" w:space="0" w:color="auto"/>
            <w:bottom w:val="none" w:sz="0" w:space="0" w:color="auto"/>
            <w:right w:val="none" w:sz="0" w:space="0" w:color="auto"/>
          </w:divBdr>
        </w:div>
        <w:div w:id="1388534953">
          <w:marLeft w:val="0"/>
          <w:marRight w:val="0"/>
          <w:marTop w:val="0"/>
          <w:marBottom w:val="0"/>
          <w:divBdr>
            <w:top w:val="none" w:sz="0" w:space="0" w:color="auto"/>
            <w:left w:val="none" w:sz="0" w:space="0" w:color="auto"/>
            <w:bottom w:val="none" w:sz="0" w:space="0" w:color="auto"/>
            <w:right w:val="none" w:sz="0" w:space="0" w:color="auto"/>
          </w:divBdr>
        </w:div>
        <w:div w:id="1388534954">
          <w:marLeft w:val="0"/>
          <w:marRight w:val="0"/>
          <w:marTop w:val="0"/>
          <w:marBottom w:val="0"/>
          <w:divBdr>
            <w:top w:val="none" w:sz="0" w:space="0" w:color="auto"/>
            <w:left w:val="none" w:sz="0" w:space="0" w:color="auto"/>
            <w:bottom w:val="none" w:sz="0" w:space="0" w:color="auto"/>
            <w:right w:val="none" w:sz="0" w:space="0" w:color="auto"/>
          </w:divBdr>
        </w:div>
        <w:div w:id="1388534955">
          <w:marLeft w:val="0"/>
          <w:marRight w:val="0"/>
          <w:marTop w:val="0"/>
          <w:marBottom w:val="0"/>
          <w:divBdr>
            <w:top w:val="none" w:sz="0" w:space="0" w:color="auto"/>
            <w:left w:val="none" w:sz="0" w:space="0" w:color="auto"/>
            <w:bottom w:val="none" w:sz="0" w:space="0" w:color="auto"/>
            <w:right w:val="none" w:sz="0" w:space="0" w:color="auto"/>
          </w:divBdr>
        </w:div>
        <w:div w:id="1388534956">
          <w:marLeft w:val="0"/>
          <w:marRight w:val="0"/>
          <w:marTop w:val="0"/>
          <w:marBottom w:val="0"/>
          <w:divBdr>
            <w:top w:val="none" w:sz="0" w:space="0" w:color="auto"/>
            <w:left w:val="none" w:sz="0" w:space="0" w:color="auto"/>
            <w:bottom w:val="none" w:sz="0" w:space="0" w:color="auto"/>
            <w:right w:val="none" w:sz="0" w:space="0" w:color="auto"/>
          </w:divBdr>
        </w:div>
        <w:div w:id="1388534957">
          <w:marLeft w:val="0"/>
          <w:marRight w:val="0"/>
          <w:marTop w:val="0"/>
          <w:marBottom w:val="0"/>
          <w:divBdr>
            <w:top w:val="none" w:sz="0" w:space="0" w:color="auto"/>
            <w:left w:val="none" w:sz="0" w:space="0" w:color="auto"/>
            <w:bottom w:val="none" w:sz="0" w:space="0" w:color="auto"/>
            <w:right w:val="none" w:sz="0" w:space="0" w:color="auto"/>
          </w:divBdr>
        </w:div>
        <w:div w:id="1388534958">
          <w:marLeft w:val="0"/>
          <w:marRight w:val="0"/>
          <w:marTop w:val="0"/>
          <w:marBottom w:val="0"/>
          <w:divBdr>
            <w:top w:val="none" w:sz="0" w:space="0" w:color="auto"/>
            <w:left w:val="none" w:sz="0" w:space="0" w:color="auto"/>
            <w:bottom w:val="none" w:sz="0" w:space="0" w:color="auto"/>
            <w:right w:val="none" w:sz="0" w:space="0" w:color="auto"/>
          </w:divBdr>
        </w:div>
        <w:div w:id="1388534959">
          <w:marLeft w:val="0"/>
          <w:marRight w:val="0"/>
          <w:marTop w:val="0"/>
          <w:marBottom w:val="0"/>
          <w:divBdr>
            <w:top w:val="none" w:sz="0" w:space="0" w:color="auto"/>
            <w:left w:val="none" w:sz="0" w:space="0" w:color="auto"/>
            <w:bottom w:val="none" w:sz="0" w:space="0" w:color="auto"/>
            <w:right w:val="none" w:sz="0" w:space="0" w:color="auto"/>
          </w:divBdr>
        </w:div>
        <w:div w:id="1388534960">
          <w:marLeft w:val="0"/>
          <w:marRight w:val="0"/>
          <w:marTop w:val="0"/>
          <w:marBottom w:val="0"/>
          <w:divBdr>
            <w:top w:val="none" w:sz="0" w:space="0" w:color="auto"/>
            <w:left w:val="none" w:sz="0" w:space="0" w:color="auto"/>
            <w:bottom w:val="none" w:sz="0" w:space="0" w:color="auto"/>
            <w:right w:val="none" w:sz="0" w:space="0" w:color="auto"/>
          </w:divBdr>
        </w:div>
        <w:div w:id="1388534961">
          <w:marLeft w:val="0"/>
          <w:marRight w:val="0"/>
          <w:marTop w:val="0"/>
          <w:marBottom w:val="0"/>
          <w:divBdr>
            <w:top w:val="none" w:sz="0" w:space="0" w:color="auto"/>
            <w:left w:val="none" w:sz="0" w:space="0" w:color="auto"/>
            <w:bottom w:val="none" w:sz="0" w:space="0" w:color="auto"/>
            <w:right w:val="none" w:sz="0" w:space="0" w:color="auto"/>
          </w:divBdr>
        </w:div>
        <w:div w:id="1388534962">
          <w:marLeft w:val="0"/>
          <w:marRight w:val="0"/>
          <w:marTop w:val="0"/>
          <w:marBottom w:val="0"/>
          <w:divBdr>
            <w:top w:val="none" w:sz="0" w:space="0" w:color="auto"/>
            <w:left w:val="none" w:sz="0" w:space="0" w:color="auto"/>
            <w:bottom w:val="none" w:sz="0" w:space="0" w:color="auto"/>
            <w:right w:val="none" w:sz="0" w:space="0" w:color="auto"/>
          </w:divBdr>
        </w:div>
        <w:div w:id="1388534963">
          <w:marLeft w:val="0"/>
          <w:marRight w:val="0"/>
          <w:marTop w:val="0"/>
          <w:marBottom w:val="0"/>
          <w:divBdr>
            <w:top w:val="none" w:sz="0" w:space="0" w:color="auto"/>
            <w:left w:val="none" w:sz="0" w:space="0" w:color="auto"/>
            <w:bottom w:val="none" w:sz="0" w:space="0" w:color="auto"/>
            <w:right w:val="none" w:sz="0" w:space="0" w:color="auto"/>
          </w:divBdr>
        </w:div>
        <w:div w:id="1388534964">
          <w:marLeft w:val="0"/>
          <w:marRight w:val="0"/>
          <w:marTop w:val="0"/>
          <w:marBottom w:val="0"/>
          <w:divBdr>
            <w:top w:val="none" w:sz="0" w:space="0" w:color="auto"/>
            <w:left w:val="none" w:sz="0" w:space="0" w:color="auto"/>
            <w:bottom w:val="none" w:sz="0" w:space="0" w:color="auto"/>
            <w:right w:val="none" w:sz="0" w:space="0" w:color="auto"/>
          </w:divBdr>
        </w:div>
        <w:div w:id="1388534965">
          <w:marLeft w:val="0"/>
          <w:marRight w:val="0"/>
          <w:marTop w:val="0"/>
          <w:marBottom w:val="0"/>
          <w:divBdr>
            <w:top w:val="none" w:sz="0" w:space="0" w:color="auto"/>
            <w:left w:val="none" w:sz="0" w:space="0" w:color="auto"/>
            <w:bottom w:val="none" w:sz="0" w:space="0" w:color="auto"/>
            <w:right w:val="none" w:sz="0" w:space="0" w:color="auto"/>
          </w:divBdr>
        </w:div>
        <w:div w:id="1388534966">
          <w:marLeft w:val="0"/>
          <w:marRight w:val="0"/>
          <w:marTop w:val="0"/>
          <w:marBottom w:val="0"/>
          <w:divBdr>
            <w:top w:val="none" w:sz="0" w:space="0" w:color="auto"/>
            <w:left w:val="none" w:sz="0" w:space="0" w:color="auto"/>
            <w:bottom w:val="none" w:sz="0" w:space="0" w:color="auto"/>
            <w:right w:val="none" w:sz="0" w:space="0" w:color="auto"/>
          </w:divBdr>
        </w:div>
        <w:div w:id="1388534967">
          <w:marLeft w:val="0"/>
          <w:marRight w:val="0"/>
          <w:marTop w:val="0"/>
          <w:marBottom w:val="0"/>
          <w:divBdr>
            <w:top w:val="none" w:sz="0" w:space="0" w:color="auto"/>
            <w:left w:val="none" w:sz="0" w:space="0" w:color="auto"/>
            <w:bottom w:val="none" w:sz="0" w:space="0" w:color="auto"/>
            <w:right w:val="none" w:sz="0" w:space="0" w:color="auto"/>
          </w:divBdr>
        </w:div>
        <w:div w:id="1388534968">
          <w:marLeft w:val="0"/>
          <w:marRight w:val="0"/>
          <w:marTop w:val="0"/>
          <w:marBottom w:val="0"/>
          <w:divBdr>
            <w:top w:val="none" w:sz="0" w:space="0" w:color="auto"/>
            <w:left w:val="none" w:sz="0" w:space="0" w:color="auto"/>
            <w:bottom w:val="none" w:sz="0" w:space="0" w:color="auto"/>
            <w:right w:val="none" w:sz="0" w:space="0" w:color="auto"/>
          </w:divBdr>
        </w:div>
        <w:div w:id="1388534969">
          <w:marLeft w:val="0"/>
          <w:marRight w:val="0"/>
          <w:marTop w:val="0"/>
          <w:marBottom w:val="0"/>
          <w:divBdr>
            <w:top w:val="none" w:sz="0" w:space="0" w:color="auto"/>
            <w:left w:val="none" w:sz="0" w:space="0" w:color="auto"/>
            <w:bottom w:val="none" w:sz="0" w:space="0" w:color="auto"/>
            <w:right w:val="none" w:sz="0" w:space="0" w:color="auto"/>
          </w:divBdr>
        </w:div>
        <w:div w:id="1388534970">
          <w:marLeft w:val="0"/>
          <w:marRight w:val="0"/>
          <w:marTop w:val="0"/>
          <w:marBottom w:val="0"/>
          <w:divBdr>
            <w:top w:val="none" w:sz="0" w:space="0" w:color="auto"/>
            <w:left w:val="none" w:sz="0" w:space="0" w:color="auto"/>
            <w:bottom w:val="none" w:sz="0" w:space="0" w:color="auto"/>
            <w:right w:val="none" w:sz="0" w:space="0" w:color="auto"/>
          </w:divBdr>
        </w:div>
        <w:div w:id="1388534971">
          <w:marLeft w:val="0"/>
          <w:marRight w:val="0"/>
          <w:marTop w:val="0"/>
          <w:marBottom w:val="0"/>
          <w:divBdr>
            <w:top w:val="none" w:sz="0" w:space="0" w:color="auto"/>
            <w:left w:val="none" w:sz="0" w:space="0" w:color="auto"/>
            <w:bottom w:val="none" w:sz="0" w:space="0" w:color="auto"/>
            <w:right w:val="none" w:sz="0" w:space="0" w:color="auto"/>
          </w:divBdr>
        </w:div>
        <w:div w:id="1388534972">
          <w:marLeft w:val="0"/>
          <w:marRight w:val="0"/>
          <w:marTop w:val="0"/>
          <w:marBottom w:val="0"/>
          <w:divBdr>
            <w:top w:val="none" w:sz="0" w:space="0" w:color="auto"/>
            <w:left w:val="none" w:sz="0" w:space="0" w:color="auto"/>
            <w:bottom w:val="none" w:sz="0" w:space="0" w:color="auto"/>
            <w:right w:val="none" w:sz="0" w:space="0" w:color="auto"/>
          </w:divBdr>
        </w:div>
        <w:div w:id="1388534973">
          <w:marLeft w:val="0"/>
          <w:marRight w:val="0"/>
          <w:marTop w:val="0"/>
          <w:marBottom w:val="0"/>
          <w:divBdr>
            <w:top w:val="none" w:sz="0" w:space="0" w:color="auto"/>
            <w:left w:val="none" w:sz="0" w:space="0" w:color="auto"/>
            <w:bottom w:val="none" w:sz="0" w:space="0" w:color="auto"/>
            <w:right w:val="none" w:sz="0" w:space="0" w:color="auto"/>
          </w:divBdr>
        </w:div>
        <w:div w:id="1388534974">
          <w:marLeft w:val="0"/>
          <w:marRight w:val="0"/>
          <w:marTop w:val="0"/>
          <w:marBottom w:val="0"/>
          <w:divBdr>
            <w:top w:val="none" w:sz="0" w:space="0" w:color="auto"/>
            <w:left w:val="none" w:sz="0" w:space="0" w:color="auto"/>
            <w:bottom w:val="none" w:sz="0" w:space="0" w:color="auto"/>
            <w:right w:val="none" w:sz="0" w:space="0" w:color="auto"/>
          </w:divBdr>
        </w:div>
        <w:div w:id="1388534975">
          <w:marLeft w:val="0"/>
          <w:marRight w:val="0"/>
          <w:marTop w:val="0"/>
          <w:marBottom w:val="0"/>
          <w:divBdr>
            <w:top w:val="none" w:sz="0" w:space="0" w:color="auto"/>
            <w:left w:val="none" w:sz="0" w:space="0" w:color="auto"/>
            <w:bottom w:val="none" w:sz="0" w:space="0" w:color="auto"/>
            <w:right w:val="none" w:sz="0" w:space="0" w:color="auto"/>
          </w:divBdr>
        </w:div>
        <w:div w:id="1388534977">
          <w:marLeft w:val="0"/>
          <w:marRight w:val="0"/>
          <w:marTop w:val="0"/>
          <w:marBottom w:val="0"/>
          <w:divBdr>
            <w:top w:val="none" w:sz="0" w:space="0" w:color="auto"/>
            <w:left w:val="none" w:sz="0" w:space="0" w:color="auto"/>
            <w:bottom w:val="none" w:sz="0" w:space="0" w:color="auto"/>
            <w:right w:val="none" w:sz="0" w:space="0" w:color="auto"/>
          </w:divBdr>
        </w:div>
        <w:div w:id="1388534978">
          <w:marLeft w:val="0"/>
          <w:marRight w:val="0"/>
          <w:marTop w:val="0"/>
          <w:marBottom w:val="0"/>
          <w:divBdr>
            <w:top w:val="none" w:sz="0" w:space="0" w:color="auto"/>
            <w:left w:val="none" w:sz="0" w:space="0" w:color="auto"/>
            <w:bottom w:val="none" w:sz="0" w:space="0" w:color="auto"/>
            <w:right w:val="none" w:sz="0" w:space="0" w:color="auto"/>
          </w:divBdr>
        </w:div>
        <w:div w:id="1388534979">
          <w:marLeft w:val="0"/>
          <w:marRight w:val="0"/>
          <w:marTop w:val="0"/>
          <w:marBottom w:val="0"/>
          <w:divBdr>
            <w:top w:val="none" w:sz="0" w:space="0" w:color="auto"/>
            <w:left w:val="none" w:sz="0" w:space="0" w:color="auto"/>
            <w:bottom w:val="none" w:sz="0" w:space="0" w:color="auto"/>
            <w:right w:val="none" w:sz="0" w:space="0" w:color="auto"/>
          </w:divBdr>
        </w:div>
        <w:div w:id="1388534981">
          <w:marLeft w:val="0"/>
          <w:marRight w:val="0"/>
          <w:marTop w:val="0"/>
          <w:marBottom w:val="0"/>
          <w:divBdr>
            <w:top w:val="none" w:sz="0" w:space="0" w:color="auto"/>
            <w:left w:val="none" w:sz="0" w:space="0" w:color="auto"/>
            <w:bottom w:val="none" w:sz="0" w:space="0" w:color="auto"/>
            <w:right w:val="none" w:sz="0" w:space="0" w:color="auto"/>
          </w:divBdr>
        </w:div>
        <w:div w:id="1388534982">
          <w:marLeft w:val="0"/>
          <w:marRight w:val="0"/>
          <w:marTop w:val="0"/>
          <w:marBottom w:val="0"/>
          <w:divBdr>
            <w:top w:val="none" w:sz="0" w:space="0" w:color="auto"/>
            <w:left w:val="none" w:sz="0" w:space="0" w:color="auto"/>
            <w:bottom w:val="none" w:sz="0" w:space="0" w:color="auto"/>
            <w:right w:val="none" w:sz="0" w:space="0" w:color="auto"/>
          </w:divBdr>
        </w:div>
        <w:div w:id="1388534983">
          <w:marLeft w:val="0"/>
          <w:marRight w:val="0"/>
          <w:marTop w:val="0"/>
          <w:marBottom w:val="0"/>
          <w:divBdr>
            <w:top w:val="none" w:sz="0" w:space="0" w:color="auto"/>
            <w:left w:val="none" w:sz="0" w:space="0" w:color="auto"/>
            <w:bottom w:val="none" w:sz="0" w:space="0" w:color="auto"/>
            <w:right w:val="none" w:sz="0" w:space="0" w:color="auto"/>
          </w:divBdr>
        </w:div>
        <w:div w:id="1388534984">
          <w:marLeft w:val="0"/>
          <w:marRight w:val="0"/>
          <w:marTop w:val="0"/>
          <w:marBottom w:val="0"/>
          <w:divBdr>
            <w:top w:val="none" w:sz="0" w:space="0" w:color="auto"/>
            <w:left w:val="none" w:sz="0" w:space="0" w:color="auto"/>
            <w:bottom w:val="none" w:sz="0" w:space="0" w:color="auto"/>
            <w:right w:val="none" w:sz="0" w:space="0" w:color="auto"/>
          </w:divBdr>
        </w:div>
        <w:div w:id="1388534985">
          <w:marLeft w:val="0"/>
          <w:marRight w:val="0"/>
          <w:marTop w:val="0"/>
          <w:marBottom w:val="0"/>
          <w:divBdr>
            <w:top w:val="none" w:sz="0" w:space="0" w:color="auto"/>
            <w:left w:val="none" w:sz="0" w:space="0" w:color="auto"/>
            <w:bottom w:val="none" w:sz="0" w:space="0" w:color="auto"/>
            <w:right w:val="none" w:sz="0" w:space="0" w:color="auto"/>
          </w:divBdr>
        </w:div>
        <w:div w:id="1388534986">
          <w:marLeft w:val="0"/>
          <w:marRight w:val="0"/>
          <w:marTop w:val="0"/>
          <w:marBottom w:val="0"/>
          <w:divBdr>
            <w:top w:val="none" w:sz="0" w:space="0" w:color="auto"/>
            <w:left w:val="none" w:sz="0" w:space="0" w:color="auto"/>
            <w:bottom w:val="none" w:sz="0" w:space="0" w:color="auto"/>
            <w:right w:val="none" w:sz="0" w:space="0" w:color="auto"/>
          </w:divBdr>
        </w:div>
        <w:div w:id="1388534987">
          <w:marLeft w:val="0"/>
          <w:marRight w:val="0"/>
          <w:marTop w:val="0"/>
          <w:marBottom w:val="0"/>
          <w:divBdr>
            <w:top w:val="none" w:sz="0" w:space="0" w:color="auto"/>
            <w:left w:val="none" w:sz="0" w:space="0" w:color="auto"/>
            <w:bottom w:val="none" w:sz="0" w:space="0" w:color="auto"/>
            <w:right w:val="none" w:sz="0" w:space="0" w:color="auto"/>
          </w:divBdr>
        </w:div>
        <w:div w:id="1388534988">
          <w:marLeft w:val="0"/>
          <w:marRight w:val="0"/>
          <w:marTop w:val="0"/>
          <w:marBottom w:val="0"/>
          <w:divBdr>
            <w:top w:val="none" w:sz="0" w:space="0" w:color="auto"/>
            <w:left w:val="none" w:sz="0" w:space="0" w:color="auto"/>
            <w:bottom w:val="none" w:sz="0" w:space="0" w:color="auto"/>
            <w:right w:val="none" w:sz="0" w:space="0" w:color="auto"/>
          </w:divBdr>
        </w:div>
        <w:div w:id="1388534989">
          <w:marLeft w:val="0"/>
          <w:marRight w:val="0"/>
          <w:marTop w:val="0"/>
          <w:marBottom w:val="0"/>
          <w:divBdr>
            <w:top w:val="none" w:sz="0" w:space="0" w:color="auto"/>
            <w:left w:val="none" w:sz="0" w:space="0" w:color="auto"/>
            <w:bottom w:val="none" w:sz="0" w:space="0" w:color="auto"/>
            <w:right w:val="none" w:sz="0" w:space="0" w:color="auto"/>
          </w:divBdr>
        </w:div>
        <w:div w:id="1388534991">
          <w:marLeft w:val="0"/>
          <w:marRight w:val="0"/>
          <w:marTop w:val="0"/>
          <w:marBottom w:val="0"/>
          <w:divBdr>
            <w:top w:val="none" w:sz="0" w:space="0" w:color="auto"/>
            <w:left w:val="none" w:sz="0" w:space="0" w:color="auto"/>
            <w:bottom w:val="none" w:sz="0" w:space="0" w:color="auto"/>
            <w:right w:val="none" w:sz="0" w:space="0" w:color="auto"/>
          </w:divBdr>
        </w:div>
        <w:div w:id="1388534992">
          <w:marLeft w:val="0"/>
          <w:marRight w:val="0"/>
          <w:marTop w:val="0"/>
          <w:marBottom w:val="0"/>
          <w:divBdr>
            <w:top w:val="none" w:sz="0" w:space="0" w:color="auto"/>
            <w:left w:val="none" w:sz="0" w:space="0" w:color="auto"/>
            <w:bottom w:val="none" w:sz="0" w:space="0" w:color="auto"/>
            <w:right w:val="none" w:sz="0" w:space="0" w:color="auto"/>
          </w:divBdr>
        </w:div>
        <w:div w:id="1388534993">
          <w:marLeft w:val="0"/>
          <w:marRight w:val="0"/>
          <w:marTop w:val="0"/>
          <w:marBottom w:val="0"/>
          <w:divBdr>
            <w:top w:val="none" w:sz="0" w:space="0" w:color="auto"/>
            <w:left w:val="none" w:sz="0" w:space="0" w:color="auto"/>
            <w:bottom w:val="none" w:sz="0" w:space="0" w:color="auto"/>
            <w:right w:val="none" w:sz="0" w:space="0" w:color="auto"/>
          </w:divBdr>
        </w:div>
        <w:div w:id="1388534994">
          <w:marLeft w:val="0"/>
          <w:marRight w:val="0"/>
          <w:marTop w:val="0"/>
          <w:marBottom w:val="0"/>
          <w:divBdr>
            <w:top w:val="none" w:sz="0" w:space="0" w:color="auto"/>
            <w:left w:val="none" w:sz="0" w:space="0" w:color="auto"/>
            <w:bottom w:val="none" w:sz="0" w:space="0" w:color="auto"/>
            <w:right w:val="none" w:sz="0" w:space="0" w:color="auto"/>
          </w:divBdr>
        </w:div>
        <w:div w:id="1388534995">
          <w:marLeft w:val="0"/>
          <w:marRight w:val="0"/>
          <w:marTop w:val="0"/>
          <w:marBottom w:val="0"/>
          <w:divBdr>
            <w:top w:val="none" w:sz="0" w:space="0" w:color="auto"/>
            <w:left w:val="none" w:sz="0" w:space="0" w:color="auto"/>
            <w:bottom w:val="none" w:sz="0" w:space="0" w:color="auto"/>
            <w:right w:val="none" w:sz="0" w:space="0" w:color="auto"/>
          </w:divBdr>
        </w:div>
        <w:div w:id="1388534996">
          <w:marLeft w:val="0"/>
          <w:marRight w:val="0"/>
          <w:marTop w:val="0"/>
          <w:marBottom w:val="0"/>
          <w:divBdr>
            <w:top w:val="none" w:sz="0" w:space="0" w:color="auto"/>
            <w:left w:val="none" w:sz="0" w:space="0" w:color="auto"/>
            <w:bottom w:val="none" w:sz="0" w:space="0" w:color="auto"/>
            <w:right w:val="none" w:sz="0" w:space="0" w:color="auto"/>
          </w:divBdr>
        </w:div>
        <w:div w:id="1388534997">
          <w:marLeft w:val="0"/>
          <w:marRight w:val="0"/>
          <w:marTop w:val="0"/>
          <w:marBottom w:val="0"/>
          <w:divBdr>
            <w:top w:val="none" w:sz="0" w:space="0" w:color="auto"/>
            <w:left w:val="none" w:sz="0" w:space="0" w:color="auto"/>
            <w:bottom w:val="none" w:sz="0" w:space="0" w:color="auto"/>
            <w:right w:val="none" w:sz="0" w:space="0" w:color="auto"/>
          </w:divBdr>
        </w:div>
        <w:div w:id="1388534998">
          <w:marLeft w:val="0"/>
          <w:marRight w:val="0"/>
          <w:marTop w:val="0"/>
          <w:marBottom w:val="0"/>
          <w:divBdr>
            <w:top w:val="none" w:sz="0" w:space="0" w:color="auto"/>
            <w:left w:val="none" w:sz="0" w:space="0" w:color="auto"/>
            <w:bottom w:val="none" w:sz="0" w:space="0" w:color="auto"/>
            <w:right w:val="none" w:sz="0" w:space="0" w:color="auto"/>
          </w:divBdr>
        </w:div>
        <w:div w:id="1388534999">
          <w:marLeft w:val="0"/>
          <w:marRight w:val="0"/>
          <w:marTop w:val="0"/>
          <w:marBottom w:val="0"/>
          <w:divBdr>
            <w:top w:val="none" w:sz="0" w:space="0" w:color="auto"/>
            <w:left w:val="none" w:sz="0" w:space="0" w:color="auto"/>
            <w:bottom w:val="none" w:sz="0" w:space="0" w:color="auto"/>
            <w:right w:val="none" w:sz="0" w:space="0" w:color="auto"/>
          </w:divBdr>
        </w:div>
        <w:div w:id="1388535000">
          <w:marLeft w:val="0"/>
          <w:marRight w:val="0"/>
          <w:marTop w:val="0"/>
          <w:marBottom w:val="0"/>
          <w:divBdr>
            <w:top w:val="none" w:sz="0" w:space="0" w:color="auto"/>
            <w:left w:val="none" w:sz="0" w:space="0" w:color="auto"/>
            <w:bottom w:val="none" w:sz="0" w:space="0" w:color="auto"/>
            <w:right w:val="none" w:sz="0" w:space="0" w:color="auto"/>
          </w:divBdr>
        </w:div>
        <w:div w:id="1388535001">
          <w:marLeft w:val="0"/>
          <w:marRight w:val="0"/>
          <w:marTop w:val="0"/>
          <w:marBottom w:val="0"/>
          <w:divBdr>
            <w:top w:val="none" w:sz="0" w:space="0" w:color="auto"/>
            <w:left w:val="none" w:sz="0" w:space="0" w:color="auto"/>
            <w:bottom w:val="none" w:sz="0" w:space="0" w:color="auto"/>
            <w:right w:val="none" w:sz="0" w:space="0" w:color="auto"/>
          </w:divBdr>
        </w:div>
        <w:div w:id="1388535002">
          <w:marLeft w:val="0"/>
          <w:marRight w:val="0"/>
          <w:marTop w:val="0"/>
          <w:marBottom w:val="0"/>
          <w:divBdr>
            <w:top w:val="none" w:sz="0" w:space="0" w:color="auto"/>
            <w:left w:val="none" w:sz="0" w:space="0" w:color="auto"/>
            <w:bottom w:val="none" w:sz="0" w:space="0" w:color="auto"/>
            <w:right w:val="none" w:sz="0" w:space="0" w:color="auto"/>
          </w:divBdr>
        </w:div>
        <w:div w:id="1388535003">
          <w:marLeft w:val="0"/>
          <w:marRight w:val="0"/>
          <w:marTop w:val="0"/>
          <w:marBottom w:val="0"/>
          <w:divBdr>
            <w:top w:val="none" w:sz="0" w:space="0" w:color="auto"/>
            <w:left w:val="none" w:sz="0" w:space="0" w:color="auto"/>
            <w:bottom w:val="none" w:sz="0" w:space="0" w:color="auto"/>
            <w:right w:val="none" w:sz="0" w:space="0" w:color="auto"/>
          </w:divBdr>
        </w:div>
        <w:div w:id="1388535004">
          <w:marLeft w:val="0"/>
          <w:marRight w:val="0"/>
          <w:marTop w:val="0"/>
          <w:marBottom w:val="0"/>
          <w:divBdr>
            <w:top w:val="none" w:sz="0" w:space="0" w:color="auto"/>
            <w:left w:val="none" w:sz="0" w:space="0" w:color="auto"/>
            <w:bottom w:val="none" w:sz="0" w:space="0" w:color="auto"/>
            <w:right w:val="none" w:sz="0" w:space="0" w:color="auto"/>
          </w:divBdr>
        </w:div>
        <w:div w:id="1388535006">
          <w:marLeft w:val="0"/>
          <w:marRight w:val="0"/>
          <w:marTop w:val="0"/>
          <w:marBottom w:val="0"/>
          <w:divBdr>
            <w:top w:val="none" w:sz="0" w:space="0" w:color="auto"/>
            <w:left w:val="none" w:sz="0" w:space="0" w:color="auto"/>
            <w:bottom w:val="none" w:sz="0" w:space="0" w:color="auto"/>
            <w:right w:val="none" w:sz="0" w:space="0" w:color="auto"/>
          </w:divBdr>
        </w:div>
        <w:div w:id="1388535007">
          <w:marLeft w:val="0"/>
          <w:marRight w:val="0"/>
          <w:marTop w:val="0"/>
          <w:marBottom w:val="0"/>
          <w:divBdr>
            <w:top w:val="none" w:sz="0" w:space="0" w:color="auto"/>
            <w:left w:val="none" w:sz="0" w:space="0" w:color="auto"/>
            <w:bottom w:val="none" w:sz="0" w:space="0" w:color="auto"/>
            <w:right w:val="none" w:sz="0" w:space="0" w:color="auto"/>
          </w:divBdr>
        </w:div>
        <w:div w:id="1388535008">
          <w:marLeft w:val="0"/>
          <w:marRight w:val="0"/>
          <w:marTop w:val="0"/>
          <w:marBottom w:val="0"/>
          <w:divBdr>
            <w:top w:val="none" w:sz="0" w:space="0" w:color="auto"/>
            <w:left w:val="none" w:sz="0" w:space="0" w:color="auto"/>
            <w:bottom w:val="none" w:sz="0" w:space="0" w:color="auto"/>
            <w:right w:val="none" w:sz="0" w:space="0" w:color="auto"/>
          </w:divBdr>
        </w:div>
        <w:div w:id="1388535009">
          <w:marLeft w:val="0"/>
          <w:marRight w:val="0"/>
          <w:marTop w:val="0"/>
          <w:marBottom w:val="0"/>
          <w:divBdr>
            <w:top w:val="none" w:sz="0" w:space="0" w:color="auto"/>
            <w:left w:val="none" w:sz="0" w:space="0" w:color="auto"/>
            <w:bottom w:val="none" w:sz="0" w:space="0" w:color="auto"/>
            <w:right w:val="none" w:sz="0" w:space="0" w:color="auto"/>
          </w:divBdr>
        </w:div>
        <w:div w:id="1388535010">
          <w:marLeft w:val="0"/>
          <w:marRight w:val="0"/>
          <w:marTop w:val="0"/>
          <w:marBottom w:val="0"/>
          <w:divBdr>
            <w:top w:val="none" w:sz="0" w:space="0" w:color="auto"/>
            <w:left w:val="none" w:sz="0" w:space="0" w:color="auto"/>
            <w:bottom w:val="none" w:sz="0" w:space="0" w:color="auto"/>
            <w:right w:val="none" w:sz="0" w:space="0" w:color="auto"/>
          </w:divBdr>
        </w:div>
        <w:div w:id="1388535011">
          <w:marLeft w:val="0"/>
          <w:marRight w:val="0"/>
          <w:marTop w:val="0"/>
          <w:marBottom w:val="0"/>
          <w:divBdr>
            <w:top w:val="none" w:sz="0" w:space="0" w:color="auto"/>
            <w:left w:val="none" w:sz="0" w:space="0" w:color="auto"/>
            <w:bottom w:val="none" w:sz="0" w:space="0" w:color="auto"/>
            <w:right w:val="none" w:sz="0" w:space="0" w:color="auto"/>
          </w:divBdr>
        </w:div>
        <w:div w:id="1388535012">
          <w:marLeft w:val="0"/>
          <w:marRight w:val="0"/>
          <w:marTop w:val="0"/>
          <w:marBottom w:val="0"/>
          <w:divBdr>
            <w:top w:val="none" w:sz="0" w:space="0" w:color="auto"/>
            <w:left w:val="none" w:sz="0" w:space="0" w:color="auto"/>
            <w:bottom w:val="none" w:sz="0" w:space="0" w:color="auto"/>
            <w:right w:val="none" w:sz="0" w:space="0" w:color="auto"/>
          </w:divBdr>
        </w:div>
        <w:div w:id="1388535014">
          <w:marLeft w:val="0"/>
          <w:marRight w:val="0"/>
          <w:marTop w:val="0"/>
          <w:marBottom w:val="0"/>
          <w:divBdr>
            <w:top w:val="none" w:sz="0" w:space="0" w:color="auto"/>
            <w:left w:val="none" w:sz="0" w:space="0" w:color="auto"/>
            <w:bottom w:val="none" w:sz="0" w:space="0" w:color="auto"/>
            <w:right w:val="none" w:sz="0" w:space="0" w:color="auto"/>
          </w:divBdr>
        </w:div>
        <w:div w:id="1388535015">
          <w:marLeft w:val="0"/>
          <w:marRight w:val="0"/>
          <w:marTop w:val="0"/>
          <w:marBottom w:val="0"/>
          <w:divBdr>
            <w:top w:val="none" w:sz="0" w:space="0" w:color="auto"/>
            <w:left w:val="none" w:sz="0" w:space="0" w:color="auto"/>
            <w:bottom w:val="none" w:sz="0" w:space="0" w:color="auto"/>
            <w:right w:val="none" w:sz="0" w:space="0" w:color="auto"/>
          </w:divBdr>
        </w:div>
        <w:div w:id="1388535016">
          <w:marLeft w:val="0"/>
          <w:marRight w:val="0"/>
          <w:marTop w:val="0"/>
          <w:marBottom w:val="0"/>
          <w:divBdr>
            <w:top w:val="none" w:sz="0" w:space="0" w:color="auto"/>
            <w:left w:val="none" w:sz="0" w:space="0" w:color="auto"/>
            <w:bottom w:val="none" w:sz="0" w:space="0" w:color="auto"/>
            <w:right w:val="none" w:sz="0" w:space="0" w:color="auto"/>
          </w:divBdr>
        </w:div>
        <w:div w:id="1388535018">
          <w:marLeft w:val="0"/>
          <w:marRight w:val="0"/>
          <w:marTop w:val="0"/>
          <w:marBottom w:val="0"/>
          <w:divBdr>
            <w:top w:val="none" w:sz="0" w:space="0" w:color="auto"/>
            <w:left w:val="none" w:sz="0" w:space="0" w:color="auto"/>
            <w:bottom w:val="none" w:sz="0" w:space="0" w:color="auto"/>
            <w:right w:val="none" w:sz="0" w:space="0" w:color="auto"/>
          </w:divBdr>
        </w:div>
        <w:div w:id="1388535019">
          <w:marLeft w:val="0"/>
          <w:marRight w:val="0"/>
          <w:marTop w:val="0"/>
          <w:marBottom w:val="0"/>
          <w:divBdr>
            <w:top w:val="none" w:sz="0" w:space="0" w:color="auto"/>
            <w:left w:val="none" w:sz="0" w:space="0" w:color="auto"/>
            <w:bottom w:val="none" w:sz="0" w:space="0" w:color="auto"/>
            <w:right w:val="none" w:sz="0" w:space="0" w:color="auto"/>
          </w:divBdr>
        </w:div>
        <w:div w:id="1388535020">
          <w:marLeft w:val="0"/>
          <w:marRight w:val="0"/>
          <w:marTop w:val="0"/>
          <w:marBottom w:val="0"/>
          <w:divBdr>
            <w:top w:val="none" w:sz="0" w:space="0" w:color="auto"/>
            <w:left w:val="none" w:sz="0" w:space="0" w:color="auto"/>
            <w:bottom w:val="none" w:sz="0" w:space="0" w:color="auto"/>
            <w:right w:val="none" w:sz="0" w:space="0" w:color="auto"/>
          </w:divBdr>
        </w:div>
        <w:div w:id="1388535021">
          <w:marLeft w:val="0"/>
          <w:marRight w:val="0"/>
          <w:marTop w:val="0"/>
          <w:marBottom w:val="0"/>
          <w:divBdr>
            <w:top w:val="none" w:sz="0" w:space="0" w:color="auto"/>
            <w:left w:val="none" w:sz="0" w:space="0" w:color="auto"/>
            <w:bottom w:val="none" w:sz="0" w:space="0" w:color="auto"/>
            <w:right w:val="none" w:sz="0" w:space="0" w:color="auto"/>
          </w:divBdr>
        </w:div>
        <w:div w:id="1388535022">
          <w:marLeft w:val="0"/>
          <w:marRight w:val="0"/>
          <w:marTop w:val="0"/>
          <w:marBottom w:val="0"/>
          <w:divBdr>
            <w:top w:val="none" w:sz="0" w:space="0" w:color="auto"/>
            <w:left w:val="none" w:sz="0" w:space="0" w:color="auto"/>
            <w:bottom w:val="none" w:sz="0" w:space="0" w:color="auto"/>
            <w:right w:val="none" w:sz="0" w:space="0" w:color="auto"/>
          </w:divBdr>
        </w:div>
        <w:div w:id="1388535023">
          <w:marLeft w:val="0"/>
          <w:marRight w:val="0"/>
          <w:marTop w:val="0"/>
          <w:marBottom w:val="0"/>
          <w:divBdr>
            <w:top w:val="none" w:sz="0" w:space="0" w:color="auto"/>
            <w:left w:val="none" w:sz="0" w:space="0" w:color="auto"/>
            <w:bottom w:val="none" w:sz="0" w:space="0" w:color="auto"/>
            <w:right w:val="none" w:sz="0" w:space="0" w:color="auto"/>
          </w:divBdr>
        </w:div>
        <w:div w:id="1388535024">
          <w:marLeft w:val="0"/>
          <w:marRight w:val="0"/>
          <w:marTop w:val="0"/>
          <w:marBottom w:val="0"/>
          <w:divBdr>
            <w:top w:val="none" w:sz="0" w:space="0" w:color="auto"/>
            <w:left w:val="none" w:sz="0" w:space="0" w:color="auto"/>
            <w:bottom w:val="none" w:sz="0" w:space="0" w:color="auto"/>
            <w:right w:val="none" w:sz="0" w:space="0" w:color="auto"/>
          </w:divBdr>
        </w:div>
        <w:div w:id="1388535026">
          <w:marLeft w:val="0"/>
          <w:marRight w:val="0"/>
          <w:marTop w:val="0"/>
          <w:marBottom w:val="0"/>
          <w:divBdr>
            <w:top w:val="none" w:sz="0" w:space="0" w:color="auto"/>
            <w:left w:val="none" w:sz="0" w:space="0" w:color="auto"/>
            <w:bottom w:val="none" w:sz="0" w:space="0" w:color="auto"/>
            <w:right w:val="none" w:sz="0" w:space="0" w:color="auto"/>
          </w:divBdr>
        </w:div>
        <w:div w:id="1388535027">
          <w:marLeft w:val="0"/>
          <w:marRight w:val="0"/>
          <w:marTop w:val="0"/>
          <w:marBottom w:val="0"/>
          <w:divBdr>
            <w:top w:val="none" w:sz="0" w:space="0" w:color="auto"/>
            <w:left w:val="none" w:sz="0" w:space="0" w:color="auto"/>
            <w:bottom w:val="none" w:sz="0" w:space="0" w:color="auto"/>
            <w:right w:val="none" w:sz="0" w:space="0" w:color="auto"/>
          </w:divBdr>
        </w:div>
        <w:div w:id="1388535028">
          <w:marLeft w:val="0"/>
          <w:marRight w:val="0"/>
          <w:marTop w:val="0"/>
          <w:marBottom w:val="0"/>
          <w:divBdr>
            <w:top w:val="none" w:sz="0" w:space="0" w:color="auto"/>
            <w:left w:val="none" w:sz="0" w:space="0" w:color="auto"/>
            <w:bottom w:val="none" w:sz="0" w:space="0" w:color="auto"/>
            <w:right w:val="none" w:sz="0" w:space="0" w:color="auto"/>
          </w:divBdr>
        </w:div>
        <w:div w:id="1388535029">
          <w:marLeft w:val="0"/>
          <w:marRight w:val="0"/>
          <w:marTop w:val="0"/>
          <w:marBottom w:val="0"/>
          <w:divBdr>
            <w:top w:val="none" w:sz="0" w:space="0" w:color="auto"/>
            <w:left w:val="none" w:sz="0" w:space="0" w:color="auto"/>
            <w:bottom w:val="none" w:sz="0" w:space="0" w:color="auto"/>
            <w:right w:val="none" w:sz="0" w:space="0" w:color="auto"/>
          </w:divBdr>
        </w:div>
        <w:div w:id="1388535030">
          <w:marLeft w:val="0"/>
          <w:marRight w:val="0"/>
          <w:marTop w:val="0"/>
          <w:marBottom w:val="0"/>
          <w:divBdr>
            <w:top w:val="none" w:sz="0" w:space="0" w:color="auto"/>
            <w:left w:val="none" w:sz="0" w:space="0" w:color="auto"/>
            <w:bottom w:val="none" w:sz="0" w:space="0" w:color="auto"/>
            <w:right w:val="none" w:sz="0" w:space="0" w:color="auto"/>
          </w:divBdr>
        </w:div>
        <w:div w:id="1388535031">
          <w:marLeft w:val="0"/>
          <w:marRight w:val="0"/>
          <w:marTop w:val="0"/>
          <w:marBottom w:val="0"/>
          <w:divBdr>
            <w:top w:val="none" w:sz="0" w:space="0" w:color="auto"/>
            <w:left w:val="none" w:sz="0" w:space="0" w:color="auto"/>
            <w:bottom w:val="none" w:sz="0" w:space="0" w:color="auto"/>
            <w:right w:val="none" w:sz="0" w:space="0" w:color="auto"/>
          </w:divBdr>
        </w:div>
        <w:div w:id="1388535032">
          <w:marLeft w:val="0"/>
          <w:marRight w:val="0"/>
          <w:marTop w:val="0"/>
          <w:marBottom w:val="0"/>
          <w:divBdr>
            <w:top w:val="none" w:sz="0" w:space="0" w:color="auto"/>
            <w:left w:val="none" w:sz="0" w:space="0" w:color="auto"/>
            <w:bottom w:val="none" w:sz="0" w:space="0" w:color="auto"/>
            <w:right w:val="none" w:sz="0" w:space="0" w:color="auto"/>
          </w:divBdr>
        </w:div>
        <w:div w:id="1388535033">
          <w:marLeft w:val="0"/>
          <w:marRight w:val="0"/>
          <w:marTop w:val="0"/>
          <w:marBottom w:val="0"/>
          <w:divBdr>
            <w:top w:val="none" w:sz="0" w:space="0" w:color="auto"/>
            <w:left w:val="none" w:sz="0" w:space="0" w:color="auto"/>
            <w:bottom w:val="none" w:sz="0" w:space="0" w:color="auto"/>
            <w:right w:val="none" w:sz="0" w:space="0" w:color="auto"/>
          </w:divBdr>
        </w:div>
        <w:div w:id="1388535036">
          <w:marLeft w:val="0"/>
          <w:marRight w:val="0"/>
          <w:marTop w:val="0"/>
          <w:marBottom w:val="0"/>
          <w:divBdr>
            <w:top w:val="none" w:sz="0" w:space="0" w:color="auto"/>
            <w:left w:val="none" w:sz="0" w:space="0" w:color="auto"/>
            <w:bottom w:val="none" w:sz="0" w:space="0" w:color="auto"/>
            <w:right w:val="none" w:sz="0" w:space="0" w:color="auto"/>
          </w:divBdr>
        </w:div>
        <w:div w:id="1388535037">
          <w:marLeft w:val="0"/>
          <w:marRight w:val="0"/>
          <w:marTop w:val="0"/>
          <w:marBottom w:val="0"/>
          <w:divBdr>
            <w:top w:val="none" w:sz="0" w:space="0" w:color="auto"/>
            <w:left w:val="none" w:sz="0" w:space="0" w:color="auto"/>
            <w:bottom w:val="none" w:sz="0" w:space="0" w:color="auto"/>
            <w:right w:val="none" w:sz="0" w:space="0" w:color="auto"/>
          </w:divBdr>
        </w:div>
        <w:div w:id="1388535038">
          <w:marLeft w:val="0"/>
          <w:marRight w:val="0"/>
          <w:marTop w:val="0"/>
          <w:marBottom w:val="0"/>
          <w:divBdr>
            <w:top w:val="none" w:sz="0" w:space="0" w:color="auto"/>
            <w:left w:val="none" w:sz="0" w:space="0" w:color="auto"/>
            <w:bottom w:val="none" w:sz="0" w:space="0" w:color="auto"/>
            <w:right w:val="none" w:sz="0" w:space="0" w:color="auto"/>
          </w:divBdr>
        </w:div>
        <w:div w:id="1388535039">
          <w:marLeft w:val="0"/>
          <w:marRight w:val="0"/>
          <w:marTop w:val="0"/>
          <w:marBottom w:val="0"/>
          <w:divBdr>
            <w:top w:val="none" w:sz="0" w:space="0" w:color="auto"/>
            <w:left w:val="none" w:sz="0" w:space="0" w:color="auto"/>
            <w:bottom w:val="none" w:sz="0" w:space="0" w:color="auto"/>
            <w:right w:val="none" w:sz="0" w:space="0" w:color="auto"/>
          </w:divBdr>
        </w:div>
        <w:div w:id="1388535040">
          <w:marLeft w:val="0"/>
          <w:marRight w:val="0"/>
          <w:marTop w:val="0"/>
          <w:marBottom w:val="0"/>
          <w:divBdr>
            <w:top w:val="none" w:sz="0" w:space="0" w:color="auto"/>
            <w:left w:val="none" w:sz="0" w:space="0" w:color="auto"/>
            <w:bottom w:val="none" w:sz="0" w:space="0" w:color="auto"/>
            <w:right w:val="none" w:sz="0" w:space="0" w:color="auto"/>
          </w:divBdr>
        </w:div>
        <w:div w:id="1388535041">
          <w:marLeft w:val="0"/>
          <w:marRight w:val="0"/>
          <w:marTop w:val="0"/>
          <w:marBottom w:val="0"/>
          <w:divBdr>
            <w:top w:val="none" w:sz="0" w:space="0" w:color="auto"/>
            <w:left w:val="none" w:sz="0" w:space="0" w:color="auto"/>
            <w:bottom w:val="none" w:sz="0" w:space="0" w:color="auto"/>
            <w:right w:val="none" w:sz="0" w:space="0" w:color="auto"/>
          </w:divBdr>
        </w:div>
        <w:div w:id="1388535042">
          <w:marLeft w:val="0"/>
          <w:marRight w:val="0"/>
          <w:marTop w:val="0"/>
          <w:marBottom w:val="0"/>
          <w:divBdr>
            <w:top w:val="none" w:sz="0" w:space="0" w:color="auto"/>
            <w:left w:val="none" w:sz="0" w:space="0" w:color="auto"/>
            <w:bottom w:val="none" w:sz="0" w:space="0" w:color="auto"/>
            <w:right w:val="none" w:sz="0" w:space="0" w:color="auto"/>
          </w:divBdr>
        </w:div>
        <w:div w:id="1388535043">
          <w:marLeft w:val="0"/>
          <w:marRight w:val="0"/>
          <w:marTop w:val="0"/>
          <w:marBottom w:val="0"/>
          <w:divBdr>
            <w:top w:val="none" w:sz="0" w:space="0" w:color="auto"/>
            <w:left w:val="none" w:sz="0" w:space="0" w:color="auto"/>
            <w:bottom w:val="none" w:sz="0" w:space="0" w:color="auto"/>
            <w:right w:val="none" w:sz="0" w:space="0" w:color="auto"/>
          </w:divBdr>
        </w:div>
        <w:div w:id="1388535044">
          <w:marLeft w:val="0"/>
          <w:marRight w:val="0"/>
          <w:marTop w:val="0"/>
          <w:marBottom w:val="0"/>
          <w:divBdr>
            <w:top w:val="none" w:sz="0" w:space="0" w:color="auto"/>
            <w:left w:val="none" w:sz="0" w:space="0" w:color="auto"/>
            <w:bottom w:val="none" w:sz="0" w:space="0" w:color="auto"/>
            <w:right w:val="none" w:sz="0" w:space="0" w:color="auto"/>
          </w:divBdr>
        </w:div>
        <w:div w:id="1388535045">
          <w:marLeft w:val="0"/>
          <w:marRight w:val="0"/>
          <w:marTop w:val="0"/>
          <w:marBottom w:val="0"/>
          <w:divBdr>
            <w:top w:val="none" w:sz="0" w:space="0" w:color="auto"/>
            <w:left w:val="none" w:sz="0" w:space="0" w:color="auto"/>
            <w:bottom w:val="none" w:sz="0" w:space="0" w:color="auto"/>
            <w:right w:val="none" w:sz="0" w:space="0" w:color="auto"/>
          </w:divBdr>
        </w:div>
        <w:div w:id="1388535046">
          <w:marLeft w:val="0"/>
          <w:marRight w:val="0"/>
          <w:marTop w:val="0"/>
          <w:marBottom w:val="0"/>
          <w:divBdr>
            <w:top w:val="none" w:sz="0" w:space="0" w:color="auto"/>
            <w:left w:val="none" w:sz="0" w:space="0" w:color="auto"/>
            <w:bottom w:val="none" w:sz="0" w:space="0" w:color="auto"/>
            <w:right w:val="none" w:sz="0" w:space="0" w:color="auto"/>
          </w:divBdr>
        </w:div>
        <w:div w:id="1388535047">
          <w:marLeft w:val="0"/>
          <w:marRight w:val="0"/>
          <w:marTop w:val="0"/>
          <w:marBottom w:val="0"/>
          <w:divBdr>
            <w:top w:val="none" w:sz="0" w:space="0" w:color="auto"/>
            <w:left w:val="none" w:sz="0" w:space="0" w:color="auto"/>
            <w:bottom w:val="none" w:sz="0" w:space="0" w:color="auto"/>
            <w:right w:val="none" w:sz="0" w:space="0" w:color="auto"/>
          </w:divBdr>
        </w:div>
        <w:div w:id="1388535048">
          <w:marLeft w:val="0"/>
          <w:marRight w:val="0"/>
          <w:marTop w:val="0"/>
          <w:marBottom w:val="0"/>
          <w:divBdr>
            <w:top w:val="none" w:sz="0" w:space="0" w:color="auto"/>
            <w:left w:val="none" w:sz="0" w:space="0" w:color="auto"/>
            <w:bottom w:val="none" w:sz="0" w:space="0" w:color="auto"/>
            <w:right w:val="none" w:sz="0" w:space="0" w:color="auto"/>
          </w:divBdr>
        </w:div>
        <w:div w:id="1388535049">
          <w:marLeft w:val="0"/>
          <w:marRight w:val="0"/>
          <w:marTop w:val="0"/>
          <w:marBottom w:val="0"/>
          <w:divBdr>
            <w:top w:val="none" w:sz="0" w:space="0" w:color="auto"/>
            <w:left w:val="none" w:sz="0" w:space="0" w:color="auto"/>
            <w:bottom w:val="none" w:sz="0" w:space="0" w:color="auto"/>
            <w:right w:val="none" w:sz="0" w:space="0" w:color="auto"/>
          </w:divBdr>
        </w:div>
        <w:div w:id="1388535050">
          <w:marLeft w:val="0"/>
          <w:marRight w:val="0"/>
          <w:marTop w:val="0"/>
          <w:marBottom w:val="0"/>
          <w:divBdr>
            <w:top w:val="none" w:sz="0" w:space="0" w:color="auto"/>
            <w:left w:val="none" w:sz="0" w:space="0" w:color="auto"/>
            <w:bottom w:val="none" w:sz="0" w:space="0" w:color="auto"/>
            <w:right w:val="none" w:sz="0" w:space="0" w:color="auto"/>
          </w:divBdr>
        </w:div>
        <w:div w:id="1388535051">
          <w:marLeft w:val="0"/>
          <w:marRight w:val="0"/>
          <w:marTop w:val="0"/>
          <w:marBottom w:val="0"/>
          <w:divBdr>
            <w:top w:val="none" w:sz="0" w:space="0" w:color="auto"/>
            <w:left w:val="none" w:sz="0" w:space="0" w:color="auto"/>
            <w:bottom w:val="none" w:sz="0" w:space="0" w:color="auto"/>
            <w:right w:val="none" w:sz="0" w:space="0" w:color="auto"/>
          </w:divBdr>
        </w:div>
        <w:div w:id="1388535052">
          <w:marLeft w:val="0"/>
          <w:marRight w:val="0"/>
          <w:marTop w:val="0"/>
          <w:marBottom w:val="0"/>
          <w:divBdr>
            <w:top w:val="none" w:sz="0" w:space="0" w:color="auto"/>
            <w:left w:val="none" w:sz="0" w:space="0" w:color="auto"/>
            <w:bottom w:val="none" w:sz="0" w:space="0" w:color="auto"/>
            <w:right w:val="none" w:sz="0" w:space="0" w:color="auto"/>
          </w:divBdr>
        </w:div>
        <w:div w:id="1388535053">
          <w:marLeft w:val="0"/>
          <w:marRight w:val="0"/>
          <w:marTop w:val="0"/>
          <w:marBottom w:val="0"/>
          <w:divBdr>
            <w:top w:val="none" w:sz="0" w:space="0" w:color="auto"/>
            <w:left w:val="none" w:sz="0" w:space="0" w:color="auto"/>
            <w:bottom w:val="none" w:sz="0" w:space="0" w:color="auto"/>
            <w:right w:val="none" w:sz="0" w:space="0" w:color="auto"/>
          </w:divBdr>
        </w:div>
        <w:div w:id="1388535054">
          <w:marLeft w:val="0"/>
          <w:marRight w:val="0"/>
          <w:marTop w:val="0"/>
          <w:marBottom w:val="0"/>
          <w:divBdr>
            <w:top w:val="none" w:sz="0" w:space="0" w:color="auto"/>
            <w:left w:val="none" w:sz="0" w:space="0" w:color="auto"/>
            <w:bottom w:val="none" w:sz="0" w:space="0" w:color="auto"/>
            <w:right w:val="none" w:sz="0" w:space="0" w:color="auto"/>
          </w:divBdr>
        </w:div>
        <w:div w:id="1388535055">
          <w:marLeft w:val="0"/>
          <w:marRight w:val="0"/>
          <w:marTop w:val="0"/>
          <w:marBottom w:val="0"/>
          <w:divBdr>
            <w:top w:val="none" w:sz="0" w:space="0" w:color="auto"/>
            <w:left w:val="none" w:sz="0" w:space="0" w:color="auto"/>
            <w:bottom w:val="none" w:sz="0" w:space="0" w:color="auto"/>
            <w:right w:val="none" w:sz="0" w:space="0" w:color="auto"/>
          </w:divBdr>
        </w:div>
        <w:div w:id="1388535056">
          <w:marLeft w:val="0"/>
          <w:marRight w:val="0"/>
          <w:marTop w:val="0"/>
          <w:marBottom w:val="0"/>
          <w:divBdr>
            <w:top w:val="none" w:sz="0" w:space="0" w:color="auto"/>
            <w:left w:val="none" w:sz="0" w:space="0" w:color="auto"/>
            <w:bottom w:val="none" w:sz="0" w:space="0" w:color="auto"/>
            <w:right w:val="none" w:sz="0" w:space="0" w:color="auto"/>
          </w:divBdr>
        </w:div>
        <w:div w:id="1388535057">
          <w:marLeft w:val="0"/>
          <w:marRight w:val="0"/>
          <w:marTop w:val="0"/>
          <w:marBottom w:val="0"/>
          <w:divBdr>
            <w:top w:val="none" w:sz="0" w:space="0" w:color="auto"/>
            <w:left w:val="none" w:sz="0" w:space="0" w:color="auto"/>
            <w:bottom w:val="none" w:sz="0" w:space="0" w:color="auto"/>
            <w:right w:val="none" w:sz="0" w:space="0" w:color="auto"/>
          </w:divBdr>
        </w:div>
        <w:div w:id="1388535058">
          <w:marLeft w:val="0"/>
          <w:marRight w:val="0"/>
          <w:marTop w:val="0"/>
          <w:marBottom w:val="0"/>
          <w:divBdr>
            <w:top w:val="none" w:sz="0" w:space="0" w:color="auto"/>
            <w:left w:val="none" w:sz="0" w:space="0" w:color="auto"/>
            <w:bottom w:val="none" w:sz="0" w:space="0" w:color="auto"/>
            <w:right w:val="none" w:sz="0" w:space="0" w:color="auto"/>
          </w:divBdr>
        </w:div>
        <w:div w:id="1388535059">
          <w:marLeft w:val="0"/>
          <w:marRight w:val="0"/>
          <w:marTop w:val="0"/>
          <w:marBottom w:val="0"/>
          <w:divBdr>
            <w:top w:val="none" w:sz="0" w:space="0" w:color="auto"/>
            <w:left w:val="none" w:sz="0" w:space="0" w:color="auto"/>
            <w:bottom w:val="none" w:sz="0" w:space="0" w:color="auto"/>
            <w:right w:val="none" w:sz="0" w:space="0" w:color="auto"/>
          </w:divBdr>
        </w:div>
        <w:div w:id="1388535060">
          <w:marLeft w:val="0"/>
          <w:marRight w:val="0"/>
          <w:marTop w:val="0"/>
          <w:marBottom w:val="0"/>
          <w:divBdr>
            <w:top w:val="none" w:sz="0" w:space="0" w:color="auto"/>
            <w:left w:val="none" w:sz="0" w:space="0" w:color="auto"/>
            <w:bottom w:val="none" w:sz="0" w:space="0" w:color="auto"/>
            <w:right w:val="none" w:sz="0" w:space="0" w:color="auto"/>
          </w:divBdr>
        </w:div>
        <w:div w:id="1388535061">
          <w:marLeft w:val="0"/>
          <w:marRight w:val="0"/>
          <w:marTop w:val="0"/>
          <w:marBottom w:val="0"/>
          <w:divBdr>
            <w:top w:val="none" w:sz="0" w:space="0" w:color="auto"/>
            <w:left w:val="none" w:sz="0" w:space="0" w:color="auto"/>
            <w:bottom w:val="none" w:sz="0" w:space="0" w:color="auto"/>
            <w:right w:val="none" w:sz="0" w:space="0" w:color="auto"/>
          </w:divBdr>
        </w:div>
        <w:div w:id="1388535062">
          <w:marLeft w:val="0"/>
          <w:marRight w:val="0"/>
          <w:marTop w:val="0"/>
          <w:marBottom w:val="0"/>
          <w:divBdr>
            <w:top w:val="none" w:sz="0" w:space="0" w:color="auto"/>
            <w:left w:val="none" w:sz="0" w:space="0" w:color="auto"/>
            <w:bottom w:val="none" w:sz="0" w:space="0" w:color="auto"/>
            <w:right w:val="none" w:sz="0" w:space="0" w:color="auto"/>
          </w:divBdr>
        </w:div>
        <w:div w:id="1388535064">
          <w:marLeft w:val="0"/>
          <w:marRight w:val="0"/>
          <w:marTop w:val="0"/>
          <w:marBottom w:val="0"/>
          <w:divBdr>
            <w:top w:val="none" w:sz="0" w:space="0" w:color="auto"/>
            <w:left w:val="none" w:sz="0" w:space="0" w:color="auto"/>
            <w:bottom w:val="none" w:sz="0" w:space="0" w:color="auto"/>
            <w:right w:val="none" w:sz="0" w:space="0" w:color="auto"/>
          </w:divBdr>
        </w:div>
        <w:div w:id="1388535065">
          <w:marLeft w:val="0"/>
          <w:marRight w:val="0"/>
          <w:marTop w:val="0"/>
          <w:marBottom w:val="0"/>
          <w:divBdr>
            <w:top w:val="none" w:sz="0" w:space="0" w:color="auto"/>
            <w:left w:val="none" w:sz="0" w:space="0" w:color="auto"/>
            <w:bottom w:val="none" w:sz="0" w:space="0" w:color="auto"/>
            <w:right w:val="none" w:sz="0" w:space="0" w:color="auto"/>
          </w:divBdr>
        </w:div>
        <w:div w:id="1388535066">
          <w:marLeft w:val="0"/>
          <w:marRight w:val="0"/>
          <w:marTop w:val="0"/>
          <w:marBottom w:val="0"/>
          <w:divBdr>
            <w:top w:val="none" w:sz="0" w:space="0" w:color="auto"/>
            <w:left w:val="none" w:sz="0" w:space="0" w:color="auto"/>
            <w:bottom w:val="none" w:sz="0" w:space="0" w:color="auto"/>
            <w:right w:val="none" w:sz="0" w:space="0" w:color="auto"/>
          </w:divBdr>
        </w:div>
        <w:div w:id="1388535067">
          <w:marLeft w:val="0"/>
          <w:marRight w:val="0"/>
          <w:marTop w:val="0"/>
          <w:marBottom w:val="0"/>
          <w:divBdr>
            <w:top w:val="none" w:sz="0" w:space="0" w:color="auto"/>
            <w:left w:val="none" w:sz="0" w:space="0" w:color="auto"/>
            <w:bottom w:val="none" w:sz="0" w:space="0" w:color="auto"/>
            <w:right w:val="none" w:sz="0" w:space="0" w:color="auto"/>
          </w:divBdr>
        </w:div>
        <w:div w:id="1388535068">
          <w:marLeft w:val="0"/>
          <w:marRight w:val="0"/>
          <w:marTop w:val="0"/>
          <w:marBottom w:val="0"/>
          <w:divBdr>
            <w:top w:val="none" w:sz="0" w:space="0" w:color="auto"/>
            <w:left w:val="none" w:sz="0" w:space="0" w:color="auto"/>
            <w:bottom w:val="none" w:sz="0" w:space="0" w:color="auto"/>
            <w:right w:val="none" w:sz="0" w:space="0" w:color="auto"/>
          </w:divBdr>
        </w:div>
        <w:div w:id="1388535069">
          <w:marLeft w:val="0"/>
          <w:marRight w:val="0"/>
          <w:marTop w:val="0"/>
          <w:marBottom w:val="0"/>
          <w:divBdr>
            <w:top w:val="none" w:sz="0" w:space="0" w:color="auto"/>
            <w:left w:val="none" w:sz="0" w:space="0" w:color="auto"/>
            <w:bottom w:val="none" w:sz="0" w:space="0" w:color="auto"/>
            <w:right w:val="none" w:sz="0" w:space="0" w:color="auto"/>
          </w:divBdr>
        </w:div>
        <w:div w:id="1388535070">
          <w:marLeft w:val="0"/>
          <w:marRight w:val="0"/>
          <w:marTop w:val="0"/>
          <w:marBottom w:val="0"/>
          <w:divBdr>
            <w:top w:val="none" w:sz="0" w:space="0" w:color="auto"/>
            <w:left w:val="none" w:sz="0" w:space="0" w:color="auto"/>
            <w:bottom w:val="none" w:sz="0" w:space="0" w:color="auto"/>
            <w:right w:val="none" w:sz="0" w:space="0" w:color="auto"/>
          </w:divBdr>
        </w:div>
        <w:div w:id="1388535071">
          <w:marLeft w:val="0"/>
          <w:marRight w:val="0"/>
          <w:marTop w:val="0"/>
          <w:marBottom w:val="0"/>
          <w:divBdr>
            <w:top w:val="none" w:sz="0" w:space="0" w:color="auto"/>
            <w:left w:val="none" w:sz="0" w:space="0" w:color="auto"/>
            <w:bottom w:val="none" w:sz="0" w:space="0" w:color="auto"/>
            <w:right w:val="none" w:sz="0" w:space="0" w:color="auto"/>
          </w:divBdr>
        </w:div>
        <w:div w:id="1388535073">
          <w:marLeft w:val="0"/>
          <w:marRight w:val="0"/>
          <w:marTop w:val="0"/>
          <w:marBottom w:val="0"/>
          <w:divBdr>
            <w:top w:val="none" w:sz="0" w:space="0" w:color="auto"/>
            <w:left w:val="none" w:sz="0" w:space="0" w:color="auto"/>
            <w:bottom w:val="none" w:sz="0" w:space="0" w:color="auto"/>
            <w:right w:val="none" w:sz="0" w:space="0" w:color="auto"/>
          </w:divBdr>
        </w:div>
        <w:div w:id="1388535074">
          <w:marLeft w:val="0"/>
          <w:marRight w:val="0"/>
          <w:marTop w:val="0"/>
          <w:marBottom w:val="0"/>
          <w:divBdr>
            <w:top w:val="none" w:sz="0" w:space="0" w:color="auto"/>
            <w:left w:val="none" w:sz="0" w:space="0" w:color="auto"/>
            <w:bottom w:val="none" w:sz="0" w:space="0" w:color="auto"/>
            <w:right w:val="none" w:sz="0" w:space="0" w:color="auto"/>
          </w:divBdr>
        </w:div>
        <w:div w:id="1388535075">
          <w:marLeft w:val="0"/>
          <w:marRight w:val="0"/>
          <w:marTop w:val="0"/>
          <w:marBottom w:val="0"/>
          <w:divBdr>
            <w:top w:val="none" w:sz="0" w:space="0" w:color="auto"/>
            <w:left w:val="none" w:sz="0" w:space="0" w:color="auto"/>
            <w:bottom w:val="none" w:sz="0" w:space="0" w:color="auto"/>
            <w:right w:val="none" w:sz="0" w:space="0" w:color="auto"/>
          </w:divBdr>
        </w:div>
        <w:div w:id="1388535076">
          <w:marLeft w:val="0"/>
          <w:marRight w:val="0"/>
          <w:marTop w:val="0"/>
          <w:marBottom w:val="0"/>
          <w:divBdr>
            <w:top w:val="none" w:sz="0" w:space="0" w:color="auto"/>
            <w:left w:val="none" w:sz="0" w:space="0" w:color="auto"/>
            <w:bottom w:val="none" w:sz="0" w:space="0" w:color="auto"/>
            <w:right w:val="none" w:sz="0" w:space="0" w:color="auto"/>
          </w:divBdr>
        </w:div>
        <w:div w:id="1388535077">
          <w:marLeft w:val="0"/>
          <w:marRight w:val="0"/>
          <w:marTop w:val="0"/>
          <w:marBottom w:val="0"/>
          <w:divBdr>
            <w:top w:val="none" w:sz="0" w:space="0" w:color="auto"/>
            <w:left w:val="none" w:sz="0" w:space="0" w:color="auto"/>
            <w:bottom w:val="none" w:sz="0" w:space="0" w:color="auto"/>
            <w:right w:val="none" w:sz="0" w:space="0" w:color="auto"/>
          </w:divBdr>
        </w:div>
        <w:div w:id="1388535078">
          <w:marLeft w:val="0"/>
          <w:marRight w:val="0"/>
          <w:marTop w:val="0"/>
          <w:marBottom w:val="0"/>
          <w:divBdr>
            <w:top w:val="none" w:sz="0" w:space="0" w:color="auto"/>
            <w:left w:val="none" w:sz="0" w:space="0" w:color="auto"/>
            <w:bottom w:val="none" w:sz="0" w:space="0" w:color="auto"/>
            <w:right w:val="none" w:sz="0" w:space="0" w:color="auto"/>
          </w:divBdr>
        </w:div>
        <w:div w:id="1388535079">
          <w:marLeft w:val="0"/>
          <w:marRight w:val="0"/>
          <w:marTop w:val="0"/>
          <w:marBottom w:val="0"/>
          <w:divBdr>
            <w:top w:val="none" w:sz="0" w:space="0" w:color="auto"/>
            <w:left w:val="none" w:sz="0" w:space="0" w:color="auto"/>
            <w:bottom w:val="none" w:sz="0" w:space="0" w:color="auto"/>
            <w:right w:val="none" w:sz="0" w:space="0" w:color="auto"/>
          </w:divBdr>
        </w:div>
        <w:div w:id="1388535080">
          <w:marLeft w:val="0"/>
          <w:marRight w:val="0"/>
          <w:marTop w:val="0"/>
          <w:marBottom w:val="0"/>
          <w:divBdr>
            <w:top w:val="none" w:sz="0" w:space="0" w:color="auto"/>
            <w:left w:val="none" w:sz="0" w:space="0" w:color="auto"/>
            <w:bottom w:val="none" w:sz="0" w:space="0" w:color="auto"/>
            <w:right w:val="none" w:sz="0" w:space="0" w:color="auto"/>
          </w:divBdr>
        </w:div>
        <w:div w:id="1388535081">
          <w:marLeft w:val="0"/>
          <w:marRight w:val="0"/>
          <w:marTop w:val="0"/>
          <w:marBottom w:val="0"/>
          <w:divBdr>
            <w:top w:val="none" w:sz="0" w:space="0" w:color="auto"/>
            <w:left w:val="none" w:sz="0" w:space="0" w:color="auto"/>
            <w:bottom w:val="none" w:sz="0" w:space="0" w:color="auto"/>
            <w:right w:val="none" w:sz="0" w:space="0" w:color="auto"/>
          </w:divBdr>
        </w:div>
        <w:div w:id="1388535082">
          <w:marLeft w:val="0"/>
          <w:marRight w:val="0"/>
          <w:marTop w:val="0"/>
          <w:marBottom w:val="0"/>
          <w:divBdr>
            <w:top w:val="none" w:sz="0" w:space="0" w:color="auto"/>
            <w:left w:val="none" w:sz="0" w:space="0" w:color="auto"/>
            <w:bottom w:val="none" w:sz="0" w:space="0" w:color="auto"/>
            <w:right w:val="none" w:sz="0" w:space="0" w:color="auto"/>
          </w:divBdr>
        </w:div>
        <w:div w:id="1388535083">
          <w:marLeft w:val="0"/>
          <w:marRight w:val="0"/>
          <w:marTop w:val="0"/>
          <w:marBottom w:val="0"/>
          <w:divBdr>
            <w:top w:val="none" w:sz="0" w:space="0" w:color="auto"/>
            <w:left w:val="none" w:sz="0" w:space="0" w:color="auto"/>
            <w:bottom w:val="none" w:sz="0" w:space="0" w:color="auto"/>
            <w:right w:val="none" w:sz="0" w:space="0" w:color="auto"/>
          </w:divBdr>
        </w:div>
        <w:div w:id="1388535084">
          <w:marLeft w:val="0"/>
          <w:marRight w:val="0"/>
          <w:marTop w:val="0"/>
          <w:marBottom w:val="0"/>
          <w:divBdr>
            <w:top w:val="none" w:sz="0" w:space="0" w:color="auto"/>
            <w:left w:val="none" w:sz="0" w:space="0" w:color="auto"/>
            <w:bottom w:val="none" w:sz="0" w:space="0" w:color="auto"/>
            <w:right w:val="none" w:sz="0" w:space="0" w:color="auto"/>
          </w:divBdr>
        </w:div>
        <w:div w:id="1388535085">
          <w:marLeft w:val="0"/>
          <w:marRight w:val="0"/>
          <w:marTop w:val="0"/>
          <w:marBottom w:val="0"/>
          <w:divBdr>
            <w:top w:val="none" w:sz="0" w:space="0" w:color="auto"/>
            <w:left w:val="none" w:sz="0" w:space="0" w:color="auto"/>
            <w:bottom w:val="none" w:sz="0" w:space="0" w:color="auto"/>
            <w:right w:val="none" w:sz="0" w:space="0" w:color="auto"/>
          </w:divBdr>
        </w:div>
        <w:div w:id="1388535086">
          <w:marLeft w:val="0"/>
          <w:marRight w:val="0"/>
          <w:marTop w:val="0"/>
          <w:marBottom w:val="0"/>
          <w:divBdr>
            <w:top w:val="none" w:sz="0" w:space="0" w:color="auto"/>
            <w:left w:val="none" w:sz="0" w:space="0" w:color="auto"/>
            <w:bottom w:val="none" w:sz="0" w:space="0" w:color="auto"/>
            <w:right w:val="none" w:sz="0" w:space="0" w:color="auto"/>
          </w:divBdr>
        </w:div>
        <w:div w:id="1388535087">
          <w:marLeft w:val="0"/>
          <w:marRight w:val="0"/>
          <w:marTop w:val="0"/>
          <w:marBottom w:val="0"/>
          <w:divBdr>
            <w:top w:val="none" w:sz="0" w:space="0" w:color="auto"/>
            <w:left w:val="none" w:sz="0" w:space="0" w:color="auto"/>
            <w:bottom w:val="none" w:sz="0" w:space="0" w:color="auto"/>
            <w:right w:val="none" w:sz="0" w:space="0" w:color="auto"/>
          </w:divBdr>
        </w:div>
        <w:div w:id="1388535088">
          <w:marLeft w:val="0"/>
          <w:marRight w:val="0"/>
          <w:marTop w:val="0"/>
          <w:marBottom w:val="0"/>
          <w:divBdr>
            <w:top w:val="none" w:sz="0" w:space="0" w:color="auto"/>
            <w:left w:val="none" w:sz="0" w:space="0" w:color="auto"/>
            <w:bottom w:val="none" w:sz="0" w:space="0" w:color="auto"/>
            <w:right w:val="none" w:sz="0" w:space="0" w:color="auto"/>
          </w:divBdr>
        </w:div>
      </w:divsChild>
    </w:div>
    <w:div w:id="1388534661">
      <w:marLeft w:val="0"/>
      <w:marRight w:val="0"/>
      <w:marTop w:val="0"/>
      <w:marBottom w:val="0"/>
      <w:divBdr>
        <w:top w:val="none" w:sz="0" w:space="0" w:color="auto"/>
        <w:left w:val="none" w:sz="0" w:space="0" w:color="auto"/>
        <w:bottom w:val="none" w:sz="0" w:space="0" w:color="auto"/>
        <w:right w:val="none" w:sz="0" w:space="0" w:color="auto"/>
      </w:divBdr>
    </w:div>
    <w:div w:id="1388534672">
      <w:marLeft w:val="0"/>
      <w:marRight w:val="0"/>
      <w:marTop w:val="0"/>
      <w:marBottom w:val="0"/>
      <w:divBdr>
        <w:top w:val="none" w:sz="0" w:space="0" w:color="auto"/>
        <w:left w:val="none" w:sz="0" w:space="0" w:color="auto"/>
        <w:bottom w:val="none" w:sz="0" w:space="0" w:color="auto"/>
        <w:right w:val="none" w:sz="0" w:space="0" w:color="auto"/>
      </w:divBdr>
    </w:div>
    <w:div w:id="1388534677">
      <w:marLeft w:val="0"/>
      <w:marRight w:val="0"/>
      <w:marTop w:val="0"/>
      <w:marBottom w:val="0"/>
      <w:divBdr>
        <w:top w:val="none" w:sz="0" w:space="0" w:color="auto"/>
        <w:left w:val="none" w:sz="0" w:space="0" w:color="auto"/>
        <w:bottom w:val="none" w:sz="0" w:space="0" w:color="auto"/>
        <w:right w:val="none" w:sz="0" w:space="0" w:color="auto"/>
      </w:divBdr>
    </w:div>
    <w:div w:id="1388534687">
      <w:marLeft w:val="0"/>
      <w:marRight w:val="0"/>
      <w:marTop w:val="0"/>
      <w:marBottom w:val="0"/>
      <w:divBdr>
        <w:top w:val="none" w:sz="0" w:space="0" w:color="auto"/>
        <w:left w:val="none" w:sz="0" w:space="0" w:color="auto"/>
        <w:bottom w:val="none" w:sz="0" w:space="0" w:color="auto"/>
        <w:right w:val="none" w:sz="0" w:space="0" w:color="auto"/>
      </w:divBdr>
    </w:div>
    <w:div w:id="1388534690">
      <w:marLeft w:val="0"/>
      <w:marRight w:val="0"/>
      <w:marTop w:val="0"/>
      <w:marBottom w:val="0"/>
      <w:divBdr>
        <w:top w:val="none" w:sz="0" w:space="0" w:color="auto"/>
        <w:left w:val="none" w:sz="0" w:space="0" w:color="auto"/>
        <w:bottom w:val="none" w:sz="0" w:space="0" w:color="auto"/>
        <w:right w:val="none" w:sz="0" w:space="0" w:color="auto"/>
      </w:divBdr>
    </w:div>
    <w:div w:id="1388534709">
      <w:marLeft w:val="0"/>
      <w:marRight w:val="0"/>
      <w:marTop w:val="0"/>
      <w:marBottom w:val="0"/>
      <w:divBdr>
        <w:top w:val="none" w:sz="0" w:space="0" w:color="auto"/>
        <w:left w:val="none" w:sz="0" w:space="0" w:color="auto"/>
        <w:bottom w:val="none" w:sz="0" w:space="0" w:color="auto"/>
        <w:right w:val="none" w:sz="0" w:space="0" w:color="auto"/>
      </w:divBdr>
    </w:div>
    <w:div w:id="1388534724">
      <w:marLeft w:val="0"/>
      <w:marRight w:val="0"/>
      <w:marTop w:val="0"/>
      <w:marBottom w:val="0"/>
      <w:divBdr>
        <w:top w:val="none" w:sz="0" w:space="0" w:color="auto"/>
        <w:left w:val="none" w:sz="0" w:space="0" w:color="auto"/>
        <w:bottom w:val="none" w:sz="0" w:space="0" w:color="auto"/>
        <w:right w:val="none" w:sz="0" w:space="0" w:color="auto"/>
      </w:divBdr>
    </w:div>
    <w:div w:id="1388534735">
      <w:marLeft w:val="0"/>
      <w:marRight w:val="0"/>
      <w:marTop w:val="0"/>
      <w:marBottom w:val="0"/>
      <w:divBdr>
        <w:top w:val="none" w:sz="0" w:space="0" w:color="auto"/>
        <w:left w:val="none" w:sz="0" w:space="0" w:color="auto"/>
        <w:bottom w:val="none" w:sz="0" w:space="0" w:color="auto"/>
        <w:right w:val="none" w:sz="0" w:space="0" w:color="auto"/>
      </w:divBdr>
    </w:div>
    <w:div w:id="1388534754">
      <w:marLeft w:val="0"/>
      <w:marRight w:val="0"/>
      <w:marTop w:val="0"/>
      <w:marBottom w:val="0"/>
      <w:divBdr>
        <w:top w:val="none" w:sz="0" w:space="0" w:color="auto"/>
        <w:left w:val="none" w:sz="0" w:space="0" w:color="auto"/>
        <w:bottom w:val="none" w:sz="0" w:space="0" w:color="auto"/>
        <w:right w:val="none" w:sz="0" w:space="0" w:color="auto"/>
      </w:divBdr>
    </w:div>
    <w:div w:id="1388534762">
      <w:marLeft w:val="0"/>
      <w:marRight w:val="0"/>
      <w:marTop w:val="0"/>
      <w:marBottom w:val="0"/>
      <w:divBdr>
        <w:top w:val="none" w:sz="0" w:space="0" w:color="auto"/>
        <w:left w:val="none" w:sz="0" w:space="0" w:color="auto"/>
        <w:bottom w:val="none" w:sz="0" w:space="0" w:color="auto"/>
        <w:right w:val="none" w:sz="0" w:space="0" w:color="auto"/>
      </w:divBdr>
    </w:div>
    <w:div w:id="1388534786">
      <w:marLeft w:val="0"/>
      <w:marRight w:val="0"/>
      <w:marTop w:val="0"/>
      <w:marBottom w:val="0"/>
      <w:divBdr>
        <w:top w:val="none" w:sz="0" w:space="0" w:color="auto"/>
        <w:left w:val="none" w:sz="0" w:space="0" w:color="auto"/>
        <w:bottom w:val="none" w:sz="0" w:space="0" w:color="auto"/>
        <w:right w:val="none" w:sz="0" w:space="0" w:color="auto"/>
      </w:divBdr>
      <w:divsChild>
        <w:div w:id="1388534506">
          <w:marLeft w:val="0"/>
          <w:marRight w:val="0"/>
          <w:marTop w:val="0"/>
          <w:marBottom w:val="0"/>
          <w:divBdr>
            <w:top w:val="none" w:sz="0" w:space="0" w:color="auto"/>
            <w:left w:val="none" w:sz="0" w:space="0" w:color="auto"/>
            <w:bottom w:val="none" w:sz="0" w:space="0" w:color="auto"/>
            <w:right w:val="none" w:sz="0" w:space="0" w:color="auto"/>
          </w:divBdr>
        </w:div>
        <w:div w:id="1388534651">
          <w:marLeft w:val="0"/>
          <w:marRight w:val="0"/>
          <w:marTop w:val="0"/>
          <w:marBottom w:val="0"/>
          <w:divBdr>
            <w:top w:val="none" w:sz="0" w:space="0" w:color="auto"/>
            <w:left w:val="none" w:sz="0" w:space="0" w:color="auto"/>
            <w:bottom w:val="none" w:sz="0" w:space="0" w:color="auto"/>
            <w:right w:val="none" w:sz="0" w:space="0" w:color="auto"/>
          </w:divBdr>
        </w:div>
        <w:div w:id="1388534701">
          <w:marLeft w:val="0"/>
          <w:marRight w:val="0"/>
          <w:marTop w:val="0"/>
          <w:marBottom w:val="0"/>
          <w:divBdr>
            <w:top w:val="none" w:sz="0" w:space="0" w:color="auto"/>
            <w:left w:val="none" w:sz="0" w:space="0" w:color="auto"/>
            <w:bottom w:val="none" w:sz="0" w:space="0" w:color="auto"/>
            <w:right w:val="none" w:sz="0" w:space="0" w:color="auto"/>
          </w:divBdr>
        </w:div>
        <w:div w:id="1388534940">
          <w:marLeft w:val="0"/>
          <w:marRight w:val="0"/>
          <w:marTop w:val="0"/>
          <w:marBottom w:val="0"/>
          <w:divBdr>
            <w:top w:val="none" w:sz="0" w:space="0" w:color="auto"/>
            <w:left w:val="none" w:sz="0" w:space="0" w:color="auto"/>
            <w:bottom w:val="none" w:sz="0" w:space="0" w:color="auto"/>
            <w:right w:val="none" w:sz="0" w:space="0" w:color="auto"/>
          </w:divBdr>
        </w:div>
        <w:div w:id="1388534990">
          <w:marLeft w:val="0"/>
          <w:marRight w:val="0"/>
          <w:marTop w:val="0"/>
          <w:marBottom w:val="0"/>
          <w:divBdr>
            <w:top w:val="none" w:sz="0" w:space="0" w:color="auto"/>
            <w:left w:val="none" w:sz="0" w:space="0" w:color="auto"/>
            <w:bottom w:val="none" w:sz="0" w:space="0" w:color="auto"/>
            <w:right w:val="none" w:sz="0" w:space="0" w:color="auto"/>
          </w:divBdr>
        </w:div>
        <w:div w:id="1388535013">
          <w:marLeft w:val="0"/>
          <w:marRight w:val="0"/>
          <w:marTop w:val="0"/>
          <w:marBottom w:val="0"/>
          <w:divBdr>
            <w:top w:val="none" w:sz="0" w:space="0" w:color="auto"/>
            <w:left w:val="none" w:sz="0" w:space="0" w:color="auto"/>
            <w:bottom w:val="none" w:sz="0" w:space="0" w:color="auto"/>
            <w:right w:val="none" w:sz="0" w:space="0" w:color="auto"/>
          </w:divBdr>
        </w:div>
      </w:divsChild>
    </w:div>
    <w:div w:id="1388534792">
      <w:marLeft w:val="0"/>
      <w:marRight w:val="0"/>
      <w:marTop w:val="0"/>
      <w:marBottom w:val="0"/>
      <w:divBdr>
        <w:top w:val="none" w:sz="0" w:space="0" w:color="auto"/>
        <w:left w:val="none" w:sz="0" w:space="0" w:color="auto"/>
        <w:bottom w:val="none" w:sz="0" w:space="0" w:color="auto"/>
        <w:right w:val="none" w:sz="0" w:space="0" w:color="auto"/>
      </w:divBdr>
    </w:div>
    <w:div w:id="1388534794">
      <w:marLeft w:val="0"/>
      <w:marRight w:val="0"/>
      <w:marTop w:val="0"/>
      <w:marBottom w:val="0"/>
      <w:divBdr>
        <w:top w:val="none" w:sz="0" w:space="0" w:color="auto"/>
        <w:left w:val="none" w:sz="0" w:space="0" w:color="auto"/>
        <w:bottom w:val="none" w:sz="0" w:space="0" w:color="auto"/>
        <w:right w:val="none" w:sz="0" w:space="0" w:color="auto"/>
      </w:divBdr>
    </w:div>
    <w:div w:id="1388534804">
      <w:marLeft w:val="0"/>
      <w:marRight w:val="0"/>
      <w:marTop w:val="0"/>
      <w:marBottom w:val="0"/>
      <w:divBdr>
        <w:top w:val="none" w:sz="0" w:space="0" w:color="auto"/>
        <w:left w:val="none" w:sz="0" w:space="0" w:color="auto"/>
        <w:bottom w:val="none" w:sz="0" w:space="0" w:color="auto"/>
        <w:right w:val="none" w:sz="0" w:space="0" w:color="auto"/>
      </w:divBdr>
    </w:div>
    <w:div w:id="1388534840">
      <w:marLeft w:val="0"/>
      <w:marRight w:val="0"/>
      <w:marTop w:val="0"/>
      <w:marBottom w:val="0"/>
      <w:divBdr>
        <w:top w:val="none" w:sz="0" w:space="0" w:color="auto"/>
        <w:left w:val="none" w:sz="0" w:space="0" w:color="auto"/>
        <w:bottom w:val="none" w:sz="0" w:space="0" w:color="auto"/>
        <w:right w:val="none" w:sz="0" w:space="0" w:color="auto"/>
      </w:divBdr>
    </w:div>
    <w:div w:id="1388534845">
      <w:marLeft w:val="0"/>
      <w:marRight w:val="0"/>
      <w:marTop w:val="0"/>
      <w:marBottom w:val="0"/>
      <w:divBdr>
        <w:top w:val="none" w:sz="0" w:space="0" w:color="auto"/>
        <w:left w:val="none" w:sz="0" w:space="0" w:color="auto"/>
        <w:bottom w:val="none" w:sz="0" w:space="0" w:color="auto"/>
        <w:right w:val="none" w:sz="0" w:space="0" w:color="auto"/>
      </w:divBdr>
    </w:div>
    <w:div w:id="1388534920">
      <w:marLeft w:val="0"/>
      <w:marRight w:val="0"/>
      <w:marTop w:val="0"/>
      <w:marBottom w:val="0"/>
      <w:divBdr>
        <w:top w:val="none" w:sz="0" w:space="0" w:color="auto"/>
        <w:left w:val="none" w:sz="0" w:space="0" w:color="auto"/>
        <w:bottom w:val="none" w:sz="0" w:space="0" w:color="auto"/>
        <w:right w:val="none" w:sz="0" w:space="0" w:color="auto"/>
      </w:divBdr>
    </w:div>
    <w:div w:id="1388534943">
      <w:marLeft w:val="0"/>
      <w:marRight w:val="0"/>
      <w:marTop w:val="0"/>
      <w:marBottom w:val="0"/>
      <w:divBdr>
        <w:top w:val="none" w:sz="0" w:space="0" w:color="auto"/>
        <w:left w:val="none" w:sz="0" w:space="0" w:color="auto"/>
        <w:bottom w:val="none" w:sz="0" w:space="0" w:color="auto"/>
        <w:right w:val="none" w:sz="0" w:space="0" w:color="auto"/>
      </w:divBdr>
    </w:div>
    <w:div w:id="1388534944">
      <w:marLeft w:val="0"/>
      <w:marRight w:val="0"/>
      <w:marTop w:val="0"/>
      <w:marBottom w:val="0"/>
      <w:divBdr>
        <w:top w:val="none" w:sz="0" w:space="0" w:color="auto"/>
        <w:left w:val="none" w:sz="0" w:space="0" w:color="auto"/>
        <w:bottom w:val="none" w:sz="0" w:space="0" w:color="auto"/>
        <w:right w:val="none" w:sz="0" w:space="0" w:color="auto"/>
      </w:divBdr>
    </w:div>
    <w:div w:id="1388534948">
      <w:marLeft w:val="0"/>
      <w:marRight w:val="0"/>
      <w:marTop w:val="0"/>
      <w:marBottom w:val="0"/>
      <w:divBdr>
        <w:top w:val="none" w:sz="0" w:space="0" w:color="auto"/>
        <w:left w:val="none" w:sz="0" w:space="0" w:color="auto"/>
        <w:bottom w:val="none" w:sz="0" w:space="0" w:color="auto"/>
        <w:right w:val="none" w:sz="0" w:space="0" w:color="auto"/>
      </w:divBdr>
    </w:div>
    <w:div w:id="1388534980">
      <w:marLeft w:val="0"/>
      <w:marRight w:val="0"/>
      <w:marTop w:val="0"/>
      <w:marBottom w:val="0"/>
      <w:divBdr>
        <w:top w:val="none" w:sz="0" w:space="0" w:color="auto"/>
        <w:left w:val="none" w:sz="0" w:space="0" w:color="auto"/>
        <w:bottom w:val="none" w:sz="0" w:space="0" w:color="auto"/>
        <w:right w:val="none" w:sz="0" w:space="0" w:color="auto"/>
      </w:divBdr>
    </w:div>
    <w:div w:id="1388535005">
      <w:marLeft w:val="0"/>
      <w:marRight w:val="0"/>
      <w:marTop w:val="0"/>
      <w:marBottom w:val="0"/>
      <w:divBdr>
        <w:top w:val="none" w:sz="0" w:space="0" w:color="auto"/>
        <w:left w:val="none" w:sz="0" w:space="0" w:color="auto"/>
        <w:bottom w:val="none" w:sz="0" w:space="0" w:color="auto"/>
        <w:right w:val="none" w:sz="0" w:space="0" w:color="auto"/>
      </w:divBdr>
    </w:div>
    <w:div w:id="1388535017">
      <w:marLeft w:val="0"/>
      <w:marRight w:val="0"/>
      <w:marTop w:val="0"/>
      <w:marBottom w:val="0"/>
      <w:divBdr>
        <w:top w:val="none" w:sz="0" w:space="0" w:color="auto"/>
        <w:left w:val="none" w:sz="0" w:space="0" w:color="auto"/>
        <w:bottom w:val="none" w:sz="0" w:space="0" w:color="auto"/>
        <w:right w:val="none" w:sz="0" w:space="0" w:color="auto"/>
      </w:divBdr>
    </w:div>
    <w:div w:id="1388535025">
      <w:marLeft w:val="0"/>
      <w:marRight w:val="0"/>
      <w:marTop w:val="0"/>
      <w:marBottom w:val="0"/>
      <w:divBdr>
        <w:top w:val="none" w:sz="0" w:space="0" w:color="auto"/>
        <w:left w:val="none" w:sz="0" w:space="0" w:color="auto"/>
        <w:bottom w:val="none" w:sz="0" w:space="0" w:color="auto"/>
        <w:right w:val="none" w:sz="0" w:space="0" w:color="auto"/>
      </w:divBdr>
    </w:div>
    <w:div w:id="1388535034">
      <w:marLeft w:val="0"/>
      <w:marRight w:val="0"/>
      <w:marTop w:val="0"/>
      <w:marBottom w:val="0"/>
      <w:divBdr>
        <w:top w:val="none" w:sz="0" w:space="0" w:color="auto"/>
        <w:left w:val="none" w:sz="0" w:space="0" w:color="auto"/>
        <w:bottom w:val="none" w:sz="0" w:space="0" w:color="auto"/>
        <w:right w:val="none" w:sz="0" w:space="0" w:color="auto"/>
      </w:divBdr>
    </w:div>
    <w:div w:id="1388535035">
      <w:marLeft w:val="0"/>
      <w:marRight w:val="0"/>
      <w:marTop w:val="0"/>
      <w:marBottom w:val="0"/>
      <w:divBdr>
        <w:top w:val="none" w:sz="0" w:space="0" w:color="auto"/>
        <w:left w:val="none" w:sz="0" w:space="0" w:color="auto"/>
        <w:bottom w:val="none" w:sz="0" w:space="0" w:color="auto"/>
        <w:right w:val="none" w:sz="0" w:space="0" w:color="auto"/>
      </w:divBdr>
    </w:div>
    <w:div w:id="13885350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amente.rai.it/HOME/bibliote/biografi/f/ferraris.htm" TargetMode="External"/><Relationship Id="rId13" Type="http://schemas.openxmlformats.org/officeDocument/2006/relationships/hyperlink" Target="http://www.mediamente.rai.it/HOME/bibliote/intervis/f/popper.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5.png"/><Relationship Id="rId34" Type="http://schemas.openxmlformats.org/officeDocument/2006/relationships/oleObject" Target="embeddings/oleObject10.bin"/><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www.mediamente.rai.it/HOME/bibliote/intervis/f/ferraris.htm" TargetMode="External"/><Relationship Id="rId17" Type="http://schemas.openxmlformats.org/officeDocument/2006/relationships/image" Target="media/image3.png"/><Relationship Id="rId25" Type="http://schemas.openxmlformats.org/officeDocument/2006/relationships/image" Target="media/image7.png"/><Relationship Id="rId33" Type="http://schemas.openxmlformats.org/officeDocument/2006/relationships/image" Target="media/image11.png"/><Relationship Id="rId38"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9.png"/><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it/"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3.png"/><Relationship Id="rId40" Type="http://schemas.openxmlformats.org/officeDocument/2006/relationships/oleObject" Target="embeddings/oleObject13.bin"/><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image" Target="media/image6.png"/><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mediamente.rai.it/HOME/bibliote/intervis/f/popper.htm" TargetMode="External"/><Relationship Id="rId19" Type="http://schemas.openxmlformats.org/officeDocument/2006/relationships/image" Target="media/image4.png"/><Relationship Id="rId31"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http://www.mediamente.rai.it/HOME/bibliote/intervis/f/ferraris.htm" TargetMode="External"/><Relationship Id="rId14" Type="http://schemas.openxmlformats.org/officeDocument/2006/relationships/hyperlink" Target="http://diplin.sceduc.unibo.it/mediawiki/" TargetMode="External"/><Relationship Id="rId22" Type="http://schemas.openxmlformats.org/officeDocument/2006/relationships/oleObject" Target="embeddings/oleObject4.bin"/><Relationship Id="rId27" Type="http://schemas.openxmlformats.org/officeDocument/2006/relationships/image" Target="media/image8.png"/><Relationship Id="rId30" Type="http://schemas.openxmlformats.org/officeDocument/2006/relationships/oleObject" Target="embeddings/oleObject8.bin"/><Relationship Id="rId35" Type="http://schemas.openxmlformats.org/officeDocument/2006/relationships/image" Target="media/image12.png"/><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1532</TotalTime>
  <Pages>43</Pages>
  <Words>7671</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delicious</dc:creator>
  <cp:keywords/>
  <dc:description/>
  <cp:lastModifiedBy>UTENTE</cp:lastModifiedBy>
  <cp:revision>27</cp:revision>
  <dcterms:created xsi:type="dcterms:W3CDTF">2010-01-27T22:55:00Z</dcterms:created>
  <dcterms:modified xsi:type="dcterms:W3CDTF">2010-02-08T19:25:00Z</dcterms:modified>
</cp:coreProperties>
</file>